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801FB" w:rsidRPr="00365321" w:rsidRDefault="000801FB" w:rsidP="000801FB">
      <w:pPr>
        <w:jc w:val="center"/>
        <w:rPr>
          <w:b/>
          <w:sz w:val="28"/>
          <w:szCs w:val="28"/>
        </w:rPr>
      </w:pPr>
      <w:r w:rsidRPr="00365321">
        <w:rPr>
          <w:b/>
          <w:sz w:val="28"/>
          <w:szCs w:val="28"/>
        </w:rPr>
        <w:t>Автономная некоммерческая организация высшего образования</w:t>
      </w:r>
    </w:p>
    <w:p w:rsidR="000801FB" w:rsidRPr="00365321" w:rsidRDefault="000801FB" w:rsidP="000801FB">
      <w:pPr>
        <w:jc w:val="center"/>
        <w:rPr>
          <w:b/>
          <w:sz w:val="28"/>
          <w:szCs w:val="28"/>
        </w:rPr>
      </w:pPr>
      <w:r w:rsidRPr="00365321">
        <w:rPr>
          <w:b/>
          <w:sz w:val="28"/>
          <w:szCs w:val="28"/>
        </w:rPr>
        <w:t>«Открытый университет экономики, управления и права»</w:t>
      </w:r>
    </w:p>
    <w:p w:rsidR="000801FB" w:rsidRPr="00365321" w:rsidRDefault="000801FB" w:rsidP="000801FB">
      <w:pPr>
        <w:jc w:val="center"/>
        <w:rPr>
          <w:sz w:val="28"/>
          <w:szCs w:val="28"/>
        </w:rPr>
      </w:pPr>
      <w:r w:rsidRPr="00365321">
        <w:rPr>
          <w:b/>
          <w:sz w:val="28"/>
          <w:szCs w:val="28"/>
        </w:rPr>
        <w:t>(АНО ВО ОУЭП)</w:t>
      </w:r>
    </w:p>
    <w:p w:rsidR="000801FB" w:rsidRPr="00365321" w:rsidRDefault="000801FB" w:rsidP="000801FB">
      <w:pPr>
        <w:tabs>
          <w:tab w:val="left" w:pos="900"/>
          <w:tab w:val="left" w:pos="1080"/>
        </w:tabs>
        <w:suppressAutoHyphens/>
        <w:ind w:firstLine="709"/>
        <w:jc w:val="both"/>
        <w:rPr>
          <w:b/>
          <w:sz w:val="20"/>
          <w:szCs w:val="20"/>
        </w:rPr>
      </w:pPr>
    </w:p>
    <w:p w:rsidR="000801FB" w:rsidRPr="00365321" w:rsidRDefault="000801FB" w:rsidP="000801FB">
      <w:pPr>
        <w:tabs>
          <w:tab w:val="left" w:pos="900"/>
          <w:tab w:val="left" w:pos="1080"/>
        </w:tabs>
        <w:suppressAutoHyphens/>
        <w:ind w:firstLine="709"/>
        <w:jc w:val="both"/>
        <w:rPr>
          <w:b/>
          <w:sz w:val="20"/>
          <w:szCs w:val="20"/>
        </w:rPr>
      </w:pPr>
    </w:p>
    <w:p w:rsidR="000801FB" w:rsidRPr="00365321" w:rsidRDefault="000801FB" w:rsidP="000801FB">
      <w:pPr>
        <w:tabs>
          <w:tab w:val="left" w:pos="900"/>
          <w:tab w:val="left" w:pos="1080"/>
        </w:tabs>
        <w:suppressAutoHyphens/>
        <w:ind w:firstLine="709"/>
        <w:jc w:val="both"/>
        <w:rPr>
          <w:b/>
          <w:sz w:val="20"/>
          <w:szCs w:val="20"/>
        </w:rPr>
      </w:pPr>
    </w:p>
    <w:p w:rsidR="000801FB" w:rsidRPr="00365321" w:rsidRDefault="000801FB" w:rsidP="000801FB">
      <w:pPr>
        <w:tabs>
          <w:tab w:val="left" w:pos="900"/>
          <w:tab w:val="left" w:pos="1080"/>
        </w:tabs>
        <w:suppressAutoHyphens/>
        <w:ind w:firstLine="709"/>
        <w:jc w:val="both"/>
        <w:rPr>
          <w:b/>
          <w:sz w:val="20"/>
          <w:szCs w:val="20"/>
        </w:rPr>
      </w:pPr>
    </w:p>
    <w:p w:rsidR="000801FB" w:rsidRPr="000C11EC" w:rsidRDefault="000801FB" w:rsidP="000801FB">
      <w:pPr>
        <w:tabs>
          <w:tab w:val="left" w:pos="900"/>
          <w:tab w:val="left" w:pos="1080"/>
        </w:tabs>
        <w:suppressAutoHyphens/>
        <w:ind w:firstLine="709"/>
        <w:jc w:val="right"/>
        <w:rPr>
          <w:b/>
          <w:sz w:val="20"/>
          <w:szCs w:val="20"/>
        </w:rPr>
      </w:pPr>
      <w:r w:rsidRPr="000C11EC">
        <w:rPr>
          <w:b/>
          <w:sz w:val="20"/>
          <w:szCs w:val="20"/>
        </w:rPr>
        <w:t>УТВЕРЖДАЮ:</w:t>
      </w:r>
    </w:p>
    <w:p w:rsidR="000801FB" w:rsidRPr="000C11EC" w:rsidRDefault="000801FB" w:rsidP="000801FB">
      <w:pPr>
        <w:tabs>
          <w:tab w:val="left" w:pos="900"/>
          <w:tab w:val="left" w:pos="1080"/>
        </w:tabs>
        <w:suppressAutoHyphens/>
        <w:ind w:firstLine="709"/>
        <w:jc w:val="right"/>
        <w:rPr>
          <w:sz w:val="20"/>
          <w:szCs w:val="20"/>
        </w:rPr>
      </w:pPr>
      <w:r w:rsidRPr="000C11EC">
        <w:rPr>
          <w:sz w:val="20"/>
          <w:szCs w:val="20"/>
        </w:rPr>
        <w:t>Ректор АНО ВО ОУЭП, Фокина В.Н.</w:t>
      </w:r>
    </w:p>
    <w:p w:rsidR="000801FB" w:rsidRPr="000C11EC" w:rsidRDefault="000801FB" w:rsidP="000801FB">
      <w:pPr>
        <w:tabs>
          <w:tab w:val="left" w:pos="900"/>
          <w:tab w:val="left" w:pos="1080"/>
        </w:tabs>
        <w:suppressAutoHyphens/>
        <w:ind w:firstLine="709"/>
        <w:jc w:val="right"/>
        <w:rPr>
          <w:sz w:val="20"/>
          <w:szCs w:val="20"/>
        </w:rPr>
      </w:pPr>
    </w:p>
    <w:p w:rsidR="000801FB" w:rsidRPr="000C11EC" w:rsidRDefault="000801FB" w:rsidP="000801FB">
      <w:pPr>
        <w:tabs>
          <w:tab w:val="left" w:pos="900"/>
          <w:tab w:val="left" w:pos="1080"/>
        </w:tabs>
        <w:suppressAutoHyphens/>
        <w:ind w:firstLine="709"/>
        <w:jc w:val="right"/>
        <w:rPr>
          <w:sz w:val="20"/>
          <w:szCs w:val="20"/>
        </w:rPr>
      </w:pPr>
      <w:r w:rsidRPr="000C11EC">
        <w:rPr>
          <w:noProof/>
          <w:sz w:val="20"/>
          <w:szCs w:val="20"/>
        </w:rPr>
        <w:drawing>
          <wp:inline distT="0" distB="0" distL="0" distR="0" wp14:anchorId="5E5BB9B3" wp14:editId="7FEFFDA9">
            <wp:extent cx="3616657" cy="1099464"/>
            <wp:effectExtent l="0" t="0" r="3175" b="571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Фокина Валерия Николаевна.png"/>
                    <pic:cNvPicPr/>
                  </pic:nvPicPr>
                  <pic:blipFill>
                    <a:blip r:embed="rId5">
                      <a:extLst>
                        <a:ext uri="{28A0092B-C50C-407E-A947-70E740481C1C}">
                          <a14:useLocalDpi xmlns:a14="http://schemas.microsoft.com/office/drawing/2010/main" val="0"/>
                        </a:ext>
                      </a:extLst>
                    </a:blip>
                    <a:stretch>
                      <a:fillRect/>
                    </a:stretch>
                  </pic:blipFill>
                  <pic:spPr>
                    <a:xfrm>
                      <a:off x="0" y="0"/>
                      <a:ext cx="3684483" cy="1120083"/>
                    </a:xfrm>
                    <a:prstGeom prst="rect">
                      <a:avLst/>
                    </a:prstGeom>
                  </pic:spPr>
                </pic:pic>
              </a:graphicData>
            </a:graphic>
          </wp:inline>
        </w:drawing>
      </w:r>
    </w:p>
    <w:p w:rsidR="000801FB" w:rsidRPr="000C11EC" w:rsidRDefault="000801FB" w:rsidP="000801FB">
      <w:pPr>
        <w:tabs>
          <w:tab w:val="left" w:pos="900"/>
          <w:tab w:val="left" w:pos="1080"/>
        </w:tabs>
        <w:suppressAutoHyphens/>
        <w:ind w:firstLine="709"/>
        <w:jc w:val="right"/>
        <w:rPr>
          <w:sz w:val="20"/>
          <w:szCs w:val="20"/>
        </w:rPr>
      </w:pPr>
      <w:r w:rsidRPr="000C11EC">
        <w:rPr>
          <w:sz w:val="20"/>
          <w:szCs w:val="20"/>
        </w:rPr>
        <w:t>19 апреля 2023 г.</w:t>
      </w:r>
    </w:p>
    <w:p w:rsidR="000801FB" w:rsidRPr="000C11EC" w:rsidRDefault="000801FB" w:rsidP="000801FB">
      <w:pPr>
        <w:tabs>
          <w:tab w:val="left" w:pos="900"/>
          <w:tab w:val="left" w:pos="1080"/>
        </w:tabs>
        <w:suppressAutoHyphens/>
        <w:ind w:firstLine="709"/>
        <w:jc w:val="right"/>
        <w:rPr>
          <w:sz w:val="20"/>
          <w:szCs w:val="20"/>
        </w:rPr>
      </w:pPr>
    </w:p>
    <w:p w:rsidR="000801FB" w:rsidRPr="000C11EC" w:rsidRDefault="000801FB" w:rsidP="000801FB">
      <w:pPr>
        <w:tabs>
          <w:tab w:val="left" w:pos="900"/>
          <w:tab w:val="left" w:pos="1080"/>
        </w:tabs>
        <w:suppressAutoHyphens/>
        <w:ind w:firstLine="709"/>
        <w:jc w:val="right"/>
        <w:rPr>
          <w:sz w:val="20"/>
          <w:szCs w:val="20"/>
        </w:rPr>
      </w:pPr>
      <w:r w:rsidRPr="000C11EC">
        <w:rPr>
          <w:sz w:val="20"/>
          <w:szCs w:val="20"/>
        </w:rPr>
        <w:t>Решение Ученого совета АНО ВО ОУЭП,</w:t>
      </w:r>
    </w:p>
    <w:p w:rsidR="000801FB" w:rsidRPr="000C11EC" w:rsidRDefault="000801FB" w:rsidP="000801FB">
      <w:pPr>
        <w:tabs>
          <w:tab w:val="left" w:pos="900"/>
          <w:tab w:val="left" w:pos="1080"/>
        </w:tabs>
        <w:suppressAutoHyphens/>
        <w:ind w:firstLine="709"/>
        <w:jc w:val="right"/>
        <w:rPr>
          <w:sz w:val="20"/>
          <w:szCs w:val="20"/>
        </w:rPr>
      </w:pPr>
      <w:r w:rsidRPr="000C11EC">
        <w:rPr>
          <w:sz w:val="20"/>
          <w:szCs w:val="20"/>
        </w:rPr>
        <w:t xml:space="preserve">Протокол N 9 от 19.04.2023 </w:t>
      </w:r>
    </w:p>
    <w:p w:rsidR="00FD35B3" w:rsidRDefault="00FD35B3" w:rsidP="00CE1A9E">
      <w:pPr>
        <w:tabs>
          <w:tab w:val="left" w:pos="900"/>
          <w:tab w:val="left" w:pos="1080"/>
        </w:tabs>
        <w:suppressAutoHyphens/>
        <w:ind w:firstLine="709"/>
        <w:jc w:val="right"/>
      </w:pPr>
      <w:r>
        <w:rPr>
          <w:b/>
          <w:sz w:val="20"/>
          <w:szCs w:val="20"/>
        </w:rPr>
        <w:t xml:space="preserve">                                                                                                           </w:t>
      </w:r>
    </w:p>
    <w:p w:rsidR="002368CA" w:rsidRPr="001140F7" w:rsidRDefault="002368CA" w:rsidP="002368CA"/>
    <w:p w:rsidR="002368CA" w:rsidRPr="003D14DD" w:rsidRDefault="002368CA" w:rsidP="002368CA">
      <w:pPr>
        <w:jc w:val="center"/>
      </w:pPr>
    </w:p>
    <w:p w:rsidR="002368CA" w:rsidRPr="003D14DD" w:rsidRDefault="002368CA" w:rsidP="002368CA">
      <w:pPr>
        <w:tabs>
          <w:tab w:val="left" w:pos="900"/>
          <w:tab w:val="left" w:pos="1080"/>
        </w:tabs>
        <w:suppressAutoHyphens/>
        <w:ind w:firstLine="709"/>
        <w:jc w:val="center"/>
        <w:rPr>
          <w:b/>
        </w:rPr>
      </w:pPr>
      <w:r w:rsidRPr="003D14DD">
        <w:rPr>
          <w:b/>
        </w:rPr>
        <w:t>РАБОЧАЯ ПРОГРАММА</w:t>
      </w:r>
    </w:p>
    <w:p w:rsidR="002368CA" w:rsidRPr="003D14DD" w:rsidRDefault="002368CA" w:rsidP="002368CA">
      <w:pPr>
        <w:jc w:val="center"/>
        <w:rPr>
          <w:b/>
        </w:rPr>
      </w:pPr>
    </w:p>
    <w:p w:rsidR="002368CA" w:rsidRPr="003D14DD" w:rsidRDefault="002368CA" w:rsidP="002368CA">
      <w:pPr>
        <w:jc w:val="center"/>
        <w:rPr>
          <w:b/>
        </w:rPr>
      </w:pPr>
      <w:r w:rsidRPr="003D14DD">
        <w:rPr>
          <w:b/>
        </w:rPr>
        <w:t>по дисциплине</w:t>
      </w:r>
    </w:p>
    <w:p w:rsidR="002368CA" w:rsidRPr="003D14DD" w:rsidRDefault="002368CA" w:rsidP="002368CA">
      <w:pPr>
        <w:jc w:val="center"/>
      </w:pPr>
    </w:p>
    <w:p w:rsidR="002368CA" w:rsidRPr="003D14DD" w:rsidRDefault="002368CA" w:rsidP="00CD5A1C">
      <w:pPr>
        <w:tabs>
          <w:tab w:val="left" w:pos="900"/>
          <w:tab w:val="left" w:pos="1080"/>
        </w:tabs>
        <w:suppressAutoHyphens/>
        <w:ind w:firstLine="709"/>
        <w:jc w:val="center"/>
      </w:pPr>
      <w:r w:rsidRPr="003D14DD">
        <w:t>Наименование дисциплины Б1.О.04 Информационные и коммуникационные технологии в науке и образовании</w:t>
      </w:r>
    </w:p>
    <w:p w:rsidR="002368CA" w:rsidRPr="003D14DD" w:rsidRDefault="002368CA" w:rsidP="00CD5A1C">
      <w:pPr>
        <w:tabs>
          <w:tab w:val="left" w:pos="900"/>
          <w:tab w:val="left" w:pos="1080"/>
        </w:tabs>
        <w:suppressAutoHyphens/>
        <w:ind w:firstLine="709"/>
        <w:jc w:val="center"/>
      </w:pPr>
      <w:r w:rsidRPr="003D14DD">
        <w:t>Образовательная программа направления подготовки 44.04.01 «Педагогическое образование», направленность (профиль): «Информационные технологии в образовании»</w:t>
      </w:r>
    </w:p>
    <w:p w:rsidR="002368CA" w:rsidRPr="003D14DD" w:rsidRDefault="002368CA" w:rsidP="00CD5A1C">
      <w:pPr>
        <w:jc w:val="center"/>
      </w:pPr>
    </w:p>
    <w:p w:rsidR="002368CA" w:rsidRPr="003D14DD" w:rsidRDefault="002368CA" w:rsidP="002368CA">
      <w:pPr>
        <w:jc w:val="center"/>
      </w:pPr>
    </w:p>
    <w:p w:rsidR="002368CA" w:rsidRPr="003D14DD" w:rsidRDefault="002368CA" w:rsidP="002368CA">
      <w:pPr>
        <w:jc w:val="center"/>
      </w:pPr>
    </w:p>
    <w:p w:rsidR="002368CA" w:rsidRPr="003D14DD" w:rsidRDefault="000801FB" w:rsidP="002368CA">
      <w:pPr>
        <w:jc w:val="center"/>
      </w:pPr>
      <w:r>
        <w:rPr>
          <w:sz w:val="20"/>
          <w:szCs w:val="20"/>
        </w:rPr>
        <w:t xml:space="preserve"> </w:t>
      </w:r>
    </w:p>
    <w:p w:rsidR="002368CA" w:rsidRPr="003D14DD" w:rsidRDefault="002368CA" w:rsidP="002368CA">
      <w:pPr>
        <w:jc w:val="right"/>
      </w:pPr>
    </w:p>
    <w:p w:rsidR="002368CA" w:rsidRPr="003D14DD" w:rsidRDefault="002368CA" w:rsidP="002368CA">
      <w:pPr>
        <w:jc w:val="center"/>
      </w:pPr>
    </w:p>
    <w:p w:rsidR="002368CA" w:rsidRPr="003D14DD" w:rsidRDefault="002368CA" w:rsidP="002368CA">
      <w:pPr>
        <w:ind w:firstLine="680"/>
        <w:jc w:val="right"/>
        <w:rPr>
          <w:u w:val="single"/>
        </w:rPr>
      </w:pPr>
    </w:p>
    <w:p w:rsidR="002368CA" w:rsidRPr="003D14DD" w:rsidRDefault="002368CA" w:rsidP="002368CA">
      <w:pPr>
        <w:jc w:val="right"/>
      </w:pPr>
    </w:p>
    <w:p w:rsidR="002368CA" w:rsidRPr="003D14DD" w:rsidRDefault="002368CA" w:rsidP="002368CA">
      <w:pPr>
        <w:jc w:val="right"/>
      </w:pPr>
    </w:p>
    <w:p w:rsidR="002368CA" w:rsidRPr="003D14DD" w:rsidRDefault="002368CA" w:rsidP="002368CA">
      <w:pPr>
        <w:tabs>
          <w:tab w:val="left" w:pos="900"/>
          <w:tab w:val="left" w:pos="1080"/>
        </w:tabs>
        <w:suppressAutoHyphens/>
        <w:ind w:firstLine="709"/>
        <w:rPr>
          <w:u w:val="single"/>
        </w:rPr>
      </w:pPr>
      <w:r w:rsidRPr="003D14DD">
        <w:t xml:space="preserve">Квалификация -  </w:t>
      </w:r>
      <w:r w:rsidRPr="003D14DD">
        <w:rPr>
          <w:u w:val="single"/>
        </w:rPr>
        <w:t>магистр</w:t>
      </w:r>
    </w:p>
    <w:p w:rsidR="002368CA" w:rsidRPr="003D14DD" w:rsidRDefault="002368CA" w:rsidP="002368CA">
      <w:pPr>
        <w:tabs>
          <w:tab w:val="left" w:pos="900"/>
          <w:tab w:val="left" w:pos="1080"/>
        </w:tabs>
        <w:suppressAutoHyphens/>
        <w:ind w:firstLine="709"/>
        <w:rPr>
          <w:sz w:val="20"/>
          <w:szCs w:val="20"/>
          <w:u w:val="single"/>
        </w:rPr>
      </w:pPr>
    </w:p>
    <w:p w:rsidR="002368CA" w:rsidRPr="003D14DD" w:rsidRDefault="002368CA" w:rsidP="002368CA">
      <w:pPr>
        <w:tabs>
          <w:tab w:val="left" w:pos="900"/>
          <w:tab w:val="left" w:pos="1080"/>
        </w:tabs>
        <w:suppressAutoHyphens/>
        <w:ind w:firstLine="709"/>
        <w:rPr>
          <w:sz w:val="20"/>
          <w:szCs w:val="20"/>
          <w:u w:val="single"/>
        </w:rPr>
      </w:pPr>
    </w:p>
    <w:p w:rsidR="002368CA" w:rsidRPr="003D14DD" w:rsidRDefault="002368CA" w:rsidP="002368CA">
      <w:pPr>
        <w:tabs>
          <w:tab w:val="left" w:pos="900"/>
          <w:tab w:val="left" w:pos="1080"/>
        </w:tabs>
        <w:suppressAutoHyphens/>
        <w:ind w:firstLine="709"/>
        <w:rPr>
          <w:b/>
          <w:sz w:val="20"/>
          <w:szCs w:val="20"/>
        </w:rPr>
      </w:pPr>
      <w:r w:rsidRPr="003D14DD">
        <w:rPr>
          <w:b/>
          <w:sz w:val="20"/>
          <w:szCs w:val="20"/>
        </w:rPr>
        <w:t xml:space="preserve">Разработчик: </w:t>
      </w:r>
    </w:p>
    <w:p w:rsidR="002368CA" w:rsidRPr="003D14DD" w:rsidRDefault="002368CA" w:rsidP="002368CA">
      <w:pPr>
        <w:tabs>
          <w:tab w:val="left" w:pos="900"/>
          <w:tab w:val="left" w:pos="1080"/>
        </w:tabs>
        <w:suppressAutoHyphens/>
        <w:ind w:firstLine="709"/>
        <w:rPr>
          <w:sz w:val="20"/>
          <w:szCs w:val="20"/>
          <w:u w:val="single"/>
        </w:rPr>
      </w:pPr>
      <w:r w:rsidRPr="003D14DD">
        <w:rPr>
          <w:sz w:val="20"/>
          <w:szCs w:val="20"/>
        </w:rPr>
        <w:t xml:space="preserve">Глазырина И.Б., </w:t>
      </w:r>
      <w:proofErr w:type="spellStart"/>
      <w:r w:rsidRPr="003D14DD">
        <w:rPr>
          <w:sz w:val="20"/>
          <w:szCs w:val="20"/>
        </w:rPr>
        <w:t>к.пед.н</w:t>
      </w:r>
      <w:proofErr w:type="spellEnd"/>
      <w:r w:rsidRPr="003D14DD">
        <w:rPr>
          <w:sz w:val="20"/>
          <w:szCs w:val="20"/>
        </w:rPr>
        <w:t>., доц.</w:t>
      </w:r>
    </w:p>
    <w:p w:rsidR="002368CA" w:rsidRPr="004D03A8" w:rsidRDefault="002368CA" w:rsidP="00CE1A9E">
      <w:pPr>
        <w:pStyle w:val="11"/>
        <w:suppressAutoHyphens/>
        <w:ind w:firstLine="0"/>
        <w:rPr>
          <w:b w:val="0"/>
          <w:caps w:val="0"/>
          <w:sz w:val="20"/>
          <w:szCs w:val="20"/>
        </w:rPr>
      </w:pPr>
    </w:p>
    <w:p w:rsidR="002368CA" w:rsidRPr="003D14DD" w:rsidRDefault="002368CA" w:rsidP="002368CA">
      <w:pPr>
        <w:pStyle w:val="11"/>
        <w:suppressAutoHyphens/>
        <w:ind w:firstLine="709"/>
        <w:jc w:val="center"/>
        <w:rPr>
          <w:b w:val="0"/>
          <w:caps w:val="0"/>
          <w:sz w:val="20"/>
          <w:szCs w:val="20"/>
        </w:rPr>
      </w:pPr>
    </w:p>
    <w:p w:rsidR="002368CA" w:rsidRPr="003D14DD" w:rsidRDefault="002368CA" w:rsidP="002368CA">
      <w:pPr>
        <w:pStyle w:val="11"/>
        <w:suppressAutoHyphens/>
        <w:ind w:firstLine="709"/>
        <w:jc w:val="center"/>
        <w:rPr>
          <w:b w:val="0"/>
          <w:caps w:val="0"/>
          <w:sz w:val="20"/>
          <w:szCs w:val="20"/>
        </w:rPr>
      </w:pPr>
    </w:p>
    <w:p w:rsidR="002368CA" w:rsidRPr="003D14DD" w:rsidRDefault="002368CA" w:rsidP="002368CA">
      <w:pPr>
        <w:pStyle w:val="11"/>
        <w:suppressAutoHyphens/>
        <w:ind w:firstLine="709"/>
        <w:jc w:val="center"/>
        <w:rPr>
          <w:b w:val="0"/>
          <w:caps w:val="0"/>
          <w:sz w:val="20"/>
          <w:szCs w:val="20"/>
        </w:rPr>
      </w:pPr>
    </w:p>
    <w:p w:rsidR="002368CA" w:rsidRPr="003D14DD" w:rsidRDefault="002368CA" w:rsidP="002368CA">
      <w:pPr>
        <w:pStyle w:val="11"/>
        <w:suppressAutoHyphens/>
        <w:ind w:firstLine="709"/>
        <w:jc w:val="center"/>
        <w:rPr>
          <w:b w:val="0"/>
          <w:caps w:val="0"/>
          <w:sz w:val="20"/>
          <w:szCs w:val="20"/>
        </w:rPr>
      </w:pPr>
    </w:p>
    <w:p w:rsidR="002368CA" w:rsidRPr="003D14DD" w:rsidRDefault="002368CA" w:rsidP="002368CA">
      <w:pPr>
        <w:pStyle w:val="11"/>
        <w:suppressAutoHyphens/>
        <w:ind w:firstLine="709"/>
        <w:jc w:val="center"/>
        <w:rPr>
          <w:b w:val="0"/>
          <w:caps w:val="0"/>
          <w:sz w:val="20"/>
          <w:szCs w:val="20"/>
        </w:rPr>
      </w:pPr>
    </w:p>
    <w:p w:rsidR="002368CA" w:rsidRPr="003D14DD" w:rsidRDefault="002368CA" w:rsidP="002368CA">
      <w:pPr>
        <w:pStyle w:val="11"/>
        <w:suppressAutoHyphens/>
        <w:ind w:firstLine="709"/>
        <w:jc w:val="center"/>
        <w:rPr>
          <w:b w:val="0"/>
          <w:caps w:val="0"/>
          <w:sz w:val="20"/>
          <w:szCs w:val="20"/>
        </w:rPr>
      </w:pPr>
    </w:p>
    <w:p w:rsidR="002368CA" w:rsidRPr="003D14DD" w:rsidRDefault="002368CA" w:rsidP="002368CA">
      <w:pPr>
        <w:ind w:firstLine="709"/>
        <w:jc w:val="center"/>
        <w:rPr>
          <w:sz w:val="20"/>
          <w:szCs w:val="20"/>
        </w:rPr>
      </w:pPr>
      <w:r w:rsidRPr="003D14DD">
        <w:rPr>
          <w:sz w:val="20"/>
          <w:szCs w:val="20"/>
        </w:rPr>
        <w:t>Москва 202</w:t>
      </w:r>
      <w:r w:rsidR="000801FB">
        <w:rPr>
          <w:sz w:val="20"/>
          <w:szCs w:val="20"/>
        </w:rPr>
        <w:t>3</w:t>
      </w:r>
      <w:bookmarkStart w:id="0" w:name="_GoBack"/>
      <w:bookmarkEnd w:id="0"/>
    </w:p>
    <w:p w:rsidR="002368CA" w:rsidRPr="003D14DD" w:rsidRDefault="002368CA" w:rsidP="002368CA">
      <w:pPr>
        <w:pStyle w:val="11"/>
        <w:suppressAutoHyphens/>
        <w:ind w:firstLine="709"/>
        <w:jc w:val="center"/>
        <w:rPr>
          <w:b w:val="0"/>
          <w:sz w:val="20"/>
          <w:szCs w:val="20"/>
        </w:rPr>
      </w:pPr>
    </w:p>
    <w:p w:rsidR="002368CA" w:rsidRPr="003D14DD" w:rsidRDefault="002368CA" w:rsidP="002368CA">
      <w:pPr>
        <w:pStyle w:val="11"/>
        <w:suppressAutoHyphens/>
        <w:ind w:firstLine="709"/>
        <w:jc w:val="both"/>
      </w:pPr>
      <w:r w:rsidRPr="003D14DD">
        <w:br w:type="page"/>
      </w:r>
      <w:r w:rsidRPr="003D14DD">
        <w:lastRenderedPageBreak/>
        <w:t xml:space="preserve"> </w:t>
      </w:r>
    </w:p>
    <w:p w:rsidR="002368CA" w:rsidRPr="003D14DD" w:rsidRDefault="002368CA" w:rsidP="002368CA">
      <w:pPr>
        <w:tabs>
          <w:tab w:val="left" w:pos="900"/>
        </w:tabs>
        <w:suppressAutoHyphens/>
        <w:ind w:firstLine="709"/>
        <w:jc w:val="both"/>
        <w:rPr>
          <w:sz w:val="20"/>
          <w:szCs w:val="20"/>
        </w:rPr>
      </w:pPr>
      <w:r w:rsidRPr="003D14DD">
        <w:rPr>
          <w:b/>
          <w:sz w:val="20"/>
          <w:szCs w:val="20"/>
        </w:rPr>
        <w:t>1. Цели и задачи дисциплины</w:t>
      </w:r>
    </w:p>
    <w:p w:rsidR="002368CA" w:rsidRPr="003D14DD" w:rsidRDefault="002368CA" w:rsidP="002368CA">
      <w:pPr>
        <w:suppressAutoHyphens/>
        <w:ind w:firstLine="709"/>
        <w:jc w:val="both"/>
        <w:rPr>
          <w:snapToGrid w:val="0"/>
          <w:sz w:val="20"/>
          <w:szCs w:val="20"/>
        </w:rPr>
      </w:pPr>
      <w:r w:rsidRPr="003D14DD">
        <w:rPr>
          <w:b/>
          <w:i/>
          <w:sz w:val="20"/>
          <w:szCs w:val="20"/>
        </w:rPr>
        <w:t>Цель дисциплины</w:t>
      </w:r>
      <w:r w:rsidRPr="003D14DD">
        <w:rPr>
          <w:sz w:val="20"/>
          <w:szCs w:val="20"/>
        </w:rPr>
        <w:t xml:space="preserve"> – способствовать формированию информационной культуры обучаемых, готовности к использованию </w:t>
      </w:r>
      <w:r w:rsidRPr="003D14DD">
        <w:rPr>
          <w:snapToGrid w:val="0"/>
          <w:sz w:val="20"/>
          <w:szCs w:val="20"/>
        </w:rPr>
        <w:t>информационных и коммуникационных технологий в науке и образовании, педагогической деятельности.</w:t>
      </w:r>
    </w:p>
    <w:p w:rsidR="002368CA" w:rsidRPr="003D14DD" w:rsidRDefault="002368CA" w:rsidP="002368CA">
      <w:pPr>
        <w:suppressAutoHyphens/>
        <w:ind w:firstLine="709"/>
        <w:jc w:val="both"/>
        <w:rPr>
          <w:sz w:val="20"/>
          <w:szCs w:val="20"/>
        </w:rPr>
      </w:pPr>
      <w:r w:rsidRPr="003D14DD">
        <w:rPr>
          <w:b/>
          <w:i/>
          <w:sz w:val="20"/>
          <w:szCs w:val="20"/>
        </w:rPr>
        <w:t>Задачи дисциплины:</w:t>
      </w:r>
    </w:p>
    <w:p w:rsidR="002368CA" w:rsidRPr="003D14DD" w:rsidRDefault="002368CA" w:rsidP="002368CA">
      <w:pPr>
        <w:numPr>
          <w:ilvl w:val="1"/>
          <w:numId w:val="22"/>
        </w:numPr>
        <w:tabs>
          <w:tab w:val="clear" w:pos="1080"/>
          <w:tab w:val="left" w:pos="720"/>
          <w:tab w:val="left" w:pos="900"/>
        </w:tabs>
        <w:suppressAutoHyphens/>
        <w:ind w:left="0" w:firstLine="709"/>
        <w:jc w:val="both"/>
        <w:rPr>
          <w:sz w:val="20"/>
          <w:szCs w:val="20"/>
        </w:rPr>
      </w:pPr>
      <w:r w:rsidRPr="003D14DD">
        <w:rPr>
          <w:sz w:val="20"/>
          <w:szCs w:val="20"/>
        </w:rPr>
        <w:t>усвоение систематизированных знаний о сущности, видах и основах применения информационных и коммуникационных технологий в науке и образовании;</w:t>
      </w:r>
    </w:p>
    <w:p w:rsidR="002368CA" w:rsidRPr="003D14DD" w:rsidRDefault="002368CA" w:rsidP="002368CA">
      <w:pPr>
        <w:numPr>
          <w:ilvl w:val="1"/>
          <w:numId w:val="22"/>
        </w:numPr>
        <w:tabs>
          <w:tab w:val="clear" w:pos="1080"/>
          <w:tab w:val="left" w:pos="720"/>
          <w:tab w:val="left" w:pos="900"/>
        </w:tabs>
        <w:suppressAutoHyphens/>
        <w:ind w:left="0" w:firstLine="709"/>
        <w:jc w:val="both"/>
        <w:rPr>
          <w:sz w:val="20"/>
          <w:szCs w:val="20"/>
        </w:rPr>
      </w:pPr>
      <w:r w:rsidRPr="003D14DD">
        <w:rPr>
          <w:sz w:val="20"/>
          <w:szCs w:val="20"/>
        </w:rPr>
        <w:t>овладение профессионально значимыми навыками педагогической деятельности: поиск, сбор, хранение, передача, использование информации для повышения эффективности преподавательской, научно-исследовательской деятельности и самообразования;</w:t>
      </w:r>
    </w:p>
    <w:p w:rsidR="002368CA" w:rsidRPr="003D14DD" w:rsidRDefault="002368CA" w:rsidP="002368CA">
      <w:pPr>
        <w:numPr>
          <w:ilvl w:val="1"/>
          <w:numId w:val="22"/>
        </w:numPr>
        <w:tabs>
          <w:tab w:val="clear" w:pos="1080"/>
          <w:tab w:val="left" w:pos="720"/>
          <w:tab w:val="left" w:pos="900"/>
        </w:tabs>
        <w:suppressAutoHyphens/>
        <w:ind w:left="0" w:firstLine="709"/>
        <w:jc w:val="both"/>
        <w:rPr>
          <w:sz w:val="20"/>
          <w:szCs w:val="20"/>
        </w:rPr>
      </w:pPr>
      <w:r w:rsidRPr="003D14DD">
        <w:rPr>
          <w:sz w:val="20"/>
          <w:szCs w:val="20"/>
        </w:rPr>
        <w:t>изучение теоретических и практических основ применения дистанционных образовательных технологий в науке и образовании;</w:t>
      </w:r>
    </w:p>
    <w:p w:rsidR="002368CA" w:rsidRPr="003D14DD" w:rsidRDefault="002368CA" w:rsidP="002368CA">
      <w:pPr>
        <w:numPr>
          <w:ilvl w:val="1"/>
          <w:numId w:val="22"/>
        </w:numPr>
        <w:tabs>
          <w:tab w:val="clear" w:pos="1080"/>
          <w:tab w:val="left" w:pos="720"/>
          <w:tab w:val="left" w:pos="900"/>
        </w:tabs>
        <w:suppressAutoHyphens/>
        <w:ind w:left="0" w:firstLine="709"/>
        <w:jc w:val="both"/>
        <w:rPr>
          <w:sz w:val="20"/>
          <w:szCs w:val="20"/>
        </w:rPr>
      </w:pPr>
      <w:r w:rsidRPr="003D14DD">
        <w:rPr>
          <w:sz w:val="20"/>
          <w:szCs w:val="20"/>
        </w:rPr>
        <w:t>формирование потребности в изучении передового педагогического опыта использования информационных и коммуникационных технологий в практике обучения и воспитания.</w:t>
      </w:r>
    </w:p>
    <w:p w:rsidR="002368CA" w:rsidRPr="003D14DD" w:rsidRDefault="002368CA" w:rsidP="002368CA">
      <w:pPr>
        <w:tabs>
          <w:tab w:val="left" w:pos="900"/>
        </w:tabs>
        <w:suppressAutoHyphens/>
        <w:ind w:firstLine="709"/>
        <w:jc w:val="both"/>
        <w:rPr>
          <w:b/>
          <w:sz w:val="20"/>
          <w:szCs w:val="20"/>
        </w:rPr>
      </w:pPr>
    </w:p>
    <w:p w:rsidR="002368CA" w:rsidRPr="003D14DD" w:rsidRDefault="002368CA" w:rsidP="002368CA">
      <w:pPr>
        <w:tabs>
          <w:tab w:val="left" w:pos="900"/>
        </w:tabs>
        <w:suppressAutoHyphens/>
        <w:ind w:firstLine="709"/>
        <w:jc w:val="both"/>
        <w:rPr>
          <w:b/>
          <w:sz w:val="20"/>
          <w:szCs w:val="20"/>
        </w:rPr>
      </w:pPr>
      <w:r w:rsidRPr="003D14DD">
        <w:rPr>
          <w:b/>
          <w:sz w:val="20"/>
          <w:szCs w:val="20"/>
        </w:rPr>
        <w:t>2. Место дисциплины в структуре ОП</w:t>
      </w:r>
    </w:p>
    <w:p w:rsidR="002368CA" w:rsidRPr="003D14DD" w:rsidRDefault="002368CA" w:rsidP="002368CA">
      <w:pPr>
        <w:pStyle w:val="af3"/>
        <w:tabs>
          <w:tab w:val="left" w:pos="900"/>
        </w:tabs>
        <w:autoSpaceDE/>
        <w:adjustRightInd/>
        <w:ind w:firstLine="709"/>
        <w:jc w:val="both"/>
        <w:rPr>
          <w:rFonts w:ascii="Times New Roman" w:hAnsi="Times New Roman" w:cs="Times New Roman"/>
        </w:rPr>
      </w:pPr>
      <w:r w:rsidRPr="003D14DD">
        <w:rPr>
          <w:rFonts w:ascii="Times New Roman" w:hAnsi="Times New Roman" w:cs="Times New Roman"/>
        </w:rPr>
        <w:t>Дисциплина «Информационные и коммуникационные технологии в науке и образовании» относится к обязательной части Блока 1.</w:t>
      </w:r>
    </w:p>
    <w:p w:rsidR="002368CA" w:rsidRPr="003D14DD" w:rsidRDefault="002368CA" w:rsidP="002368CA">
      <w:pPr>
        <w:pStyle w:val="af3"/>
        <w:tabs>
          <w:tab w:val="left" w:pos="240"/>
          <w:tab w:val="left" w:pos="840"/>
          <w:tab w:val="left" w:pos="900"/>
        </w:tabs>
        <w:autoSpaceDE/>
        <w:adjustRightInd/>
        <w:ind w:firstLine="709"/>
        <w:jc w:val="both"/>
        <w:rPr>
          <w:rFonts w:ascii="Times New Roman" w:hAnsi="Times New Roman"/>
          <w:b/>
        </w:rPr>
      </w:pPr>
    </w:p>
    <w:p w:rsidR="002368CA" w:rsidRPr="003D14DD" w:rsidRDefault="002368CA" w:rsidP="002368CA">
      <w:pPr>
        <w:pStyle w:val="af3"/>
        <w:tabs>
          <w:tab w:val="left" w:pos="240"/>
          <w:tab w:val="left" w:pos="840"/>
          <w:tab w:val="left" w:pos="900"/>
        </w:tabs>
        <w:autoSpaceDE/>
        <w:adjustRightInd/>
        <w:ind w:firstLine="709"/>
        <w:jc w:val="both"/>
        <w:rPr>
          <w:rFonts w:ascii="Times New Roman" w:hAnsi="Times New Roman"/>
          <w:b/>
        </w:rPr>
      </w:pPr>
      <w:r w:rsidRPr="003D14DD">
        <w:rPr>
          <w:rFonts w:ascii="Times New Roman" w:hAnsi="Times New Roman"/>
          <w:b/>
        </w:rPr>
        <w:t>3. Планируемые результаты обучения по дисциплине</w:t>
      </w:r>
    </w:p>
    <w:p w:rsidR="002368CA" w:rsidRPr="003D14DD" w:rsidRDefault="002368CA" w:rsidP="002368CA">
      <w:pPr>
        <w:tabs>
          <w:tab w:val="left" w:pos="900"/>
          <w:tab w:val="left" w:pos="2520"/>
        </w:tabs>
        <w:ind w:firstLine="720"/>
        <w:rPr>
          <w:sz w:val="20"/>
          <w:szCs w:val="20"/>
        </w:rPr>
      </w:pPr>
      <w:r w:rsidRPr="003D14DD">
        <w:rPr>
          <w:sz w:val="20"/>
          <w:szCs w:val="20"/>
        </w:rPr>
        <w:t>В результате изучения дисциплины обучающийся должен освоить:</w:t>
      </w:r>
    </w:p>
    <w:p w:rsidR="002368CA" w:rsidRPr="003D14DD" w:rsidRDefault="002368CA" w:rsidP="002368CA">
      <w:pPr>
        <w:pStyle w:val="af3"/>
        <w:tabs>
          <w:tab w:val="left" w:pos="900"/>
        </w:tabs>
        <w:autoSpaceDE/>
        <w:adjustRightInd/>
        <w:ind w:firstLine="709"/>
        <w:jc w:val="both"/>
        <w:rPr>
          <w:rFonts w:ascii="Times New Roman" w:hAnsi="Times New Roman"/>
          <w:i/>
        </w:rPr>
      </w:pPr>
      <w:r w:rsidRPr="003D14DD">
        <w:rPr>
          <w:rFonts w:ascii="Times New Roman" w:hAnsi="Times New Roman"/>
          <w:i/>
        </w:rPr>
        <w:t>Универсальные компетенции:</w:t>
      </w:r>
    </w:p>
    <w:p w:rsidR="002368CA" w:rsidRPr="003D14DD" w:rsidRDefault="002368CA" w:rsidP="002368CA">
      <w:pPr>
        <w:pStyle w:val="af3"/>
        <w:tabs>
          <w:tab w:val="left" w:pos="900"/>
        </w:tabs>
        <w:autoSpaceDE/>
        <w:adjustRightInd/>
        <w:ind w:firstLine="709"/>
        <w:jc w:val="both"/>
        <w:rPr>
          <w:rFonts w:ascii="Times New Roman" w:hAnsi="Times New Roman" w:cs="Times New Roman"/>
        </w:rPr>
      </w:pPr>
      <w:r w:rsidRPr="003D14DD">
        <w:rPr>
          <w:rFonts w:ascii="Times New Roman" w:hAnsi="Times New Roman" w:cs="Times New Roman"/>
        </w:rPr>
        <w:t>УК-5. Способен анализировать и учитывать разнообразие культур в процессе межкультурного взаимодействия</w:t>
      </w:r>
    </w:p>
    <w:p w:rsidR="002368CA" w:rsidRDefault="002368CA" w:rsidP="002368CA">
      <w:pPr>
        <w:pStyle w:val="af3"/>
        <w:tabs>
          <w:tab w:val="left" w:pos="900"/>
        </w:tabs>
        <w:autoSpaceDE/>
        <w:adjustRightInd/>
        <w:ind w:firstLine="709"/>
        <w:jc w:val="both"/>
        <w:rPr>
          <w:rFonts w:ascii="Times New Roman" w:hAnsi="Times New Roman"/>
          <w:i/>
        </w:rPr>
      </w:pPr>
      <w:r w:rsidRPr="003D14DD">
        <w:rPr>
          <w:rFonts w:ascii="Times New Roman" w:hAnsi="Times New Roman"/>
          <w:i/>
        </w:rPr>
        <w:t>Общепрофессиональную компетенцию:</w:t>
      </w:r>
    </w:p>
    <w:p w:rsidR="007B08CA" w:rsidRPr="007B08CA" w:rsidRDefault="007B08CA" w:rsidP="002368CA">
      <w:pPr>
        <w:pStyle w:val="af3"/>
        <w:tabs>
          <w:tab w:val="left" w:pos="900"/>
        </w:tabs>
        <w:autoSpaceDE/>
        <w:adjustRightInd/>
        <w:ind w:firstLine="709"/>
        <w:jc w:val="both"/>
        <w:rPr>
          <w:rFonts w:ascii="Times New Roman" w:hAnsi="Times New Roman"/>
        </w:rPr>
      </w:pPr>
      <w:r w:rsidRPr="007B08CA">
        <w:rPr>
          <w:rFonts w:ascii="Times New Roman" w:hAnsi="Times New Roman"/>
        </w:rPr>
        <w:t>ОПК-3. Способен проектировать организацию совместной и индивидуальной учебной и воспитательной деятельности обучающихся, в том числе с особыми образовательными потребностями</w:t>
      </w:r>
    </w:p>
    <w:p w:rsidR="00702E00" w:rsidRPr="007B08CA" w:rsidRDefault="00702E00" w:rsidP="002368CA">
      <w:pPr>
        <w:tabs>
          <w:tab w:val="left" w:pos="900"/>
        </w:tabs>
        <w:suppressAutoHyphens/>
        <w:ind w:firstLine="720"/>
        <w:jc w:val="both"/>
        <w:rPr>
          <w:b/>
          <w:sz w:val="20"/>
          <w:szCs w:val="20"/>
        </w:rPr>
      </w:pPr>
    </w:p>
    <w:p w:rsidR="002368CA" w:rsidRPr="003D14DD" w:rsidRDefault="002368CA" w:rsidP="002368CA">
      <w:pPr>
        <w:tabs>
          <w:tab w:val="left" w:pos="900"/>
        </w:tabs>
        <w:suppressAutoHyphens/>
        <w:ind w:firstLine="720"/>
        <w:jc w:val="both"/>
        <w:rPr>
          <w:b/>
          <w:i/>
          <w:sz w:val="20"/>
          <w:szCs w:val="20"/>
        </w:rPr>
      </w:pPr>
      <w:r w:rsidRPr="003D14DD">
        <w:rPr>
          <w:b/>
          <w:i/>
          <w:sz w:val="20"/>
          <w:szCs w:val="20"/>
        </w:rPr>
        <w:t>Результаты освоения дисциплины, установленные индикаторы достижения компетенций</w:t>
      </w:r>
    </w:p>
    <w:p w:rsidR="002368CA" w:rsidRPr="003D14DD" w:rsidRDefault="002368CA" w:rsidP="002368CA">
      <w:pPr>
        <w:pStyle w:val="af3"/>
        <w:tabs>
          <w:tab w:val="left" w:pos="900"/>
        </w:tabs>
        <w:autoSpaceDE/>
        <w:adjustRightInd/>
        <w:ind w:firstLine="709"/>
        <w:jc w:val="both"/>
        <w:rPr>
          <w:rFonts w:ascii="Times New Roman" w:hAnsi="Times New Roman" w:cs="Times New Roman"/>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48"/>
        <w:gridCol w:w="3240"/>
        <w:gridCol w:w="3060"/>
      </w:tblGrid>
      <w:tr w:rsidR="002368CA" w:rsidRPr="003D14DD" w:rsidTr="004D69F2">
        <w:tc>
          <w:tcPr>
            <w:tcW w:w="3348" w:type="dxa"/>
          </w:tcPr>
          <w:p w:rsidR="002368CA" w:rsidRPr="003D14DD" w:rsidRDefault="002368CA" w:rsidP="004D69F2">
            <w:pPr>
              <w:tabs>
                <w:tab w:val="left" w:pos="1080"/>
              </w:tabs>
              <w:jc w:val="center"/>
              <w:rPr>
                <w:b/>
                <w:sz w:val="20"/>
                <w:szCs w:val="20"/>
              </w:rPr>
            </w:pPr>
            <w:r w:rsidRPr="003D14DD">
              <w:rPr>
                <w:b/>
                <w:sz w:val="20"/>
                <w:szCs w:val="20"/>
              </w:rPr>
              <w:t xml:space="preserve">Наименование </w:t>
            </w:r>
            <w:r w:rsidRPr="003D14DD">
              <w:rPr>
                <w:b/>
                <w:sz w:val="20"/>
                <w:szCs w:val="20"/>
              </w:rPr>
              <w:br/>
              <w:t>компетенции</w:t>
            </w:r>
          </w:p>
        </w:tc>
        <w:tc>
          <w:tcPr>
            <w:tcW w:w="3240" w:type="dxa"/>
          </w:tcPr>
          <w:p w:rsidR="002368CA" w:rsidRPr="003D14DD" w:rsidRDefault="002368CA" w:rsidP="004D69F2">
            <w:pPr>
              <w:tabs>
                <w:tab w:val="left" w:pos="1080"/>
              </w:tabs>
              <w:jc w:val="center"/>
              <w:rPr>
                <w:b/>
                <w:sz w:val="20"/>
                <w:szCs w:val="20"/>
              </w:rPr>
            </w:pPr>
            <w:r w:rsidRPr="003D14DD">
              <w:rPr>
                <w:b/>
                <w:sz w:val="20"/>
                <w:szCs w:val="20"/>
              </w:rPr>
              <w:t>Индикаторы достижения компетенции</w:t>
            </w:r>
          </w:p>
        </w:tc>
        <w:tc>
          <w:tcPr>
            <w:tcW w:w="3060" w:type="dxa"/>
          </w:tcPr>
          <w:p w:rsidR="002368CA" w:rsidRPr="003D14DD" w:rsidRDefault="002368CA" w:rsidP="004D69F2">
            <w:pPr>
              <w:tabs>
                <w:tab w:val="left" w:pos="1080"/>
              </w:tabs>
              <w:jc w:val="center"/>
              <w:rPr>
                <w:b/>
                <w:sz w:val="20"/>
                <w:szCs w:val="20"/>
              </w:rPr>
            </w:pPr>
            <w:r w:rsidRPr="003D14DD">
              <w:rPr>
                <w:b/>
                <w:sz w:val="20"/>
                <w:szCs w:val="20"/>
              </w:rPr>
              <w:t xml:space="preserve">Показатели (планируемые) результаты </w:t>
            </w:r>
            <w:r w:rsidRPr="003D14DD">
              <w:rPr>
                <w:b/>
                <w:sz w:val="20"/>
                <w:szCs w:val="20"/>
              </w:rPr>
              <w:br/>
              <w:t>обучения</w:t>
            </w:r>
          </w:p>
        </w:tc>
      </w:tr>
      <w:tr w:rsidR="002368CA" w:rsidRPr="003D14DD" w:rsidTr="004D69F2">
        <w:trPr>
          <w:trHeight w:val="2114"/>
        </w:trPr>
        <w:tc>
          <w:tcPr>
            <w:tcW w:w="3348" w:type="dxa"/>
            <w:vMerge w:val="restart"/>
          </w:tcPr>
          <w:p w:rsidR="002368CA" w:rsidRPr="003D14DD" w:rsidRDefault="002368CA" w:rsidP="004D69F2">
            <w:pPr>
              <w:rPr>
                <w:sz w:val="20"/>
                <w:szCs w:val="20"/>
              </w:rPr>
            </w:pPr>
            <w:r w:rsidRPr="003D14DD">
              <w:rPr>
                <w:sz w:val="20"/>
                <w:szCs w:val="20"/>
              </w:rPr>
              <w:t>УК-5. Способен анализировать и учитывать разнообразие культур в процессе межкультурного взаимодействия</w:t>
            </w:r>
          </w:p>
        </w:tc>
        <w:tc>
          <w:tcPr>
            <w:tcW w:w="3240" w:type="dxa"/>
            <w:vMerge w:val="restart"/>
          </w:tcPr>
          <w:p w:rsidR="002368CA" w:rsidRPr="003D14DD" w:rsidRDefault="002368CA" w:rsidP="004D69F2">
            <w:pPr>
              <w:shd w:val="clear" w:color="auto" w:fill="FFFFFF"/>
              <w:rPr>
                <w:sz w:val="20"/>
                <w:szCs w:val="20"/>
              </w:rPr>
            </w:pPr>
            <w:r w:rsidRPr="003D14DD">
              <w:rPr>
                <w:sz w:val="20"/>
                <w:szCs w:val="20"/>
              </w:rPr>
              <w:t xml:space="preserve">УК-5.1. Знать: </w:t>
            </w:r>
          </w:p>
          <w:p w:rsidR="002368CA" w:rsidRPr="003D14DD" w:rsidRDefault="002368CA" w:rsidP="004D69F2">
            <w:pPr>
              <w:shd w:val="clear" w:color="auto" w:fill="FFFFFF"/>
              <w:rPr>
                <w:sz w:val="20"/>
                <w:szCs w:val="20"/>
              </w:rPr>
            </w:pPr>
            <w:r w:rsidRPr="003D14DD">
              <w:rPr>
                <w:sz w:val="20"/>
                <w:szCs w:val="20"/>
              </w:rPr>
              <w:t>основные категории философии, законы исторического развития, основы межкультурной коммуникации,</w:t>
            </w:r>
          </w:p>
          <w:p w:rsidR="002368CA" w:rsidRPr="003D14DD" w:rsidRDefault="002368CA" w:rsidP="004D69F2">
            <w:pPr>
              <w:rPr>
                <w:sz w:val="20"/>
                <w:szCs w:val="20"/>
              </w:rPr>
            </w:pPr>
            <w:r w:rsidRPr="003D14DD">
              <w:rPr>
                <w:sz w:val="20"/>
                <w:szCs w:val="20"/>
              </w:rPr>
              <w:t>культурные особенности и традиции различных сообществ, социокультурные традиции различных народов</w:t>
            </w:r>
          </w:p>
          <w:p w:rsidR="002368CA" w:rsidRPr="003D14DD" w:rsidRDefault="002368CA" w:rsidP="004D69F2">
            <w:pPr>
              <w:rPr>
                <w:sz w:val="20"/>
                <w:szCs w:val="20"/>
              </w:rPr>
            </w:pPr>
          </w:p>
          <w:p w:rsidR="002368CA" w:rsidRPr="003D14DD" w:rsidRDefault="002368CA" w:rsidP="004D69F2">
            <w:pPr>
              <w:shd w:val="clear" w:color="auto" w:fill="FFFFFF"/>
              <w:rPr>
                <w:sz w:val="20"/>
                <w:szCs w:val="20"/>
              </w:rPr>
            </w:pPr>
            <w:r w:rsidRPr="003D14DD">
              <w:rPr>
                <w:sz w:val="20"/>
                <w:szCs w:val="20"/>
              </w:rPr>
              <w:t xml:space="preserve">УК-5.2. Уметь: </w:t>
            </w:r>
          </w:p>
          <w:p w:rsidR="002368CA" w:rsidRPr="003D14DD" w:rsidRDefault="002368CA" w:rsidP="004D69F2">
            <w:pPr>
              <w:shd w:val="clear" w:color="auto" w:fill="FFFFFF"/>
              <w:rPr>
                <w:sz w:val="20"/>
                <w:szCs w:val="20"/>
              </w:rPr>
            </w:pPr>
            <w:r w:rsidRPr="003D14DD">
              <w:rPr>
                <w:sz w:val="20"/>
                <w:szCs w:val="20"/>
              </w:rPr>
              <w:t>вести коммуникацию с представителями иных национальностей и конфессий с соблюдением этических межкультурных норм,</w:t>
            </w:r>
          </w:p>
          <w:p w:rsidR="002368CA" w:rsidRPr="003D14DD" w:rsidRDefault="002368CA" w:rsidP="004D69F2">
            <w:pPr>
              <w:tabs>
                <w:tab w:val="left" w:pos="1245"/>
              </w:tabs>
              <w:rPr>
                <w:sz w:val="20"/>
                <w:szCs w:val="20"/>
              </w:rPr>
            </w:pPr>
            <w:r w:rsidRPr="003D14DD">
              <w:rPr>
                <w:sz w:val="20"/>
                <w:szCs w:val="20"/>
              </w:rPr>
              <w:t>толерантно и конструктивно взаимодействовать с людьми с учетом их социокультурных особенностей в целях успешного выполнения профессиональных задач и усиления социальной интеграции</w:t>
            </w:r>
            <w:r w:rsidRPr="003D14DD">
              <w:rPr>
                <w:sz w:val="20"/>
                <w:szCs w:val="20"/>
              </w:rPr>
              <w:tab/>
            </w:r>
          </w:p>
          <w:p w:rsidR="002368CA" w:rsidRPr="003D14DD" w:rsidRDefault="002368CA" w:rsidP="004D69F2">
            <w:pPr>
              <w:tabs>
                <w:tab w:val="left" w:pos="1245"/>
              </w:tabs>
              <w:rPr>
                <w:sz w:val="20"/>
                <w:szCs w:val="20"/>
              </w:rPr>
            </w:pPr>
          </w:p>
          <w:p w:rsidR="002368CA" w:rsidRPr="003D14DD" w:rsidRDefault="002368CA" w:rsidP="004D69F2">
            <w:pPr>
              <w:rPr>
                <w:sz w:val="20"/>
                <w:szCs w:val="20"/>
              </w:rPr>
            </w:pPr>
            <w:r w:rsidRPr="003D14DD">
              <w:rPr>
                <w:sz w:val="20"/>
                <w:szCs w:val="20"/>
              </w:rPr>
              <w:t xml:space="preserve">УК-5.3. Владеть: </w:t>
            </w:r>
          </w:p>
          <w:p w:rsidR="002368CA" w:rsidRPr="003D14DD" w:rsidRDefault="002368CA" w:rsidP="004D69F2">
            <w:pPr>
              <w:rPr>
                <w:sz w:val="20"/>
                <w:szCs w:val="20"/>
              </w:rPr>
            </w:pPr>
            <w:r w:rsidRPr="003D14DD">
              <w:rPr>
                <w:sz w:val="20"/>
                <w:szCs w:val="20"/>
              </w:rPr>
              <w:t>навыками анализа философских и исторических фактов, оценки явлений культуры</w:t>
            </w:r>
          </w:p>
        </w:tc>
        <w:tc>
          <w:tcPr>
            <w:tcW w:w="3060" w:type="dxa"/>
          </w:tcPr>
          <w:p w:rsidR="002368CA" w:rsidRPr="003D14DD" w:rsidRDefault="002368CA" w:rsidP="004D69F2">
            <w:pPr>
              <w:pStyle w:val="5"/>
              <w:numPr>
                <w:ilvl w:val="0"/>
                <w:numId w:val="0"/>
              </w:numPr>
              <w:tabs>
                <w:tab w:val="left" w:pos="282"/>
              </w:tabs>
              <w:rPr>
                <w:sz w:val="20"/>
                <w:szCs w:val="20"/>
              </w:rPr>
            </w:pPr>
            <w:r w:rsidRPr="003D14DD">
              <w:rPr>
                <w:b/>
                <w:sz w:val="20"/>
                <w:szCs w:val="20"/>
                <w:u w:val="single"/>
              </w:rPr>
              <w:t>Знать:</w:t>
            </w:r>
          </w:p>
          <w:p w:rsidR="002368CA" w:rsidRPr="003D14DD" w:rsidRDefault="002368CA" w:rsidP="002368CA">
            <w:pPr>
              <w:pStyle w:val="5"/>
              <w:numPr>
                <w:ilvl w:val="0"/>
                <w:numId w:val="23"/>
              </w:numPr>
              <w:tabs>
                <w:tab w:val="left" w:pos="282"/>
                <w:tab w:val="left" w:pos="720"/>
              </w:tabs>
              <w:ind w:left="0" w:firstLine="0"/>
              <w:rPr>
                <w:rFonts w:eastAsia="Arial Unicode MS"/>
                <w:b/>
                <w:spacing w:val="4"/>
                <w:sz w:val="20"/>
                <w:szCs w:val="20"/>
              </w:rPr>
            </w:pPr>
            <w:r w:rsidRPr="003D14DD">
              <w:rPr>
                <w:sz w:val="20"/>
                <w:szCs w:val="20"/>
              </w:rPr>
              <w:t>теоретические основы, историю и перспективы развития информационных и коммуникационных технологий, ориентированных на образовательную и исследовательскую деятельность;</w:t>
            </w:r>
          </w:p>
        </w:tc>
      </w:tr>
      <w:tr w:rsidR="002368CA" w:rsidRPr="003D14DD" w:rsidTr="004D69F2">
        <w:trPr>
          <w:trHeight w:val="2114"/>
        </w:trPr>
        <w:tc>
          <w:tcPr>
            <w:tcW w:w="3348" w:type="dxa"/>
            <w:vMerge/>
          </w:tcPr>
          <w:p w:rsidR="002368CA" w:rsidRPr="003D14DD" w:rsidRDefault="002368CA" w:rsidP="004D69F2">
            <w:pPr>
              <w:rPr>
                <w:sz w:val="20"/>
                <w:szCs w:val="20"/>
              </w:rPr>
            </w:pPr>
          </w:p>
        </w:tc>
        <w:tc>
          <w:tcPr>
            <w:tcW w:w="3240" w:type="dxa"/>
            <w:vMerge/>
          </w:tcPr>
          <w:p w:rsidR="002368CA" w:rsidRPr="003D14DD" w:rsidRDefault="002368CA" w:rsidP="004D69F2">
            <w:pPr>
              <w:rPr>
                <w:sz w:val="20"/>
                <w:szCs w:val="20"/>
              </w:rPr>
            </w:pPr>
          </w:p>
        </w:tc>
        <w:tc>
          <w:tcPr>
            <w:tcW w:w="3060" w:type="dxa"/>
          </w:tcPr>
          <w:p w:rsidR="002368CA" w:rsidRPr="003D14DD" w:rsidRDefault="002368CA" w:rsidP="004D69F2">
            <w:pPr>
              <w:tabs>
                <w:tab w:val="left" w:pos="252"/>
                <w:tab w:val="left" w:pos="282"/>
              </w:tabs>
              <w:rPr>
                <w:b/>
                <w:sz w:val="20"/>
                <w:szCs w:val="20"/>
                <w:u w:val="single"/>
              </w:rPr>
            </w:pPr>
            <w:r w:rsidRPr="003D14DD">
              <w:rPr>
                <w:b/>
                <w:sz w:val="20"/>
                <w:szCs w:val="20"/>
                <w:u w:val="single"/>
              </w:rPr>
              <w:t>Уметь</w:t>
            </w:r>
          </w:p>
          <w:p w:rsidR="002368CA" w:rsidRPr="003D14DD" w:rsidRDefault="002368CA" w:rsidP="002368CA">
            <w:pPr>
              <w:numPr>
                <w:ilvl w:val="0"/>
                <w:numId w:val="26"/>
              </w:numPr>
              <w:tabs>
                <w:tab w:val="left" w:pos="282"/>
                <w:tab w:val="left" w:pos="720"/>
                <w:tab w:val="left" w:pos="900"/>
              </w:tabs>
              <w:suppressAutoHyphens/>
              <w:ind w:left="0" w:firstLine="0"/>
              <w:jc w:val="both"/>
              <w:rPr>
                <w:sz w:val="20"/>
                <w:szCs w:val="20"/>
              </w:rPr>
            </w:pPr>
            <w:r w:rsidRPr="003D14DD">
              <w:rPr>
                <w:sz w:val="20"/>
                <w:szCs w:val="20"/>
              </w:rPr>
              <w:t>реализовывать на практике традиционные и проектировать новые технологии обучения и воспитания дошкольников, квалифицированно применять электронно-вычислительную технику для решения учебно-воспитательных задач;</w:t>
            </w:r>
          </w:p>
        </w:tc>
      </w:tr>
      <w:tr w:rsidR="002368CA" w:rsidRPr="003D14DD" w:rsidTr="004D69F2">
        <w:trPr>
          <w:trHeight w:val="1176"/>
        </w:trPr>
        <w:tc>
          <w:tcPr>
            <w:tcW w:w="3348" w:type="dxa"/>
            <w:vMerge/>
          </w:tcPr>
          <w:p w:rsidR="002368CA" w:rsidRPr="003D14DD" w:rsidRDefault="002368CA" w:rsidP="004D69F2">
            <w:pPr>
              <w:rPr>
                <w:sz w:val="20"/>
                <w:szCs w:val="20"/>
              </w:rPr>
            </w:pPr>
          </w:p>
        </w:tc>
        <w:tc>
          <w:tcPr>
            <w:tcW w:w="3240" w:type="dxa"/>
            <w:vMerge/>
          </w:tcPr>
          <w:p w:rsidR="002368CA" w:rsidRPr="003D14DD" w:rsidRDefault="002368CA" w:rsidP="004D69F2">
            <w:pPr>
              <w:rPr>
                <w:sz w:val="20"/>
                <w:szCs w:val="20"/>
              </w:rPr>
            </w:pPr>
          </w:p>
        </w:tc>
        <w:tc>
          <w:tcPr>
            <w:tcW w:w="3060" w:type="dxa"/>
          </w:tcPr>
          <w:p w:rsidR="002368CA" w:rsidRPr="003D14DD" w:rsidRDefault="002368CA" w:rsidP="004D69F2">
            <w:pPr>
              <w:tabs>
                <w:tab w:val="left" w:pos="282"/>
                <w:tab w:val="left" w:pos="900"/>
              </w:tabs>
              <w:suppressAutoHyphens/>
              <w:jc w:val="both"/>
              <w:rPr>
                <w:sz w:val="20"/>
                <w:szCs w:val="20"/>
              </w:rPr>
            </w:pPr>
            <w:r w:rsidRPr="003D14DD">
              <w:rPr>
                <w:b/>
                <w:sz w:val="20"/>
                <w:szCs w:val="20"/>
                <w:u w:val="single"/>
              </w:rPr>
              <w:t>Владеть</w:t>
            </w:r>
          </w:p>
          <w:p w:rsidR="002368CA" w:rsidRPr="003D14DD" w:rsidRDefault="002368CA" w:rsidP="002368CA">
            <w:pPr>
              <w:numPr>
                <w:ilvl w:val="0"/>
                <w:numId w:val="27"/>
              </w:numPr>
              <w:tabs>
                <w:tab w:val="left" w:pos="282"/>
                <w:tab w:val="left" w:pos="720"/>
                <w:tab w:val="left" w:pos="900"/>
              </w:tabs>
              <w:suppressAutoHyphens/>
              <w:ind w:left="0" w:firstLine="0"/>
              <w:jc w:val="both"/>
              <w:rPr>
                <w:sz w:val="20"/>
                <w:szCs w:val="20"/>
              </w:rPr>
            </w:pPr>
            <w:r w:rsidRPr="003D14DD">
              <w:rPr>
                <w:sz w:val="20"/>
                <w:szCs w:val="20"/>
              </w:rPr>
              <w:t>приемами применения прикладных программ в научно-исследовательской и учебно-воспитательной работе:</w:t>
            </w:r>
          </w:p>
        </w:tc>
      </w:tr>
      <w:tr w:rsidR="00702E00" w:rsidRPr="003D14DD" w:rsidTr="004D69F2">
        <w:trPr>
          <w:trHeight w:val="2114"/>
        </w:trPr>
        <w:tc>
          <w:tcPr>
            <w:tcW w:w="3348" w:type="dxa"/>
            <w:vMerge w:val="restart"/>
          </w:tcPr>
          <w:p w:rsidR="00702E00" w:rsidRPr="003D14DD" w:rsidRDefault="00702E00" w:rsidP="00702E00">
            <w:pPr>
              <w:rPr>
                <w:sz w:val="20"/>
                <w:szCs w:val="20"/>
              </w:rPr>
            </w:pPr>
            <w:r w:rsidRPr="003D14DD">
              <w:rPr>
                <w:sz w:val="20"/>
                <w:szCs w:val="20"/>
              </w:rPr>
              <w:lastRenderedPageBreak/>
              <w:t>ОПК-3. Способен проектировать организацию совместной и индивидуальной учебной и воспитательной деятельности обучающихся, в том числе с особыми образовательными потребностями</w:t>
            </w:r>
          </w:p>
        </w:tc>
        <w:tc>
          <w:tcPr>
            <w:tcW w:w="3240" w:type="dxa"/>
            <w:vMerge w:val="restart"/>
          </w:tcPr>
          <w:p w:rsidR="00702E00" w:rsidRPr="003D14DD" w:rsidRDefault="00702E00" w:rsidP="00702E00">
            <w:pPr>
              <w:shd w:val="clear" w:color="auto" w:fill="FFFFFF"/>
              <w:rPr>
                <w:sz w:val="20"/>
                <w:szCs w:val="20"/>
              </w:rPr>
            </w:pPr>
            <w:r w:rsidRPr="003D14DD">
              <w:rPr>
                <w:sz w:val="20"/>
                <w:szCs w:val="20"/>
              </w:rPr>
              <w:t>ОПК-3.1. Знать:</w:t>
            </w:r>
          </w:p>
          <w:p w:rsidR="00702E00" w:rsidRPr="003D14DD" w:rsidRDefault="00702E00" w:rsidP="00702E00">
            <w:pPr>
              <w:shd w:val="clear" w:color="auto" w:fill="FFFFFF"/>
              <w:rPr>
                <w:sz w:val="20"/>
                <w:szCs w:val="20"/>
              </w:rPr>
            </w:pPr>
            <w:r w:rsidRPr="003D14DD">
              <w:rPr>
                <w:sz w:val="20"/>
                <w:szCs w:val="20"/>
              </w:rPr>
              <w:t>основы применения образовательных технологий (в том числе в условиях инклюзивного образовательного процесса), необходимых для адресной работы с различными категориями обучающихся, в том числе с особыми образовательными потребностями,</w:t>
            </w:r>
          </w:p>
          <w:p w:rsidR="00702E00" w:rsidRPr="003D14DD" w:rsidRDefault="00702E00" w:rsidP="00702E00">
            <w:pPr>
              <w:shd w:val="clear" w:color="auto" w:fill="FFFFFF"/>
              <w:rPr>
                <w:sz w:val="20"/>
                <w:szCs w:val="20"/>
              </w:rPr>
            </w:pPr>
            <w:r w:rsidRPr="003D14DD">
              <w:rPr>
                <w:sz w:val="20"/>
                <w:szCs w:val="20"/>
              </w:rPr>
              <w:t>основные приемы и типологию технологий индивидуализации обучения</w:t>
            </w:r>
          </w:p>
          <w:p w:rsidR="00702E00" w:rsidRPr="003D14DD" w:rsidRDefault="00702E00" w:rsidP="00702E00">
            <w:pPr>
              <w:shd w:val="clear" w:color="auto" w:fill="FFFFFF"/>
              <w:rPr>
                <w:sz w:val="20"/>
                <w:szCs w:val="20"/>
              </w:rPr>
            </w:pPr>
          </w:p>
          <w:p w:rsidR="00702E00" w:rsidRPr="003D14DD" w:rsidRDefault="00702E00" w:rsidP="00702E00">
            <w:pPr>
              <w:shd w:val="clear" w:color="auto" w:fill="FFFFFF"/>
              <w:rPr>
                <w:sz w:val="20"/>
                <w:szCs w:val="20"/>
              </w:rPr>
            </w:pPr>
            <w:r w:rsidRPr="003D14DD">
              <w:rPr>
                <w:sz w:val="20"/>
                <w:szCs w:val="20"/>
              </w:rPr>
              <w:t>ОПК-3.2. Уметь:</w:t>
            </w:r>
          </w:p>
          <w:p w:rsidR="00702E00" w:rsidRPr="003D14DD" w:rsidRDefault="00702E00" w:rsidP="00702E00">
            <w:pPr>
              <w:rPr>
                <w:sz w:val="20"/>
                <w:szCs w:val="20"/>
              </w:rPr>
            </w:pPr>
            <w:r w:rsidRPr="003D14DD">
              <w:rPr>
                <w:sz w:val="20"/>
                <w:szCs w:val="20"/>
              </w:rPr>
              <w:t>взаимодействовать с другими специалистами в процессе реализации образовательного процесса, соотносить виды адресной помощи с индивидуальными образовательными потребностями обучающихся на соответствующем уровне образования</w:t>
            </w:r>
          </w:p>
          <w:p w:rsidR="00702E00" w:rsidRPr="003D14DD" w:rsidRDefault="00702E00" w:rsidP="00702E00">
            <w:pPr>
              <w:rPr>
                <w:sz w:val="20"/>
                <w:szCs w:val="20"/>
              </w:rPr>
            </w:pPr>
          </w:p>
          <w:p w:rsidR="00702E00" w:rsidRPr="003D14DD" w:rsidRDefault="00702E00" w:rsidP="00702E00">
            <w:pPr>
              <w:shd w:val="clear" w:color="auto" w:fill="FFFFFF"/>
              <w:rPr>
                <w:sz w:val="20"/>
                <w:szCs w:val="20"/>
              </w:rPr>
            </w:pPr>
            <w:r w:rsidRPr="003D14DD">
              <w:rPr>
                <w:sz w:val="20"/>
                <w:szCs w:val="20"/>
              </w:rPr>
              <w:t xml:space="preserve">ОПК-3.3.Владеть: </w:t>
            </w:r>
          </w:p>
          <w:p w:rsidR="00702E00" w:rsidRPr="003D14DD" w:rsidRDefault="00702E00" w:rsidP="00702E00">
            <w:pPr>
              <w:shd w:val="clear" w:color="auto" w:fill="FFFFFF"/>
              <w:rPr>
                <w:sz w:val="20"/>
                <w:szCs w:val="20"/>
              </w:rPr>
            </w:pPr>
            <w:r w:rsidRPr="003D14DD">
              <w:rPr>
                <w:sz w:val="20"/>
                <w:szCs w:val="20"/>
              </w:rPr>
              <w:t>методами (первичного) выявления обучающихся с особыми образовательными потребностями,</w:t>
            </w:r>
          </w:p>
          <w:p w:rsidR="00702E00" w:rsidRPr="003D14DD" w:rsidRDefault="00702E00" w:rsidP="00702E00">
            <w:pPr>
              <w:rPr>
                <w:sz w:val="20"/>
                <w:szCs w:val="20"/>
              </w:rPr>
            </w:pPr>
            <w:r w:rsidRPr="003D14DD">
              <w:rPr>
                <w:sz w:val="20"/>
                <w:szCs w:val="20"/>
              </w:rPr>
              <w:t>действиями (навыками) оказания адресной помощи обучающимся на соответствующем уровне образования</w:t>
            </w:r>
          </w:p>
        </w:tc>
        <w:tc>
          <w:tcPr>
            <w:tcW w:w="3060" w:type="dxa"/>
          </w:tcPr>
          <w:p w:rsidR="00702E00" w:rsidRPr="003D14DD" w:rsidRDefault="00702E00" w:rsidP="00702E00">
            <w:pPr>
              <w:pStyle w:val="5"/>
              <w:numPr>
                <w:ilvl w:val="0"/>
                <w:numId w:val="0"/>
              </w:numPr>
              <w:tabs>
                <w:tab w:val="left" w:pos="282"/>
              </w:tabs>
              <w:rPr>
                <w:sz w:val="20"/>
                <w:szCs w:val="20"/>
              </w:rPr>
            </w:pPr>
            <w:r w:rsidRPr="003D14DD">
              <w:rPr>
                <w:b/>
                <w:sz w:val="20"/>
                <w:szCs w:val="20"/>
                <w:u w:val="single"/>
              </w:rPr>
              <w:t>Знать:</w:t>
            </w:r>
          </w:p>
          <w:p w:rsidR="00702E00" w:rsidRPr="003D14DD" w:rsidRDefault="00702E00" w:rsidP="00702E00">
            <w:pPr>
              <w:numPr>
                <w:ilvl w:val="1"/>
                <w:numId w:val="28"/>
              </w:numPr>
              <w:tabs>
                <w:tab w:val="clear" w:pos="1440"/>
                <w:tab w:val="left" w:pos="282"/>
                <w:tab w:val="left" w:pos="900"/>
              </w:tabs>
              <w:suppressAutoHyphens/>
              <w:ind w:left="0" w:firstLine="0"/>
              <w:jc w:val="both"/>
              <w:rPr>
                <w:sz w:val="20"/>
                <w:szCs w:val="20"/>
              </w:rPr>
            </w:pPr>
            <w:r w:rsidRPr="003D14DD">
              <w:rPr>
                <w:sz w:val="20"/>
                <w:szCs w:val="20"/>
              </w:rPr>
              <w:t>структуру информационно-образовательной среды учебного заведения и виды информационных образовательных ресурсов учебного назначения;</w:t>
            </w:r>
          </w:p>
          <w:p w:rsidR="00702E00" w:rsidRPr="003D14DD" w:rsidRDefault="00702E00" w:rsidP="00702E00">
            <w:pPr>
              <w:numPr>
                <w:ilvl w:val="1"/>
                <w:numId w:val="28"/>
              </w:numPr>
              <w:tabs>
                <w:tab w:val="clear" w:pos="1440"/>
                <w:tab w:val="left" w:pos="282"/>
                <w:tab w:val="left" w:pos="900"/>
              </w:tabs>
              <w:suppressAutoHyphens/>
              <w:ind w:left="0" w:firstLine="0"/>
              <w:rPr>
                <w:sz w:val="20"/>
                <w:szCs w:val="20"/>
              </w:rPr>
            </w:pPr>
            <w:r w:rsidRPr="003D14DD">
              <w:rPr>
                <w:sz w:val="20"/>
                <w:szCs w:val="20"/>
              </w:rPr>
              <w:t>требования к структуре и содержанию электронных учебников и учебных пособий;</w:t>
            </w:r>
          </w:p>
        </w:tc>
      </w:tr>
      <w:tr w:rsidR="002368CA" w:rsidRPr="003D14DD" w:rsidTr="004D69F2">
        <w:trPr>
          <w:trHeight w:val="1376"/>
        </w:trPr>
        <w:tc>
          <w:tcPr>
            <w:tcW w:w="3348" w:type="dxa"/>
            <w:vMerge/>
          </w:tcPr>
          <w:p w:rsidR="002368CA" w:rsidRPr="003D14DD" w:rsidRDefault="002368CA" w:rsidP="004D69F2">
            <w:pPr>
              <w:rPr>
                <w:sz w:val="20"/>
                <w:szCs w:val="20"/>
              </w:rPr>
            </w:pPr>
          </w:p>
        </w:tc>
        <w:tc>
          <w:tcPr>
            <w:tcW w:w="3240" w:type="dxa"/>
            <w:vMerge/>
          </w:tcPr>
          <w:p w:rsidR="002368CA" w:rsidRPr="003D14DD" w:rsidRDefault="002368CA" w:rsidP="004D69F2">
            <w:pPr>
              <w:rPr>
                <w:sz w:val="20"/>
                <w:szCs w:val="20"/>
              </w:rPr>
            </w:pPr>
          </w:p>
        </w:tc>
        <w:tc>
          <w:tcPr>
            <w:tcW w:w="3060" w:type="dxa"/>
          </w:tcPr>
          <w:p w:rsidR="002368CA" w:rsidRPr="003D14DD" w:rsidRDefault="002368CA" w:rsidP="004D69F2">
            <w:pPr>
              <w:tabs>
                <w:tab w:val="left" w:pos="252"/>
                <w:tab w:val="left" w:pos="282"/>
              </w:tabs>
              <w:rPr>
                <w:b/>
                <w:sz w:val="20"/>
                <w:szCs w:val="20"/>
                <w:u w:val="single"/>
              </w:rPr>
            </w:pPr>
            <w:r w:rsidRPr="003D14DD">
              <w:rPr>
                <w:b/>
                <w:sz w:val="20"/>
                <w:szCs w:val="20"/>
                <w:u w:val="single"/>
              </w:rPr>
              <w:t>Уметь</w:t>
            </w:r>
          </w:p>
          <w:p w:rsidR="002368CA" w:rsidRPr="003D14DD" w:rsidRDefault="002368CA" w:rsidP="002368CA">
            <w:pPr>
              <w:numPr>
                <w:ilvl w:val="1"/>
                <w:numId w:val="29"/>
              </w:numPr>
              <w:tabs>
                <w:tab w:val="left" w:pos="282"/>
                <w:tab w:val="left" w:pos="900"/>
                <w:tab w:val="left" w:pos="1440"/>
              </w:tabs>
              <w:suppressAutoHyphens/>
              <w:ind w:left="0" w:firstLine="0"/>
              <w:jc w:val="both"/>
              <w:rPr>
                <w:sz w:val="20"/>
                <w:szCs w:val="20"/>
              </w:rPr>
            </w:pPr>
            <w:r w:rsidRPr="003D14DD">
              <w:rPr>
                <w:sz w:val="20"/>
                <w:szCs w:val="20"/>
              </w:rPr>
              <w:t>реализовывать методические приемы активизации обучаемых</w:t>
            </w:r>
            <w:r w:rsidR="00CC47CE">
              <w:rPr>
                <w:sz w:val="20"/>
                <w:szCs w:val="20"/>
              </w:rPr>
              <w:t>, в том числе с ОВЗ,</w:t>
            </w:r>
            <w:r w:rsidRPr="003D14DD">
              <w:rPr>
                <w:sz w:val="20"/>
                <w:szCs w:val="20"/>
              </w:rPr>
              <w:t xml:space="preserve"> к самостоятельной работе с применением новых информационных технологий;</w:t>
            </w:r>
          </w:p>
        </w:tc>
      </w:tr>
      <w:tr w:rsidR="002368CA" w:rsidRPr="003D14DD" w:rsidTr="004D69F2">
        <w:trPr>
          <w:trHeight w:val="1273"/>
        </w:trPr>
        <w:tc>
          <w:tcPr>
            <w:tcW w:w="3348" w:type="dxa"/>
            <w:vMerge/>
          </w:tcPr>
          <w:p w:rsidR="002368CA" w:rsidRPr="003D14DD" w:rsidRDefault="002368CA" w:rsidP="004D69F2">
            <w:pPr>
              <w:rPr>
                <w:sz w:val="20"/>
                <w:szCs w:val="20"/>
              </w:rPr>
            </w:pPr>
          </w:p>
        </w:tc>
        <w:tc>
          <w:tcPr>
            <w:tcW w:w="3240" w:type="dxa"/>
            <w:vMerge/>
          </w:tcPr>
          <w:p w:rsidR="002368CA" w:rsidRPr="003D14DD" w:rsidRDefault="002368CA" w:rsidP="004D69F2">
            <w:pPr>
              <w:rPr>
                <w:sz w:val="20"/>
                <w:szCs w:val="20"/>
              </w:rPr>
            </w:pPr>
          </w:p>
        </w:tc>
        <w:tc>
          <w:tcPr>
            <w:tcW w:w="3060" w:type="dxa"/>
          </w:tcPr>
          <w:p w:rsidR="002368CA" w:rsidRPr="003D14DD" w:rsidRDefault="002368CA" w:rsidP="004D69F2">
            <w:pPr>
              <w:tabs>
                <w:tab w:val="left" w:pos="282"/>
                <w:tab w:val="left" w:pos="900"/>
              </w:tabs>
              <w:suppressAutoHyphens/>
              <w:jc w:val="both"/>
              <w:rPr>
                <w:sz w:val="20"/>
                <w:szCs w:val="20"/>
              </w:rPr>
            </w:pPr>
            <w:r w:rsidRPr="003D14DD">
              <w:rPr>
                <w:b/>
                <w:sz w:val="20"/>
                <w:szCs w:val="20"/>
                <w:u w:val="single"/>
              </w:rPr>
              <w:t>Владеть</w:t>
            </w:r>
          </w:p>
          <w:p w:rsidR="002368CA" w:rsidRPr="003D14DD" w:rsidRDefault="002368CA" w:rsidP="002368CA">
            <w:pPr>
              <w:numPr>
                <w:ilvl w:val="1"/>
                <w:numId w:val="30"/>
              </w:numPr>
              <w:tabs>
                <w:tab w:val="left" w:pos="282"/>
                <w:tab w:val="left" w:pos="900"/>
                <w:tab w:val="left" w:pos="1440"/>
              </w:tabs>
              <w:suppressAutoHyphens/>
              <w:ind w:left="0" w:firstLine="0"/>
              <w:jc w:val="both"/>
              <w:rPr>
                <w:sz w:val="20"/>
                <w:szCs w:val="20"/>
              </w:rPr>
            </w:pPr>
            <w:r w:rsidRPr="003D14DD">
              <w:rPr>
                <w:sz w:val="20"/>
                <w:szCs w:val="20"/>
              </w:rPr>
              <w:t>методиками сбора, накопления и обобщения научной и учебно-методической информации.</w:t>
            </w:r>
          </w:p>
        </w:tc>
      </w:tr>
    </w:tbl>
    <w:p w:rsidR="002368CA" w:rsidRPr="003D14DD" w:rsidRDefault="002368CA" w:rsidP="002368CA">
      <w:pPr>
        <w:suppressAutoHyphens/>
        <w:ind w:firstLine="709"/>
        <w:jc w:val="both"/>
        <w:rPr>
          <w:sz w:val="20"/>
          <w:szCs w:val="20"/>
        </w:rPr>
      </w:pPr>
    </w:p>
    <w:p w:rsidR="002368CA" w:rsidRPr="003D14DD" w:rsidRDefault="002368CA" w:rsidP="002368CA">
      <w:pPr>
        <w:tabs>
          <w:tab w:val="left" w:pos="900"/>
          <w:tab w:val="left" w:pos="1080"/>
        </w:tabs>
        <w:suppressAutoHyphens/>
        <w:ind w:firstLine="709"/>
        <w:jc w:val="both"/>
        <w:rPr>
          <w:sz w:val="20"/>
          <w:szCs w:val="20"/>
        </w:rPr>
      </w:pPr>
      <w:r w:rsidRPr="003D14DD">
        <w:rPr>
          <w:sz w:val="20"/>
          <w:szCs w:val="20"/>
        </w:rPr>
        <w:t>Знания, умения и навыки, формируемые дисциплиной «Информационные и коммуникационные технологии в науке и образовании», являются необходимыми для изучения последующих дисциплин.</w:t>
      </w:r>
    </w:p>
    <w:p w:rsidR="002368CA" w:rsidRPr="003D14DD" w:rsidRDefault="002368CA" w:rsidP="002368CA">
      <w:pPr>
        <w:tabs>
          <w:tab w:val="left" w:pos="900"/>
          <w:tab w:val="left" w:pos="1080"/>
        </w:tabs>
        <w:suppressAutoHyphens/>
        <w:jc w:val="both"/>
        <w:rPr>
          <w:sz w:val="20"/>
          <w:szCs w:val="20"/>
        </w:rPr>
      </w:pPr>
    </w:p>
    <w:p w:rsidR="002368CA" w:rsidRPr="003D14DD" w:rsidRDefault="002368CA" w:rsidP="002368CA">
      <w:pPr>
        <w:tabs>
          <w:tab w:val="left" w:pos="900"/>
          <w:tab w:val="left" w:pos="1080"/>
        </w:tabs>
        <w:suppressAutoHyphens/>
        <w:ind w:firstLine="709"/>
        <w:jc w:val="both"/>
        <w:rPr>
          <w:b/>
          <w:sz w:val="20"/>
          <w:szCs w:val="20"/>
        </w:rPr>
      </w:pPr>
      <w:r w:rsidRPr="003D14DD">
        <w:rPr>
          <w:b/>
          <w:sz w:val="20"/>
          <w:szCs w:val="20"/>
        </w:rPr>
        <w:t xml:space="preserve">Междисциплинарные связи с дисциплинами </w:t>
      </w:r>
    </w:p>
    <w:p w:rsidR="002368CA" w:rsidRPr="003D14DD" w:rsidRDefault="002368CA" w:rsidP="002368CA">
      <w:pPr>
        <w:tabs>
          <w:tab w:val="left" w:pos="900"/>
          <w:tab w:val="left" w:pos="1080"/>
        </w:tabs>
        <w:suppressAutoHyphens/>
        <w:ind w:firstLine="709"/>
        <w:jc w:val="both"/>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51"/>
        <w:gridCol w:w="2599"/>
        <w:gridCol w:w="2426"/>
        <w:gridCol w:w="2395"/>
      </w:tblGrid>
      <w:tr w:rsidR="002368CA" w:rsidRPr="003D14DD" w:rsidTr="00702E00">
        <w:trPr>
          <w:tblHeader/>
        </w:trPr>
        <w:tc>
          <w:tcPr>
            <w:tcW w:w="2151" w:type="dxa"/>
            <w:vMerge w:val="restart"/>
            <w:vAlign w:val="center"/>
          </w:tcPr>
          <w:p w:rsidR="002368CA" w:rsidRPr="003D14DD" w:rsidRDefault="002368CA" w:rsidP="004D69F2">
            <w:pPr>
              <w:suppressAutoHyphens/>
              <w:overflowPunct w:val="0"/>
              <w:autoSpaceDE w:val="0"/>
              <w:autoSpaceDN w:val="0"/>
              <w:adjustRightInd w:val="0"/>
              <w:jc w:val="center"/>
              <w:rPr>
                <w:sz w:val="20"/>
                <w:szCs w:val="20"/>
              </w:rPr>
            </w:pPr>
            <w:r w:rsidRPr="003D14DD">
              <w:rPr>
                <w:sz w:val="20"/>
                <w:szCs w:val="20"/>
              </w:rPr>
              <w:t>Компетенция</w:t>
            </w:r>
          </w:p>
        </w:tc>
        <w:tc>
          <w:tcPr>
            <w:tcW w:w="7420" w:type="dxa"/>
            <w:gridSpan w:val="3"/>
          </w:tcPr>
          <w:p w:rsidR="002368CA" w:rsidRPr="003D14DD" w:rsidRDefault="002368CA" w:rsidP="004D69F2">
            <w:pPr>
              <w:suppressAutoHyphens/>
              <w:overflowPunct w:val="0"/>
              <w:autoSpaceDE w:val="0"/>
              <w:autoSpaceDN w:val="0"/>
              <w:adjustRightInd w:val="0"/>
              <w:jc w:val="center"/>
              <w:rPr>
                <w:sz w:val="20"/>
                <w:szCs w:val="20"/>
              </w:rPr>
            </w:pPr>
            <w:r w:rsidRPr="003D14DD">
              <w:rPr>
                <w:sz w:val="20"/>
                <w:szCs w:val="20"/>
              </w:rPr>
              <w:t>Этапы формирования компетенций, определяемые дисциплинами направления подготовки «Педагогическое образование»</w:t>
            </w:r>
          </w:p>
        </w:tc>
      </w:tr>
      <w:tr w:rsidR="002368CA" w:rsidRPr="003D14DD" w:rsidTr="00702E00">
        <w:trPr>
          <w:tblHeader/>
        </w:trPr>
        <w:tc>
          <w:tcPr>
            <w:tcW w:w="2151" w:type="dxa"/>
            <w:vMerge/>
          </w:tcPr>
          <w:p w:rsidR="002368CA" w:rsidRPr="003D14DD" w:rsidRDefault="002368CA" w:rsidP="004D69F2">
            <w:pPr>
              <w:suppressAutoHyphens/>
              <w:overflowPunct w:val="0"/>
              <w:autoSpaceDE w:val="0"/>
              <w:autoSpaceDN w:val="0"/>
              <w:adjustRightInd w:val="0"/>
              <w:jc w:val="both"/>
              <w:rPr>
                <w:sz w:val="20"/>
                <w:szCs w:val="20"/>
              </w:rPr>
            </w:pPr>
          </w:p>
        </w:tc>
        <w:tc>
          <w:tcPr>
            <w:tcW w:w="2599" w:type="dxa"/>
          </w:tcPr>
          <w:p w:rsidR="002368CA" w:rsidRPr="003D14DD" w:rsidRDefault="002368CA" w:rsidP="004D69F2">
            <w:pPr>
              <w:suppressAutoHyphens/>
              <w:overflowPunct w:val="0"/>
              <w:autoSpaceDE w:val="0"/>
              <w:autoSpaceDN w:val="0"/>
              <w:adjustRightInd w:val="0"/>
              <w:jc w:val="center"/>
              <w:rPr>
                <w:sz w:val="20"/>
                <w:szCs w:val="20"/>
              </w:rPr>
            </w:pPr>
            <w:r w:rsidRPr="003D14DD">
              <w:rPr>
                <w:sz w:val="20"/>
                <w:szCs w:val="20"/>
              </w:rPr>
              <w:t>начальный</w:t>
            </w:r>
          </w:p>
        </w:tc>
        <w:tc>
          <w:tcPr>
            <w:tcW w:w="2426" w:type="dxa"/>
          </w:tcPr>
          <w:p w:rsidR="002368CA" w:rsidRPr="003D14DD" w:rsidRDefault="002368CA" w:rsidP="004D69F2">
            <w:pPr>
              <w:suppressAutoHyphens/>
              <w:overflowPunct w:val="0"/>
              <w:autoSpaceDE w:val="0"/>
              <w:autoSpaceDN w:val="0"/>
              <w:adjustRightInd w:val="0"/>
              <w:jc w:val="center"/>
              <w:rPr>
                <w:sz w:val="20"/>
                <w:szCs w:val="20"/>
              </w:rPr>
            </w:pPr>
            <w:r w:rsidRPr="003D14DD">
              <w:rPr>
                <w:sz w:val="20"/>
                <w:szCs w:val="20"/>
              </w:rPr>
              <w:t>последующий</w:t>
            </w:r>
          </w:p>
        </w:tc>
        <w:tc>
          <w:tcPr>
            <w:tcW w:w="2395" w:type="dxa"/>
          </w:tcPr>
          <w:p w:rsidR="002368CA" w:rsidRPr="003D14DD" w:rsidRDefault="002368CA" w:rsidP="004D69F2">
            <w:pPr>
              <w:suppressAutoHyphens/>
              <w:overflowPunct w:val="0"/>
              <w:autoSpaceDE w:val="0"/>
              <w:autoSpaceDN w:val="0"/>
              <w:adjustRightInd w:val="0"/>
              <w:jc w:val="center"/>
              <w:rPr>
                <w:sz w:val="20"/>
                <w:szCs w:val="20"/>
              </w:rPr>
            </w:pPr>
            <w:r w:rsidRPr="003D14DD">
              <w:rPr>
                <w:sz w:val="20"/>
                <w:szCs w:val="20"/>
              </w:rPr>
              <w:t>итоговый</w:t>
            </w:r>
          </w:p>
        </w:tc>
      </w:tr>
      <w:tr w:rsidR="002368CA" w:rsidRPr="003D14DD" w:rsidTr="00702E00">
        <w:tc>
          <w:tcPr>
            <w:tcW w:w="2151" w:type="dxa"/>
            <w:vMerge w:val="restart"/>
          </w:tcPr>
          <w:p w:rsidR="002368CA" w:rsidRPr="003D14DD" w:rsidRDefault="002368CA" w:rsidP="004D69F2">
            <w:pPr>
              <w:suppressAutoHyphens/>
              <w:overflowPunct w:val="0"/>
              <w:autoSpaceDE w:val="0"/>
              <w:autoSpaceDN w:val="0"/>
              <w:adjustRightInd w:val="0"/>
              <w:jc w:val="both"/>
              <w:rPr>
                <w:b/>
                <w:sz w:val="20"/>
                <w:szCs w:val="20"/>
              </w:rPr>
            </w:pPr>
            <w:r w:rsidRPr="003D14DD">
              <w:rPr>
                <w:b/>
                <w:sz w:val="20"/>
                <w:szCs w:val="20"/>
              </w:rPr>
              <w:t>УК-5</w:t>
            </w:r>
          </w:p>
          <w:p w:rsidR="002368CA" w:rsidRPr="003D14DD" w:rsidRDefault="002368CA" w:rsidP="004D69F2">
            <w:pPr>
              <w:suppressAutoHyphens/>
              <w:overflowPunct w:val="0"/>
              <w:autoSpaceDE w:val="0"/>
              <w:autoSpaceDN w:val="0"/>
              <w:adjustRightInd w:val="0"/>
              <w:jc w:val="both"/>
              <w:rPr>
                <w:sz w:val="20"/>
                <w:szCs w:val="20"/>
              </w:rPr>
            </w:pPr>
            <w:r w:rsidRPr="003D14DD">
              <w:rPr>
                <w:sz w:val="20"/>
                <w:szCs w:val="20"/>
              </w:rPr>
              <w:t>Способен анализировать и учитывать разнообразие культур в процессе межкультурного взаимодействия</w:t>
            </w:r>
          </w:p>
        </w:tc>
        <w:tc>
          <w:tcPr>
            <w:tcW w:w="2599" w:type="dxa"/>
            <w:vAlign w:val="center"/>
          </w:tcPr>
          <w:p w:rsidR="002368CA" w:rsidRPr="003D14DD" w:rsidRDefault="002368CA" w:rsidP="004D69F2">
            <w:pPr>
              <w:rPr>
                <w:sz w:val="20"/>
                <w:szCs w:val="20"/>
              </w:rPr>
            </w:pPr>
            <w:r w:rsidRPr="003D14DD">
              <w:rPr>
                <w:sz w:val="20"/>
                <w:szCs w:val="20"/>
              </w:rPr>
              <w:t>Информационные и коммуникационные технологии в науке и образовании</w:t>
            </w:r>
          </w:p>
        </w:tc>
        <w:tc>
          <w:tcPr>
            <w:tcW w:w="2426" w:type="dxa"/>
            <w:vAlign w:val="center"/>
          </w:tcPr>
          <w:p w:rsidR="002368CA" w:rsidRPr="003D14DD" w:rsidRDefault="002368CA" w:rsidP="004D69F2">
            <w:pPr>
              <w:rPr>
                <w:sz w:val="20"/>
                <w:szCs w:val="20"/>
              </w:rPr>
            </w:pPr>
          </w:p>
        </w:tc>
        <w:tc>
          <w:tcPr>
            <w:tcW w:w="2395" w:type="dxa"/>
            <w:vAlign w:val="center"/>
          </w:tcPr>
          <w:p w:rsidR="002368CA" w:rsidRPr="003D14DD" w:rsidRDefault="002368CA" w:rsidP="004D69F2">
            <w:pPr>
              <w:rPr>
                <w:sz w:val="20"/>
                <w:szCs w:val="20"/>
              </w:rPr>
            </w:pPr>
            <w:r w:rsidRPr="003D14DD">
              <w:rPr>
                <w:sz w:val="20"/>
                <w:szCs w:val="20"/>
              </w:rPr>
              <w:t>Выполнение и защита выпускной квалификационной работы</w:t>
            </w:r>
          </w:p>
        </w:tc>
      </w:tr>
      <w:tr w:rsidR="002368CA" w:rsidRPr="003D14DD" w:rsidTr="00702E00">
        <w:tc>
          <w:tcPr>
            <w:tcW w:w="2151" w:type="dxa"/>
            <w:vMerge/>
          </w:tcPr>
          <w:p w:rsidR="002368CA" w:rsidRPr="003D14DD" w:rsidRDefault="002368CA" w:rsidP="004D69F2">
            <w:pPr>
              <w:suppressAutoHyphens/>
              <w:overflowPunct w:val="0"/>
              <w:autoSpaceDE w:val="0"/>
              <w:autoSpaceDN w:val="0"/>
              <w:adjustRightInd w:val="0"/>
              <w:jc w:val="both"/>
              <w:rPr>
                <w:b/>
                <w:sz w:val="20"/>
                <w:szCs w:val="20"/>
              </w:rPr>
            </w:pPr>
          </w:p>
        </w:tc>
        <w:tc>
          <w:tcPr>
            <w:tcW w:w="2599" w:type="dxa"/>
            <w:vAlign w:val="center"/>
          </w:tcPr>
          <w:p w:rsidR="002368CA" w:rsidRPr="003D14DD" w:rsidRDefault="002368CA" w:rsidP="004D69F2">
            <w:pPr>
              <w:rPr>
                <w:sz w:val="20"/>
                <w:szCs w:val="20"/>
              </w:rPr>
            </w:pPr>
            <w:r w:rsidRPr="003D14DD">
              <w:rPr>
                <w:sz w:val="20"/>
                <w:szCs w:val="20"/>
              </w:rPr>
              <w:t>Психология современного образования</w:t>
            </w:r>
          </w:p>
        </w:tc>
        <w:tc>
          <w:tcPr>
            <w:tcW w:w="2426" w:type="dxa"/>
            <w:vAlign w:val="center"/>
          </w:tcPr>
          <w:p w:rsidR="002368CA" w:rsidRPr="003D14DD" w:rsidRDefault="002368CA" w:rsidP="004D69F2">
            <w:pPr>
              <w:rPr>
                <w:sz w:val="20"/>
                <w:szCs w:val="20"/>
              </w:rPr>
            </w:pPr>
          </w:p>
        </w:tc>
        <w:tc>
          <w:tcPr>
            <w:tcW w:w="2395" w:type="dxa"/>
            <w:vAlign w:val="center"/>
          </w:tcPr>
          <w:p w:rsidR="002368CA" w:rsidRPr="003D14DD" w:rsidRDefault="002368CA" w:rsidP="004D69F2">
            <w:pPr>
              <w:rPr>
                <w:sz w:val="20"/>
                <w:szCs w:val="20"/>
              </w:rPr>
            </w:pPr>
          </w:p>
        </w:tc>
      </w:tr>
      <w:tr w:rsidR="002368CA" w:rsidRPr="003D14DD" w:rsidTr="00702E00">
        <w:tc>
          <w:tcPr>
            <w:tcW w:w="2151" w:type="dxa"/>
            <w:vMerge w:val="restart"/>
          </w:tcPr>
          <w:p w:rsidR="002368CA" w:rsidRPr="00AB22A5" w:rsidRDefault="00AB22A5" w:rsidP="004D69F2">
            <w:pPr>
              <w:suppressAutoHyphens/>
              <w:overflowPunct w:val="0"/>
              <w:autoSpaceDE w:val="0"/>
              <w:autoSpaceDN w:val="0"/>
              <w:adjustRightInd w:val="0"/>
              <w:jc w:val="both"/>
              <w:rPr>
                <w:sz w:val="20"/>
                <w:szCs w:val="20"/>
              </w:rPr>
            </w:pPr>
            <w:r w:rsidRPr="00AB22A5">
              <w:rPr>
                <w:sz w:val="20"/>
                <w:szCs w:val="20"/>
              </w:rPr>
              <w:t xml:space="preserve">ОПК-3. Способен проектировать организацию совместной и индивидуальной учебной и воспитательной деятельности обучающихся, в том числе с особыми образовательными потребностями </w:t>
            </w:r>
            <w:r w:rsidR="002368CA" w:rsidRPr="00AB22A5">
              <w:rPr>
                <w:sz w:val="20"/>
                <w:szCs w:val="20"/>
              </w:rPr>
              <w:t>в обучении</w:t>
            </w:r>
          </w:p>
        </w:tc>
        <w:tc>
          <w:tcPr>
            <w:tcW w:w="2599" w:type="dxa"/>
            <w:vAlign w:val="center"/>
          </w:tcPr>
          <w:p w:rsidR="002368CA" w:rsidRPr="003D14DD" w:rsidRDefault="002368CA" w:rsidP="004D69F2">
            <w:pPr>
              <w:rPr>
                <w:sz w:val="20"/>
                <w:szCs w:val="20"/>
              </w:rPr>
            </w:pPr>
            <w:r w:rsidRPr="003D14DD">
              <w:rPr>
                <w:sz w:val="20"/>
                <w:szCs w:val="20"/>
              </w:rPr>
              <w:t>Информационные и коммуникационные технологии в науке и образовании</w:t>
            </w:r>
          </w:p>
        </w:tc>
        <w:tc>
          <w:tcPr>
            <w:tcW w:w="2426" w:type="dxa"/>
            <w:vAlign w:val="center"/>
          </w:tcPr>
          <w:p w:rsidR="002368CA" w:rsidRPr="003D14DD" w:rsidRDefault="002368CA" w:rsidP="004D69F2">
            <w:pPr>
              <w:rPr>
                <w:sz w:val="20"/>
                <w:szCs w:val="20"/>
              </w:rPr>
            </w:pPr>
            <w:r w:rsidRPr="003D14DD">
              <w:rPr>
                <w:sz w:val="20"/>
                <w:szCs w:val="20"/>
              </w:rPr>
              <w:t>Производственная практика, педагогическая</w:t>
            </w:r>
          </w:p>
        </w:tc>
        <w:tc>
          <w:tcPr>
            <w:tcW w:w="2395" w:type="dxa"/>
            <w:vAlign w:val="center"/>
          </w:tcPr>
          <w:p w:rsidR="002368CA" w:rsidRPr="003D14DD" w:rsidRDefault="002368CA" w:rsidP="004D69F2">
            <w:pPr>
              <w:rPr>
                <w:sz w:val="20"/>
                <w:szCs w:val="20"/>
              </w:rPr>
            </w:pPr>
            <w:r w:rsidRPr="003D14DD">
              <w:rPr>
                <w:sz w:val="20"/>
                <w:szCs w:val="20"/>
              </w:rPr>
              <w:t xml:space="preserve">Производственная практика, научно-исследовательская работа </w:t>
            </w:r>
          </w:p>
        </w:tc>
      </w:tr>
      <w:tr w:rsidR="002368CA" w:rsidRPr="003D14DD" w:rsidTr="00702E00">
        <w:tc>
          <w:tcPr>
            <w:tcW w:w="2151" w:type="dxa"/>
            <w:vMerge/>
          </w:tcPr>
          <w:p w:rsidR="002368CA" w:rsidRPr="003D14DD" w:rsidRDefault="002368CA" w:rsidP="004D69F2">
            <w:pPr>
              <w:suppressAutoHyphens/>
              <w:overflowPunct w:val="0"/>
              <w:autoSpaceDE w:val="0"/>
              <w:autoSpaceDN w:val="0"/>
              <w:adjustRightInd w:val="0"/>
              <w:jc w:val="both"/>
              <w:rPr>
                <w:b/>
                <w:sz w:val="20"/>
                <w:szCs w:val="20"/>
              </w:rPr>
            </w:pPr>
          </w:p>
        </w:tc>
        <w:tc>
          <w:tcPr>
            <w:tcW w:w="2599" w:type="dxa"/>
            <w:vAlign w:val="center"/>
          </w:tcPr>
          <w:p w:rsidR="002368CA" w:rsidRPr="003D14DD" w:rsidRDefault="002368CA" w:rsidP="004D69F2">
            <w:pPr>
              <w:rPr>
                <w:sz w:val="20"/>
                <w:szCs w:val="20"/>
              </w:rPr>
            </w:pPr>
            <w:r w:rsidRPr="003D14DD">
              <w:rPr>
                <w:sz w:val="20"/>
                <w:szCs w:val="20"/>
              </w:rPr>
              <w:t>Психология современного образования</w:t>
            </w:r>
          </w:p>
        </w:tc>
        <w:tc>
          <w:tcPr>
            <w:tcW w:w="2426" w:type="dxa"/>
            <w:vAlign w:val="center"/>
          </w:tcPr>
          <w:p w:rsidR="002368CA" w:rsidRPr="003D14DD" w:rsidRDefault="002368CA" w:rsidP="004D69F2">
            <w:pPr>
              <w:rPr>
                <w:sz w:val="20"/>
                <w:szCs w:val="20"/>
              </w:rPr>
            </w:pPr>
          </w:p>
        </w:tc>
        <w:tc>
          <w:tcPr>
            <w:tcW w:w="2395" w:type="dxa"/>
            <w:vAlign w:val="center"/>
          </w:tcPr>
          <w:p w:rsidR="002368CA" w:rsidRPr="003D14DD" w:rsidRDefault="002368CA" w:rsidP="004D69F2">
            <w:pPr>
              <w:rPr>
                <w:sz w:val="20"/>
                <w:szCs w:val="20"/>
              </w:rPr>
            </w:pPr>
            <w:r w:rsidRPr="003D14DD">
              <w:rPr>
                <w:sz w:val="20"/>
                <w:szCs w:val="20"/>
              </w:rPr>
              <w:t xml:space="preserve">Выполнение и защита выпускной квалификационной работы </w:t>
            </w:r>
          </w:p>
        </w:tc>
      </w:tr>
      <w:tr w:rsidR="002368CA" w:rsidRPr="003D14DD" w:rsidTr="00702E00">
        <w:tc>
          <w:tcPr>
            <w:tcW w:w="2151" w:type="dxa"/>
            <w:vMerge/>
          </w:tcPr>
          <w:p w:rsidR="002368CA" w:rsidRPr="003D14DD" w:rsidRDefault="002368CA" w:rsidP="004D69F2">
            <w:pPr>
              <w:suppressAutoHyphens/>
              <w:overflowPunct w:val="0"/>
              <w:autoSpaceDE w:val="0"/>
              <w:autoSpaceDN w:val="0"/>
              <w:adjustRightInd w:val="0"/>
              <w:jc w:val="both"/>
              <w:rPr>
                <w:b/>
                <w:sz w:val="20"/>
                <w:szCs w:val="20"/>
              </w:rPr>
            </w:pPr>
          </w:p>
        </w:tc>
        <w:tc>
          <w:tcPr>
            <w:tcW w:w="2599" w:type="dxa"/>
            <w:vAlign w:val="center"/>
          </w:tcPr>
          <w:p w:rsidR="002368CA" w:rsidRPr="003D14DD" w:rsidRDefault="002368CA" w:rsidP="004D69F2">
            <w:pPr>
              <w:rPr>
                <w:sz w:val="20"/>
                <w:szCs w:val="20"/>
              </w:rPr>
            </w:pPr>
            <w:r w:rsidRPr="003D14DD">
              <w:rPr>
                <w:sz w:val="20"/>
                <w:szCs w:val="20"/>
              </w:rPr>
              <w:t>Телекоммуникационные образовательные технологии</w:t>
            </w:r>
          </w:p>
        </w:tc>
        <w:tc>
          <w:tcPr>
            <w:tcW w:w="2426" w:type="dxa"/>
            <w:vAlign w:val="center"/>
          </w:tcPr>
          <w:p w:rsidR="002368CA" w:rsidRPr="003D14DD" w:rsidRDefault="002368CA" w:rsidP="004D69F2">
            <w:pPr>
              <w:rPr>
                <w:sz w:val="20"/>
                <w:szCs w:val="20"/>
              </w:rPr>
            </w:pPr>
          </w:p>
        </w:tc>
        <w:tc>
          <w:tcPr>
            <w:tcW w:w="2395" w:type="dxa"/>
            <w:vAlign w:val="center"/>
          </w:tcPr>
          <w:p w:rsidR="002368CA" w:rsidRPr="003D14DD" w:rsidRDefault="002368CA" w:rsidP="004D69F2">
            <w:pPr>
              <w:rPr>
                <w:sz w:val="20"/>
                <w:szCs w:val="20"/>
              </w:rPr>
            </w:pPr>
          </w:p>
        </w:tc>
      </w:tr>
    </w:tbl>
    <w:p w:rsidR="002368CA" w:rsidRPr="003D14DD" w:rsidRDefault="002368CA" w:rsidP="002368CA">
      <w:pPr>
        <w:tabs>
          <w:tab w:val="left" w:pos="900"/>
          <w:tab w:val="left" w:pos="1080"/>
        </w:tabs>
        <w:suppressAutoHyphens/>
        <w:ind w:firstLine="709"/>
        <w:jc w:val="both"/>
        <w:rPr>
          <w:sz w:val="20"/>
          <w:szCs w:val="20"/>
        </w:rPr>
      </w:pPr>
    </w:p>
    <w:p w:rsidR="002368CA" w:rsidRPr="003D14DD" w:rsidRDefault="002368CA" w:rsidP="002368CA">
      <w:pPr>
        <w:suppressAutoHyphens/>
        <w:ind w:firstLine="709"/>
        <w:jc w:val="both"/>
        <w:rPr>
          <w:sz w:val="20"/>
          <w:szCs w:val="20"/>
        </w:rPr>
      </w:pPr>
    </w:p>
    <w:p w:rsidR="002368CA" w:rsidRPr="003D14DD" w:rsidRDefault="002368CA" w:rsidP="002368CA">
      <w:pPr>
        <w:tabs>
          <w:tab w:val="left" w:pos="900"/>
        </w:tabs>
        <w:suppressAutoHyphens/>
        <w:ind w:firstLine="709"/>
        <w:jc w:val="both"/>
        <w:rPr>
          <w:b/>
          <w:sz w:val="20"/>
          <w:szCs w:val="20"/>
        </w:rPr>
      </w:pPr>
      <w:r w:rsidRPr="003D14DD">
        <w:rPr>
          <w:b/>
          <w:sz w:val="20"/>
          <w:szCs w:val="20"/>
        </w:rPr>
        <w:br w:type="page"/>
      </w:r>
      <w:r w:rsidRPr="003D14DD">
        <w:rPr>
          <w:b/>
          <w:sz w:val="20"/>
          <w:szCs w:val="20"/>
        </w:rPr>
        <w:lastRenderedPageBreak/>
        <w:t xml:space="preserve">4. Объем дисциплины и виды учебной работы  </w:t>
      </w:r>
    </w:p>
    <w:p w:rsidR="002368CA" w:rsidRPr="003D14DD" w:rsidRDefault="002368CA" w:rsidP="002368CA">
      <w:pPr>
        <w:suppressAutoHyphens/>
        <w:jc w:val="both"/>
        <w:rPr>
          <w:b/>
          <w:sz w:val="20"/>
          <w:szCs w:val="20"/>
        </w:rPr>
      </w:pPr>
    </w:p>
    <w:p w:rsidR="002368CA" w:rsidRPr="003D14DD" w:rsidRDefault="002368CA" w:rsidP="002368CA">
      <w:pPr>
        <w:ind w:firstLine="680"/>
        <w:rPr>
          <w:sz w:val="20"/>
          <w:szCs w:val="20"/>
        </w:rPr>
      </w:pPr>
      <w:r w:rsidRPr="003D14DD">
        <w:rPr>
          <w:sz w:val="20"/>
          <w:szCs w:val="20"/>
        </w:rPr>
        <w:t xml:space="preserve">Учебным планом предусматриваются следующие виды работы по дисциплине: </w:t>
      </w:r>
    </w:p>
    <w:p w:rsidR="002368CA" w:rsidRPr="003D14DD" w:rsidRDefault="002368CA" w:rsidP="002368CA">
      <w:pPr>
        <w:suppressAutoHyphens/>
        <w:jc w:val="both"/>
        <w:rPr>
          <w:b/>
          <w:sz w:val="20"/>
          <w:szCs w:val="20"/>
        </w:rPr>
      </w:pPr>
    </w:p>
    <w:tbl>
      <w:tblPr>
        <w:tblW w:w="99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66"/>
        <w:gridCol w:w="4922"/>
        <w:gridCol w:w="1069"/>
        <w:gridCol w:w="1070"/>
        <w:gridCol w:w="1069"/>
        <w:gridCol w:w="1070"/>
      </w:tblGrid>
      <w:tr w:rsidR="002368CA" w:rsidRPr="003D14DD" w:rsidTr="004D69F2">
        <w:tc>
          <w:tcPr>
            <w:tcW w:w="766" w:type="dxa"/>
            <w:vMerge w:val="restart"/>
            <w:vAlign w:val="center"/>
          </w:tcPr>
          <w:p w:rsidR="002368CA" w:rsidRPr="003D14DD" w:rsidRDefault="002368CA" w:rsidP="004D69F2">
            <w:pPr>
              <w:pStyle w:val="afff7"/>
              <w:suppressAutoHyphens/>
              <w:snapToGrid w:val="0"/>
              <w:jc w:val="center"/>
              <w:rPr>
                <w:b/>
                <w:sz w:val="20"/>
                <w:szCs w:val="20"/>
              </w:rPr>
            </w:pPr>
            <w:r w:rsidRPr="003D14DD">
              <w:rPr>
                <w:b/>
                <w:sz w:val="20"/>
                <w:szCs w:val="20"/>
              </w:rPr>
              <w:t>№ п/п</w:t>
            </w:r>
          </w:p>
        </w:tc>
        <w:tc>
          <w:tcPr>
            <w:tcW w:w="4922" w:type="dxa"/>
            <w:vMerge w:val="restart"/>
            <w:vAlign w:val="center"/>
          </w:tcPr>
          <w:p w:rsidR="002368CA" w:rsidRPr="003D14DD" w:rsidRDefault="002368CA" w:rsidP="004D69F2">
            <w:pPr>
              <w:pStyle w:val="afff7"/>
              <w:suppressAutoHyphens/>
              <w:snapToGrid w:val="0"/>
              <w:jc w:val="center"/>
              <w:rPr>
                <w:b/>
                <w:sz w:val="20"/>
                <w:szCs w:val="20"/>
              </w:rPr>
            </w:pPr>
            <w:r w:rsidRPr="003D14DD">
              <w:rPr>
                <w:b/>
                <w:sz w:val="20"/>
                <w:szCs w:val="20"/>
              </w:rPr>
              <w:t>Виды учебных занятий</w:t>
            </w:r>
          </w:p>
        </w:tc>
        <w:tc>
          <w:tcPr>
            <w:tcW w:w="4278" w:type="dxa"/>
            <w:gridSpan w:val="4"/>
          </w:tcPr>
          <w:p w:rsidR="002368CA" w:rsidRPr="003D14DD" w:rsidRDefault="002368CA" w:rsidP="004D69F2">
            <w:pPr>
              <w:tabs>
                <w:tab w:val="left" w:pos="900"/>
              </w:tabs>
              <w:jc w:val="center"/>
              <w:rPr>
                <w:b/>
                <w:sz w:val="20"/>
                <w:szCs w:val="20"/>
              </w:rPr>
            </w:pPr>
            <w:r w:rsidRPr="003D14DD">
              <w:rPr>
                <w:b/>
                <w:sz w:val="20"/>
                <w:szCs w:val="20"/>
              </w:rPr>
              <w:t xml:space="preserve">Всего часов по формам обучения, </w:t>
            </w:r>
            <w:proofErr w:type="spellStart"/>
            <w:r w:rsidRPr="003D14DD">
              <w:rPr>
                <w:b/>
                <w:sz w:val="20"/>
                <w:szCs w:val="20"/>
              </w:rPr>
              <w:t>ак</w:t>
            </w:r>
            <w:proofErr w:type="spellEnd"/>
            <w:r w:rsidRPr="003D14DD">
              <w:rPr>
                <w:b/>
                <w:sz w:val="20"/>
                <w:szCs w:val="20"/>
              </w:rPr>
              <w:t>. ч</w:t>
            </w:r>
          </w:p>
        </w:tc>
      </w:tr>
      <w:tr w:rsidR="002368CA" w:rsidRPr="003D14DD" w:rsidTr="004D69F2">
        <w:tc>
          <w:tcPr>
            <w:tcW w:w="766" w:type="dxa"/>
            <w:vMerge/>
          </w:tcPr>
          <w:p w:rsidR="002368CA" w:rsidRPr="003D14DD" w:rsidRDefault="002368CA" w:rsidP="004D69F2">
            <w:pPr>
              <w:tabs>
                <w:tab w:val="left" w:pos="900"/>
              </w:tabs>
              <w:rPr>
                <w:b/>
                <w:sz w:val="20"/>
                <w:szCs w:val="20"/>
              </w:rPr>
            </w:pPr>
          </w:p>
        </w:tc>
        <w:tc>
          <w:tcPr>
            <w:tcW w:w="4922" w:type="dxa"/>
            <w:vMerge/>
          </w:tcPr>
          <w:p w:rsidR="002368CA" w:rsidRPr="003D14DD" w:rsidRDefault="002368CA" w:rsidP="004D69F2">
            <w:pPr>
              <w:tabs>
                <w:tab w:val="left" w:pos="900"/>
              </w:tabs>
              <w:rPr>
                <w:b/>
                <w:sz w:val="20"/>
                <w:szCs w:val="20"/>
              </w:rPr>
            </w:pPr>
          </w:p>
        </w:tc>
        <w:tc>
          <w:tcPr>
            <w:tcW w:w="2139" w:type="dxa"/>
            <w:gridSpan w:val="2"/>
            <w:vAlign w:val="center"/>
          </w:tcPr>
          <w:p w:rsidR="002368CA" w:rsidRPr="003D14DD" w:rsidRDefault="002368CA" w:rsidP="004D69F2">
            <w:pPr>
              <w:pStyle w:val="afff7"/>
              <w:suppressAutoHyphens/>
              <w:snapToGrid w:val="0"/>
              <w:ind w:right="-80"/>
              <w:jc w:val="center"/>
              <w:rPr>
                <w:b/>
                <w:sz w:val="20"/>
                <w:szCs w:val="20"/>
              </w:rPr>
            </w:pPr>
            <w:r w:rsidRPr="003D14DD">
              <w:rPr>
                <w:b/>
                <w:sz w:val="20"/>
                <w:szCs w:val="20"/>
              </w:rPr>
              <w:t>Очная</w:t>
            </w:r>
          </w:p>
        </w:tc>
        <w:tc>
          <w:tcPr>
            <w:tcW w:w="2139" w:type="dxa"/>
            <w:gridSpan w:val="2"/>
          </w:tcPr>
          <w:p w:rsidR="002368CA" w:rsidRPr="003D14DD" w:rsidRDefault="002368CA" w:rsidP="004D69F2">
            <w:pPr>
              <w:pStyle w:val="afff7"/>
              <w:suppressAutoHyphens/>
              <w:snapToGrid w:val="0"/>
              <w:ind w:right="-80"/>
              <w:jc w:val="center"/>
              <w:rPr>
                <w:b/>
                <w:sz w:val="20"/>
                <w:szCs w:val="20"/>
              </w:rPr>
            </w:pPr>
            <w:r w:rsidRPr="003D14DD">
              <w:rPr>
                <w:b/>
                <w:sz w:val="20"/>
                <w:szCs w:val="20"/>
              </w:rPr>
              <w:t>Заочная</w:t>
            </w:r>
          </w:p>
        </w:tc>
      </w:tr>
      <w:tr w:rsidR="002368CA" w:rsidRPr="003D14DD" w:rsidTr="004D69F2">
        <w:tc>
          <w:tcPr>
            <w:tcW w:w="766" w:type="dxa"/>
            <w:vMerge/>
          </w:tcPr>
          <w:p w:rsidR="002368CA" w:rsidRPr="003D14DD" w:rsidRDefault="002368CA" w:rsidP="004D69F2">
            <w:pPr>
              <w:tabs>
                <w:tab w:val="left" w:pos="900"/>
              </w:tabs>
              <w:rPr>
                <w:b/>
                <w:sz w:val="20"/>
                <w:szCs w:val="20"/>
              </w:rPr>
            </w:pPr>
          </w:p>
        </w:tc>
        <w:tc>
          <w:tcPr>
            <w:tcW w:w="4922" w:type="dxa"/>
            <w:vMerge/>
          </w:tcPr>
          <w:p w:rsidR="002368CA" w:rsidRPr="003D14DD" w:rsidRDefault="002368CA" w:rsidP="004D69F2">
            <w:pPr>
              <w:tabs>
                <w:tab w:val="left" w:pos="900"/>
              </w:tabs>
              <w:rPr>
                <w:b/>
                <w:sz w:val="20"/>
                <w:szCs w:val="20"/>
              </w:rPr>
            </w:pPr>
          </w:p>
        </w:tc>
        <w:tc>
          <w:tcPr>
            <w:tcW w:w="1069" w:type="dxa"/>
            <w:vAlign w:val="center"/>
          </w:tcPr>
          <w:p w:rsidR="002368CA" w:rsidRPr="003D14DD" w:rsidRDefault="002368CA" w:rsidP="004D69F2">
            <w:pPr>
              <w:tabs>
                <w:tab w:val="left" w:pos="900"/>
              </w:tabs>
              <w:jc w:val="center"/>
              <w:rPr>
                <w:b/>
                <w:sz w:val="20"/>
                <w:szCs w:val="20"/>
              </w:rPr>
            </w:pPr>
            <w:r w:rsidRPr="003D14DD">
              <w:rPr>
                <w:b/>
                <w:sz w:val="20"/>
                <w:szCs w:val="20"/>
              </w:rPr>
              <w:t>всего</w:t>
            </w:r>
          </w:p>
        </w:tc>
        <w:tc>
          <w:tcPr>
            <w:tcW w:w="1070" w:type="dxa"/>
            <w:vAlign w:val="center"/>
          </w:tcPr>
          <w:p w:rsidR="002368CA" w:rsidRPr="003D14DD" w:rsidRDefault="002368CA" w:rsidP="004D69F2">
            <w:pPr>
              <w:tabs>
                <w:tab w:val="left" w:pos="900"/>
              </w:tabs>
              <w:jc w:val="center"/>
              <w:rPr>
                <w:b/>
                <w:sz w:val="20"/>
                <w:szCs w:val="20"/>
              </w:rPr>
            </w:pPr>
            <w:r w:rsidRPr="003D14DD">
              <w:rPr>
                <w:b/>
                <w:sz w:val="20"/>
                <w:szCs w:val="20"/>
              </w:rPr>
              <w:t>в том числе</w:t>
            </w:r>
          </w:p>
        </w:tc>
        <w:tc>
          <w:tcPr>
            <w:tcW w:w="1069" w:type="dxa"/>
            <w:vAlign w:val="center"/>
          </w:tcPr>
          <w:p w:rsidR="002368CA" w:rsidRPr="003D14DD" w:rsidRDefault="002368CA" w:rsidP="004D69F2">
            <w:pPr>
              <w:tabs>
                <w:tab w:val="left" w:pos="900"/>
              </w:tabs>
              <w:jc w:val="center"/>
              <w:rPr>
                <w:b/>
                <w:sz w:val="20"/>
                <w:szCs w:val="20"/>
              </w:rPr>
            </w:pPr>
            <w:r w:rsidRPr="003D14DD">
              <w:rPr>
                <w:b/>
                <w:sz w:val="20"/>
                <w:szCs w:val="20"/>
              </w:rPr>
              <w:t>всего</w:t>
            </w:r>
          </w:p>
        </w:tc>
        <w:tc>
          <w:tcPr>
            <w:tcW w:w="1070" w:type="dxa"/>
            <w:vAlign w:val="center"/>
          </w:tcPr>
          <w:p w:rsidR="002368CA" w:rsidRPr="003D14DD" w:rsidRDefault="002368CA" w:rsidP="004D69F2">
            <w:pPr>
              <w:tabs>
                <w:tab w:val="left" w:pos="900"/>
              </w:tabs>
              <w:jc w:val="center"/>
              <w:rPr>
                <w:b/>
                <w:sz w:val="20"/>
                <w:szCs w:val="20"/>
              </w:rPr>
            </w:pPr>
            <w:r w:rsidRPr="003D14DD">
              <w:rPr>
                <w:b/>
                <w:sz w:val="20"/>
                <w:szCs w:val="20"/>
              </w:rPr>
              <w:t>в том числе</w:t>
            </w:r>
          </w:p>
        </w:tc>
      </w:tr>
      <w:tr w:rsidR="002368CA" w:rsidRPr="003D14DD" w:rsidTr="004D69F2">
        <w:tc>
          <w:tcPr>
            <w:tcW w:w="766" w:type="dxa"/>
            <w:vMerge w:val="restart"/>
          </w:tcPr>
          <w:p w:rsidR="002368CA" w:rsidRPr="003D14DD" w:rsidRDefault="002368CA" w:rsidP="004D69F2">
            <w:pPr>
              <w:suppressAutoHyphens/>
              <w:snapToGrid w:val="0"/>
              <w:rPr>
                <w:b/>
                <w:sz w:val="20"/>
                <w:szCs w:val="20"/>
              </w:rPr>
            </w:pPr>
            <w:r w:rsidRPr="003D14DD">
              <w:rPr>
                <w:b/>
                <w:sz w:val="20"/>
                <w:szCs w:val="20"/>
              </w:rPr>
              <w:t>1</w:t>
            </w:r>
          </w:p>
        </w:tc>
        <w:tc>
          <w:tcPr>
            <w:tcW w:w="4922" w:type="dxa"/>
          </w:tcPr>
          <w:p w:rsidR="002368CA" w:rsidRPr="003D14DD" w:rsidRDefault="002368CA" w:rsidP="004D69F2">
            <w:pPr>
              <w:suppressAutoHyphens/>
              <w:snapToGrid w:val="0"/>
              <w:rPr>
                <w:b/>
                <w:sz w:val="20"/>
                <w:szCs w:val="20"/>
              </w:rPr>
            </w:pPr>
            <w:r w:rsidRPr="003D14DD">
              <w:rPr>
                <w:b/>
                <w:sz w:val="20"/>
                <w:szCs w:val="20"/>
              </w:rPr>
              <w:t>Контактная работа (объем работы обучающихся во взаимодействии с преподавателем) (всего)</w:t>
            </w:r>
          </w:p>
        </w:tc>
        <w:tc>
          <w:tcPr>
            <w:tcW w:w="1069" w:type="dxa"/>
          </w:tcPr>
          <w:p w:rsidR="002368CA" w:rsidRPr="003D14DD" w:rsidRDefault="002368CA" w:rsidP="004D69F2">
            <w:pPr>
              <w:suppressAutoHyphens/>
              <w:snapToGrid w:val="0"/>
              <w:jc w:val="center"/>
              <w:rPr>
                <w:b/>
                <w:sz w:val="20"/>
                <w:szCs w:val="20"/>
              </w:rPr>
            </w:pPr>
          </w:p>
        </w:tc>
        <w:tc>
          <w:tcPr>
            <w:tcW w:w="1070" w:type="dxa"/>
          </w:tcPr>
          <w:p w:rsidR="002368CA" w:rsidRPr="003D14DD" w:rsidRDefault="002368CA" w:rsidP="004D69F2">
            <w:pPr>
              <w:pStyle w:val="afff7"/>
              <w:suppressAutoHyphens/>
              <w:snapToGrid w:val="0"/>
              <w:ind w:right="312"/>
              <w:jc w:val="center"/>
              <w:rPr>
                <w:b/>
                <w:sz w:val="20"/>
                <w:szCs w:val="20"/>
              </w:rPr>
            </w:pPr>
          </w:p>
        </w:tc>
        <w:tc>
          <w:tcPr>
            <w:tcW w:w="1069" w:type="dxa"/>
          </w:tcPr>
          <w:p w:rsidR="002368CA" w:rsidRPr="003D14DD" w:rsidRDefault="002368CA" w:rsidP="004D69F2">
            <w:pPr>
              <w:pStyle w:val="afff7"/>
              <w:suppressAutoHyphens/>
              <w:snapToGrid w:val="0"/>
              <w:jc w:val="center"/>
              <w:rPr>
                <w:b/>
                <w:sz w:val="20"/>
                <w:szCs w:val="20"/>
              </w:rPr>
            </w:pPr>
            <w:r w:rsidRPr="003D14DD">
              <w:rPr>
                <w:b/>
                <w:sz w:val="20"/>
                <w:szCs w:val="20"/>
              </w:rPr>
              <w:t>28,2</w:t>
            </w:r>
          </w:p>
        </w:tc>
        <w:tc>
          <w:tcPr>
            <w:tcW w:w="1070" w:type="dxa"/>
          </w:tcPr>
          <w:p w:rsidR="002368CA" w:rsidRPr="003D14DD" w:rsidRDefault="002368CA" w:rsidP="004D69F2">
            <w:pPr>
              <w:pStyle w:val="afff7"/>
              <w:suppressAutoHyphens/>
              <w:snapToGrid w:val="0"/>
              <w:jc w:val="center"/>
              <w:rPr>
                <w:b/>
                <w:sz w:val="20"/>
                <w:szCs w:val="20"/>
              </w:rPr>
            </w:pPr>
          </w:p>
        </w:tc>
      </w:tr>
      <w:tr w:rsidR="002368CA" w:rsidRPr="003D14DD" w:rsidTr="004D69F2">
        <w:tc>
          <w:tcPr>
            <w:tcW w:w="766" w:type="dxa"/>
            <w:vMerge/>
          </w:tcPr>
          <w:p w:rsidR="002368CA" w:rsidRPr="003D14DD" w:rsidRDefault="002368CA" w:rsidP="004D69F2">
            <w:pPr>
              <w:suppressAutoHyphens/>
              <w:snapToGrid w:val="0"/>
              <w:rPr>
                <w:b/>
                <w:sz w:val="20"/>
                <w:szCs w:val="20"/>
              </w:rPr>
            </w:pPr>
          </w:p>
        </w:tc>
        <w:tc>
          <w:tcPr>
            <w:tcW w:w="4922" w:type="dxa"/>
          </w:tcPr>
          <w:p w:rsidR="002368CA" w:rsidRPr="003D14DD" w:rsidRDefault="002368CA" w:rsidP="004D69F2">
            <w:pPr>
              <w:suppressAutoHyphens/>
              <w:snapToGrid w:val="0"/>
              <w:rPr>
                <w:b/>
                <w:i/>
                <w:sz w:val="20"/>
                <w:szCs w:val="20"/>
              </w:rPr>
            </w:pPr>
            <w:r w:rsidRPr="003D14DD">
              <w:rPr>
                <w:i/>
                <w:sz w:val="20"/>
                <w:szCs w:val="20"/>
              </w:rPr>
              <w:t>В том числе в форме практической подготовки</w:t>
            </w:r>
          </w:p>
        </w:tc>
        <w:tc>
          <w:tcPr>
            <w:tcW w:w="1069" w:type="dxa"/>
          </w:tcPr>
          <w:p w:rsidR="002368CA" w:rsidRPr="003D14DD" w:rsidRDefault="002368CA" w:rsidP="004D69F2">
            <w:pPr>
              <w:suppressAutoHyphens/>
              <w:snapToGrid w:val="0"/>
              <w:jc w:val="center"/>
              <w:rPr>
                <w:b/>
                <w:sz w:val="20"/>
                <w:szCs w:val="20"/>
              </w:rPr>
            </w:pPr>
          </w:p>
        </w:tc>
        <w:tc>
          <w:tcPr>
            <w:tcW w:w="1070" w:type="dxa"/>
          </w:tcPr>
          <w:p w:rsidR="002368CA" w:rsidRPr="003D14DD" w:rsidRDefault="002368CA" w:rsidP="004D69F2">
            <w:pPr>
              <w:pStyle w:val="afff7"/>
              <w:suppressAutoHyphens/>
              <w:snapToGrid w:val="0"/>
              <w:ind w:right="312"/>
              <w:jc w:val="center"/>
              <w:rPr>
                <w:b/>
                <w:sz w:val="20"/>
                <w:szCs w:val="20"/>
              </w:rPr>
            </w:pPr>
          </w:p>
        </w:tc>
        <w:tc>
          <w:tcPr>
            <w:tcW w:w="1069" w:type="dxa"/>
          </w:tcPr>
          <w:p w:rsidR="002368CA" w:rsidRPr="003D14DD" w:rsidRDefault="002368CA" w:rsidP="004D69F2">
            <w:pPr>
              <w:pStyle w:val="afff7"/>
              <w:suppressAutoHyphens/>
              <w:snapToGrid w:val="0"/>
              <w:jc w:val="center"/>
              <w:rPr>
                <w:b/>
                <w:sz w:val="20"/>
                <w:szCs w:val="20"/>
              </w:rPr>
            </w:pPr>
          </w:p>
        </w:tc>
        <w:tc>
          <w:tcPr>
            <w:tcW w:w="1070" w:type="dxa"/>
          </w:tcPr>
          <w:p w:rsidR="002368CA" w:rsidRPr="003D14DD" w:rsidRDefault="002368CA" w:rsidP="004D69F2">
            <w:pPr>
              <w:pStyle w:val="afff7"/>
              <w:suppressAutoHyphens/>
              <w:snapToGrid w:val="0"/>
              <w:jc w:val="center"/>
              <w:rPr>
                <w:b/>
                <w:i/>
                <w:sz w:val="20"/>
                <w:szCs w:val="20"/>
              </w:rPr>
            </w:pPr>
            <w:r w:rsidRPr="003D14DD">
              <w:rPr>
                <w:b/>
                <w:i/>
                <w:sz w:val="20"/>
                <w:szCs w:val="20"/>
              </w:rPr>
              <w:t>4</w:t>
            </w:r>
          </w:p>
        </w:tc>
      </w:tr>
      <w:tr w:rsidR="002368CA" w:rsidRPr="003D14DD" w:rsidTr="004D69F2">
        <w:tc>
          <w:tcPr>
            <w:tcW w:w="766" w:type="dxa"/>
          </w:tcPr>
          <w:p w:rsidR="002368CA" w:rsidRPr="003D14DD" w:rsidRDefault="002368CA" w:rsidP="004D69F2">
            <w:pPr>
              <w:suppressAutoHyphens/>
              <w:snapToGrid w:val="0"/>
              <w:rPr>
                <w:sz w:val="20"/>
                <w:szCs w:val="20"/>
              </w:rPr>
            </w:pPr>
            <w:r w:rsidRPr="003D14DD">
              <w:rPr>
                <w:sz w:val="20"/>
                <w:szCs w:val="20"/>
              </w:rPr>
              <w:t>1.1</w:t>
            </w:r>
          </w:p>
        </w:tc>
        <w:tc>
          <w:tcPr>
            <w:tcW w:w="4922" w:type="dxa"/>
          </w:tcPr>
          <w:p w:rsidR="002368CA" w:rsidRPr="003D14DD" w:rsidRDefault="002368CA" w:rsidP="004D69F2">
            <w:pPr>
              <w:suppressAutoHyphens/>
              <w:snapToGrid w:val="0"/>
              <w:rPr>
                <w:sz w:val="20"/>
                <w:szCs w:val="20"/>
              </w:rPr>
            </w:pPr>
            <w:r w:rsidRPr="003D14DD">
              <w:rPr>
                <w:sz w:val="20"/>
                <w:szCs w:val="20"/>
              </w:rPr>
              <w:t>занятия лекционного типа (лекции)</w:t>
            </w:r>
          </w:p>
        </w:tc>
        <w:tc>
          <w:tcPr>
            <w:tcW w:w="1069" w:type="dxa"/>
          </w:tcPr>
          <w:p w:rsidR="002368CA" w:rsidRPr="003D14DD" w:rsidRDefault="002368CA" w:rsidP="004D69F2">
            <w:pPr>
              <w:suppressAutoHyphens/>
              <w:snapToGrid w:val="0"/>
              <w:jc w:val="center"/>
              <w:rPr>
                <w:sz w:val="20"/>
                <w:szCs w:val="20"/>
              </w:rPr>
            </w:pPr>
          </w:p>
        </w:tc>
        <w:tc>
          <w:tcPr>
            <w:tcW w:w="1070" w:type="dxa"/>
          </w:tcPr>
          <w:p w:rsidR="002368CA" w:rsidRPr="003D14DD" w:rsidRDefault="002368CA" w:rsidP="004D69F2">
            <w:pPr>
              <w:pStyle w:val="afff7"/>
              <w:suppressAutoHyphens/>
              <w:snapToGrid w:val="0"/>
              <w:jc w:val="center"/>
              <w:rPr>
                <w:sz w:val="20"/>
                <w:szCs w:val="20"/>
              </w:rPr>
            </w:pPr>
          </w:p>
        </w:tc>
        <w:tc>
          <w:tcPr>
            <w:tcW w:w="1069" w:type="dxa"/>
          </w:tcPr>
          <w:p w:rsidR="002368CA" w:rsidRPr="003D14DD" w:rsidRDefault="002368CA" w:rsidP="004D69F2">
            <w:pPr>
              <w:pStyle w:val="afff7"/>
              <w:suppressAutoHyphens/>
              <w:snapToGrid w:val="0"/>
              <w:jc w:val="center"/>
              <w:rPr>
                <w:sz w:val="20"/>
                <w:szCs w:val="20"/>
              </w:rPr>
            </w:pPr>
            <w:r w:rsidRPr="003D14DD">
              <w:rPr>
                <w:sz w:val="20"/>
                <w:szCs w:val="20"/>
              </w:rPr>
              <w:t>6</w:t>
            </w:r>
          </w:p>
        </w:tc>
        <w:tc>
          <w:tcPr>
            <w:tcW w:w="1070" w:type="dxa"/>
          </w:tcPr>
          <w:p w:rsidR="002368CA" w:rsidRPr="003D14DD" w:rsidRDefault="002368CA" w:rsidP="004D69F2">
            <w:pPr>
              <w:pStyle w:val="afff7"/>
              <w:suppressAutoHyphens/>
              <w:snapToGrid w:val="0"/>
              <w:jc w:val="center"/>
              <w:rPr>
                <w:sz w:val="20"/>
                <w:szCs w:val="20"/>
              </w:rPr>
            </w:pPr>
          </w:p>
        </w:tc>
      </w:tr>
      <w:tr w:rsidR="002368CA" w:rsidRPr="003D14DD" w:rsidTr="004D69F2">
        <w:tc>
          <w:tcPr>
            <w:tcW w:w="766" w:type="dxa"/>
          </w:tcPr>
          <w:p w:rsidR="002368CA" w:rsidRPr="003D14DD" w:rsidRDefault="002368CA" w:rsidP="004D69F2">
            <w:pPr>
              <w:suppressAutoHyphens/>
              <w:snapToGrid w:val="0"/>
              <w:rPr>
                <w:sz w:val="20"/>
                <w:szCs w:val="20"/>
              </w:rPr>
            </w:pPr>
            <w:r w:rsidRPr="003D14DD">
              <w:rPr>
                <w:sz w:val="20"/>
                <w:szCs w:val="20"/>
              </w:rPr>
              <w:t>1.2</w:t>
            </w:r>
          </w:p>
        </w:tc>
        <w:tc>
          <w:tcPr>
            <w:tcW w:w="4922" w:type="dxa"/>
          </w:tcPr>
          <w:p w:rsidR="002368CA" w:rsidRPr="003D14DD" w:rsidRDefault="002368CA" w:rsidP="004D69F2">
            <w:pPr>
              <w:suppressAutoHyphens/>
              <w:snapToGrid w:val="0"/>
              <w:rPr>
                <w:sz w:val="20"/>
                <w:szCs w:val="20"/>
              </w:rPr>
            </w:pPr>
            <w:r w:rsidRPr="003D14DD">
              <w:rPr>
                <w:sz w:val="20"/>
                <w:szCs w:val="20"/>
              </w:rPr>
              <w:t xml:space="preserve">занятия семинарского типа (практические)*, </w:t>
            </w:r>
          </w:p>
          <w:p w:rsidR="002368CA" w:rsidRPr="003D14DD" w:rsidRDefault="002368CA" w:rsidP="004D69F2">
            <w:pPr>
              <w:suppressAutoHyphens/>
              <w:snapToGrid w:val="0"/>
              <w:rPr>
                <w:sz w:val="20"/>
                <w:szCs w:val="20"/>
              </w:rPr>
            </w:pPr>
            <w:r w:rsidRPr="003D14DD">
              <w:rPr>
                <w:sz w:val="20"/>
                <w:szCs w:val="20"/>
              </w:rPr>
              <w:t xml:space="preserve">в том числе: </w:t>
            </w:r>
          </w:p>
        </w:tc>
        <w:tc>
          <w:tcPr>
            <w:tcW w:w="1069" w:type="dxa"/>
          </w:tcPr>
          <w:p w:rsidR="002368CA" w:rsidRPr="003D14DD" w:rsidRDefault="002368CA" w:rsidP="004D69F2">
            <w:pPr>
              <w:suppressAutoHyphens/>
              <w:snapToGrid w:val="0"/>
              <w:jc w:val="center"/>
              <w:rPr>
                <w:sz w:val="20"/>
                <w:szCs w:val="20"/>
              </w:rPr>
            </w:pPr>
          </w:p>
        </w:tc>
        <w:tc>
          <w:tcPr>
            <w:tcW w:w="1070" w:type="dxa"/>
          </w:tcPr>
          <w:p w:rsidR="002368CA" w:rsidRPr="003D14DD" w:rsidRDefault="002368CA" w:rsidP="004D69F2">
            <w:pPr>
              <w:pStyle w:val="afff7"/>
              <w:suppressAutoHyphens/>
              <w:snapToGrid w:val="0"/>
              <w:jc w:val="center"/>
              <w:rPr>
                <w:sz w:val="20"/>
                <w:szCs w:val="20"/>
              </w:rPr>
            </w:pPr>
          </w:p>
        </w:tc>
        <w:tc>
          <w:tcPr>
            <w:tcW w:w="1069" w:type="dxa"/>
          </w:tcPr>
          <w:p w:rsidR="002368CA" w:rsidRPr="003D14DD" w:rsidRDefault="002368CA" w:rsidP="004D69F2">
            <w:pPr>
              <w:pStyle w:val="afff7"/>
              <w:suppressAutoHyphens/>
              <w:snapToGrid w:val="0"/>
              <w:jc w:val="center"/>
              <w:rPr>
                <w:sz w:val="20"/>
                <w:szCs w:val="20"/>
              </w:rPr>
            </w:pPr>
            <w:r w:rsidRPr="003D14DD">
              <w:rPr>
                <w:sz w:val="20"/>
                <w:szCs w:val="20"/>
              </w:rPr>
              <w:t>18</w:t>
            </w:r>
          </w:p>
        </w:tc>
        <w:tc>
          <w:tcPr>
            <w:tcW w:w="1070" w:type="dxa"/>
          </w:tcPr>
          <w:p w:rsidR="002368CA" w:rsidRPr="003D14DD" w:rsidRDefault="002368CA" w:rsidP="004D69F2">
            <w:pPr>
              <w:pStyle w:val="afff7"/>
              <w:suppressAutoHyphens/>
              <w:snapToGrid w:val="0"/>
              <w:jc w:val="center"/>
              <w:rPr>
                <w:sz w:val="20"/>
                <w:szCs w:val="20"/>
              </w:rPr>
            </w:pPr>
          </w:p>
        </w:tc>
      </w:tr>
      <w:tr w:rsidR="002368CA" w:rsidRPr="003D14DD" w:rsidTr="004D69F2">
        <w:tc>
          <w:tcPr>
            <w:tcW w:w="766" w:type="dxa"/>
            <w:vMerge w:val="restart"/>
          </w:tcPr>
          <w:p w:rsidR="002368CA" w:rsidRPr="003D14DD" w:rsidRDefault="002368CA" w:rsidP="004D69F2">
            <w:pPr>
              <w:suppressAutoHyphens/>
              <w:snapToGrid w:val="0"/>
              <w:rPr>
                <w:sz w:val="20"/>
                <w:szCs w:val="20"/>
              </w:rPr>
            </w:pPr>
            <w:r w:rsidRPr="003D14DD">
              <w:rPr>
                <w:sz w:val="20"/>
                <w:szCs w:val="20"/>
              </w:rPr>
              <w:t>1.2.1</w:t>
            </w:r>
          </w:p>
        </w:tc>
        <w:tc>
          <w:tcPr>
            <w:tcW w:w="4922" w:type="dxa"/>
          </w:tcPr>
          <w:p w:rsidR="002368CA" w:rsidRPr="003D14DD" w:rsidRDefault="002368CA" w:rsidP="004D69F2">
            <w:pPr>
              <w:suppressAutoHyphens/>
              <w:snapToGrid w:val="0"/>
              <w:rPr>
                <w:sz w:val="20"/>
                <w:szCs w:val="20"/>
              </w:rPr>
            </w:pPr>
            <w:r w:rsidRPr="003D14DD">
              <w:rPr>
                <w:sz w:val="20"/>
                <w:szCs w:val="20"/>
              </w:rPr>
              <w:t xml:space="preserve">семинар-дискуссия, </w:t>
            </w:r>
          </w:p>
          <w:p w:rsidR="002368CA" w:rsidRPr="003D14DD" w:rsidRDefault="002368CA" w:rsidP="004D69F2">
            <w:pPr>
              <w:suppressAutoHyphens/>
              <w:snapToGrid w:val="0"/>
              <w:rPr>
                <w:sz w:val="20"/>
                <w:szCs w:val="20"/>
              </w:rPr>
            </w:pPr>
            <w:r w:rsidRPr="003D14DD">
              <w:rPr>
                <w:sz w:val="20"/>
                <w:szCs w:val="20"/>
              </w:rPr>
              <w:t>практические занятия</w:t>
            </w:r>
          </w:p>
        </w:tc>
        <w:tc>
          <w:tcPr>
            <w:tcW w:w="1069" w:type="dxa"/>
          </w:tcPr>
          <w:p w:rsidR="002368CA" w:rsidRPr="003D14DD" w:rsidRDefault="002368CA" w:rsidP="004D69F2">
            <w:pPr>
              <w:suppressAutoHyphens/>
              <w:snapToGrid w:val="0"/>
              <w:jc w:val="center"/>
              <w:rPr>
                <w:sz w:val="20"/>
                <w:szCs w:val="20"/>
              </w:rPr>
            </w:pPr>
          </w:p>
        </w:tc>
        <w:tc>
          <w:tcPr>
            <w:tcW w:w="1070" w:type="dxa"/>
          </w:tcPr>
          <w:p w:rsidR="002368CA" w:rsidRPr="003D14DD" w:rsidRDefault="002368CA" w:rsidP="004D69F2">
            <w:pPr>
              <w:pStyle w:val="afff7"/>
              <w:suppressAutoHyphens/>
              <w:snapToGrid w:val="0"/>
              <w:jc w:val="center"/>
              <w:rPr>
                <w:sz w:val="20"/>
                <w:szCs w:val="20"/>
              </w:rPr>
            </w:pPr>
          </w:p>
        </w:tc>
        <w:tc>
          <w:tcPr>
            <w:tcW w:w="1069" w:type="dxa"/>
          </w:tcPr>
          <w:p w:rsidR="002368CA" w:rsidRPr="003D14DD" w:rsidRDefault="002368CA" w:rsidP="004D69F2">
            <w:pPr>
              <w:pStyle w:val="afff7"/>
              <w:suppressAutoHyphens/>
              <w:snapToGrid w:val="0"/>
              <w:jc w:val="center"/>
              <w:rPr>
                <w:sz w:val="20"/>
                <w:szCs w:val="20"/>
              </w:rPr>
            </w:pPr>
          </w:p>
          <w:p w:rsidR="002368CA" w:rsidRPr="003D14DD" w:rsidRDefault="002368CA" w:rsidP="004D69F2">
            <w:pPr>
              <w:pStyle w:val="afff7"/>
              <w:suppressAutoHyphens/>
              <w:snapToGrid w:val="0"/>
              <w:jc w:val="center"/>
              <w:rPr>
                <w:sz w:val="20"/>
                <w:szCs w:val="20"/>
              </w:rPr>
            </w:pPr>
          </w:p>
        </w:tc>
        <w:tc>
          <w:tcPr>
            <w:tcW w:w="1070" w:type="dxa"/>
          </w:tcPr>
          <w:p w:rsidR="002368CA" w:rsidRPr="003D14DD" w:rsidRDefault="002368CA" w:rsidP="004D69F2">
            <w:pPr>
              <w:pStyle w:val="afff7"/>
              <w:suppressAutoHyphens/>
              <w:snapToGrid w:val="0"/>
              <w:jc w:val="center"/>
              <w:rPr>
                <w:sz w:val="20"/>
                <w:szCs w:val="20"/>
              </w:rPr>
            </w:pPr>
            <w:r w:rsidRPr="003D14DD">
              <w:rPr>
                <w:sz w:val="20"/>
                <w:szCs w:val="20"/>
              </w:rPr>
              <w:t>0</w:t>
            </w:r>
          </w:p>
          <w:p w:rsidR="002368CA" w:rsidRPr="003D14DD" w:rsidRDefault="002368CA" w:rsidP="004D69F2">
            <w:pPr>
              <w:pStyle w:val="afff7"/>
              <w:suppressAutoHyphens/>
              <w:snapToGrid w:val="0"/>
              <w:jc w:val="center"/>
              <w:rPr>
                <w:sz w:val="20"/>
                <w:szCs w:val="20"/>
              </w:rPr>
            </w:pPr>
            <w:r w:rsidRPr="003D14DD">
              <w:rPr>
                <w:sz w:val="20"/>
                <w:szCs w:val="20"/>
              </w:rPr>
              <w:t>18</w:t>
            </w:r>
          </w:p>
        </w:tc>
      </w:tr>
      <w:tr w:rsidR="002368CA" w:rsidRPr="003D14DD" w:rsidTr="004D69F2">
        <w:tc>
          <w:tcPr>
            <w:tcW w:w="766" w:type="dxa"/>
            <w:vMerge/>
          </w:tcPr>
          <w:p w:rsidR="002368CA" w:rsidRPr="003D14DD" w:rsidRDefault="002368CA" w:rsidP="004D69F2">
            <w:pPr>
              <w:suppressAutoHyphens/>
              <w:snapToGrid w:val="0"/>
              <w:rPr>
                <w:sz w:val="20"/>
                <w:szCs w:val="20"/>
              </w:rPr>
            </w:pPr>
          </w:p>
        </w:tc>
        <w:tc>
          <w:tcPr>
            <w:tcW w:w="4922" w:type="dxa"/>
          </w:tcPr>
          <w:p w:rsidR="002368CA" w:rsidRPr="003D14DD" w:rsidRDefault="002368CA" w:rsidP="004D69F2">
            <w:pPr>
              <w:suppressAutoHyphens/>
              <w:snapToGrid w:val="0"/>
              <w:rPr>
                <w:b/>
                <w:i/>
                <w:sz w:val="20"/>
                <w:szCs w:val="20"/>
              </w:rPr>
            </w:pPr>
            <w:r w:rsidRPr="003D14DD">
              <w:rPr>
                <w:i/>
                <w:sz w:val="20"/>
                <w:szCs w:val="20"/>
              </w:rPr>
              <w:t>в форме практической подготовки</w:t>
            </w:r>
          </w:p>
        </w:tc>
        <w:tc>
          <w:tcPr>
            <w:tcW w:w="1069" w:type="dxa"/>
          </w:tcPr>
          <w:p w:rsidR="002368CA" w:rsidRPr="003D14DD" w:rsidRDefault="002368CA" w:rsidP="004D69F2">
            <w:pPr>
              <w:suppressAutoHyphens/>
              <w:snapToGrid w:val="0"/>
              <w:jc w:val="center"/>
              <w:rPr>
                <w:sz w:val="20"/>
                <w:szCs w:val="20"/>
              </w:rPr>
            </w:pPr>
          </w:p>
        </w:tc>
        <w:tc>
          <w:tcPr>
            <w:tcW w:w="1070" w:type="dxa"/>
          </w:tcPr>
          <w:p w:rsidR="002368CA" w:rsidRPr="003D14DD" w:rsidRDefault="002368CA" w:rsidP="004D69F2">
            <w:pPr>
              <w:pStyle w:val="afff7"/>
              <w:suppressAutoHyphens/>
              <w:snapToGrid w:val="0"/>
              <w:jc w:val="center"/>
              <w:rPr>
                <w:sz w:val="20"/>
                <w:szCs w:val="20"/>
              </w:rPr>
            </w:pPr>
          </w:p>
        </w:tc>
        <w:tc>
          <w:tcPr>
            <w:tcW w:w="1069" w:type="dxa"/>
          </w:tcPr>
          <w:p w:rsidR="002368CA" w:rsidRPr="003D14DD" w:rsidRDefault="002368CA" w:rsidP="004D69F2">
            <w:pPr>
              <w:pStyle w:val="afff7"/>
              <w:suppressAutoHyphens/>
              <w:snapToGrid w:val="0"/>
              <w:jc w:val="center"/>
              <w:rPr>
                <w:sz w:val="20"/>
                <w:szCs w:val="20"/>
              </w:rPr>
            </w:pPr>
          </w:p>
        </w:tc>
        <w:tc>
          <w:tcPr>
            <w:tcW w:w="1070" w:type="dxa"/>
          </w:tcPr>
          <w:p w:rsidR="002368CA" w:rsidRPr="003D14DD" w:rsidRDefault="002368CA" w:rsidP="004D69F2">
            <w:pPr>
              <w:pStyle w:val="afff7"/>
              <w:suppressAutoHyphens/>
              <w:snapToGrid w:val="0"/>
              <w:jc w:val="center"/>
              <w:rPr>
                <w:i/>
                <w:sz w:val="20"/>
                <w:szCs w:val="20"/>
              </w:rPr>
            </w:pPr>
            <w:r w:rsidRPr="003D14DD">
              <w:rPr>
                <w:i/>
                <w:sz w:val="20"/>
                <w:szCs w:val="20"/>
              </w:rPr>
              <w:t>2</w:t>
            </w:r>
          </w:p>
        </w:tc>
      </w:tr>
      <w:tr w:rsidR="002368CA" w:rsidRPr="003D14DD" w:rsidTr="004D69F2">
        <w:tc>
          <w:tcPr>
            <w:tcW w:w="766" w:type="dxa"/>
            <w:vMerge w:val="restart"/>
          </w:tcPr>
          <w:p w:rsidR="002368CA" w:rsidRPr="003D14DD" w:rsidRDefault="002368CA" w:rsidP="004D69F2">
            <w:pPr>
              <w:suppressAutoHyphens/>
              <w:snapToGrid w:val="0"/>
              <w:rPr>
                <w:sz w:val="20"/>
                <w:szCs w:val="20"/>
              </w:rPr>
            </w:pPr>
            <w:r w:rsidRPr="003D14DD">
              <w:rPr>
                <w:sz w:val="20"/>
                <w:szCs w:val="20"/>
              </w:rPr>
              <w:t>1.2.2</w:t>
            </w:r>
          </w:p>
        </w:tc>
        <w:tc>
          <w:tcPr>
            <w:tcW w:w="4922" w:type="dxa"/>
          </w:tcPr>
          <w:p w:rsidR="002368CA" w:rsidRPr="003D14DD" w:rsidRDefault="002368CA" w:rsidP="004D69F2">
            <w:pPr>
              <w:suppressAutoHyphens/>
              <w:snapToGrid w:val="0"/>
              <w:rPr>
                <w:sz w:val="20"/>
                <w:szCs w:val="20"/>
              </w:rPr>
            </w:pPr>
            <w:r w:rsidRPr="003D14DD">
              <w:rPr>
                <w:sz w:val="20"/>
                <w:szCs w:val="20"/>
              </w:rPr>
              <w:t>занятия семинарского типа: лабораторные работы  (лабораторные практикумы)</w:t>
            </w:r>
          </w:p>
        </w:tc>
        <w:tc>
          <w:tcPr>
            <w:tcW w:w="1069" w:type="dxa"/>
          </w:tcPr>
          <w:p w:rsidR="002368CA" w:rsidRPr="003D14DD" w:rsidRDefault="002368CA" w:rsidP="004D69F2">
            <w:pPr>
              <w:suppressAutoHyphens/>
              <w:snapToGrid w:val="0"/>
              <w:jc w:val="center"/>
              <w:rPr>
                <w:sz w:val="20"/>
                <w:szCs w:val="20"/>
              </w:rPr>
            </w:pPr>
          </w:p>
        </w:tc>
        <w:tc>
          <w:tcPr>
            <w:tcW w:w="1070" w:type="dxa"/>
          </w:tcPr>
          <w:p w:rsidR="002368CA" w:rsidRPr="003D14DD" w:rsidRDefault="002368CA" w:rsidP="004D69F2">
            <w:pPr>
              <w:pStyle w:val="afff7"/>
              <w:suppressAutoHyphens/>
              <w:snapToGrid w:val="0"/>
              <w:jc w:val="center"/>
              <w:rPr>
                <w:sz w:val="20"/>
                <w:szCs w:val="20"/>
              </w:rPr>
            </w:pPr>
          </w:p>
        </w:tc>
        <w:tc>
          <w:tcPr>
            <w:tcW w:w="1069" w:type="dxa"/>
          </w:tcPr>
          <w:p w:rsidR="002368CA" w:rsidRPr="003D14DD" w:rsidRDefault="002368CA" w:rsidP="004D69F2">
            <w:pPr>
              <w:pStyle w:val="afff7"/>
              <w:suppressAutoHyphens/>
              <w:snapToGrid w:val="0"/>
              <w:jc w:val="center"/>
              <w:rPr>
                <w:sz w:val="20"/>
                <w:szCs w:val="20"/>
              </w:rPr>
            </w:pPr>
            <w:r w:rsidRPr="003D14DD">
              <w:rPr>
                <w:sz w:val="20"/>
                <w:szCs w:val="20"/>
              </w:rPr>
              <w:t>2</w:t>
            </w:r>
          </w:p>
        </w:tc>
        <w:tc>
          <w:tcPr>
            <w:tcW w:w="1070" w:type="dxa"/>
          </w:tcPr>
          <w:p w:rsidR="002368CA" w:rsidRPr="003D14DD" w:rsidRDefault="002368CA" w:rsidP="004D69F2">
            <w:pPr>
              <w:pStyle w:val="afff7"/>
              <w:suppressAutoHyphens/>
              <w:snapToGrid w:val="0"/>
              <w:jc w:val="center"/>
              <w:rPr>
                <w:sz w:val="20"/>
                <w:szCs w:val="20"/>
              </w:rPr>
            </w:pPr>
          </w:p>
        </w:tc>
      </w:tr>
      <w:tr w:rsidR="002368CA" w:rsidRPr="003D14DD" w:rsidTr="004D69F2">
        <w:tc>
          <w:tcPr>
            <w:tcW w:w="766" w:type="dxa"/>
            <w:vMerge/>
          </w:tcPr>
          <w:p w:rsidR="002368CA" w:rsidRPr="003D14DD" w:rsidRDefault="002368CA" w:rsidP="004D69F2">
            <w:pPr>
              <w:suppressAutoHyphens/>
              <w:snapToGrid w:val="0"/>
              <w:rPr>
                <w:sz w:val="20"/>
                <w:szCs w:val="20"/>
              </w:rPr>
            </w:pPr>
          </w:p>
        </w:tc>
        <w:tc>
          <w:tcPr>
            <w:tcW w:w="4922" w:type="dxa"/>
          </w:tcPr>
          <w:p w:rsidR="002368CA" w:rsidRPr="003D14DD" w:rsidRDefault="002368CA" w:rsidP="004D69F2">
            <w:pPr>
              <w:suppressAutoHyphens/>
              <w:snapToGrid w:val="0"/>
              <w:rPr>
                <w:b/>
                <w:i/>
                <w:sz w:val="20"/>
                <w:szCs w:val="20"/>
              </w:rPr>
            </w:pPr>
            <w:r w:rsidRPr="003D14DD">
              <w:rPr>
                <w:i/>
                <w:sz w:val="20"/>
                <w:szCs w:val="20"/>
              </w:rPr>
              <w:t>в форме практической подготовки</w:t>
            </w:r>
          </w:p>
        </w:tc>
        <w:tc>
          <w:tcPr>
            <w:tcW w:w="1069" w:type="dxa"/>
          </w:tcPr>
          <w:p w:rsidR="002368CA" w:rsidRPr="003D14DD" w:rsidRDefault="002368CA" w:rsidP="004D69F2">
            <w:pPr>
              <w:suppressAutoHyphens/>
              <w:snapToGrid w:val="0"/>
              <w:jc w:val="center"/>
              <w:rPr>
                <w:sz w:val="20"/>
                <w:szCs w:val="20"/>
              </w:rPr>
            </w:pPr>
          </w:p>
        </w:tc>
        <w:tc>
          <w:tcPr>
            <w:tcW w:w="1070" w:type="dxa"/>
          </w:tcPr>
          <w:p w:rsidR="002368CA" w:rsidRPr="003D14DD" w:rsidRDefault="002368CA" w:rsidP="004D69F2">
            <w:pPr>
              <w:pStyle w:val="afff7"/>
              <w:suppressAutoHyphens/>
              <w:snapToGrid w:val="0"/>
              <w:jc w:val="center"/>
              <w:rPr>
                <w:sz w:val="20"/>
                <w:szCs w:val="20"/>
              </w:rPr>
            </w:pPr>
          </w:p>
        </w:tc>
        <w:tc>
          <w:tcPr>
            <w:tcW w:w="1069" w:type="dxa"/>
          </w:tcPr>
          <w:p w:rsidR="002368CA" w:rsidRPr="003D14DD" w:rsidRDefault="002368CA" w:rsidP="004D69F2">
            <w:pPr>
              <w:pStyle w:val="afff7"/>
              <w:suppressAutoHyphens/>
              <w:snapToGrid w:val="0"/>
              <w:jc w:val="center"/>
              <w:rPr>
                <w:sz w:val="20"/>
                <w:szCs w:val="20"/>
              </w:rPr>
            </w:pPr>
          </w:p>
        </w:tc>
        <w:tc>
          <w:tcPr>
            <w:tcW w:w="1070" w:type="dxa"/>
          </w:tcPr>
          <w:p w:rsidR="002368CA" w:rsidRPr="003D14DD" w:rsidRDefault="002368CA" w:rsidP="004D69F2">
            <w:pPr>
              <w:pStyle w:val="afff7"/>
              <w:suppressAutoHyphens/>
              <w:snapToGrid w:val="0"/>
              <w:jc w:val="center"/>
              <w:rPr>
                <w:i/>
                <w:sz w:val="20"/>
                <w:szCs w:val="20"/>
              </w:rPr>
            </w:pPr>
            <w:r w:rsidRPr="003D14DD">
              <w:rPr>
                <w:i/>
                <w:sz w:val="20"/>
                <w:szCs w:val="20"/>
              </w:rPr>
              <w:t>2</w:t>
            </w:r>
          </w:p>
        </w:tc>
      </w:tr>
      <w:tr w:rsidR="002368CA" w:rsidRPr="003D14DD" w:rsidTr="004D69F2">
        <w:tc>
          <w:tcPr>
            <w:tcW w:w="766" w:type="dxa"/>
          </w:tcPr>
          <w:p w:rsidR="002368CA" w:rsidRPr="003D14DD" w:rsidRDefault="002368CA" w:rsidP="004D69F2">
            <w:pPr>
              <w:suppressAutoHyphens/>
              <w:snapToGrid w:val="0"/>
              <w:rPr>
                <w:sz w:val="20"/>
                <w:szCs w:val="20"/>
              </w:rPr>
            </w:pPr>
            <w:r w:rsidRPr="003D14DD">
              <w:rPr>
                <w:sz w:val="20"/>
                <w:szCs w:val="20"/>
              </w:rPr>
              <w:t>1.2.3</w:t>
            </w:r>
          </w:p>
        </w:tc>
        <w:tc>
          <w:tcPr>
            <w:tcW w:w="4922" w:type="dxa"/>
          </w:tcPr>
          <w:p w:rsidR="002368CA" w:rsidRPr="003D14DD" w:rsidRDefault="002368CA" w:rsidP="004D69F2">
            <w:pPr>
              <w:suppressAutoHyphens/>
              <w:snapToGrid w:val="0"/>
              <w:rPr>
                <w:sz w:val="20"/>
                <w:szCs w:val="20"/>
              </w:rPr>
            </w:pPr>
            <w:r w:rsidRPr="003D14DD">
              <w:rPr>
                <w:sz w:val="20"/>
                <w:szCs w:val="20"/>
              </w:rPr>
              <w:t xml:space="preserve">курсовое проектирование (выполнение курсовой работы) </w:t>
            </w:r>
          </w:p>
        </w:tc>
        <w:tc>
          <w:tcPr>
            <w:tcW w:w="1069" w:type="dxa"/>
          </w:tcPr>
          <w:p w:rsidR="002368CA" w:rsidRPr="003D14DD" w:rsidRDefault="002368CA" w:rsidP="004D69F2">
            <w:pPr>
              <w:suppressAutoHyphens/>
              <w:snapToGrid w:val="0"/>
              <w:jc w:val="center"/>
              <w:rPr>
                <w:sz w:val="20"/>
                <w:szCs w:val="20"/>
              </w:rPr>
            </w:pPr>
          </w:p>
          <w:p w:rsidR="002368CA" w:rsidRPr="003D14DD" w:rsidRDefault="002368CA" w:rsidP="004D69F2">
            <w:pPr>
              <w:pStyle w:val="afff7"/>
              <w:suppressAutoHyphens/>
              <w:snapToGrid w:val="0"/>
              <w:jc w:val="center"/>
              <w:rPr>
                <w:sz w:val="20"/>
                <w:szCs w:val="20"/>
              </w:rPr>
            </w:pPr>
          </w:p>
        </w:tc>
        <w:tc>
          <w:tcPr>
            <w:tcW w:w="1070" w:type="dxa"/>
          </w:tcPr>
          <w:p w:rsidR="002368CA" w:rsidRPr="003D14DD" w:rsidRDefault="002368CA" w:rsidP="004D69F2">
            <w:pPr>
              <w:suppressAutoHyphens/>
              <w:snapToGrid w:val="0"/>
              <w:jc w:val="center"/>
              <w:rPr>
                <w:sz w:val="20"/>
                <w:szCs w:val="20"/>
              </w:rPr>
            </w:pPr>
          </w:p>
        </w:tc>
        <w:tc>
          <w:tcPr>
            <w:tcW w:w="1069" w:type="dxa"/>
          </w:tcPr>
          <w:p w:rsidR="002368CA" w:rsidRPr="003D14DD" w:rsidRDefault="002368CA" w:rsidP="004D69F2">
            <w:pPr>
              <w:suppressAutoHyphens/>
              <w:snapToGrid w:val="0"/>
              <w:jc w:val="center"/>
              <w:rPr>
                <w:sz w:val="20"/>
                <w:szCs w:val="20"/>
              </w:rPr>
            </w:pPr>
          </w:p>
          <w:p w:rsidR="002368CA" w:rsidRPr="003D14DD" w:rsidRDefault="002368CA" w:rsidP="004D69F2">
            <w:pPr>
              <w:suppressAutoHyphens/>
              <w:snapToGrid w:val="0"/>
              <w:jc w:val="center"/>
              <w:rPr>
                <w:sz w:val="20"/>
                <w:szCs w:val="20"/>
              </w:rPr>
            </w:pPr>
          </w:p>
        </w:tc>
        <w:tc>
          <w:tcPr>
            <w:tcW w:w="1070" w:type="dxa"/>
          </w:tcPr>
          <w:p w:rsidR="002368CA" w:rsidRPr="003D14DD" w:rsidRDefault="002368CA" w:rsidP="004D69F2">
            <w:pPr>
              <w:suppressAutoHyphens/>
              <w:snapToGrid w:val="0"/>
              <w:jc w:val="center"/>
              <w:rPr>
                <w:sz w:val="20"/>
                <w:szCs w:val="20"/>
              </w:rPr>
            </w:pPr>
          </w:p>
        </w:tc>
      </w:tr>
      <w:tr w:rsidR="002368CA" w:rsidRPr="003D14DD" w:rsidTr="004D69F2">
        <w:tc>
          <w:tcPr>
            <w:tcW w:w="766" w:type="dxa"/>
          </w:tcPr>
          <w:p w:rsidR="002368CA" w:rsidRPr="003D14DD" w:rsidRDefault="002368CA" w:rsidP="004D69F2">
            <w:pPr>
              <w:suppressAutoHyphens/>
              <w:snapToGrid w:val="0"/>
              <w:rPr>
                <w:sz w:val="20"/>
                <w:szCs w:val="20"/>
              </w:rPr>
            </w:pPr>
            <w:r w:rsidRPr="003D14DD">
              <w:rPr>
                <w:sz w:val="20"/>
                <w:szCs w:val="20"/>
              </w:rPr>
              <w:t>1.3</w:t>
            </w:r>
          </w:p>
        </w:tc>
        <w:tc>
          <w:tcPr>
            <w:tcW w:w="4922" w:type="dxa"/>
          </w:tcPr>
          <w:p w:rsidR="002368CA" w:rsidRPr="003D14DD" w:rsidRDefault="002368CA" w:rsidP="004D69F2">
            <w:pPr>
              <w:suppressAutoHyphens/>
              <w:snapToGrid w:val="0"/>
              <w:rPr>
                <w:sz w:val="20"/>
                <w:szCs w:val="20"/>
              </w:rPr>
            </w:pPr>
            <w:r w:rsidRPr="003D14DD">
              <w:rPr>
                <w:sz w:val="20"/>
                <w:szCs w:val="20"/>
              </w:rPr>
              <w:t>контроль промежуточной аттестации и оценивание ее результатов, в том числе:</w:t>
            </w:r>
          </w:p>
        </w:tc>
        <w:tc>
          <w:tcPr>
            <w:tcW w:w="1069" w:type="dxa"/>
          </w:tcPr>
          <w:p w:rsidR="002368CA" w:rsidRPr="003D14DD" w:rsidRDefault="002368CA" w:rsidP="004D69F2">
            <w:pPr>
              <w:pStyle w:val="afff7"/>
              <w:suppressAutoHyphens/>
              <w:snapToGrid w:val="0"/>
              <w:jc w:val="center"/>
              <w:rPr>
                <w:sz w:val="20"/>
                <w:szCs w:val="20"/>
              </w:rPr>
            </w:pPr>
          </w:p>
        </w:tc>
        <w:tc>
          <w:tcPr>
            <w:tcW w:w="1070" w:type="dxa"/>
          </w:tcPr>
          <w:p w:rsidR="002368CA" w:rsidRPr="003D14DD" w:rsidRDefault="002368CA" w:rsidP="004D69F2">
            <w:pPr>
              <w:suppressAutoHyphens/>
              <w:snapToGrid w:val="0"/>
              <w:jc w:val="center"/>
              <w:rPr>
                <w:sz w:val="20"/>
                <w:szCs w:val="20"/>
              </w:rPr>
            </w:pPr>
          </w:p>
        </w:tc>
        <w:tc>
          <w:tcPr>
            <w:tcW w:w="1069" w:type="dxa"/>
          </w:tcPr>
          <w:p w:rsidR="002368CA" w:rsidRPr="003D14DD" w:rsidRDefault="002368CA" w:rsidP="004D69F2">
            <w:pPr>
              <w:suppressAutoHyphens/>
              <w:snapToGrid w:val="0"/>
              <w:jc w:val="center"/>
              <w:rPr>
                <w:sz w:val="20"/>
                <w:szCs w:val="20"/>
              </w:rPr>
            </w:pPr>
            <w:r w:rsidRPr="003D14DD">
              <w:rPr>
                <w:sz w:val="20"/>
                <w:szCs w:val="20"/>
              </w:rPr>
              <w:t>2,2</w:t>
            </w:r>
          </w:p>
        </w:tc>
        <w:tc>
          <w:tcPr>
            <w:tcW w:w="1070" w:type="dxa"/>
          </w:tcPr>
          <w:p w:rsidR="002368CA" w:rsidRPr="003D14DD" w:rsidRDefault="002368CA" w:rsidP="004D69F2">
            <w:pPr>
              <w:suppressAutoHyphens/>
              <w:snapToGrid w:val="0"/>
              <w:jc w:val="center"/>
              <w:rPr>
                <w:sz w:val="20"/>
                <w:szCs w:val="20"/>
              </w:rPr>
            </w:pPr>
          </w:p>
        </w:tc>
      </w:tr>
      <w:tr w:rsidR="002368CA" w:rsidRPr="003D14DD" w:rsidTr="004D69F2">
        <w:tc>
          <w:tcPr>
            <w:tcW w:w="766" w:type="dxa"/>
          </w:tcPr>
          <w:p w:rsidR="002368CA" w:rsidRPr="003D14DD" w:rsidRDefault="002368CA" w:rsidP="004D69F2">
            <w:pPr>
              <w:suppressAutoHyphens/>
              <w:snapToGrid w:val="0"/>
              <w:rPr>
                <w:sz w:val="20"/>
                <w:szCs w:val="20"/>
              </w:rPr>
            </w:pPr>
            <w:r w:rsidRPr="003D14DD">
              <w:rPr>
                <w:sz w:val="20"/>
                <w:szCs w:val="20"/>
              </w:rPr>
              <w:t>1.3.1</w:t>
            </w:r>
          </w:p>
        </w:tc>
        <w:tc>
          <w:tcPr>
            <w:tcW w:w="4922" w:type="dxa"/>
          </w:tcPr>
          <w:p w:rsidR="002368CA" w:rsidRPr="003D14DD" w:rsidRDefault="002368CA" w:rsidP="004D69F2">
            <w:pPr>
              <w:suppressAutoHyphens/>
              <w:snapToGrid w:val="0"/>
              <w:rPr>
                <w:sz w:val="20"/>
                <w:szCs w:val="20"/>
              </w:rPr>
            </w:pPr>
            <w:r w:rsidRPr="003D14DD">
              <w:rPr>
                <w:sz w:val="20"/>
                <w:szCs w:val="20"/>
              </w:rPr>
              <w:t xml:space="preserve">консультации групповые </w:t>
            </w:r>
          </w:p>
        </w:tc>
        <w:tc>
          <w:tcPr>
            <w:tcW w:w="1069" w:type="dxa"/>
          </w:tcPr>
          <w:p w:rsidR="002368CA" w:rsidRPr="003D14DD" w:rsidRDefault="002368CA" w:rsidP="004D69F2">
            <w:pPr>
              <w:suppressAutoHyphens/>
              <w:snapToGrid w:val="0"/>
              <w:jc w:val="center"/>
              <w:rPr>
                <w:sz w:val="20"/>
                <w:szCs w:val="20"/>
              </w:rPr>
            </w:pPr>
          </w:p>
        </w:tc>
        <w:tc>
          <w:tcPr>
            <w:tcW w:w="1070" w:type="dxa"/>
          </w:tcPr>
          <w:p w:rsidR="002368CA" w:rsidRPr="003D14DD" w:rsidRDefault="002368CA" w:rsidP="004D69F2">
            <w:pPr>
              <w:suppressAutoHyphens/>
              <w:snapToGrid w:val="0"/>
              <w:jc w:val="center"/>
              <w:rPr>
                <w:sz w:val="20"/>
                <w:szCs w:val="20"/>
              </w:rPr>
            </w:pPr>
          </w:p>
        </w:tc>
        <w:tc>
          <w:tcPr>
            <w:tcW w:w="1069" w:type="dxa"/>
          </w:tcPr>
          <w:p w:rsidR="002368CA" w:rsidRPr="003D14DD" w:rsidRDefault="002368CA" w:rsidP="004D69F2">
            <w:pPr>
              <w:suppressAutoHyphens/>
              <w:snapToGrid w:val="0"/>
              <w:jc w:val="center"/>
              <w:rPr>
                <w:sz w:val="20"/>
                <w:szCs w:val="20"/>
              </w:rPr>
            </w:pPr>
          </w:p>
        </w:tc>
        <w:tc>
          <w:tcPr>
            <w:tcW w:w="1070" w:type="dxa"/>
          </w:tcPr>
          <w:p w:rsidR="002368CA" w:rsidRPr="003D14DD" w:rsidRDefault="002368CA" w:rsidP="004D69F2">
            <w:pPr>
              <w:suppressAutoHyphens/>
              <w:snapToGrid w:val="0"/>
              <w:jc w:val="center"/>
              <w:rPr>
                <w:sz w:val="20"/>
                <w:szCs w:val="20"/>
              </w:rPr>
            </w:pPr>
            <w:r w:rsidRPr="003D14DD">
              <w:rPr>
                <w:sz w:val="20"/>
                <w:szCs w:val="20"/>
              </w:rPr>
              <w:t>2</w:t>
            </w:r>
          </w:p>
        </w:tc>
      </w:tr>
      <w:tr w:rsidR="002368CA" w:rsidRPr="003D14DD" w:rsidTr="004D69F2">
        <w:tc>
          <w:tcPr>
            <w:tcW w:w="766" w:type="dxa"/>
          </w:tcPr>
          <w:p w:rsidR="002368CA" w:rsidRPr="003D14DD" w:rsidRDefault="002368CA" w:rsidP="004D69F2">
            <w:pPr>
              <w:suppressAutoHyphens/>
              <w:snapToGrid w:val="0"/>
              <w:rPr>
                <w:sz w:val="20"/>
                <w:szCs w:val="20"/>
              </w:rPr>
            </w:pPr>
            <w:r w:rsidRPr="003D14DD">
              <w:rPr>
                <w:sz w:val="20"/>
                <w:szCs w:val="20"/>
              </w:rPr>
              <w:t>1.3.2</w:t>
            </w:r>
          </w:p>
        </w:tc>
        <w:tc>
          <w:tcPr>
            <w:tcW w:w="4922" w:type="dxa"/>
          </w:tcPr>
          <w:p w:rsidR="002368CA" w:rsidRPr="003D14DD" w:rsidRDefault="002368CA" w:rsidP="004D69F2">
            <w:pPr>
              <w:suppressAutoHyphens/>
              <w:snapToGrid w:val="0"/>
              <w:rPr>
                <w:sz w:val="20"/>
                <w:szCs w:val="20"/>
              </w:rPr>
            </w:pPr>
            <w:r w:rsidRPr="003D14DD">
              <w:rPr>
                <w:sz w:val="20"/>
                <w:szCs w:val="20"/>
              </w:rPr>
              <w:t xml:space="preserve">прохождение промежуточной аттестации </w:t>
            </w:r>
          </w:p>
        </w:tc>
        <w:tc>
          <w:tcPr>
            <w:tcW w:w="1069" w:type="dxa"/>
          </w:tcPr>
          <w:p w:rsidR="002368CA" w:rsidRPr="003D14DD" w:rsidRDefault="002368CA" w:rsidP="004D69F2">
            <w:pPr>
              <w:suppressAutoHyphens/>
              <w:snapToGrid w:val="0"/>
              <w:jc w:val="center"/>
              <w:rPr>
                <w:sz w:val="20"/>
                <w:szCs w:val="20"/>
              </w:rPr>
            </w:pPr>
          </w:p>
        </w:tc>
        <w:tc>
          <w:tcPr>
            <w:tcW w:w="1070" w:type="dxa"/>
          </w:tcPr>
          <w:p w:rsidR="002368CA" w:rsidRPr="003D14DD" w:rsidRDefault="002368CA" w:rsidP="004D69F2">
            <w:pPr>
              <w:suppressAutoHyphens/>
              <w:snapToGrid w:val="0"/>
              <w:jc w:val="center"/>
              <w:rPr>
                <w:sz w:val="20"/>
                <w:szCs w:val="20"/>
              </w:rPr>
            </w:pPr>
          </w:p>
        </w:tc>
        <w:tc>
          <w:tcPr>
            <w:tcW w:w="1069" w:type="dxa"/>
          </w:tcPr>
          <w:p w:rsidR="002368CA" w:rsidRPr="003D14DD" w:rsidRDefault="002368CA" w:rsidP="004D69F2">
            <w:pPr>
              <w:suppressAutoHyphens/>
              <w:snapToGrid w:val="0"/>
              <w:jc w:val="center"/>
              <w:rPr>
                <w:sz w:val="20"/>
                <w:szCs w:val="20"/>
              </w:rPr>
            </w:pPr>
          </w:p>
        </w:tc>
        <w:tc>
          <w:tcPr>
            <w:tcW w:w="1070" w:type="dxa"/>
          </w:tcPr>
          <w:p w:rsidR="002368CA" w:rsidRPr="003D14DD" w:rsidRDefault="002368CA" w:rsidP="004D69F2">
            <w:pPr>
              <w:suppressAutoHyphens/>
              <w:snapToGrid w:val="0"/>
              <w:jc w:val="center"/>
              <w:rPr>
                <w:sz w:val="20"/>
                <w:szCs w:val="20"/>
              </w:rPr>
            </w:pPr>
            <w:r w:rsidRPr="003D14DD">
              <w:rPr>
                <w:sz w:val="20"/>
                <w:szCs w:val="20"/>
              </w:rPr>
              <w:t>0,2</w:t>
            </w:r>
          </w:p>
        </w:tc>
      </w:tr>
      <w:tr w:rsidR="002368CA" w:rsidRPr="003D14DD" w:rsidTr="004D69F2">
        <w:tc>
          <w:tcPr>
            <w:tcW w:w="766" w:type="dxa"/>
          </w:tcPr>
          <w:p w:rsidR="002368CA" w:rsidRPr="003D14DD" w:rsidRDefault="002368CA" w:rsidP="004D69F2">
            <w:pPr>
              <w:suppressAutoHyphens/>
              <w:snapToGrid w:val="0"/>
              <w:rPr>
                <w:sz w:val="20"/>
                <w:szCs w:val="20"/>
              </w:rPr>
            </w:pPr>
            <w:r w:rsidRPr="003D14DD">
              <w:rPr>
                <w:b/>
                <w:sz w:val="20"/>
                <w:szCs w:val="20"/>
              </w:rPr>
              <w:t>2</w:t>
            </w:r>
          </w:p>
        </w:tc>
        <w:tc>
          <w:tcPr>
            <w:tcW w:w="4922" w:type="dxa"/>
          </w:tcPr>
          <w:p w:rsidR="002368CA" w:rsidRPr="003D14DD" w:rsidRDefault="002368CA" w:rsidP="004D69F2">
            <w:pPr>
              <w:suppressAutoHyphens/>
              <w:snapToGrid w:val="0"/>
              <w:rPr>
                <w:sz w:val="20"/>
                <w:szCs w:val="20"/>
              </w:rPr>
            </w:pPr>
            <w:r w:rsidRPr="003D14DD">
              <w:rPr>
                <w:b/>
                <w:sz w:val="20"/>
                <w:szCs w:val="20"/>
              </w:rPr>
              <w:t>Самостоятельная работа (всего)</w:t>
            </w:r>
          </w:p>
        </w:tc>
        <w:tc>
          <w:tcPr>
            <w:tcW w:w="1069" w:type="dxa"/>
          </w:tcPr>
          <w:p w:rsidR="002368CA" w:rsidRPr="003D14DD" w:rsidRDefault="002368CA" w:rsidP="004D69F2">
            <w:pPr>
              <w:suppressAutoHyphens/>
              <w:snapToGrid w:val="0"/>
              <w:jc w:val="center"/>
              <w:rPr>
                <w:sz w:val="20"/>
                <w:szCs w:val="20"/>
              </w:rPr>
            </w:pPr>
          </w:p>
        </w:tc>
        <w:tc>
          <w:tcPr>
            <w:tcW w:w="1070" w:type="dxa"/>
          </w:tcPr>
          <w:p w:rsidR="002368CA" w:rsidRPr="003D14DD" w:rsidRDefault="002368CA" w:rsidP="004D69F2">
            <w:pPr>
              <w:suppressAutoHyphens/>
              <w:snapToGrid w:val="0"/>
              <w:jc w:val="center"/>
              <w:rPr>
                <w:sz w:val="20"/>
                <w:szCs w:val="20"/>
              </w:rPr>
            </w:pPr>
          </w:p>
        </w:tc>
        <w:tc>
          <w:tcPr>
            <w:tcW w:w="1069" w:type="dxa"/>
          </w:tcPr>
          <w:p w:rsidR="002368CA" w:rsidRPr="003D14DD" w:rsidRDefault="002368CA" w:rsidP="004D69F2">
            <w:pPr>
              <w:suppressAutoHyphens/>
              <w:snapToGrid w:val="0"/>
              <w:jc w:val="center"/>
              <w:rPr>
                <w:sz w:val="20"/>
                <w:szCs w:val="20"/>
              </w:rPr>
            </w:pPr>
            <w:r w:rsidRPr="003D14DD">
              <w:rPr>
                <w:b/>
                <w:sz w:val="20"/>
                <w:szCs w:val="20"/>
              </w:rPr>
              <w:t>181</w:t>
            </w:r>
          </w:p>
        </w:tc>
        <w:tc>
          <w:tcPr>
            <w:tcW w:w="1070" w:type="dxa"/>
          </w:tcPr>
          <w:p w:rsidR="002368CA" w:rsidRPr="003D14DD" w:rsidRDefault="002368CA" w:rsidP="004D69F2">
            <w:pPr>
              <w:suppressAutoHyphens/>
              <w:snapToGrid w:val="0"/>
              <w:jc w:val="center"/>
              <w:rPr>
                <w:sz w:val="20"/>
                <w:szCs w:val="20"/>
              </w:rPr>
            </w:pPr>
          </w:p>
        </w:tc>
      </w:tr>
      <w:tr w:rsidR="002368CA" w:rsidRPr="003D14DD" w:rsidTr="004D69F2">
        <w:tc>
          <w:tcPr>
            <w:tcW w:w="766" w:type="dxa"/>
          </w:tcPr>
          <w:p w:rsidR="002368CA" w:rsidRPr="003D14DD" w:rsidRDefault="002368CA" w:rsidP="004D69F2">
            <w:pPr>
              <w:tabs>
                <w:tab w:val="center" w:pos="4677"/>
                <w:tab w:val="right" w:pos="9355"/>
              </w:tabs>
              <w:suppressAutoHyphens/>
              <w:rPr>
                <w:b/>
                <w:sz w:val="20"/>
                <w:szCs w:val="20"/>
              </w:rPr>
            </w:pPr>
            <w:r w:rsidRPr="003D14DD">
              <w:rPr>
                <w:sz w:val="20"/>
                <w:szCs w:val="20"/>
              </w:rPr>
              <w:t>2.1</w:t>
            </w:r>
          </w:p>
        </w:tc>
        <w:tc>
          <w:tcPr>
            <w:tcW w:w="4922" w:type="dxa"/>
          </w:tcPr>
          <w:p w:rsidR="002368CA" w:rsidRPr="003D14DD" w:rsidRDefault="002368CA" w:rsidP="004D69F2">
            <w:pPr>
              <w:tabs>
                <w:tab w:val="center" w:pos="4677"/>
                <w:tab w:val="right" w:pos="9355"/>
              </w:tabs>
              <w:suppressAutoHyphens/>
              <w:rPr>
                <w:sz w:val="20"/>
                <w:szCs w:val="20"/>
              </w:rPr>
            </w:pPr>
            <w:r w:rsidRPr="003D14DD">
              <w:rPr>
                <w:sz w:val="20"/>
                <w:szCs w:val="20"/>
              </w:rPr>
              <w:t>работа в электронной информационно-образовательной среде с образовательными ресурсами учебной библиотеки, компьютерными средствами обучения для подготовки к текущему контролю успеваемости  и промежуточной аттестации, к курсовому проектированию (выполнению курсовых работ)</w:t>
            </w:r>
          </w:p>
        </w:tc>
        <w:tc>
          <w:tcPr>
            <w:tcW w:w="1069" w:type="dxa"/>
          </w:tcPr>
          <w:p w:rsidR="002368CA" w:rsidRPr="003D14DD" w:rsidRDefault="002368CA" w:rsidP="004D69F2">
            <w:pPr>
              <w:suppressAutoHyphens/>
              <w:snapToGrid w:val="0"/>
              <w:jc w:val="center"/>
              <w:rPr>
                <w:b/>
                <w:sz w:val="20"/>
                <w:szCs w:val="20"/>
              </w:rPr>
            </w:pPr>
          </w:p>
        </w:tc>
        <w:tc>
          <w:tcPr>
            <w:tcW w:w="1070" w:type="dxa"/>
          </w:tcPr>
          <w:p w:rsidR="002368CA" w:rsidRPr="003D14DD" w:rsidRDefault="002368CA" w:rsidP="004D69F2">
            <w:pPr>
              <w:pStyle w:val="afff7"/>
              <w:suppressAutoHyphens/>
              <w:snapToGrid w:val="0"/>
              <w:jc w:val="center"/>
              <w:rPr>
                <w:b/>
                <w:sz w:val="20"/>
                <w:szCs w:val="20"/>
              </w:rPr>
            </w:pPr>
          </w:p>
        </w:tc>
        <w:tc>
          <w:tcPr>
            <w:tcW w:w="1069" w:type="dxa"/>
          </w:tcPr>
          <w:p w:rsidR="002368CA" w:rsidRPr="003D14DD" w:rsidRDefault="002368CA" w:rsidP="004D69F2">
            <w:pPr>
              <w:pStyle w:val="afff7"/>
              <w:suppressAutoHyphens/>
              <w:snapToGrid w:val="0"/>
              <w:jc w:val="center"/>
              <w:rPr>
                <w:sz w:val="20"/>
                <w:szCs w:val="20"/>
              </w:rPr>
            </w:pPr>
          </w:p>
          <w:p w:rsidR="002368CA" w:rsidRPr="003D14DD" w:rsidRDefault="002368CA" w:rsidP="004D69F2">
            <w:pPr>
              <w:pStyle w:val="afff7"/>
              <w:suppressAutoHyphens/>
              <w:snapToGrid w:val="0"/>
              <w:jc w:val="center"/>
              <w:rPr>
                <w:sz w:val="20"/>
                <w:szCs w:val="20"/>
              </w:rPr>
            </w:pPr>
          </w:p>
          <w:p w:rsidR="002368CA" w:rsidRPr="003D14DD" w:rsidRDefault="002368CA" w:rsidP="004D69F2">
            <w:pPr>
              <w:pStyle w:val="afff7"/>
              <w:suppressAutoHyphens/>
              <w:snapToGrid w:val="0"/>
              <w:jc w:val="center"/>
              <w:rPr>
                <w:b/>
                <w:sz w:val="20"/>
                <w:szCs w:val="20"/>
              </w:rPr>
            </w:pPr>
            <w:r w:rsidRPr="003D14DD">
              <w:rPr>
                <w:sz w:val="20"/>
                <w:szCs w:val="20"/>
              </w:rPr>
              <w:t>181</w:t>
            </w:r>
          </w:p>
        </w:tc>
        <w:tc>
          <w:tcPr>
            <w:tcW w:w="1070" w:type="dxa"/>
          </w:tcPr>
          <w:p w:rsidR="002368CA" w:rsidRPr="003D14DD" w:rsidRDefault="002368CA" w:rsidP="004D69F2">
            <w:pPr>
              <w:pStyle w:val="afff7"/>
              <w:suppressAutoHyphens/>
              <w:snapToGrid w:val="0"/>
              <w:jc w:val="center"/>
              <w:rPr>
                <w:b/>
                <w:sz w:val="20"/>
                <w:szCs w:val="20"/>
              </w:rPr>
            </w:pPr>
          </w:p>
        </w:tc>
      </w:tr>
      <w:tr w:rsidR="002368CA" w:rsidRPr="003D14DD" w:rsidTr="004D69F2">
        <w:tc>
          <w:tcPr>
            <w:tcW w:w="766" w:type="dxa"/>
          </w:tcPr>
          <w:p w:rsidR="002368CA" w:rsidRPr="003D14DD" w:rsidRDefault="002368CA" w:rsidP="004D69F2">
            <w:pPr>
              <w:suppressAutoHyphens/>
              <w:rPr>
                <w:sz w:val="20"/>
                <w:szCs w:val="20"/>
              </w:rPr>
            </w:pPr>
            <w:r w:rsidRPr="003D14DD">
              <w:rPr>
                <w:sz w:val="20"/>
                <w:szCs w:val="20"/>
              </w:rPr>
              <w:t>2.2</w:t>
            </w:r>
          </w:p>
        </w:tc>
        <w:tc>
          <w:tcPr>
            <w:tcW w:w="4922" w:type="dxa"/>
          </w:tcPr>
          <w:p w:rsidR="002368CA" w:rsidRPr="003D14DD" w:rsidRDefault="002368CA" w:rsidP="004D69F2">
            <w:pPr>
              <w:suppressAutoHyphens/>
              <w:rPr>
                <w:sz w:val="20"/>
                <w:szCs w:val="20"/>
              </w:rPr>
            </w:pPr>
            <w:r w:rsidRPr="003D14DD">
              <w:rPr>
                <w:sz w:val="20"/>
                <w:szCs w:val="20"/>
              </w:rPr>
              <w:t>самостоятельная работа при подготовке к промежуточной аттестации</w:t>
            </w:r>
          </w:p>
        </w:tc>
        <w:tc>
          <w:tcPr>
            <w:tcW w:w="1069" w:type="dxa"/>
          </w:tcPr>
          <w:p w:rsidR="002368CA" w:rsidRPr="003D14DD" w:rsidRDefault="002368CA" w:rsidP="004D69F2">
            <w:pPr>
              <w:suppressAutoHyphens/>
              <w:snapToGrid w:val="0"/>
              <w:jc w:val="center"/>
              <w:rPr>
                <w:sz w:val="20"/>
                <w:szCs w:val="20"/>
              </w:rPr>
            </w:pPr>
          </w:p>
        </w:tc>
        <w:tc>
          <w:tcPr>
            <w:tcW w:w="1070" w:type="dxa"/>
          </w:tcPr>
          <w:p w:rsidR="002368CA" w:rsidRPr="003D14DD" w:rsidRDefault="002368CA" w:rsidP="004D69F2">
            <w:pPr>
              <w:pStyle w:val="afff7"/>
              <w:suppressAutoHyphens/>
              <w:snapToGrid w:val="0"/>
              <w:jc w:val="center"/>
              <w:rPr>
                <w:sz w:val="20"/>
                <w:szCs w:val="20"/>
              </w:rPr>
            </w:pPr>
          </w:p>
        </w:tc>
        <w:tc>
          <w:tcPr>
            <w:tcW w:w="1069" w:type="dxa"/>
          </w:tcPr>
          <w:p w:rsidR="002368CA" w:rsidRPr="003D14DD" w:rsidRDefault="002368CA" w:rsidP="004D69F2">
            <w:pPr>
              <w:pStyle w:val="afff7"/>
              <w:suppressAutoHyphens/>
              <w:snapToGrid w:val="0"/>
              <w:jc w:val="center"/>
              <w:rPr>
                <w:sz w:val="20"/>
                <w:szCs w:val="20"/>
              </w:rPr>
            </w:pPr>
            <w:r w:rsidRPr="003D14DD">
              <w:rPr>
                <w:b/>
                <w:sz w:val="20"/>
                <w:szCs w:val="20"/>
              </w:rPr>
              <w:t>6,8</w:t>
            </w:r>
          </w:p>
        </w:tc>
        <w:tc>
          <w:tcPr>
            <w:tcW w:w="1070" w:type="dxa"/>
          </w:tcPr>
          <w:p w:rsidR="002368CA" w:rsidRPr="003D14DD" w:rsidRDefault="002368CA" w:rsidP="004D69F2">
            <w:pPr>
              <w:pStyle w:val="afff7"/>
              <w:suppressAutoHyphens/>
              <w:snapToGrid w:val="0"/>
              <w:jc w:val="center"/>
              <w:rPr>
                <w:b/>
                <w:sz w:val="20"/>
                <w:szCs w:val="20"/>
              </w:rPr>
            </w:pPr>
          </w:p>
        </w:tc>
      </w:tr>
      <w:tr w:rsidR="002368CA" w:rsidRPr="003D14DD" w:rsidTr="004D69F2">
        <w:trPr>
          <w:trHeight w:val="249"/>
        </w:trPr>
        <w:tc>
          <w:tcPr>
            <w:tcW w:w="766" w:type="dxa"/>
            <w:vMerge w:val="restart"/>
          </w:tcPr>
          <w:p w:rsidR="002368CA" w:rsidRPr="003D14DD" w:rsidRDefault="002368CA" w:rsidP="004D69F2">
            <w:pPr>
              <w:suppressAutoHyphens/>
              <w:snapToGrid w:val="0"/>
              <w:rPr>
                <w:b/>
                <w:sz w:val="20"/>
                <w:szCs w:val="20"/>
              </w:rPr>
            </w:pPr>
            <w:r w:rsidRPr="003D14DD">
              <w:rPr>
                <w:b/>
                <w:sz w:val="20"/>
                <w:szCs w:val="20"/>
              </w:rPr>
              <w:t>3</w:t>
            </w:r>
          </w:p>
        </w:tc>
        <w:tc>
          <w:tcPr>
            <w:tcW w:w="4922" w:type="dxa"/>
            <w:vMerge w:val="restart"/>
          </w:tcPr>
          <w:p w:rsidR="002368CA" w:rsidRPr="003D14DD" w:rsidRDefault="002368CA" w:rsidP="004D69F2">
            <w:pPr>
              <w:suppressAutoHyphens/>
              <w:snapToGrid w:val="0"/>
              <w:rPr>
                <w:sz w:val="20"/>
                <w:szCs w:val="20"/>
              </w:rPr>
            </w:pPr>
            <w:r w:rsidRPr="003D14DD">
              <w:rPr>
                <w:b/>
                <w:sz w:val="20"/>
                <w:szCs w:val="20"/>
              </w:rPr>
              <w:t>Общая трудоемкость</w:t>
            </w:r>
            <w:r w:rsidRPr="003D14DD">
              <w:rPr>
                <w:sz w:val="20"/>
                <w:szCs w:val="20"/>
              </w:rPr>
              <w:t xml:space="preserve">                                   часы</w:t>
            </w:r>
          </w:p>
          <w:p w:rsidR="002368CA" w:rsidRPr="003D14DD" w:rsidRDefault="002368CA" w:rsidP="004D69F2">
            <w:pPr>
              <w:suppressAutoHyphens/>
              <w:rPr>
                <w:sz w:val="20"/>
                <w:szCs w:val="20"/>
              </w:rPr>
            </w:pPr>
            <w:r w:rsidRPr="003D14DD">
              <w:rPr>
                <w:b/>
                <w:sz w:val="20"/>
                <w:szCs w:val="20"/>
              </w:rPr>
              <w:t>дисциплины</w:t>
            </w:r>
            <w:r w:rsidRPr="003D14DD">
              <w:rPr>
                <w:sz w:val="20"/>
                <w:szCs w:val="20"/>
              </w:rPr>
              <w:t xml:space="preserve">                           зачетные единицы</w:t>
            </w:r>
          </w:p>
          <w:p w:rsidR="002368CA" w:rsidRPr="003D14DD" w:rsidRDefault="002368CA" w:rsidP="004D69F2">
            <w:pPr>
              <w:suppressAutoHyphens/>
              <w:rPr>
                <w:sz w:val="20"/>
                <w:szCs w:val="20"/>
              </w:rPr>
            </w:pPr>
            <w:r w:rsidRPr="003D14DD">
              <w:rPr>
                <w:sz w:val="20"/>
                <w:szCs w:val="20"/>
              </w:rPr>
              <w:t>форма промежуточной аттестации</w:t>
            </w:r>
          </w:p>
        </w:tc>
        <w:tc>
          <w:tcPr>
            <w:tcW w:w="1069" w:type="dxa"/>
          </w:tcPr>
          <w:p w:rsidR="002368CA" w:rsidRPr="003D14DD" w:rsidRDefault="002368CA" w:rsidP="004D69F2">
            <w:pPr>
              <w:suppressAutoHyphens/>
              <w:snapToGrid w:val="0"/>
              <w:jc w:val="center"/>
              <w:rPr>
                <w:b/>
                <w:sz w:val="20"/>
                <w:szCs w:val="20"/>
              </w:rPr>
            </w:pPr>
          </w:p>
        </w:tc>
        <w:tc>
          <w:tcPr>
            <w:tcW w:w="1070" w:type="dxa"/>
          </w:tcPr>
          <w:p w:rsidR="002368CA" w:rsidRPr="003D14DD" w:rsidRDefault="002368CA" w:rsidP="004D69F2">
            <w:pPr>
              <w:pStyle w:val="afff7"/>
              <w:suppressAutoHyphens/>
              <w:snapToGrid w:val="0"/>
              <w:jc w:val="center"/>
              <w:rPr>
                <w:b/>
                <w:sz w:val="20"/>
                <w:szCs w:val="20"/>
              </w:rPr>
            </w:pPr>
          </w:p>
        </w:tc>
        <w:tc>
          <w:tcPr>
            <w:tcW w:w="1069" w:type="dxa"/>
          </w:tcPr>
          <w:p w:rsidR="002368CA" w:rsidRPr="003D14DD" w:rsidRDefault="002368CA" w:rsidP="004D69F2">
            <w:pPr>
              <w:suppressAutoHyphens/>
              <w:snapToGrid w:val="0"/>
              <w:jc w:val="center"/>
              <w:rPr>
                <w:b/>
                <w:sz w:val="20"/>
                <w:szCs w:val="20"/>
              </w:rPr>
            </w:pPr>
            <w:r w:rsidRPr="003D14DD">
              <w:rPr>
                <w:b/>
                <w:sz w:val="20"/>
                <w:szCs w:val="20"/>
              </w:rPr>
              <w:t>216</w:t>
            </w:r>
          </w:p>
        </w:tc>
        <w:tc>
          <w:tcPr>
            <w:tcW w:w="1070" w:type="dxa"/>
          </w:tcPr>
          <w:p w:rsidR="002368CA" w:rsidRPr="003D14DD" w:rsidRDefault="002368CA" w:rsidP="004D69F2">
            <w:pPr>
              <w:pStyle w:val="afff7"/>
              <w:suppressAutoHyphens/>
              <w:snapToGrid w:val="0"/>
              <w:jc w:val="center"/>
              <w:rPr>
                <w:b/>
                <w:sz w:val="20"/>
                <w:szCs w:val="20"/>
              </w:rPr>
            </w:pPr>
          </w:p>
        </w:tc>
      </w:tr>
      <w:tr w:rsidR="002368CA" w:rsidRPr="003D14DD" w:rsidTr="004D69F2">
        <w:tc>
          <w:tcPr>
            <w:tcW w:w="766" w:type="dxa"/>
            <w:vMerge/>
          </w:tcPr>
          <w:p w:rsidR="002368CA" w:rsidRPr="003D14DD" w:rsidRDefault="002368CA" w:rsidP="004D69F2">
            <w:pPr>
              <w:suppressAutoHyphens/>
              <w:snapToGrid w:val="0"/>
              <w:rPr>
                <w:b/>
                <w:sz w:val="20"/>
                <w:szCs w:val="20"/>
              </w:rPr>
            </w:pPr>
          </w:p>
        </w:tc>
        <w:tc>
          <w:tcPr>
            <w:tcW w:w="4922" w:type="dxa"/>
            <w:vMerge/>
            <w:vAlign w:val="center"/>
          </w:tcPr>
          <w:p w:rsidR="002368CA" w:rsidRPr="003D14DD" w:rsidRDefault="002368CA" w:rsidP="004D69F2">
            <w:pPr>
              <w:suppressAutoHyphens/>
              <w:rPr>
                <w:sz w:val="20"/>
                <w:szCs w:val="20"/>
              </w:rPr>
            </w:pPr>
          </w:p>
        </w:tc>
        <w:tc>
          <w:tcPr>
            <w:tcW w:w="1069" w:type="dxa"/>
          </w:tcPr>
          <w:p w:rsidR="002368CA" w:rsidRPr="003D14DD" w:rsidRDefault="002368CA" w:rsidP="004D69F2">
            <w:pPr>
              <w:suppressAutoHyphens/>
              <w:snapToGrid w:val="0"/>
              <w:jc w:val="center"/>
              <w:rPr>
                <w:b/>
                <w:sz w:val="20"/>
                <w:szCs w:val="20"/>
              </w:rPr>
            </w:pPr>
          </w:p>
        </w:tc>
        <w:tc>
          <w:tcPr>
            <w:tcW w:w="1070" w:type="dxa"/>
          </w:tcPr>
          <w:p w:rsidR="002368CA" w:rsidRPr="003D14DD" w:rsidRDefault="002368CA" w:rsidP="004D69F2">
            <w:pPr>
              <w:pStyle w:val="afff7"/>
              <w:suppressAutoHyphens/>
              <w:snapToGrid w:val="0"/>
              <w:jc w:val="center"/>
              <w:rPr>
                <w:b/>
                <w:sz w:val="20"/>
                <w:szCs w:val="20"/>
              </w:rPr>
            </w:pPr>
          </w:p>
        </w:tc>
        <w:tc>
          <w:tcPr>
            <w:tcW w:w="1069" w:type="dxa"/>
          </w:tcPr>
          <w:p w:rsidR="002368CA" w:rsidRPr="003D14DD" w:rsidRDefault="002368CA" w:rsidP="004D69F2">
            <w:pPr>
              <w:suppressAutoHyphens/>
              <w:snapToGrid w:val="0"/>
              <w:jc w:val="center"/>
              <w:rPr>
                <w:b/>
                <w:sz w:val="20"/>
                <w:szCs w:val="20"/>
              </w:rPr>
            </w:pPr>
            <w:r w:rsidRPr="003D14DD">
              <w:rPr>
                <w:sz w:val="20"/>
                <w:szCs w:val="20"/>
              </w:rPr>
              <w:t>6</w:t>
            </w:r>
          </w:p>
        </w:tc>
        <w:tc>
          <w:tcPr>
            <w:tcW w:w="1070" w:type="dxa"/>
          </w:tcPr>
          <w:p w:rsidR="002368CA" w:rsidRPr="003D14DD" w:rsidRDefault="002368CA" w:rsidP="004D69F2">
            <w:pPr>
              <w:pStyle w:val="afff7"/>
              <w:suppressAutoHyphens/>
              <w:snapToGrid w:val="0"/>
              <w:jc w:val="center"/>
              <w:rPr>
                <w:b/>
                <w:sz w:val="20"/>
                <w:szCs w:val="20"/>
              </w:rPr>
            </w:pPr>
          </w:p>
        </w:tc>
      </w:tr>
      <w:tr w:rsidR="002368CA" w:rsidRPr="003D14DD" w:rsidTr="004D69F2">
        <w:tc>
          <w:tcPr>
            <w:tcW w:w="766" w:type="dxa"/>
            <w:vMerge/>
          </w:tcPr>
          <w:p w:rsidR="002368CA" w:rsidRPr="003D14DD" w:rsidRDefault="002368CA" w:rsidP="004D69F2">
            <w:pPr>
              <w:suppressAutoHyphens/>
              <w:snapToGrid w:val="0"/>
              <w:rPr>
                <w:b/>
                <w:sz w:val="20"/>
                <w:szCs w:val="20"/>
              </w:rPr>
            </w:pPr>
          </w:p>
        </w:tc>
        <w:tc>
          <w:tcPr>
            <w:tcW w:w="4922" w:type="dxa"/>
            <w:vMerge/>
            <w:vAlign w:val="center"/>
          </w:tcPr>
          <w:p w:rsidR="002368CA" w:rsidRPr="003D14DD" w:rsidRDefault="002368CA" w:rsidP="004D69F2">
            <w:pPr>
              <w:rPr>
                <w:sz w:val="20"/>
                <w:szCs w:val="20"/>
              </w:rPr>
            </w:pPr>
          </w:p>
        </w:tc>
        <w:tc>
          <w:tcPr>
            <w:tcW w:w="4278" w:type="dxa"/>
            <w:gridSpan w:val="4"/>
          </w:tcPr>
          <w:p w:rsidR="002368CA" w:rsidRPr="003D14DD" w:rsidRDefault="002368CA" w:rsidP="004D69F2">
            <w:pPr>
              <w:pStyle w:val="afff7"/>
              <w:suppressAutoHyphens/>
              <w:snapToGrid w:val="0"/>
              <w:jc w:val="center"/>
              <w:rPr>
                <w:sz w:val="20"/>
                <w:szCs w:val="20"/>
              </w:rPr>
            </w:pPr>
            <w:r w:rsidRPr="003D14DD">
              <w:rPr>
                <w:sz w:val="20"/>
                <w:szCs w:val="20"/>
              </w:rPr>
              <w:t>экзамен</w:t>
            </w:r>
          </w:p>
        </w:tc>
      </w:tr>
    </w:tbl>
    <w:p w:rsidR="002368CA" w:rsidRPr="003D14DD" w:rsidRDefault="002368CA" w:rsidP="002368CA">
      <w:pPr>
        <w:suppressAutoHyphens/>
        <w:jc w:val="both"/>
        <w:rPr>
          <w:b/>
          <w:sz w:val="20"/>
          <w:szCs w:val="20"/>
        </w:rPr>
      </w:pPr>
    </w:p>
    <w:p w:rsidR="002368CA" w:rsidRPr="003D14DD" w:rsidRDefault="002368CA" w:rsidP="002368CA">
      <w:pPr>
        <w:rPr>
          <w:sz w:val="20"/>
          <w:szCs w:val="20"/>
        </w:rPr>
      </w:pPr>
      <w:r w:rsidRPr="003D14DD">
        <w:rPr>
          <w:sz w:val="20"/>
          <w:szCs w:val="20"/>
        </w:rPr>
        <w:t>*</w:t>
      </w:r>
    </w:p>
    <w:p w:rsidR="002368CA" w:rsidRPr="003D14DD" w:rsidRDefault="002368CA" w:rsidP="002368CA">
      <w:pPr>
        <w:rPr>
          <w:sz w:val="20"/>
          <w:szCs w:val="20"/>
        </w:rPr>
      </w:pPr>
      <w:r w:rsidRPr="003D14DD">
        <w:rPr>
          <w:sz w:val="20"/>
          <w:szCs w:val="20"/>
        </w:rPr>
        <w:t>Семинар – семинар-дискуссия</w:t>
      </w:r>
    </w:p>
    <w:p w:rsidR="002368CA" w:rsidRPr="003D14DD" w:rsidRDefault="002368CA" w:rsidP="002368CA">
      <w:pPr>
        <w:rPr>
          <w:sz w:val="20"/>
          <w:szCs w:val="20"/>
        </w:rPr>
      </w:pPr>
      <w:r w:rsidRPr="003D14DD">
        <w:rPr>
          <w:sz w:val="20"/>
          <w:szCs w:val="20"/>
        </w:rPr>
        <w:t xml:space="preserve">ГТ - практическое занятие - </w:t>
      </w:r>
      <w:proofErr w:type="spellStart"/>
      <w:r w:rsidRPr="003D14DD">
        <w:rPr>
          <w:sz w:val="20"/>
          <w:szCs w:val="20"/>
        </w:rPr>
        <w:t>глоссарный</w:t>
      </w:r>
      <w:proofErr w:type="spellEnd"/>
      <w:r w:rsidRPr="003D14DD">
        <w:rPr>
          <w:sz w:val="20"/>
          <w:szCs w:val="20"/>
        </w:rPr>
        <w:t xml:space="preserve"> тренинг</w:t>
      </w:r>
    </w:p>
    <w:p w:rsidR="002368CA" w:rsidRPr="003D14DD" w:rsidRDefault="002368CA" w:rsidP="002368CA">
      <w:pPr>
        <w:rPr>
          <w:sz w:val="20"/>
          <w:szCs w:val="20"/>
        </w:rPr>
      </w:pPr>
      <w:r w:rsidRPr="003D14DD">
        <w:rPr>
          <w:sz w:val="20"/>
          <w:szCs w:val="20"/>
        </w:rPr>
        <w:t xml:space="preserve">ТТ - практическое занятие - тест-тренинг </w:t>
      </w:r>
    </w:p>
    <w:p w:rsidR="002368CA" w:rsidRPr="003D14DD" w:rsidRDefault="002368CA" w:rsidP="002368CA">
      <w:pPr>
        <w:rPr>
          <w:sz w:val="20"/>
          <w:szCs w:val="20"/>
        </w:rPr>
      </w:pPr>
      <w:r w:rsidRPr="003D14DD">
        <w:rPr>
          <w:sz w:val="20"/>
          <w:szCs w:val="20"/>
        </w:rPr>
        <w:t xml:space="preserve">ПЗТ - практическое занятие - </w:t>
      </w:r>
      <w:proofErr w:type="spellStart"/>
      <w:r w:rsidRPr="003D14DD">
        <w:rPr>
          <w:sz w:val="20"/>
          <w:szCs w:val="20"/>
        </w:rPr>
        <w:t>позетовое</w:t>
      </w:r>
      <w:proofErr w:type="spellEnd"/>
      <w:r w:rsidRPr="003D14DD">
        <w:rPr>
          <w:sz w:val="20"/>
          <w:szCs w:val="20"/>
        </w:rPr>
        <w:t xml:space="preserve"> тестирование </w:t>
      </w:r>
    </w:p>
    <w:p w:rsidR="002368CA" w:rsidRPr="003D14DD" w:rsidRDefault="002368CA" w:rsidP="002368CA">
      <w:pPr>
        <w:rPr>
          <w:sz w:val="20"/>
          <w:szCs w:val="20"/>
        </w:rPr>
      </w:pPr>
      <w:r w:rsidRPr="003D14DD">
        <w:rPr>
          <w:sz w:val="20"/>
          <w:szCs w:val="20"/>
        </w:rPr>
        <w:t>ЛС - практическое занятие - логическая схема</w:t>
      </w:r>
    </w:p>
    <w:p w:rsidR="002368CA" w:rsidRPr="003D14DD" w:rsidRDefault="002368CA" w:rsidP="002368CA">
      <w:pPr>
        <w:rPr>
          <w:sz w:val="20"/>
          <w:szCs w:val="20"/>
        </w:rPr>
      </w:pPr>
      <w:r w:rsidRPr="003D14DD">
        <w:rPr>
          <w:sz w:val="20"/>
          <w:szCs w:val="20"/>
        </w:rPr>
        <w:t>УД - семинар-обсуждение устного доклада</w:t>
      </w:r>
    </w:p>
    <w:p w:rsidR="002368CA" w:rsidRPr="003D14DD" w:rsidRDefault="002368CA" w:rsidP="002368CA">
      <w:pPr>
        <w:rPr>
          <w:sz w:val="20"/>
          <w:szCs w:val="20"/>
        </w:rPr>
      </w:pPr>
      <w:r w:rsidRPr="003D14DD">
        <w:rPr>
          <w:sz w:val="20"/>
          <w:szCs w:val="20"/>
        </w:rPr>
        <w:t xml:space="preserve">РФ – семинар-обсуждение реферата </w:t>
      </w:r>
    </w:p>
    <w:p w:rsidR="002368CA" w:rsidRPr="003D14DD" w:rsidRDefault="002368CA" w:rsidP="002368CA">
      <w:pPr>
        <w:rPr>
          <w:sz w:val="20"/>
          <w:szCs w:val="20"/>
        </w:rPr>
      </w:pPr>
      <w:proofErr w:type="spellStart"/>
      <w:r w:rsidRPr="003D14DD">
        <w:rPr>
          <w:sz w:val="20"/>
          <w:szCs w:val="20"/>
        </w:rPr>
        <w:t>Асессмент</w:t>
      </w:r>
      <w:proofErr w:type="spellEnd"/>
      <w:r w:rsidRPr="003D14DD">
        <w:rPr>
          <w:sz w:val="20"/>
          <w:szCs w:val="20"/>
        </w:rPr>
        <w:t xml:space="preserve"> реферата - семинар-</w:t>
      </w:r>
      <w:proofErr w:type="spellStart"/>
      <w:r w:rsidRPr="003D14DD">
        <w:rPr>
          <w:sz w:val="20"/>
          <w:szCs w:val="20"/>
        </w:rPr>
        <w:t>асессмент</w:t>
      </w:r>
      <w:proofErr w:type="spellEnd"/>
      <w:r w:rsidRPr="003D14DD">
        <w:rPr>
          <w:sz w:val="20"/>
          <w:szCs w:val="20"/>
        </w:rPr>
        <w:t xml:space="preserve"> реферата</w:t>
      </w:r>
    </w:p>
    <w:p w:rsidR="002368CA" w:rsidRPr="003D14DD" w:rsidRDefault="002368CA" w:rsidP="002368CA">
      <w:pPr>
        <w:rPr>
          <w:sz w:val="20"/>
          <w:szCs w:val="20"/>
        </w:rPr>
      </w:pPr>
      <w:r w:rsidRPr="003D14DD">
        <w:rPr>
          <w:sz w:val="20"/>
          <w:szCs w:val="20"/>
        </w:rPr>
        <w:t xml:space="preserve">ВБ - </w:t>
      </w:r>
      <w:proofErr w:type="spellStart"/>
      <w:r w:rsidRPr="003D14DD">
        <w:rPr>
          <w:sz w:val="20"/>
          <w:szCs w:val="20"/>
        </w:rPr>
        <w:t>вебинар</w:t>
      </w:r>
      <w:proofErr w:type="spellEnd"/>
      <w:r w:rsidRPr="003D14DD">
        <w:rPr>
          <w:sz w:val="20"/>
          <w:szCs w:val="20"/>
        </w:rPr>
        <w:t xml:space="preserve"> </w:t>
      </w:r>
    </w:p>
    <w:p w:rsidR="002368CA" w:rsidRPr="003D14DD" w:rsidRDefault="002368CA" w:rsidP="002368CA">
      <w:pPr>
        <w:rPr>
          <w:sz w:val="20"/>
          <w:szCs w:val="20"/>
        </w:rPr>
      </w:pPr>
      <w:r w:rsidRPr="003D14DD">
        <w:rPr>
          <w:sz w:val="20"/>
          <w:szCs w:val="20"/>
        </w:rPr>
        <w:t xml:space="preserve">УЭ - семинар-обсуждение устного эссе </w:t>
      </w:r>
    </w:p>
    <w:p w:rsidR="002368CA" w:rsidRPr="003D14DD" w:rsidRDefault="002368CA" w:rsidP="002368CA">
      <w:pPr>
        <w:rPr>
          <w:sz w:val="20"/>
          <w:szCs w:val="20"/>
        </w:rPr>
      </w:pPr>
      <w:r w:rsidRPr="003D14DD">
        <w:rPr>
          <w:sz w:val="20"/>
          <w:szCs w:val="20"/>
        </w:rPr>
        <w:t xml:space="preserve">АЛТ - практическое занятие - алгоритмический тренинг  </w:t>
      </w:r>
    </w:p>
    <w:p w:rsidR="002368CA" w:rsidRPr="003D14DD" w:rsidRDefault="002368CA" w:rsidP="002368CA">
      <w:pPr>
        <w:suppressAutoHyphens/>
        <w:jc w:val="both"/>
        <w:rPr>
          <w:b/>
          <w:sz w:val="16"/>
          <w:szCs w:val="16"/>
        </w:rPr>
      </w:pPr>
    </w:p>
    <w:p w:rsidR="002368CA" w:rsidRPr="003D14DD" w:rsidRDefault="002368CA" w:rsidP="002368CA">
      <w:pPr>
        <w:suppressAutoHyphens/>
        <w:ind w:firstLine="454"/>
        <w:jc w:val="both"/>
        <w:rPr>
          <w:b/>
          <w:sz w:val="20"/>
          <w:szCs w:val="20"/>
        </w:rPr>
      </w:pPr>
      <w:r w:rsidRPr="003D14DD">
        <w:rPr>
          <w:b/>
          <w:sz w:val="20"/>
          <w:szCs w:val="20"/>
        </w:rPr>
        <w:t>5 Содержание дисциплины</w:t>
      </w:r>
    </w:p>
    <w:p w:rsidR="002368CA" w:rsidRPr="003D14DD" w:rsidRDefault="002368CA" w:rsidP="002368CA">
      <w:pPr>
        <w:suppressAutoHyphens/>
        <w:ind w:firstLine="454"/>
        <w:jc w:val="both"/>
        <w:rPr>
          <w:b/>
          <w:sz w:val="20"/>
          <w:szCs w:val="20"/>
        </w:rPr>
      </w:pPr>
      <w:r w:rsidRPr="003D14DD">
        <w:rPr>
          <w:b/>
          <w:sz w:val="20"/>
          <w:szCs w:val="20"/>
        </w:rPr>
        <w:t>5.1 Занятия семинарского типа: лабораторные работы /практикумы</w:t>
      </w:r>
    </w:p>
    <w:p w:rsidR="002368CA" w:rsidRPr="003D14DD" w:rsidRDefault="002368CA" w:rsidP="002368CA">
      <w:pPr>
        <w:suppressAutoHyphens/>
        <w:ind w:firstLine="454"/>
        <w:jc w:val="both"/>
        <w:rPr>
          <w:b/>
          <w:sz w:val="20"/>
          <w:szCs w:val="20"/>
        </w:rPr>
      </w:pPr>
    </w:p>
    <w:tbl>
      <w:tblPr>
        <w:tblW w:w="495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5"/>
        <w:gridCol w:w="3757"/>
        <w:gridCol w:w="3148"/>
        <w:gridCol w:w="723"/>
      </w:tblGrid>
      <w:tr w:rsidR="002368CA" w:rsidRPr="003D14DD" w:rsidTr="004D69F2">
        <w:trPr>
          <w:tblHeader/>
        </w:trPr>
        <w:tc>
          <w:tcPr>
            <w:tcW w:w="978" w:type="pct"/>
            <w:vMerge w:val="restart"/>
            <w:vAlign w:val="center"/>
          </w:tcPr>
          <w:p w:rsidR="002368CA" w:rsidRPr="003D14DD" w:rsidRDefault="002368CA" w:rsidP="004D69F2">
            <w:pPr>
              <w:jc w:val="center"/>
              <w:rPr>
                <w:sz w:val="20"/>
                <w:szCs w:val="20"/>
              </w:rPr>
            </w:pPr>
            <w:r w:rsidRPr="003D14DD">
              <w:rPr>
                <w:sz w:val="20"/>
                <w:szCs w:val="20"/>
              </w:rPr>
              <w:t>Форма обучения</w:t>
            </w:r>
          </w:p>
        </w:tc>
        <w:tc>
          <w:tcPr>
            <w:tcW w:w="1981" w:type="pct"/>
            <w:vMerge w:val="restart"/>
            <w:vAlign w:val="center"/>
          </w:tcPr>
          <w:p w:rsidR="002368CA" w:rsidRPr="003D14DD" w:rsidRDefault="002368CA" w:rsidP="004D69F2">
            <w:pPr>
              <w:jc w:val="center"/>
              <w:rPr>
                <w:sz w:val="20"/>
                <w:szCs w:val="20"/>
              </w:rPr>
            </w:pPr>
            <w:r w:rsidRPr="003D14DD">
              <w:rPr>
                <w:sz w:val="20"/>
                <w:szCs w:val="20"/>
              </w:rPr>
              <w:t xml:space="preserve">Наименование раздела </w:t>
            </w:r>
          </w:p>
        </w:tc>
        <w:tc>
          <w:tcPr>
            <w:tcW w:w="2041" w:type="pct"/>
            <w:gridSpan w:val="2"/>
            <w:vAlign w:val="center"/>
          </w:tcPr>
          <w:p w:rsidR="002368CA" w:rsidRPr="003D14DD" w:rsidRDefault="002368CA" w:rsidP="004D69F2">
            <w:pPr>
              <w:jc w:val="center"/>
              <w:rPr>
                <w:sz w:val="20"/>
                <w:szCs w:val="20"/>
              </w:rPr>
            </w:pPr>
            <w:r w:rsidRPr="003D14DD">
              <w:rPr>
                <w:sz w:val="20"/>
                <w:szCs w:val="20"/>
              </w:rPr>
              <w:t xml:space="preserve">Лабораторные работы  </w:t>
            </w:r>
          </w:p>
          <w:p w:rsidR="002368CA" w:rsidRPr="003D14DD" w:rsidRDefault="002368CA" w:rsidP="004D69F2">
            <w:pPr>
              <w:jc w:val="center"/>
              <w:rPr>
                <w:sz w:val="20"/>
                <w:szCs w:val="20"/>
              </w:rPr>
            </w:pPr>
            <w:r w:rsidRPr="003D14DD">
              <w:rPr>
                <w:sz w:val="20"/>
                <w:szCs w:val="20"/>
              </w:rPr>
              <w:t>(лабораторные практикумы)</w:t>
            </w:r>
          </w:p>
        </w:tc>
      </w:tr>
      <w:tr w:rsidR="002368CA" w:rsidRPr="003D14DD" w:rsidTr="004D69F2">
        <w:trPr>
          <w:trHeight w:val="254"/>
        </w:trPr>
        <w:tc>
          <w:tcPr>
            <w:tcW w:w="978" w:type="pct"/>
            <w:vMerge/>
            <w:vAlign w:val="center"/>
          </w:tcPr>
          <w:p w:rsidR="002368CA" w:rsidRPr="003D14DD" w:rsidRDefault="002368CA" w:rsidP="004D69F2">
            <w:pPr>
              <w:jc w:val="center"/>
              <w:rPr>
                <w:sz w:val="20"/>
                <w:szCs w:val="20"/>
              </w:rPr>
            </w:pPr>
          </w:p>
        </w:tc>
        <w:tc>
          <w:tcPr>
            <w:tcW w:w="1981" w:type="pct"/>
            <w:vMerge/>
            <w:vAlign w:val="center"/>
          </w:tcPr>
          <w:p w:rsidR="002368CA" w:rsidRPr="003D14DD" w:rsidRDefault="002368CA" w:rsidP="004D69F2">
            <w:pPr>
              <w:jc w:val="center"/>
              <w:rPr>
                <w:sz w:val="20"/>
                <w:szCs w:val="20"/>
              </w:rPr>
            </w:pPr>
          </w:p>
        </w:tc>
        <w:tc>
          <w:tcPr>
            <w:tcW w:w="1660" w:type="pct"/>
            <w:vAlign w:val="center"/>
          </w:tcPr>
          <w:p w:rsidR="002368CA" w:rsidRPr="003D14DD" w:rsidRDefault="002368CA" w:rsidP="004D69F2">
            <w:pPr>
              <w:jc w:val="center"/>
              <w:rPr>
                <w:sz w:val="20"/>
                <w:szCs w:val="20"/>
              </w:rPr>
            </w:pPr>
            <w:r w:rsidRPr="003D14DD">
              <w:rPr>
                <w:sz w:val="20"/>
                <w:szCs w:val="20"/>
              </w:rPr>
              <w:t>название</w:t>
            </w:r>
          </w:p>
        </w:tc>
        <w:tc>
          <w:tcPr>
            <w:tcW w:w="382" w:type="pct"/>
            <w:vAlign w:val="center"/>
          </w:tcPr>
          <w:p w:rsidR="002368CA" w:rsidRPr="003D14DD" w:rsidRDefault="002368CA" w:rsidP="004D69F2">
            <w:pPr>
              <w:jc w:val="center"/>
              <w:rPr>
                <w:sz w:val="20"/>
                <w:szCs w:val="20"/>
              </w:rPr>
            </w:pPr>
            <w:r w:rsidRPr="003D14DD">
              <w:rPr>
                <w:sz w:val="20"/>
                <w:szCs w:val="20"/>
              </w:rPr>
              <w:t>часы</w:t>
            </w:r>
          </w:p>
        </w:tc>
      </w:tr>
      <w:tr w:rsidR="002368CA" w:rsidRPr="003D14DD" w:rsidTr="004D69F2">
        <w:tc>
          <w:tcPr>
            <w:tcW w:w="978" w:type="pct"/>
            <w:vMerge w:val="restart"/>
          </w:tcPr>
          <w:p w:rsidR="002368CA" w:rsidRPr="003D14DD" w:rsidRDefault="002368CA" w:rsidP="004D69F2">
            <w:pPr>
              <w:jc w:val="center"/>
              <w:rPr>
                <w:sz w:val="20"/>
                <w:szCs w:val="20"/>
              </w:rPr>
            </w:pPr>
            <w:r w:rsidRPr="003D14DD">
              <w:rPr>
                <w:sz w:val="20"/>
                <w:szCs w:val="20"/>
              </w:rPr>
              <w:t>ЗАОЧНАЯ</w:t>
            </w:r>
          </w:p>
        </w:tc>
        <w:tc>
          <w:tcPr>
            <w:tcW w:w="1981" w:type="pct"/>
          </w:tcPr>
          <w:p w:rsidR="002368CA" w:rsidRPr="003D14DD" w:rsidRDefault="002368CA" w:rsidP="004D69F2">
            <w:pPr>
              <w:rPr>
                <w:sz w:val="20"/>
                <w:szCs w:val="20"/>
              </w:rPr>
            </w:pPr>
            <w:r w:rsidRPr="003D14DD">
              <w:rPr>
                <w:sz w:val="20"/>
                <w:szCs w:val="20"/>
              </w:rPr>
              <w:t>Р</w:t>
            </w:r>
            <w:r w:rsidRPr="003D14DD">
              <w:rPr>
                <w:bCs/>
                <w:iCs/>
                <w:sz w:val="20"/>
                <w:szCs w:val="20"/>
              </w:rPr>
              <w:t>оль и место информационных и коммуникационных технологий в науке и образовании в современных условиях</w:t>
            </w:r>
          </w:p>
        </w:tc>
        <w:tc>
          <w:tcPr>
            <w:tcW w:w="1660" w:type="pct"/>
          </w:tcPr>
          <w:p w:rsidR="002368CA" w:rsidRPr="003D14DD" w:rsidRDefault="002368CA" w:rsidP="004D69F2">
            <w:pPr>
              <w:jc w:val="center"/>
              <w:rPr>
                <w:sz w:val="20"/>
                <w:szCs w:val="20"/>
              </w:rPr>
            </w:pPr>
            <w:r w:rsidRPr="003D14DD">
              <w:rPr>
                <w:sz w:val="20"/>
                <w:szCs w:val="20"/>
              </w:rPr>
              <w:t>Методы и средства информационных технологий в науке и образовании</w:t>
            </w:r>
          </w:p>
        </w:tc>
        <w:tc>
          <w:tcPr>
            <w:tcW w:w="382" w:type="pct"/>
          </w:tcPr>
          <w:p w:rsidR="002368CA" w:rsidRPr="003D14DD" w:rsidRDefault="002368CA" w:rsidP="004D69F2">
            <w:pPr>
              <w:jc w:val="center"/>
              <w:rPr>
                <w:sz w:val="20"/>
                <w:szCs w:val="20"/>
              </w:rPr>
            </w:pPr>
            <w:r w:rsidRPr="003D14DD">
              <w:rPr>
                <w:sz w:val="20"/>
                <w:szCs w:val="20"/>
              </w:rPr>
              <w:t>2</w:t>
            </w:r>
          </w:p>
        </w:tc>
      </w:tr>
      <w:tr w:rsidR="002368CA" w:rsidRPr="003D14DD" w:rsidTr="004D69F2">
        <w:tc>
          <w:tcPr>
            <w:tcW w:w="978" w:type="pct"/>
            <w:vMerge/>
          </w:tcPr>
          <w:p w:rsidR="002368CA" w:rsidRPr="003D14DD" w:rsidRDefault="002368CA" w:rsidP="004D69F2">
            <w:pPr>
              <w:rPr>
                <w:sz w:val="20"/>
                <w:szCs w:val="20"/>
              </w:rPr>
            </w:pPr>
          </w:p>
        </w:tc>
        <w:tc>
          <w:tcPr>
            <w:tcW w:w="1981" w:type="pct"/>
          </w:tcPr>
          <w:p w:rsidR="002368CA" w:rsidRPr="003D14DD" w:rsidRDefault="002368CA" w:rsidP="004D69F2">
            <w:pPr>
              <w:rPr>
                <w:sz w:val="20"/>
                <w:szCs w:val="20"/>
              </w:rPr>
            </w:pPr>
            <w:r w:rsidRPr="003D14DD">
              <w:rPr>
                <w:sz w:val="20"/>
                <w:szCs w:val="20"/>
              </w:rPr>
              <w:t>Итого:</w:t>
            </w:r>
          </w:p>
        </w:tc>
        <w:tc>
          <w:tcPr>
            <w:tcW w:w="1660" w:type="pct"/>
          </w:tcPr>
          <w:p w:rsidR="002368CA" w:rsidRPr="003D14DD" w:rsidRDefault="002368CA" w:rsidP="004D69F2">
            <w:pPr>
              <w:jc w:val="center"/>
              <w:rPr>
                <w:sz w:val="20"/>
                <w:szCs w:val="20"/>
              </w:rPr>
            </w:pPr>
          </w:p>
        </w:tc>
        <w:tc>
          <w:tcPr>
            <w:tcW w:w="382" w:type="pct"/>
          </w:tcPr>
          <w:p w:rsidR="002368CA" w:rsidRPr="003D14DD" w:rsidRDefault="002368CA" w:rsidP="004D69F2">
            <w:pPr>
              <w:jc w:val="center"/>
              <w:rPr>
                <w:sz w:val="20"/>
                <w:szCs w:val="20"/>
              </w:rPr>
            </w:pPr>
            <w:r w:rsidRPr="003D14DD">
              <w:rPr>
                <w:sz w:val="20"/>
                <w:szCs w:val="20"/>
              </w:rPr>
              <w:t>2 часа</w:t>
            </w:r>
          </w:p>
        </w:tc>
      </w:tr>
    </w:tbl>
    <w:p w:rsidR="002368CA" w:rsidRPr="003D14DD" w:rsidRDefault="002368CA" w:rsidP="002368CA">
      <w:pPr>
        <w:suppressAutoHyphens/>
        <w:ind w:firstLine="454"/>
        <w:jc w:val="both"/>
        <w:rPr>
          <w:b/>
          <w:sz w:val="20"/>
          <w:szCs w:val="20"/>
        </w:rPr>
      </w:pPr>
      <w:r w:rsidRPr="003D14DD">
        <w:rPr>
          <w:b/>
          <w:sz w:val="20"/>
          <w:szCs w:val="20"/>
        </w:rPr>
        <w:lastRenderedPageBreak/>
        <w:t xml:space="preserve">5.2 Содержание разделов и тем </w:t>
      </w:r>
    </w:p>
    <w:p w:rsidR="002368CA" w:rsidRPr="003D14DD" w:rsidRDefault="002368CA" w:rsidP="002368CA">
      <w:pPr>
        <w:suppressAutoHyphens/>
        <w:ind w:firstLine="454"/>
        <w:jc w:val="both"/>
        <w:rPr>
          <w:b/>
          <w:sz w:val="20"/>
          <w:szCs w:val="20"/>
        </w:rPr>
      </w:pPr>
    </w:p>
    <w:tbl>
      <w:tblPr>
        <w:tblW w:w="507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2"/>
        <w:gridCol w:w="2228"/>
        <w:gridCol w:w="6960"/>
      </w:tblGrid>
      <w:tr w:rsidR="002368CA" w:rsidRPr="003D14DD" w:rsidTr="004D69F2">
        <w:trPr>
          <w:tblHeader/>
        </w:trPr>
        <w:tc>
          <w:tcPr>
            <w:tcW w:w="274" w:type="pct"/>
            <w:vAlign w:val="center"/>
          </w:tcPr>
          <w:p w:rsidR="002368CA" w:rsidRPr="003D14DD" w:rsidRDefault="002368CA" w:rsidP="004D69F2">
            <w:pPr>
              <w:suppressAutoHyphens/>
              <w:jc w:val="center"/>
              <w:rPr>
                <w:sz w:val="20"/>
                <w:szCs w:val="20"/>
              </w:rPr>
            </w:pPr>
            <w:r w:rsidRPr="003D14DD">
              <w:rPr>
                <w:sz w:val="20"/>
                <w:szCs w:val="20"/>
              </w:rPr>
              <w:t>№ п/п</w:t>
            </w:r>
          </w:p>
        </w:tc>
        <w:tc>
          <w:tcPr>
            <w:tcW w:w="1146" w:type="pct"/>
            <w:vAlign w:val="center"/>
          </w:tcPr>
          <w:p w:rsidR="002368CA" w:rsidRPr="003D14DD" w:rsidRDefault="002368CA" w:rsidP="004D69F2">
            <w:pPr>
              <w:suppressAutoHyphens/>
              <w:jc w:val="center"/>
              <w:rPr>
                <w:sz w:val="20"/>
                <w:szCs w:val="20"/>
              </w:rPr>
            </w:pPr>
            <w:r w:rsidRPr="003D14DD">
              <w:rPr>
                <w:sz w:val="20"/>
                <w:szCs w:val="20"/>
              </w:rPr>
              <w:t>Наименование  раздела дисциплины</w:t>
            </w:r>
          </w:p>
        </w:tc>
        <w:tc>
          <w:tcPr>
            <w:tcW w:w="3580" w:type="pct"/>
            <w:vAlign w:val="center"/>
          </w:tcPr>
          <w:p w:rsidR="002368CA" w:rsidRPr="003D14DD" w:rsidRDefault="002368CA" w:rsidP="004D69F2">
            <w:pPr>
              <w:suppressAutoHyphens/>
              <w:jc w:val="center"/>
              <w:rPr>
                <w:bCs/>
                <w:sz w:val="20"/>
                <w:szCs w:val="20"/>
              </w:rPr>
            </w:pPr>
            <w:r w:rsidRPr="003D14DD">
              <w:rPr>
                <w:bCs/>
                <w:sz w:val="20"/>
                <w:szCs w:val="20"/>
              </w:rPr>
              <w:t>Содержание раздела дисциплины</w:t>
            </w:r>
          </w:p>
        </w:tc>
      </w:tr>
      <w:tr w:rsidR="002368CA" w:rsidRPr="003D14DD" w:rsidTr="004D69F2">
        <w:tc>
          <w:tcPr>
            <w:tcW w:w="274" w:type="pct"/>
          </w:tcPr>
          <w:p w:rsidR="002368CA" w:rsidRPr="003D14DD" w:rsidRDefault="002368CA" w:rsidP="004D69F2">
            <w:pPr>
              <w:suppressAutoHyphens/>
              <w:jc w:val="center"/>
              <w:rPr>
                <w:sz w:val="20"/>
                <w:szCs w:val="20"/>
              </w:rPr>
            </w:pPr>
            <w:r w:rsidRPr="003D14DD">
              <w:rPr>
                <w:sz w:val="20"/>
                <w:szCs w:val="20"/>
              </w:rPr>
              <w:t>1</w:t>
            </w:r>
          </w:p>
        </w:tc>
        <w:tc>
          <w:tcPr>
            <w:tcW w:w="1146" w:type="pct"/>
          </w:tcPr>
          <w:p w:rsidR="002368CA" w:rsidRPr="003D14DD" w:rsidRDefault="002368CA" w:rsidP="004D69F2">
            <w:pPr>
              <w:pStyle w:val="aff0"/>
              <w:suppressAutoHyphens/>
              <w:rPr>
                <w:b w:val="0"/>
                <w:bCs/>
                <w:iCs/>
                <w:sz w:val="20"/>
                <w:szCs w:val="20"/>
              </w:rPr>
            </w:pPr>
            <w:r w:rsidRPr="003D14DD">
              <w:rPr>
                <w:b w:val="0"/>
                <w:bCs/>
                <w:iCs/>
                <w:caps w:val="0"/>
                <w:sz w:val="20"/>
                <w:szCs w:val="20"/>
              </w:rPr>
              <w:t>Роль и место информационных и коммуникационных технологий в науке и образовании в современных условиях</w:t>
            </w:r>
          </w:p>
          <w:p w:rsidR="002368CA" w:rsidRPr="003D14DD" w:rsidRDefault="002368CA" w:rsidP="004D69F2">
            <w:pPr>
              <w:suppressAutoHyphens/>
              <w:rPr>
                <w:sz w:val="20"/>
                <w:szCs w:val="20"/>
              </w:rPr>
            </w:pPr>
          </w:p>
        </w:tc>
        <w:tc>
          <w:tcPr>
            <w:tcW w:w="3580" w:type="pct"/>
          </w:tcPr>
          <w:p w:rsidR="002368CA" w:rsidRPr="003D14DD" w:rsidRDefault="002368CA" w:rsidP="004D69F2">
            <w:pPr>
              <w:pStyle w:val="aff0"/>
              <w:suppressAutoHyphens/>
              <w:jc w:val="both"/>
              <w:rPr>
                <w:bCs/>
                <w:iCs/>
                <w:sz w:val="20"/>
                <w:szCs w:val="20"/>
              </w:rPr>
            </w:pPr>
            <w:r w:rsidRPr="003D14DD">
              <w:rPr>
                <w:bCs/>
                <w:iCs/>
                <w:caps w:val="0"/>
                <w:sz w:val="20"/>
                <w:szCs w:val="20"/>
              </w:rPr>
              <w:t>Использование возможностей информационных и коммуникационных технологий в ходе научных исследований и в образовании</w:t>
            </w:r>
          </w:p>
          <w:p w:rsidR="002368CA" w:rsidRPr="003D14DD" w:rsidRDefault="002368CA" w:rsidP="004D69F2">
            <w:pPr>
              <w:suppressAutoHyphens/>
              <w:jc w:val="both"/>
              <w:rPr>
                <w:sz w:val="20"/>
                <w:szCs w:val="20"/>
              </w:rPr>
            </w:pPr>
            <w:r w:rsidRPr="003D14DD">
              <w:rPr>
                <w:sz w:val="20"/>
                <w:szCs w:val="20"/>
              </w:rPr>
              <w:t>Определяющая роль информации в научном познании и образовании. Психолого-педагогические и технологические тенденции в области образования. Понятие и содержание технологий образования. Система открытого образования, её принципы и особенности. Информационные и коммуникационные технологии в построении открытой системы образования. Дидактические свойства и функции компьютерных телекоммуникаций. Возможности и условия использования информационно-образовательных ресурсов и услуг Интернета, мультимедийных средств в научных исследованиях и в образовательном процессе. Психологические аспекты информатизации образовательной системы.</w:t>
            </w:r>
          </w:p>
        </w:tc>
      </w:tr>
      <w:tr w:rsidR="002368CA" w:rsidRPr="003D14DD" w:rsidTr="004D69F2">
        <w:tc>
          <w:tcPr>
            <w:tcW w:w="274" w:type="pct"/>
          </w:tcPr>
          <w:p w:rsidR="002368CA" w:rsidRPr="003D14DD" w:rsidRDefault="002368CA" w:rsidP="004D69F2">
            <w:pPr>
              <w:suppressAutoHyphens/>
              <w:jc w:val="center"/>
              <w:rPr>
                <w:sz w:val="20"/>
                <w:szCs w:val="20"/>
              </w:rPr>
            </w:pPr>
            <w:r w:rsidRPr="003D14DD">
              <w:rPr>
                <w:sz w:val="20"/>
                <w:szCs w:val="20"/>
              </w:rPr>
              <w:t>2</w:t>
            </w:r>
          </w:p>
        </w:tc>
        <w:tc>
          <w:tcPr>
            <w:tcW w:w="1146" w:type="pct"/>
          </w:tcPr>
          <w:p w:rsidR="002368CA" w:rsidRPr="003D14DD" w:rsidRDefault="002368CA" w:rsidP="004D69F2">
            <w:pPr>
              <w:pStyle w:val="aff0"/>
              <w:suppressAutoHyphens/>
              <w:jc w:val="both"/>
              <w:rPr>
                <w:b w:val="0"/>
                <w:bCs/>
                <w:iCs/>
                <w:sz w:val="20"/>
                <w:szCs w:val="20"/>
              </w:rPr>
            </w:pPr>
            <w:r w:rsidRPr="003D14DD">
              <w:rPr>
                <w:b w:val="0"/>
                <w:caps w:val="0"/>
                <w:sz w:val="20"/>
                <w:szCs w:val="20"/>
              </w:rPr>
              <w:t>Информационно-образовательная среда учебного заведения</w:t>
            </w:r>
          </w:p>
          <w:p w:rsidR="002368CA" w:rsidRPr="003D14DD" w:rsidRDefault="002368CA" w:rsidP="004D69F2">
            <w:pPr>
              <w:pStyle w:val="aff0"/>
              <w:suppressAutoHyphens/>
              <w:rPr>
                <w:b w:val="0"/>
                <w:bCs/>
                <w:iCs/>
                <w:caps w:val="0"/>
                <w:sz w:val="20"/>
                <w:szCs w:val="20"/>
              </w:rPr>
            </w:pPr>
          </w:p>
        </w:tc>
        <w:tc>
          <w:tcPr>
            <w:tcW w:w="3580" w:type="pct"/>
          </w:tcPr>
          <w:p w:rsidR="002368CA" w:rsidRPr="003D14DD" w:rsidRDefault="002368CA" w:rsidP="004D69F2">
            <w:pPr>
              <w:suppressAutoHyphens/>
              <w:jc w:val="both"/>
              <w:rPr>
                <w:sz w:val="20"/>
                <w:szCs w:val="20"/>
              </w:rPr>
            </w:pPr>
            <w:r w:rsidRPr="003D14DD">
              <w:rPr>
                <w:b/>
                <w:sz w:val="20"/>
                <w:szCs w:val="20"/>
              </w:rPr>
              <w:t>Классификация и характеристика информационных технологий обучения</w:t>
            </w:r>
            <w:r w:rsidRPr="003D14DD">
              <w:rPr>
                <w:sz w:val="20"/>
                <w:szCs w:val="20"/>
              </w:rPr>
              <w:t xml:space="preserve"> </w:t>
            </w:r>
          </w:p>
          <w:p w:rsidR="002368CA" w:rsidRPr="003D14DD" w:rsidRDefault="002368CA" w:rsidP="004D69F2">
            <w:pPr>
              <w:suppressAutoHyphens/>
              <w:jc w:val="both"/>
              <w:rPr>
                <w:sz w:val="20"/>
                <w:szCs w:val="20"/>
              </w:rPr>
            </w:pPr>
            <w:r w:rsidRPr="003D14DD">
              <w:rPr>
                <w:sz w:val="20"/>
                <w:szCs w:val="20"/>
              </w:rPr>
              <w:t xml:space="preserve">Сетевые и локальные образовательные электронные ресурсы. Мировые информационные образовательные ресурсы. Электронные библиотеки. Образовательные порталы. Гипертекстовая технология. Системы для поиска информации. Контролирующие системы. Обучающие и тренировочные системы. Текстовые и графические редакторы, электронные таблицы. Инструментальные средства для обеспечения коммуникаций (электронная почта, электронная конференция и видеоконференцсвязь, Интернет). </w:t>
            </w:r>
          </w:p>
        </w:tc>
      </w:tr>
      <w:tr w:rsidR="002368CA" w:rsidRPr="003D14DD" w:rsidTr="004D69F2">
        <w:tc>
          <w:tcPr>
            <w:tcW w:w="274" w:type="pct"/>
          </w:tcPr>
          <w:p w:rsidR="002368CA" w:rsidRPr="003D14DD" w:rsidRDefault="002368CA" w:rsidP="004D69F2">
            <w:pPr>
              <w:suppressAutoHyphens/>
              <w:jc w:val="center"/>
              <w:rPr>
                <w:sz w:val="20"/>
                <w:szCs w:val="20"/>
              </w:rPr>
            </w:pPr>
            <w:r w:rsidRPr="003D14DD">
              <w:rPr>
                <w:sz w:val="20"/>
                <w:szCs w:val="20"/>
              </w:rPr>
              <w:t>3</w:t>
            </w:r>
          </w:p>
        </w:tc>
        <w:tc>
          <w:tcPr>
            <w:tcW w:w="1146" w:type="pct"/>
          </w:tcPr>
          <w:p w:rsidR="002368CA" w:rsidRPr="003D14DD" w:rsidRDefault="002368CA" w:rsidP="004D69F2">
            <w:pPr>
              <w:pStyle w:val="aff0"/>
              <w:suppressAutoHyphens/>
              <w:jc w:val="both"/>
              <w:rPr>
                <w:b w:val="0"/>
                <w:sz w:val="20"/>
                <w:szCs w:val="20"/>
              </w:rPr>
            </w:pPr>
            <w:r w:rsidRPr="003D14DD">
              <w:rPr>
                <w:b w:val="0"/>
                <w:caps w:val="0"/>
                <w:sz w:val="20"/>
                <w:szCs w:val="20"/>
              </w:rPr>
              <w:t>Проектирование, разработка и использование в образовательном процессе и научном исследовании информационных ресурсов учебного назначения</w:t>
            </w:r>
          </w:p>
        </w:tc>
        <w:tc>
          <w:tcPr>
            <w:tcW w:w="3580" w:type="pct"/>
          </w:tcPr>
          <w:p w:rsidR="002368CA" w:rsidRPr="003D14DD" w:rsidRDefault="002368CA" w:rsidP="004D69F2">
            <w:pPr>
              <w:jc w:val="both"/>
              <w:rPr>
                <w:sz w:val="20"/>
                <w:szCs w:val="20"/>
              </w:rPr>
            </w:pPr>
            <w:r w:rsidRPr="003D14DD">
              <w:rPr>
                <w:b/>
                <w:sz w:val="20"/>
                <w:szCs w:val="20"/>
              </w:rPr>
              <w:t>Педагогическое проектирование электронных средств учебного назначения</w:t>
            </w:r>
          </w:p>
          <w:p w:rsidR="002368CA" w:rsidRPr="003D14DD" w:rsidRDefault="002368CA" w:rsidP="004D69F2">
            <w:pPr>
              <w:jc w:val="both"/>
              <w:rPr>
                <w:sz w:val="20"/>
                <w:szCs w:val="20"/>
              </w:rPr>
            </w:pPr>
            <w:r w:rsidRPr="003D14DD">
              <w:rPr>
                <w:sz w:val="20"/>
                <w:szCs w:val="20"/>
              </w:rPr>
              <w:t>Модель электронного учебного курса. Концептуальные и методические вопросы создания электронных учебников. Структура электронного учебника. Особенности гипертекстовых мультимедийных курсов, электронных учебников. Электронный учебник на Web-сервере. Образовательный сайт и его создание. Контроль учебной деятельности учащихся и тестирование в учебных и научных целях с применением информационных и коммуникационных технологий</w:t>
            </w:r>
          </w:p>
        </w:tc>
      </w:tr>
      <w:tr w:rsidR="002368CA" w:rsidRPr="003D14DD" w:rsidTr="004D69F2">
        <w:tc>
          <w:tcPr>
            <w:tcW w:w="274" w:type="pct"/>
          </w:tcPr>
          <w:p w:rsidR="002368CA" w:rsidRPr="003D14DD" w:rsidRDefault="002368CA" w:rsidP="004D69F2">
            <w:pPr>
              <w:suppressAutoHyphens/>
              <w:jc w:val="center"/>
              <w:rPr>
                <w:sz w:val="20"/>
                <w:szCs w:val="20"/>
              </w:rPr>
            </w:pPr>
            <w:r w:rsidRPr="003D14DD">
              <w:rPr>
                <w:sz w:val="20"/>
                <w:szCs w:val="20"/>
              </w:rPr>
              <w:t>4</w:t>
            </w:r>
          </w:p>
        </w:tc>
        <w:tc>
          <w:tcPr>
            <w:tcW w:w="1146" w:type="pct"/>
          </w:tcPr>
          <w:p w:rsidR="002368CA" w:rsidRPr="003D14DD" w:rsidRDefault="002368CA" w:rsidP="004D69F2">
            <w:pPr>
              <w:suppressAutoHyphens/>
              <w:jc w:val="both"/>
              <w:rPr>
                <w:sz w:val="20"/>
                <w:szCs w:val="20"/>
              </w:rPr>
            </w:pPr>
            <w:r w:rsidRPr="003D14DD">
              <w:rPr>
                <w:sz w:val="20"/>
                <w:szCs w:val="20"/>
              </w:rPr>
              <w:t>Интеграция информационных и коммуникационных технологий в образовательный процесс учебных заведений</w:t>
            </w:r>
          </w:p>
        </w:tc>
        <w:tc>
          <w:tcPr>
            <w:tcW w:w="3580" w:type="pct"/>
          </w:tcPr>
          <w:p w:rsidR="002368CA" w:rsidRPr="003D14DD" w:rsidRDefault="002368CA" w:rsidP="004D69F2">
            <w:pPr>
              <w:pStyle w:val="aff0"/>
              <w:suppressAutoHyphens/>
              <w:jc w:val="both"/>
              <w:rPr>
                <w:sz w:val="20"/>
                <w:szCs w:val="20"/>
              </w:rPr>
            </w:pPr>
            <w:r w:rsidRPr="003D14DD">
              <w:rPr>
                <w:caps w:val="0"/>
                <w:sz w:val="20"/>
                <w:szCs w:val="20"/>
              </w:rPr>
              <w:t>Использование информационных и коммуникационных технологий для развития творчества и самостоятельности учащихся</w:t>
            </w:r>
          </w:p>
          <w:p w:rsidR="002368CA" w:rsidRPr="003D14DD" w:rsidRDefault="002368CA" w:rsidP="004D69F2">
            <w:pPr>
              <w:jc w:val="both"/>
              <w:rPr>
                <w:sz w:val="20"/>
                <w:szCs w:val="20"/>
              </w:rPr>
            </w:pPr>
            <w:r w:rsidRPr="003D14DD">
              <w:rPr>
                <w:sz w:val="20"/>
                <w:szCs w:val="20"/>
              </w:rPr>
              <w:t>Возможности информационных и коммуникативных технологий по развитию творческого мышления учащихся. модель интеграции информационных технологий обучения в учебно-воспитательный процесс. изменение характера деятельности педагога и обучаемого в условиях применения новых информационных технологий. формирование мотивации обучаемых к применению информационных образовательных технологий. методические приемы в самостоятельной работе обучаемых с применением новых информационных и коммуникационных технологий. особенности оценивания качества обучения.</w:t>
            </w:r>
          </w:p>
        </w:tc>
      </w:tr>
      <w:tr w:rsidR="002368CA" w:rsidRPr="003D14DD" w:rsidTr="004D69F2">
        <w:tc>
          <w:tcPr>
            <w:tcW w:w="274" w:type="pct"/>
          </w:tcPr>
          <w:p w:rsidR="002368CA" w:rsidRPr="003D14DD" w:rsidRDefault="002368CA" w:rsidP="004D69F2">
            <w:pPr>
              <w:suppressAutoHyphens/>
              <w:jc w:val="center"/>
              <w:rPr>
                <w:sz w:val="20"/>
                <w:szCs w:val="20"/>
              </w:rPr>
            </w:pPr>
            <w:r w:rsidRPr="003D14DD">
              <w:rPr>
                <w:sz w:val="20"/>
                <w:szCs w:val="20"/>
              </w:rPr>
              <w:t>5</w:t>
            </w:r>
          </w:p>
        </w:tc>
        <w:tc>
          <w:tcPr>
            <w:tcW w:w="1146" w:type="pct"/>
          </w:tcPr>
          <w:p w:rsidR="002368CA" w:rsidRPr="003D14DD" w:rsidRDefault="002368CA" w:rsidP="004D69F2">
            <w:pPr>
              <w:pStyle w:val="aff0"/>
              <w:suppressAutoHyphens/>
              <w:jc w:val="both"/>
              <w:rPr>
                <w:b w:val="0"/>
                <w:bCs/>
                <w:iCs/>
                <w:sz w:val="20"/>
                <w:szCs w:val="20"/>
              </w:rPr>
            </w:pPr>
            <w:r w:rsidRPr="003D14DD">
              <w:rPr>
                <w:b w:val="0"/>
                <w:bCs/>
                <w:iCs/>
                <w:caps w:val="0"/>
                <w:sz w:val="20"/>
                <w:szCs w:val="20"/>
              </w:rPr>
              <w:t>Технологии дистанционного обучения и их характеристика</w:t>
            </w:r>
          </w:p>
          <w:p w:rsidR="002368CA" w:rsidRPr="003D14DD" w:rsidRDefault="002368CA" w:rsidP="004D69F2">
            <w:pPr>
              <w:suppressAutoHyphens/>
              <w:jc w:val="both"/>
              <w:rPr>
                <w:sz w:val="20"/>
                <w:szCs w:val="20"/>
              </w:rPr>
            </w:pPr>
          </w:p>
        </w:tc>
        <w:tc>
          <w:tcPr>
            <w:tcW w:w="3580" w:type="pct"/>
          </w:tcPr>
          <w:p w:rsidR="002368CA" w:rsidRPr="003D14DD" w:rsidRDefault="002368CA" w:rsidP="004D69F2">
            <w:pPr>
              <w:suppressAutoHyphens/>
              <w:jc w:val="both"/>
              <w:rPr>
                <w:sz w:val="20"/>
                <w:szCs w:val="20"/>
              </w:rPr>
            </w:pPr>
            <w:r w:rsidRPr="003D14DD">
              <w:rPr>
                <w:b/>
                <w:sz w:val="20"/>
                <w:szCs w:val="20"/>
              </w:rPr>
              <w:t>Сущность и содержания понятия «дистанционное обучение»</w:t>
            </w:r>
            <w:r w:rsidRPr="003D14DD">
              <w:rPr>
                <w:sz w:val="20"/>
                <w:szCs w:val="20"/>
              </w:rPr>
              <w:t xml:space="preserve"> </w:t>
            </w:r>
          </w:p>
          <w:p w:rsidR="002368CA" w:rsidRPr="003D14DD" w:rsidRDefault="002368CA" w:rsidP="004D69F2">
            <w:pPr>
              <w:suppressAutoHyphens/>
              <w:jc w:val="both"/>
              <w:rPr>
                <w:sz w:val="20"/>
                <w:szCs w:val="20"/>
              </w:rPr>
            </w:pPr>
            <w:r w:rsidRPr="003D14DD">
              <w:rPr>
                <w:sz w:val="20"/>
                <w:szCs w:val="20"/>
              </w:rPr>
              <w:t xml:space="preserve">Генезис дистанционного обучения в педагогической теории и практике. Дистанционные технологии в образовании как средство расширения информационного образовательного пространства. Основные дистанционные образовательные технологии: </w:t>
            </w:r>
            <w:proofErr w:type="spellStart"/>
            <w:r w:rsidRPr="003D14DD">
              <w:rPr>
                <w:sz w:val="20"/>
                <w:szCs w:val="20"/>
              </w:rPr>
              <w:t>кейсовая</w:t>
            </w:r>
            <w:proofErr w:type="spellEnd"/>
            <w:r w:rsidRPr="003D14DD">
              <w:rPr>
                <w:sz w:val="20"/>
                <w:szCs w:val="20"/>
              </w:rPr>
              <w:t xml:space="preserve"> технология, интернет-технология, телекоммуникационная технология. Дидактическая система дистанционного обучения. Принципы, методы и формы дистанционного обучения. Критерии оценки эффективности дистанционного обучения.</w:t>
            </w:r>
          </w:p>
          <w:p w:rsidR="002368CA" w:rsidRPr="003D14DD" w:rsidRDefault="002368CA" w:rsidP="004D69F2">
            <w:pPr>
              <w:suppressAutoHyphens/>
              <w:jc w:val="both"/>
              <w:rPr>
                <w:b/>
                <w:sz w:val="20"/>
                <w:szCs w:val="20"/>
              </w:rPr>
            </w:pPr>
            <w:r w:rsidRPr="003D14DD">
              <w:rPr>
                <w:b/>
                <w:sz w:val="20"/>
                <w:szCs w:val="20"/>
              </w:rPr>
              <w:t>Использование аудиовизуальных и интерактивных технологий обучения в преподавании учебных дисциплин</w:t>
            </w:r>
          </w:p>
          <w:p w:rsidR="002368CA" w:rsidRPr="003D14DD" w:rsidRDefault="002368CA" w:rsidP="004D69F2">
            <w:pPr>
              <w:suppressAutoHyphens/>
              <w:jc w:val="both"/>
              <w:rPr>
                <w:sz w:val="20"/>
                <w:szCs w:val="20"/>
              </w:rPr>
            </w:pPr>
            <w:r w:rsidRPr="003D14DD">
              <w:rPr>
                <w:sz w:val="20"/>
                <w:szCs w:val="20"/>
              </w:rPr>
              <w:t xml:space="preserve">Организация учебного процесса с использованием новых информационных и коммуникационных технологий. Методы применения информационных и коммуникационных технологий в образовательных учреждениях. Обучение в </w:t>
            </w:r>
            <w:r w:rsidRPr="003D14DD">
              <w:rPr>
                <w:sz w:val="20"/>
                <w:szCs w:val="20"/>
              </w:rPr>
              <w:lastRenderedPageBreak/>
              <w:t xml:space="preserve">сотрудничестве. Метод проектов. Эвристические методы. </w:t>
            </w:r>
            <w:proofErr w:type="spellStart"/>
            <w:r w:rsidRPr="003D14DD">
              <w:rPr>
                <w:sz w:val="20"/>
                <w:szCs w:val="20"/>
              </w:rPr>
              <w:t>Разноуровневое</w:t>
            </w:r>
            <w:proofErr w:type="spellEnd"/>
            <w:r w:rsidRPr="003D14DD">
              <w:rPr>
                <w:sz w:val="20"/>
                <w:szCs w:val="20"/>
              </w:rPr>
              <w:t xml:space="preserve"> обучение. «Портфель ученика». Техника аудиовизуальных и интерактивных средств обучения. Виды учебных занятий с применением новых информационных технологий.</w:t>
            </w:r>
          </w:p>
        </w:tc>
      </w:tr>
      <w:tr w:rsidR="002368CA" w:rsidRPr="003D14DD" w:rsidTr="004D69F2">
        <w:tc>
          <w:tcPr>
            <w:tcW w:w="274" w:type="pct"/>
          </w:tcPr>
          <w:p w:rsidR="002368CA" w:rsidRPr="003D14DD" w:rsidRDefault="002368CA" w:rsidP="004D69F2">
            <w:pPr>
              <w:suppressAutoHyphens/>
              <w:jc w:val="center"/>
              <w:rPr>
                <w:sz w:val="20"/>
                <w:szCs w:val="20"/>
              </w:rPr>
            </w:pPr>
            <w:r w:rsidRPr="003D14DD">
              <w:rPr>
                <w:sz w:val="20"/>
                <w:szCs w:val="20"/>
              </w:rPr>
              <w:lastRenderedPageBreak/>
              <w:t>6</w:t>
            </w:r>
          </w:p>
        </w:tc>
        <w:tc>
          <w:tcPr>
            <w:tcW w:w="1146" w:type="pct"/>
          </w:tcPr>
          <w:p w:rsidR="002368CA" w:rsidRPr="003D14DD" w:rsidRDefault="002368CA" w:rsidP="004D69F2">
            <w:pPr>
              <w:suppressAutoHyphens/>
              <w:jc w:val="both"/>
              <w:rPr>
                <w:sz w:val="20"/>
                <w:szCs w:val="20"/>
              </w:rPr>
            </w:pPr>
            <w:r w:rsidRPr="003D14DD">
              <w:rPr>
                <w:sz w:val="20"/>
                <w:szCs w:val="20"/>
              </w:rPr>
              <w:t>Применение прикладных программ в образовательном процессе и в ходе научных исследований</w:t>
            </w:r>
          </w:p>
          <w:p w:rsidR="002368CA" w:rsidRPr="003D14DD" w:rsidRDefault="002368CA" w:rsidP="004D69F2">
            <w:pPr>
              <w:suppressAutoHyphens/>
              <w:jc w:val="both"/>
              <w:rPr>
                <w:sz w:val="20"/>
                <w:szCs w:val="20"/>
              </w:rPr>
            </w:pPr>
          </w:p>
        </w:tc>
        <w:tc>
          <w:tcPr>
            <w:tcW w:w="3580" w:type="pct"/>
          </w:tcPr>
          <w:p w:rsidR="002368CA" w:rsidRPr="003D14DD" w:rsidRDefault="002368CA" w:rsidP="004D69F2">
            <w:pPr>
              <w:suppressAutoHyphens/>
              <w:jc w:val="both"/>
              <w:rPr>
                <w:b/>
                <w:sz w:val="20"/>
                <w:szCs w:val="20"/>
              </w:rPr>
            </w:pPr>
            <w:r w:rsidRPr="003D14DD">
              <w:rPr>
                <w:b/>
                <w:sz w:val="20"/>
                <w:szCs w:val="20"/>
              </w:rPr>
              <w:t xml:space="preserve">Прикладные программы в образовательном процессе </w:t>
            </w:r>
          </w:p>
          <w:p w:rsidR="002368CA" w:rsidRPr="003D14DD" w:rsidRDefault="002368CA" w:rsidP="004D69F2">
            <w:pPr>
              <w:jc w:val="both"/>
              <w:rPr>
                <w:sz w:val="20"/>
                <w:szCs w:val="20"/>
              </w:rPr>
            </w:pPr>
            <w:r w:rsidRPr="003D14DD">
              <w:rPr>
                <w:sz w:val="20"/>
                <w:szCs w:val="20"/>
              </w:rPr>
              <w:t xml:space="preserve">Текстовой процессор </w:t>
            </w:r>
            <w:proofErr w:type="spellStart"/>
            <w:r w:rsidRPr="003D14DD">
              <w:rPr>
                <w:sz w:val="20"/>
                <w:szCs w:val="20"/>
              </w:rPr>
              <w:t>Word</w:t>
            </w:r>
            <w:proofErr w:type="spellEnd"/>
            <w:r w:rsidRPr="003D14DD">
              <w:rPr>
                <w:sz w:val="20"/>
                <w:szCs w:val="20"/>
              </w:rPr>
              <w:t xml:space="preserve">. Электронные таблицы MS </w:t>
            </w:r>
            <w:proofErr w:type="spellStart"/>
            <w:r w:rsidRPr="003D14DD">
              <w:rPr>
                <w:sz w:val="20"/>
                <w:szCs w:val="20"/>
              </w:rPr>
              <w:t>Excel</w:t>
            </w:r>
            <w:proofErr w:type="spellEnd"/>
            <w:r w:rsidRPr="003D14DD">
              <w:rPr>
                <w:sz w:val="20"/>
                <w:szCs w:val="20"/>
              </w:rPr>
              <w:t xml:space="preserve">. Анализ данных в MS </w:t>
            </w:r>
            <w:proofErr w:type="spellStart"/>
            <w:r w:rsidRPr="003D14DD">
              <w:rPr>
                <w:sz w:val="20"/>
                <w:szCs w:val="20"/>
              </w:rPr>
              <w:t>Access</w:t>
            </w:r>
            <w:proofErr w:type="spellEnd"/>
            <w:r w:rsidRPr="003D14DD">
              <w:rPr>
                <w:sz w:val="20"/>
                <w:szCs w:val="20"/>
              </w:rPr>
              <w:t xml:space="preserve">. Программы обработки графических изображений. Элементы мультимедиа в </w:t>
            </w:r>
            <w:proofErr w:type="spellStart"/>
            <w:r w:rsidRPr="003D14DD">
              <w:rPr>
                <w:sz w:val="20"/>
                <w:szCs w:val="20"/>
              </w:rPr>
              <w:t>PowerPoint</w:t>
            </w:r>
            <w:proofErr w:type="spellEnd"/>
            <w:r w:rsidRPr="003D14DD">
              <w:rPr>
                <w:sz w:val="20"/>
                <w:szCs w:val="20"/>
              </w:rPr>
              <w:t xml:space="preserve">. Подготовка презентаций в программе </w:t>
            </w:r>
            <w:proofErr w:type="spellStart"/>
            <w:r w:rsidRPr="003D14DD">
              <w:rPr>
                <w:sz w:val="20"/>
                <w:szCs w:val="20"/>
              </w:rPr>
              <w:t>PowerPoint</w:t>
            </w:r>
            <w:proofErr w:type="spellEnd"/>
            <w:r w:rsidRPr="003D14DD">
              <w:rPr>
                <w:sz w:val="20"/>
                <w:szCs w:val="20"/>
              </w:rPr>
              <w:t xml:space="preserve">. Формирование внешнего вида презентации. Создание и редактирование презентаций. Создание презентаций на основе шаблонов. Подготовка презентаций в режиме слайдов. Встраивание в презентацию других элементов мультимедиа. Создание анимации слайдов. Создание электронных учебных курсов средствами </w:t>
            </w:r>
            <w:proofErr w:type="spellStart"/>
            <w:r w:rsidRPr="003D14DD">
              <w:rPr>
                <w:sz w:val="20"/>
                <w:szCs w:val="20"/>
              </w:rPr>
              <w:t>Microsoft</w:t>
            </w:r>
            <w:proofErr w:type="spellEnd"/>
            <w:r w:rsidRPr="003D14DD">
              <w:rPr>
                <w:sz w:val="20"/>
                <w:szCs w:val="20"/>
              </w:rPr>
              <w:t xml:space="preserve"> HTML </w:t>
            </w:r>
            <w:proofErr w:type="spellStart"/>
            <w:r w:rsidRPr="003D14DD">
              <w:rPr>
                <w:sz w:val="20"/>
                <w:szCs w:val="20"/>
              </w:rPr>
              <w:t>Help</w:t>
            </w:r>
            <w:proofErr w:type="spellEnd"/>
          </w:p>
        </w:tc>
      </w:tr>
    </w:tbl>
    <w:p w:rsidR="002368CA" w:rsidRPr="003D14DD" w:rsidRDefault="002368CA" w:rsidP="002368CA">
      <w:pPr>
        <w:tabs>
          <w:tab w:val="left" w:pos="1134"/>
        </w:tabs>
        <w:suppressAutoHyphens/>
        <w:ind w:firstLine="709"/>
        <w:jc w:val="both"/>
        <w:rPr>
          <w:b/>
          <w:sz w:val="20"/>
          <w:szCs w:val="20"/>
        </w:rPr>
      </w:pPr>
    </w:p>
    <w:p w:rsidR="002368CA" w:rsidRPr="003D14DD" w:rsidRDefault="002368CA" w:rsidP="002368CA">
      <w:pPr>
        <w:tabs>
          <w:tab w:val="left" w:pos="1134"/>
        </w:tabs>
        <w:suppressAutoHyphens/>
        <w:ind w:firstLine="709"/>
        <w:jc w:val="both"/>
        <w:rPr>
          <w:b/>
          <w:sz w:val="20"/>
          <w:szCs w:val="20"/>
        </w:rPr>
      </w:pPr>
      <w:r w:rsidRPr="003D14DD">
        <w:rPr>
          <w:b/>
          <w:sz w:val="20"/>
          <w:szCs w:val="20"/>
        </w:rPr>
        <w:t>5.3 Занятия лекционного и семинарского типа</w:t>
      </w:r>
    </w:p>
    <w:p w:rsidR="002368CA" w:rsidRPr="003D14DD" w:rsidRDefault="002368CA" w:rsidP="002368CA">
      <w:pPr>
        <w:tabs>
          <w:tab w:val="left" w:pos="1134"/>
        </w:tabs>
        <w:suppressAutoHyphens/>
        <w:ind w:firstLine="709"/>
        <w:jc w:val="both"/>
        <w:rPr>
          <w:b/>
          <w:sz w:val="20"/>
          <w:szCs w:val="20"/>
        </w:rPr>
      </w:pPr>
      <w:r w:rsidRPr="003D14DD">
        <w:rPr>
          <w:b/>
          <w:sz w:val="20"/>
          <w:szCs w:val="20"/>
        </w:rPr>
        <w:t>5.3.1 Темы лекций</w:t>
      </w:r>
    </w:p>
    <w:p w:rsidR="002368CA" w:rsidRPr="003D14DD" w:rsidRDefault="002368CA" w:rsidP="002368CA">
      <w:pPr>
        <w:tabs>
          <w:tab w:val="left" w:pos="1134"/>
        </w:tabs>
        <w:suppressAutoHyphens/>
        <w:ind w:firstLine="709"/>
        <w:jc w:val="both"/>
        <w:rPr>
          <w:b/>
          <w:sz w:val="20"/>
          <w:szCs w:val="20"/>
        </w:rPr>
      </w:pPr>
      <w:r w:rsidRPr="003D14DD">
        <w:rPr>
          <w:b/>
          <w:sz w:val="20"/>
          <w:szCs w:val="20"/>
        </w:rPr>
        <w:t>Раздел 1 «Роль и место информационных и коммуникационных технологий в науке и образовании в современных условиях»</w:t>
      </w:r>
    </w:p>
    <w:p w:rsidR="002368CA" w:rsidRPr="003D14DD" w:rsidRDefault="002368CA" w:rsidP="002368CA">
      <w:pPr>
        <w:tabs>
          <w:tab w:val="left" w:pos="1134"/>
        </w:tabs>
        <w:suppressAutoHyphens/>
        <w:ind w:firstLine="709"/>
        <w:jc w:val="both"/>
        <w:rPr>
          <w:sz w:val="20"/>
          <w:szCs w:val="20"/>
        </w:rPr>
      </w:pPr>
      <w:r w:rsidRPr="003D14DD">
        <w:rPr>
          <w:sz w:val="20"/>
          <w:szCs w:val="20"/>
        </w:rPr>
        <w:t>1.</w:t>
      </w:r>
      <w:r w:rsidRPr="003D14DD">
        <w:rPr>
          <w:sz w:val="20"/>
          <w:szCs w:val="20"/>
        </w:rPr>
        <w:tab/>
        <w:t>Информационные и коммуникационные технологии в ходе научных исследований</w:t>
      </w:r>
    </w:p>
    <w:p w:rsidR="002368CA" w:rsidRPr="003D14DD" w:rsidRDefault="002368CA" w:rsidP="002368CA">
      <w:pPr>
        <w:tabs>
          <w:tab w:val="left" w:pos="1134"/>
        </w:tabs>
        <w:suppressAutoHyphens/>
        <w:ind w:firstLine="709"/>
        <w:jc w:val="both"/>
        <w:rPr>
          <w:sz w:val="20"/>
          <w:szCs w:val="20"/>
        </w:rPr>
      </w:pPr>
      <w:r w:rsidRPr="003D14DD">
        <w:rPr>
          <w:sz w:val="20"/>
          <w:szCs w:val="20"/>
        </w:rPr>
        <w:t>2.</w:t>
      </w:r>
      <w:r w:rsidRPr="003D14DD">
        <w:rPr>
          <w:sz w:val="20"/>
          <w:szCs w:val="20"/>
        </w:rPr>
        <w:tab/>
        <w:t>Информационные и коммуникационные технологии в построении открытой системы образования</w:t>
      </w:r>
    </w:p>
    <w:p w:rsidR="002368CA" w:rsidRPr="003D14DD" w:rsidRDefault="002368CA" w:rsidP="002368CA">
      <w:pPr>
        <w:tabs>
          <w:tab w:val="left" w:pos="1134"/>
        </w:tabs>
        <w:suppressAutoHyphens/>
        <w:ind w:firstLine="709"/>
        <w:jc w:val="both"/>
        <w:rPr>
          <w:b/>
          <w:sz w:val="20"/>
          <w:szCs w:val="20"/>
        </w:rPr>
      </w:pPr>
    </w:p>
    <w:p w:rsidR="002368CA" w:rsidRPr="003D14DD" w:rsidRDefault="002368CA" w:rsidP="002368CA">
      <w:pPr>
        <w:tabs>
          <w:tab w:val="left" w:pos="1134"/>
        </w:tabs>
        <w:suppressAutoHyphens/>
        <w:ind w:firstLine="709"/>
        <w:jc w:val="both"/>
        <w:rPr>
          <w:b/>
          <w:sz w:val="20"/>
          <w:szCs w:val="20"/>
        </w:rPr>
      </w:pPr>
      <w:r w:rsidRPr="003D14DD">
        <w:rPr>
          <w:b/>
          <w:sz w:val="20"/>
          <w:szCs w:val="20"/>
        </w:rPr>
        <w:t>Раздел 2 «Информационно-образовательная среда учебного заведения»</w:t>
      </w:r>
    </w:p>
    <w:p w:rsidR="002368CA" w:rsidRPr="003D14DD" w:rsidRDefault="002368CA" w:rsidP="002368CA">
      <w:pPr>
        <w:tabs>
          <w:tab w:val="left" w:pos="1134"/>
        </w:tabs>
        <w:suppressAutoHyphens/>
        <w:ind w:firstLine="709"/>
        <w:jc w:val="both"/>
        <w:rPr>
          <w:sz w:val="20"/>
          <w:szCs w:val="20"/>
        </w:rPr>
      </w:pPr>
      <w:r w:rsidRPr="003D14DD">
        <w:rPr>
          <w:sz w:val="20"/>
          <w:szCs w:val="20"/>
        </w:rPr>
        <w:t>1.</w:t>
      </w:r>
      <w:r w:rsidRPr="003D14DD">
        <w:rPr>
          <w:sz w:val="20"/>
          <w:szCs w:val="20"/>
        </w:rPr>
        <w:tab/>
        <w:t>Сетевые и локальные образовательные электронные ресурсы</w:t>
      </w:r>
    </w:p>
    <w:p w:rsidR="002368CA" w:rsidRPr="003D14DD" w:rsidRDefault="002368CA" w:rsidP="002368CA">
      <w:pPr>
        <w:tabs>
          <w:tab w:val="left" w:pos="1134"/>
        </w:tabs>
        <w:suppressAutoHyphens/>
        <w:ind w:firstLine="709"/>
        <w:jc w:val="both"/>
        <w:rPr>
          <w:sz w:val="20"/>
          <w:szCs w:val="20"/>
        </w:rPr>
      </w:pPr>
      <w:r w:rsidRPr="003D14DD">
        <w:rPr>
          <w:sz w:val="20"/>
          <w:szCs w:val="20"/>
        </w:rPr>
        <w:t>2.</w:t>
      </w:r>
      <w:r w:rsidRPr="003D14DD">
        <w:rPr>
          <w:sz w:val="20"/>
          <w:szCs w:val="20"/>
        </w:rPr>
        <w:tab/>
        <w:t>Мировые информационные образовательные ресурсы</w:t>
      </w:r>
    </w:p>
    <w:p w:rsidR="002368CA" w:rsidRPr="003D14DD" w:rsidRDefault="002368CA" w:rsidP="002368CA">
      <w:pPr>
        <w:tabs>
          <w:tab w:val="left" w:pos="1134"/>
        </w:tabs>
        <w:suppressAutoHyphens/>
        <w:ind w:firstLine="709"/>
        <w:jc w:val="both"/>
        <w:rPr>
          <w:b/>
          <w:sz w:val="20"/>
          <w:szCs w:val="20"/>
        </w:rPr>
      </w:pPr>
    </w:p>
    <w:p w:rsidR="002368CA" w:rsidRPr="003D14DD" w:rsidRDefault="002368CA" w:rsidP="002368CA">
      <w:pPr>
        <w:tabs>
          <w:tab w:val="left" w:pos="1134"/>
        </w:tabs>
        <w:suppressAutoHyphens/>
        <w:ind w:firstLine="709"/>
        <w:jc w:val="both"/>
        <w:rPr>
          <w:b/>
          <w:sz w:val="20"/>
          <w:szCs w:val="20"/>
        </w:rPr>
      </w:pPr>
      <w:r w:rsidRPr="003D14DD">
        <w:rPr>
          <w:b/>
          <w:sz w:val="20"/>
          <w:szCs w:val="20"/>
        </w:rPr>
        <w:t>Раздел 3 «Проектирование, разработка и использование в образовательном процессе и научном исследовании информационных ресурсов учебного назначения»</w:t>
      </w:r>
    </w:p>
    <w:p w:rsidR="002368CA" w:rsidRPr="003D14DD" w:rsidRDefault="002368CA" w:rsidP="002368CA">
      <w:pPr>
        <w:tabs>
          <w:tab w:val="left" w:pos="1134"/>
        </w:tabs>
        <w:suppressAutoHyphens/>
        <w:ind w:firstLine="709"/>
        <w:jc w:val="both"/>
        <w:rPr>
          <w:sz w:val="20"/>
          <w:szCs w:val="20"/>
        </w:rPr>
      </w:pPr>
      <w:r w:rsidRPr="003D14DD">
        <w:rPr>
          <w:sz w:val="20"/>
          <w:szCs w:val="20"/>
        </w:rPr>
        <w:t>1.</w:t>
      </w:r>
      <w:r w:rsidRPr="003D14DD">
        <w:rPr>
          <w:sz w:val="20"/>
          <w:szCs w:val="20"/>
        </w:rPr>
        <w:tab/>
        <w:t>Педагогическое проектирование электронных средств учебного назначения</w:t>
      </w:r>
    </w:p>
    <w:p w:rsidR="002368CA" w:rsidRPr="003D14DD" w:rsidRDefault="002368CA" w:rsidP="002368CA">
      <w:pPr>
        <w:tabs>
          <w:tab w:val="left" w:pos="1134"/>
        </w:tabs>
        <w:suppressAutoHyphens/>
        <w:ind w:firstLine="709"/>
        <w:jc w:val="both"/>
        <w:rPr>
          <w:sz w:val="20"/>
          <w:szCs w:val="20"/>
        </w:rPr>
      </w:pPr>
      <w:r w:rsidRPr="003D14DD">
        <w:rPr>
          <w:sz w:val="20"/>
          <w:szCs w:val="20"/>
        </w:rPr>
        <w:t>2.</w:t>
      </w:r>
      <w:r w:rsidRPr="003D14DD">
        <w:rPr>
          <w:sz w:val="20"/>
          <w:szCs w:val="20"/>
        </w:rPr>
        <w:tab/>
        <w:t>Тестирование в учебных и научных целях с применением информационных и коммуникационных технологий</w:t>
      </w:r>
    </w:p>
    <w:p w:rsidR="002368CA" w:rsidRPr="003D14DD" w:rsidRDefault="002368CA" w:rsidP="002368CA">
      <w:pPr>
        <w:tabs>
          <w:tab w:val="left" w:pos="1134"/>
        </w:tabs>
        <w:suppressAutoHyphens/>
        <w:ind w:firstLine="709"/>
        <w:jc w:val="both"/>
        <w:rPr>
          <w:b/>
          <w:sz w:val="20"/>
          <w:szCs w:val="20"/>
        </w:rPr>
      </w:pPr>
      <w:r w:rsidRPr="003D14DD">
        <w:rPr>
          <w:b/>
          <w:sz w:val="20"/>
          <w:szCs w:val="20"/>
        </w:rPr>
        <w:t xml:space="preserve"> </w:t>
      </w:r>
    </w:p>
    <w:p w:rsidR="002368CA" w:rsidRPr="003D14DD" w:rsidRDefault="002368CA" w:rsidP="002368CA">
      <w:pPr>
        <w:suppressAutoHyphens/>
        <w:ind w:firstLine="709"/>
        <w:jc w:val="both"/>
        <w:rPr>
          <w:b/>
          <w:sz w:val="20"/>
          <w:szCs w:val="20"/>
        </w:rPr>
      </w:pPr>
      <w:r w:rsidRPr="003D14DD">
        <w:rPr>
          <w:b/>
          <w:sz w:val="20"/>
          <w:szCs w:val="20"/>
        </w:rPr>
        <w:t>Раздел 4 «Интеграция информационных и коммуникационных технологий в образовательный процесс учебных заведений»</w:t>
      </w:r>
    </w:p>
    <w:p w:rsidR="002368CA" w:rsidRPr="003D14DD" w:rsidRDefault="002368CA" w:rsidP="002368CA">
      <w:pPr>
        <w:suppressAutoHyphens/>
        <w:ind w:firstLine="709"/>
        <w:jc w:val="both"/>
        <w:rPr>
          <w:sz w:val="20"/>
          <w:szCs w:val="20"/>
        </w:rPr>
      </w:pPr>
      <w:r w:rsidRPr="003D14DD">
        <w:rPr>
          <w:sz w:val="20"/>
          <w:szCs w:val="20"/>
        </w:rPr>
        <w:t>1.</w:t>
      </w:r>
      <w:r w:rsidRPr="003D14DD">
        <w:rPr>
          <w:sz w:val="20"/>
          <w:szCs w:val="20"/>
        </w:rPr>
        <w:tab/>
        <w:t>Информационные и коммуникативные технологии в развитии творческого мышления обучаемых</w:t>
      </w:r>
    </w:p>
    <w:p w:rsidR="002368CA" w:rsidRPr="003D14DD" w:rsidRDefault="002368CA" w:rsidP="002368CA">
      <w:pPr>
        <w:suppressAutoHyphens/>
        <w:ind w:firstLine="709"/>
        <w:jc w:val="both"/>
        <w:rPr>
          <w:sz w:val="20"/>
          <w:szCs w:val="20"/>
        </w:rPr>
      </w:pPr>
      <w:r w:rsidRPr="003D14DD">
        <w:rPr>
          <w:sz w:val="20"/>
          <w:szCs w:val="20"/>
        </w:rPr>
        <w:t>2.</w:t>
      </w:r>
      <w:r w:rsidRPr="003D14DD">
        <w:rPr>
          <w:sz w:val="20"/>
          <w:szCs w:val="20"/>
        </w:rPr>
        <w:tab/>
        <w:t>Самостоятельная работа обучаемых с применением новых информационных и коммуникационных технологий</w:t>
      </w:r>
    </w:p>
    <w:p w:rsidR="002368CA" w:rsidRPr="003D14DD" w:rsidRDefault="002368CA" w:rsidP="002368CA">
      <w:pPr>
        <w:suppressAutoHyphens/>
        <w:ind w:firstLine="709"/>
        <w:jc w:val="both"/>
        <w:rPr>
          <w:b/>
          <w:sz w:val="20"/>
          <w:szCs w:val="20"/>
        </w:rPr>
      </w:pPr>
    </w:p>
    <w:p w:rsidR="002368CA" w:rsidRPr="003D14DD" w:rsidRDefault="002368CA" w:rsidP="002368CA">
      <w:pPr>
        <w:suppressAutoHyphens/>
        <w:ind w:firstLine="709"/>
        <w:jc w:val="both"/>
        <w:rPr>
          <w:b/>
          <w:sz w:val="20"/>
          <w:szCs w:val="20"/>
        </w:rPr>
      </w:pPr>
      <w:r w:rsidRPr="003D14DD">
        <w:rPr>
          <w:b/>
          <w:sz w:val="20"/>
          <w:szCs w:val="20"/>
        </w:rPr>
        <w:t>Раздел 5 «Технологии дистанционного обучения и их характеристика»</w:t>
      </w:r>
    </w:p>
    <w:p w:rsidR="002368CA" w:rsidRPr="003D14DD" w:rsidRDefault="002368CA" w:rsidP="002368CA">
      <w:pPr>
        <w:suppressAutoHyphens/>
        <w:ind w:firstLine="709"/>
        <w:jc w:val="both"/>
        <w:rPr>
          <w:sz w:val="20"/>
          <w:szCs w:val="20"/>
        </w:rPr>
      </w:pPr>
      <w:r w:rsidRPr="003D14DD">
        <w:rPr>
          <w:sz w:val="20"/>
          <w:szCs w:val="20"/>
        </w:rPr>
        <w:t>1.</w:t>
      </w:r>
      <w:r w:rsidRPr="003D14DD">
        <w:rPr>
          <w:sz w:val="20"/>
          <w:szCs w:val="20"/>
        </w:rPr>
        <w:tab/>
        <w:t xml:space="preserve">Сущность и содержания понятия «дистанционное обучение» </w:t>
      </w:r>
    </w:p>
    <w:p w:rsidR="002368CA" w:rsidRPr="003D14DD" w:rsidRDefault="002368CA" w:rsidP="002368CA">
      <w:pPr>
        <w:suppressAutoHyphens/>
        <w:ind w:firstLine="709"/>
        <w:jc w:val="both"/>
        <w:rPr>
          <w:sz w:val="20"/>
          <w:szCs w:val="20"/>
        </w:rPr>
      </w:pPr>
      <w:r w:rsidRPr="003D14DD">
        <w:rPr>
          <w:sz w:val="20"/>
          <w:szCs w:val="20"/>
        </w:rPr>
        <w:t>2.</w:t>
      </w:r>
      <w:r w:rsidRPr="003D14DD">
        <w:rPr>
          <w:sz w:val="20"/>
          <w:szCs w:val="20"/>
        </w:rPr>
        <w:tab/>
        <w:t>Методы применения информационных и коммуникационных технологий в образовательных учреждениях</w:t>
      </w:r>
    </w:p>
    <w:p w:rsidR="002368CA" w:rsidRPr="003D14DD" w:rsidRDefault="002368CA" w:rsidP="002368CA">
      <w:pPr>
        <w:suppressAutoHyphens/>
        <w:ind w:firstLine="709"/>
        <w:jc w:val="both"/>
        <w:rPr>
          <w:b/>
          <w:sz w:val="20"/>
          <w:szCs w:val="20"/>
        </w:rPr>
      </w:pPr>
    </w:p>
    <w:p w:rsidR="002368CA" w:rsidRPr="003D14DD" w:rsidRDefault="002368CA" w:rsidP="002368CA">
      <w:pPr>
        <w:suppressAutoHyphens/>
        <w:ind w:firstLine="709"/>
        <w:jc w:val="both"/>
        <w:rPr>
          <w:b/>
          <w:sz w:val="20"/>
          <w:szCs w:val="20"/>
        </w:rPr>
      </w:pPr>
      <w:r w:rsidRPr="003D14DD">
        <w:rPr>
          <w:b/>
          <w:sz w:val="20"/>
          <w:szCs w:val="20"/>
        </w:rPr>
        <w:t>Раздел 6 «Применение прикладных программ в образовательном процессе и в ходе научных исследований»</w:t>
      </w:r>
    </w:p>
    <w:p w:rsidR="002368CA" w:rsidRPr="003D14DD" w:rsidRDefault="002368CA" w:rsidP="002368CA">
      <w:pPr>
        <w:suppressAutoHyphens/>
        <w:ind w:firstLine="709"/>
        <w:jc w:val="both"/>
        <w:rPr>
          <w:sz w:val="20"/>
          <w:szCs w:val="20"/>
        </w:rPr>
      </w:pPr>
      <w:r w:rsidRPr="003D14DD">
        <w:rPr>
          <w:sz w:val="20"/>
          <w:szCs w:val="20"/>
        </w:rPr>
        <w:t>1.</w:t>
      </w:r>
      <w:r w:rsidRPr="003D14DD">
        <w:rPr>
          <w:sz w:val="20"/>
          <w:szCs w:val="20"/>
        </w:rPr>
        <w:tab/>
        <w:t xml:space="preserve">Прикладные программы в образовательном процессе </w:t>
      </w:r>
    </w:p>
    <w:p w:rsidR="002368CA" w:rsidRPr="003D14DD" w:rsidRDefault="002368CA" w:rsidP="002368CA">
      <w:pPr>
        <w:suppressAutoHyphens/>
        <w:ind w:firstLine="709"/>
        <w:jc w:val="both"/>
        <w:rPr>
          <w:sz w:val="20"/>
          <w:szCs w:val="20"/>
        </w:rPr>
      </w:pPr>
      <w:r w:rsidRPr="003D14DD">
        <w:rPr>
          <w:sz w:val="20"/>
          <w:szCs w:val="20"/>
        </w:rPr>
        <w:t>2.</w:t>
      </w:r>
      <w:r w:rsidRPr="003D14DD">
        <w:rPr>
          <w:sz w:val="20"/>
          <w:szCs w:val="20"/>
        </w:rPr>
        <w:tab/>
        <w:t>Прикладные программы в научных исследованиях</w:t>
      </w:r>
    </w:p>
    <w:p w:rsidR="002368CA" w:rsidRPr="003D14DD" w:rsidRDefault="002368CA" w:rsidP="002368CA">
      <w:pPr>
        <w:suppressAutoHyphens/>
        <w:ind w:firstLine="709"/>
        <w:jc w:val="both"/>
        <w:rPr>
          <w:sz w:val="20"/>
          <w:szCs w:val="20"/>
        </w:rPr>
      </w:pPr>
      <w:r w:rsidRPr="003D14DD">
        <w:rPr>
          <w:sz w:val="20"/>
          <w:szCs w:val="20"/>
        </w:rPr>
        <w:t xml:space="preserve"> </w:t>
      </w:r>
    </w:p>
    <w:p w:rsidR="002368CA" w:rsidRPr="003D14DD" w:rsidRDefault="002368CA" w:rsidP="002368CA">
      <w:pPr>
        <w:suppressAutoHyphens/>
        <w:ind w:firstLine="709"/>
        <w:jc w:val="both"/>
        <w:rPr>
          <w:b/>
          <w:sz w:val="20"/>
          <w:szCs w:val="20"/>
        </w:rPr>
      </w:pPr>
      <w:r w:rsidRPr="003D14DD">
        <w:rPr>
          <w:b/>
          <w:sz w:val="20"/>
          <w:szCs w:val="20"/>
        </w:rPr>
        <w:t>5.3.2 Вопросы для обсуждения на семинарах и практических занятиях</w:t>
      </w:r>
    </w:p>
    <w:p w:rsidR="002368CA" w:rsidRPr="003D14DD" w:rsidRDefault="002368CA" w:rsidP="002368CA">
      <w:pPr>
        <w:tabs>
          <w:tab w:val="left" w:pos="1134"/>
          <w:tab w:val="center" w:pos="4677"/>
          <w:tab w:val="right" w:pos="9355"/>
        </w:tabs>
        <w:suppressAutoHyphens/>
        <w:ind w:firstLine="720"/>
        <w:jc w:val="both"/>
        <w:rPr>
          <w:b/>
          <w:iCs/>
          <w:sz w:val="20"/>
          <w:szCs w:val="20"/>
        </w:rPr>
      </w:pPr>
      <w:r w:rsidRPr="003D14DD">
        <w:rPr>
          <w:b/>
          <w:sz w:val="20"/>
          <w:szCs w:val="20"/>
        </w:rPr>
        <w:t>Раздел 1</w:t>
      </w:r>
      <w:r w:rsidRPr="003D14DD">
        <w:rPr>
          <w:b/>
          <w:bCs/>
          <w:iCs/>
          <w:sz w:val="20"/>
          <w:szCs w:val="20"/>
        </w:rPr>
        <w:t xml:space="preserve"> «</w:t>
      </w:r>
      <w:r w:rsidRPr="003D14DD">
        <w:rPr>
          <w:b/>
          <w:iCs/>
          <w:sz w:val="20"/>
          <w:szCs w:val="20"/>
        </w:rPr>
        <w:t>Р</w:t>
      </w:r>
      <w:r w:rsidRPr="003D14DD">
        <w:rPr>
          <w:b/>
          <w:bCs/>
          <w:iCs/>
          <w:sz w:val="20"/>
          <w:szCs w:val="20"/>
        </w:rPr>
        <w:t>оль и место информационных и коммуникационных технологий в науке и образовании в современных условиях</w:t>
      </w:r>
      <w:r w:rsidRPr="003D14DD">
        <w:rPr>
          <w:b/>
          <w:iCs/>
          <w:sz w:val="20"/>
          <w:szCs w:val="20"/>
        </w:rPr>
        <w:t xml:space="preserve">» </w:t>
      </w:r>
    </w:p>
    <w:p w:rsidR="002368CA" w:rsidRPr="003D14DD" w:rsidRDefault="002368CA" w:rsidP="002368CA">
      <w:pPr>
        <w:numPr>
          <w:ilvl w:val="0"/>
          <w:numId w:val="31"/>
        </w:numPr>
        <w:tabs>
          <w:tab w:val="left" w:pos="360"/>
          <w:tab w:val="left" w:pos="720"/>
          <w:tab w:val="left" w:pos="900"/>
          <w:tab w:val="left" w:pos="1134"/>
        </w:tabs>
        <w:suppressAutoHyphens/>
        <w:ind w:left="0" w:firstLine="720"/>
        <w:jc w:val="both"/>
        <w:rPr>
          <w:sz w:val="20"/>
          <w:szCs w:val="20"/>
        </w:rPr>
      </w:pPr>
      <w:r w:rsidRPr="003D14DD">
        <w:rPr>
          <w:sz w:val="20"/>
          <w:szCs w:val="20"/>
        </w:rPr>
        <w:t>Назовите психолого-педагогические тенденции в области образования.</w:t>
      </w:r>
    </w:p>
    <w:p w:rsidR="002368CA" w:rsidRPr="003D14DD" w:rsidRDefault="002368CA" w:rsidP="002368CA">
      <w:pPr>
        <w:numPr>
          <w:ilvl w:val="0"/>
          <w:numId w:val="31"/>
        </w:numPr>
        <w:tabs>
          <w:tab w:val="left" w:pos="360"/>
          <w:tab w:val="left" w:pos="720"/>
          <w:tab w:val="left" w:pos="900"/>
          <w:tab w:val="left" w:pos="1134"/>
        </w:tabs>
        <w:suppressAutoHyphens/>
        <w:ind w:left="0" w:firstLine="720"/>
        <w:jc w:val="both"/>
        <w:rPr>
          <w:sz w:val="20"/>
          <w:szCs w:val="20"/>
        </w:rPr>
      </w:pPr>
      <w:r w:rsidRPr="003D14DD">
        <w:rPr>
          <w:sz w:val="20"/>
          <w:szCs w:val="20"/>
        </w:rPr>
        <w:t>Перечислите технологические предпосылки становления и развития информационных и коммуникационных технологий в образовании.</w:t>
      </w:r>
    </w:p>
    <w:p w:rsidR="002368CA" w:rsidRPr="003D14DD" w:rsidRDefault="002368CA" w:rsidP="002368CA">
      <w:pPr>
        <w:numPr>
          <w:ilvl w:val="0"/>
          <w:numId w:val="31"/>
        </w:numPr>
        <w:tabs>
          <w:tab w:val="left" w:pos="360"/>
          <w:tab w:val="left" w:pos="720"/>
          <w:tab w:val="left" w:pos="900"/>
          <w:tab w:val="left" w:pos="1134"/>
        </w:tabs>
        <w:suppressAutoHyphens/>
        <w:ind w:left="0" w:firstLine="720"/>
        <w:jc w:val="both"/>
        <w:rPr>
          <w:sz w:val="20"/>
          <w:szCs w:val="20"/>
        </w:rPr>
      </w:pPr>
      <w:r w:rsidRPr="003D14DD">
        <w:rPr>
          <w:sz w:val="20"/>
          <w:szCs w:val="20"/>
        </w:rPr>
        <w:t>Раскройте сущность, содержание и особенности системы открытого образования.</w:t>
      </w:r>
    </w:p>
    <w:p w:rsidR="002368CA" w:rsidRPr="003D14DD" w:rsidRDefault="002368CA" w:rsidP="002368CA">
      <w:pPr>
        <w:numPr>
          <w:ilvl w:val="0"/>
          <w:numId w:val="31"/>
        </w:numPr>
        <w:tabs>
          <w:tab w:val="left" w:pos="360"/>
          <w:tab w:val="left" w:pos="720"/>
          <w:tab w:val="left" w:pos="900"/>
          <w:tab w:val="left" w:pos="1134"/>
        </w:tabs>
        <w:suppressAutoHyphens/>
        <w:ind w:left="0" w:firstLine="720"/>
        <w:jc w:val="both"/>
        <w:rPr>
          <w:sz w:val="20"/>
          <w:szCs w:val="20"/>
        </w:rPr>
      </w:pPr>
      <w:r w:rsidRPr="003D14DD">
        <w:rPr>
          <w:sz w:val="20"/>
          <w:szCs w:val="20"/>
        </w:rPr>
        <w:t>Охарактеризуйте современное состояние, проблемы и перспективы развития Интернета.</w:t>
      </w:r>
    </w:p>
    <w:p w:rsidR="002368CA" w:rsidRPr="003D14DD" w:rsidRDefault="002368CA" w:rsidP="002368CA">
      <w:pPr>
        <w:numPr>
          <w:ilvl w:val="0"/>
          <w:numId w:val="31"/>
        </w:numPr>
        <w:tabs>
          <w:tab w:val="left" w:pos="360"/>
          <w:tab w:val="left" w:pos="720"/>
          <w:tab w:val="left" w:pos="900"/>
          <w:tab w:val="left" w:pos="1134"/>
        </w:tabs>
        <w:suppressAutoHyphens/>
        <w:ind w:left="0" w:firstLine="720"/>
        <w:jc w:val="both"/>
        <w:rPr>
          <w:sz w:val="20"/>
          <w:szCs w:val="20"/>
        </w:rPr>
      </w:pPr>
      <w:r w:rsidRPr="003D14DD">
        <w:rPr>
          <w:sz w:val="20"/>
          <w:szCs w:val="20"/>
        </w:rPr>
        <w:t>Перечислите функции компьютерных телекоммуникаций.</w:t>
      </w:r>
    </w:p>
    <w:p w:rsidR="002368CA" w:rsidRPr="003D14DD" w:rsidRDefault="002368CA" w:rsidP="002368CA">
      <w:pPr>
        <w:tabs>
          <w:tab w:val="left" w:pos="900"/>
          <w:tab w:val="left" w:pos="1134"/>
        </w:tabs>
        <w:suppressAutoHyphens/>
        <w:ind w:firstLine="720"/>
        <w:jc w:val="both"/>
        <w:rPr>
          <w:sz w:val="20"/>
          <w:szCs w:val="20"/>
        </w:rPr>
      </w:pPr>
    </w:p>
    <w:p w:rsidR="002368CA" w:rsidRPr="003D14DD" w:rsidRDefault="002368CA" w:rsidP="002368CA">
      <w:pPr>
        <w:tabs>
          <w:tab w:val="left" w:pos="900"/>
          <w:tab w:val="left" w:pos="1080"/>
          <w:tab w:val="center" w:pos="4677"/>
          <w:tab w:val="right" w:pos="9355"/>
        </w:tabs>
        <w:suppressAutoHyphens/>
        <w:ind w:firstLine="720"/>
        <w:jc w:val="both"/>
        <w:rPr>
          <w:bCs/>
          <w:iCs/>
          <w:caps/>
          <w:sz w:val="20"/>
          <w:szCs w:val="20"/>
        </w:rPr>
      </w:pPr>
      <w:r w:rsidRPr="003D14DD">
        <w:rPr>
          <w:b/>
          <w:sz w:val="20"/>
          <w:szCs w:val="20"/>
        </w:rPr>
        <w:t>Раздел 2</w:t>
      </w:r>
      <w:r w:rsidRPr="003D14DD">
        <w:rPr>
          <w:b/>
          <w:bCs/>
          <w:iCs/>
          <w:sz w:val="20"/>
          <w:szCs w:val="20"/>
        </w:rPr>
        <w:t xml:space="preserve"> «</w:t>
      </w:r>
      <w:r w:rsidRPr="003D14DD">
        <w:rPr>
          <w:b/>
          <w:sz w:val="20"/>
          <w:szCs w:val="20"/>
        </w:rPr>
        <w:t>Информационно-образовательная среда учебного заведения</w:t>
      </w:r>
      <w:r w:rsidRPr="003D14DD">
        <w:rPr>
          <w:b/>
          <w:iCs/>
          <w:sz w:val="20"/>
          <w:szCs w:val="20"/>
        </w:rPr>
        <w:t xml:space="preserve">» </w:t>
      </w:r>
    </w:p>
    <w:p w:rsidR="002368CA" w:rsidRPr="003D14DD" w:rsidRDefault="002368CA" w:rsidP="002368CA">
      <w:pPr>
        <w:numPr>
          <w:ilvl w:val="0"/>
          <w:numId w:val="32"/>
        </w:numPr>
        <w:tabs>
          <w:tab w:val="left" w:pos="720"/>
          <w:tab w:val="left" w:pos="900"/>
          <w:tab w:val="left" w:pos="1080"/>
          <w:tab w:val="left" w:pos="1134"/>
        </w:tabs>
        <w:suppressAutoHyphens/>
        <w:ind w:left="0" w:firstLine="720"/>
        <w:jc w:val="both"/>
        <w:rPr>
          <w:sz w:val="20"/>
          <w:szCs w:val="20"/>
        </w:rPr>
      </w:pPr>
      <w:r w:rsidRPr="003D14DD">
        <w:rPr>
          <w:sz w:val="20"/>
          <w:szCs w:val="20"/>
        </w:rPr>
        <w:t>Охарактеризуйте психологические аспекты информатизации образовательной системы.</w:t>
      </w:r>
    </w:p>
    <w:p w:rsidR="002368CA" w:rsidRPr="003D14DD" w:rsidRDefault="002368CA" w:rsidP="002368CA">
      <w:pPr>
        <w:numPr>
          <w:ilvl w:val="0"/>
          <w:numId w:val="32"/>
        </w:numPr>
        <w:tabs>
          <w:tab w:val="left" w:pos="720"/>
          <w:tab w:val="left" w:pos="900"/>
          <w:tab w:val="left" w:pos="1080"/>
          <w:tab w:val="left" w:pos="1134"/>
        </w:tabs>
        <w:suppressAutoHyphens/>
        <w:ind w:left="0" w:firstLine="720"/>
        <w:jc w:val="both"/>
        <w:rPr>
          <w:sz w:val="20"/>
          <w:szCs w:val="20"/>
        </w:rPr>
      </w:pPr>
      <w:r w:rsidRPr="003D14DD">
        <w:rPr>
          <w:sz w:val="20"/>
          <w:szCs w:val="20"/>
        </w:rPr>
        <w:lastRenderedPageBreak/>
        <w:t>Назовите сетевые и локальные образовательные ресурсы.</w:t>
      </w:r>
    </w:p>
    <w:p w:rsidR="002368CA" w:rsidRPr="003D14DD" w:rsidRDefault="002368CA" w:rsidP="002368CA">
      <w:pPr>
        <w:numPr>
          <w:ilvl w:val="0"/>
          <w:numId w:val="32"/>
        </w:numPr>
        <w:tabs>
          <w:tab w:val="left" w:pos="720"/>
          <w:tab w:val="left" w:pos="900"/>
          <w:tab w:val="left" w:pos="1080"/>
          <w:tab w:val="left" w:pos="1134"/>
        </w:tabs>
        <w:suppressAutoHyphens/>
        <w:ind w:left="0" w:firstLine="720"/>
        <w:jc w:val="both"/>
        <w:rPr>
          <w:sz w:val="20"/>
          <w:szCs w:val="20"/>
        </w:rPr>
      </w:pPr>
      <w:r w:rsidRPr="003D14DD">
        <w:rPr>
          <w:sz w:val="20"/>
          <w:szCs w:val="20"/>
        </w:rPr>
        <w:t>Что представляют собой электронные библиотеки, и каков порядок использования их ресурсов в образовательном процессе и научном исследовании?</w:t>
      </w:r>
    </w:p>
    <w:p w:rsidR="002368CA" w:rsidRPr="003D14DD" w:rsidRDefault="002368CA" w:rsidP="002368CA">
      <w:pPr>
        <w:numPr>
          <w:ilvl w:val="0"/>
          <w:numId w:val="32"/>
        </w:numPr>
        <w:tabs>
          <w:tab w:val="left" w:pos="720"/>
          <w:tab w:val="left" w:pos="900"/>
          <w:tab w:val="left" w:pos="1080"/>
          <w:tab w:val="left" w:pos="1134"/>
        </w:tabs>
        <w:suppressAutoHyphens/>
        <w:ind w:left="0" w:firstLine="720"/>
        <w:jc w:val="both"/>
        <w:rPr>
          <w:sz w:val="20"/>
          <w:szCs w:val="20"/>
        </w:rPr>
      </w:pPr>
      <w:r w:rsidRPr="003D14DD">
        <w:rPr>
          <w:sz w:val="20"/>
          <w:szCs w:val="20"/>
        </w:rPr>
        <w:t>Назовите аппаратные средства поддержки электронных учебных курсов.</w:t>
      </w:r>
    </w:p>
    <w:p w:rsidR="002368CA" w:rsidRPr="003D14DD" w:rsidRDefault="002368CA" w:rsidP="002368CA">
      <w:pPr>
        <w:numPr>
          <w:ilvl w:val="0"/>
          <w:numId w:val="32"/>
        </w:numPr>
        <w:tabs>
          <w:tab w:val="left" w:pos="720"/>
          <w:tab w:val="left" w:pos="900"/>
          <w:tab w:val="left" w:pos="1080"/>
          <w:tab w:val="left" w:pos="1134"/>
        </w:tabs>
        <w:suppressAutoHyphens/>
        <w:ind w:left="0" w:firstLine="720"/>
        <w:jc w:val="both"/>
        <w:rPr>
          <w:sz w:val="20"/>
          <w:szCs w:val="20"/>
        </w:rPr>
      </w:pPr>
      <w:r w:rsidRPr="003D14DD">
        <w:rPr>
          <w:sz w:val="20"/>
          <w:szCs w:val="20"/>
        </w:rPr>
        <w:t>В чем заключается информационно-методическая поддержка педагогов?</w:t>
      </w:r>
    </w:p>
    <w:p w:rsidR="002368CA" w:rsidRPr="003D14DD" w:rsidRDefault="002368CA" w:rsidP="002368CA">
      <w:pPr>
        <w:numPr>
          <w:ilvl w:val="0"/>
          <w:numId w:val="32"/>
        </w:numPr>
        <w:tabs>
          <w:tab w:val="left" w:pos="720"/>
          <w:tab w:val="left" w:pos="900"/>
          <w:tab w:val="left" w:pos="1080"/>
          <w:tab w:val="left" w:pos="1134"/>
        </w:tabs>
        <w:suppressAutoHyphens/>
        <w:ind w:left="0" w:firstLine="720"/>
        <w:jc w:val="both"/>
        <w:rPr>
          <w:sz w:val="20"/>
          <w:szCs w:val="20"/>
        </w:rPr>
      </w:pPr>
      <w:r w:rsidRPr="003D14DD">
        <w:rPr>
          <w:sz w:val="20"/>
          <w:szCs w:val="20"/>
        </w:rPr>
        <w:t>Каким образом осуществляется оценка качества электронных средств учебного назначения?</w:t>
      </w:r>
    </w:p>
    <w:p w:rsidR="002368CA" w:rsidRPr="003D14DD" w:rsidRDefault="002368CA" w:rsidP="002368CA">
      <w:pPr>
        <w:numPr>
          <w:ilvl w:val="0"/>
          <w:numId w:val="32"/>
        </w:numPr>
        <w:tabs>
          <w:tab w:val="left" w:pos="720"/>
          <w:tab w:val="left" w:pos="900"/>
          <w:tab w:val="left" w:pos="1080"/>
          <w:tab w:val="left" w:pos="1134"/>
        </w:tabs>
        <w:suppressAutoHyphens/>
        <w:ind w:left="0" w:firstLine="720"/>
        <w:jc w:val="both"/>
        <w:rPr>
          <w:sz w:val="20"/>
          <w:szCs w:val="20"/>
        </w:rPr>
      </w:pPr>
      <w:r w:rsidRPr="003D14DD">
        <w:rPr>
          <w:sz w:val="20"/>
          <w:szCs w:val="20"/>
        </w:rPr>
        <w:t>Охарактеризуйте возможности информационных и коммуникативных технологий по развитию творческого мышления обучаемых.</w:t>
      </w:r>
    </w:p>
    <w:p w:rsidR="002368CA" w:rsidRPr="003D14DD" w:rsidRDefault="002368CA" w:rsidP="002368CA">
      <w:pPr>
        <w:tabs>
          <w:tab w:val="left" w:pos="900"/>
          <w:tab w:val="left" w:pos="1080"/>
          <w:tab w:val="left" w:pos="1134"/>
        </w:tabs>
        <w:suppressAutoHyphens/>
        <w:ind w:firstLine="720"/>
        <w:jc w:val="both"/>
        <w:rPr>
          <w:sz w:val="20"/>
          <w:szCs w:val="20"/>
        </w:rPr>
      </w:pPr>
    </w:p>
    <w:p w:rsidR="002368CA" w:rsidRPr="003D14DD" w:rsidRDefault="002368CA" w:rsidP="002368CA">
      <w:pPr>
        <w:tabs>
          <w:tab w:val="left" w:pos="900"/>
          <w:tab w:val="left" w:pos="1080"/>
          <w:tab w:val="left" w:pos="1134"/>
          <w:tab w:val="center" w:pos="4677"/>
          <w:tab w:val="right" w:pos="9355"/>
        </w:tabs>
        <w:suppressAutoHyphens/>
        <w:ind w:firstLine="720"/>
        <w:jc w:val="both"/>
        <w:rPr>
          <w:b/>
          <w:iCs/>
          <w:sz w:val="20"/>
          <w:szCs w:val="20"/>
        </w:rPr>
      </w:pPr>
      <w:r w:rsidRPr="003D14DD">
        <w:rPr>
          <w:b/>
          <w:sz w:val="20"/>
          <w:szCs w:val="20"/>
        </w:rPr>
        <w:t>Раздел 3</w:t>
      </w:r>
      <w:r w:rsidRPr="003D14DD">
        <w:rPr>
          <w:b/>
          <w:bCs/>
          <w:iCs/>
          <w:sz w:val="20"/>
          <w:szCs w:val="20"/>
        </w:rPr>
        <w:t xml:space="preserve"> «</w:t>
      </w:r>
      <w:r w:rsidRPr="003D14DD">
        <w:rPr>
          <w:b/>
          <w:sz w:val="20"/>
          <w:szCs w:val="20"/>
        </w:rPr>
        <w:t>Проектирование, разработка и использование в образовательном процессе и научном исследовании информационных ресурсов учебного назначения</w:t>
      </w:r>
      <w:r w:rsidRPr="003D14DD">
        <w:rPr>
          <w:b/>
          <w:iCs/>
          <w:sz w:val="20"/>
          <w:szCs w:val="20"/>
        </w:rPr>
        <w:t xml:space="preserve">» </w:t>
      </w:r>
    </w:p>
    <w:p w:rsidR="002368CA" w:rsidRPr="003D14DD" w:rsidRDefault="002368CA" w:rsidP="002368CA">
      <w:pPr>
        <w:numPr>
          <w:ilvl w:val="0"/>
          <w:numId w:val="33"/>
        </w:numPr>
        <w:tabs>
          <w:tab w:val="left" w:pos="900"/>
          <w:tab w:val="left" w:pos="1134"/>
          <w:tab w:val="left" w:pos="1440"/>
        </w:tabs>
        <w:suppressAutoHyphens/>
        <w:ind w:left="0" w:firstLine="720"/>
        <w:jc w:val="both"/>
        <w:rPr>
          <w:sz w:val="20"/>
          <w:szCs w:val="20"/>
        </w:rPr>
      </w:pPr>
      <w:r w:rsidRPr="003D14DD">
        <w:rPr>
          <w:sz w:val="20"/>
          <w:szCs w:val="20"/>
        </w:rPr>
        <w:t xml:space="preserve">Модель электронного учебного курса. </w:t>
      </w:r>
    </w:p>
    <w:p w:rsidR="002368CA" w:rsidRPr="003D14DD" w:rsidRDefault="002368CA" w:rsidP="002368CA">
      <w:pPr>
        <w:numPr>
          <w:ilvl w:val="0"/>
          <w:numId w:val="33"/>
        </w:numPr>
        <w:tabs>
          <w:tab w:val="left" w:pos="900"/>
          <w:tab w:val="left" w:pos="1134"/>
          <w:tab w:val="left" w:pos="1440"/>
        </w:tabs>
        <w:suppressAutoHyphens/>
        <w:ind w:left="0" w:firstLine="720"/>
        <w:jc w:val="both"/>
        <w:rPr>
          <w:sz w:val="20"/>
          <w:szCs w:val="20"/>
        </w:rPr>
      </w:pPr>
      <w:r w:rsidRPr="003D14DD">
        <w:rPr>
          <w:sz w:val="20"/>
          <w:szCs w:val="20"/>
        </w:rPr>
        <w:t xml:space="preserve">Концептуальные и методические вопросы создания электронных учебников. </w:t>
      </w:r>
    </w:p>
    <w:p w:rsidR="002368CA" w:rsidRPr="003D14DD" w:rsidRDefault="002368CA" w:rsidP="002368CA">
      <w:pPr>
        <w:numPr>
          <w:ilvl w:val="0"/>
          <w:numId w:val="33"/>
        </w:numPr>
        <w:tabs>
          <w:tab w:val="left" w:pos="900"/>
          <w:tab w:val="left" w:pos="1080"/>
          <w:tab w:val="left" w:pos="1134"/>
          <w:tab w:val="left" w:pos="1440"/>
        </w:tabs>
        <w:suppressAutoHyphens/>
        <w:ind w:left="0" w:firstLine="720"/>
        <w:jc w:val="both"/>
        <w:rPr>
          <w:sz w:val="20"/>
          <w:szCs w:val="20"/>
        </w:rPr>
      </w:pPr>
      <w:r w:rsidRPr="003D14DD">
        <w:rPr>
          <w:sz w:val="20"/>
          <w:szCs w:val="20"/>
        </w:rPr>
        <w:t>Раскройте концептуальные и методические вопросы создания электронных учебников.</w:t>
      </w:r>
    </w:p>
    <w:p w:rsidR="002368CA" w:rsidRPr="003D14DD" w:rsidRDefault="002368CA" w:rsidP="002368CA">
      <w:pPr>
        <w:numPr>
          <w:ilvl w:val="0"/>
          <w:numId w:val="33"/>
        </w:numPr>
        <w:tabs>
          <w:tab w:val="left" w:pos="900"/>
          <w:tab w:val="left" w:pos="1080"/>
          <w:tab w:val="left" w:pos="1134"/>
          <w:tab w:val="left" w:pos="1440"/>
        </w:tabs>
        <w:suppressAutoHyphens/>
        <w:ind w:left="0" w:firstLine="720"/>
        <w:jc w:val="both"/>
        <w:rPr>
          <w:sz w:val="20"/>
          <w:szCs w:val="20"/>
        </w:rPr>
      </w:pPr>
      <w:r w:rsidRPr="003D14DD">
        <w:rPr>
          <w:sz w:val="20"/>
          <w:szCs w:val="20"/>
        </w:rPr>
        <w:t>Раскройте особенности гипертекстовых мультимедийных курсов.</w:t>
      </w:r>
    </w:p>
    <w:p w:rsidR="002368CA" w:rsidRPr="003D14DD" w:rsidRDefault="002368CA" w:rsidP="002368CA">
      <w:pPr>
        <w:numPr>
          <w:ilvl w:val="0"/>
          <w:numId w:val="33"/>
        </w:numPr>
        <w:tabs>
          <w:tab w:val="left" w:pos="900"/>
          <w:tab w:val="left" w:pos="1134"/>
          <w:tab w:val="left" w:pos="1440"/>
        </w:tabs>
        <w:suppressAutoHyphens/>
        <w:ind w:left="0" w:firstLine="720"/>
        <w:jc w:val="both"/>
        <w:rPr>
          <w:sz w:val="20"/>
          <w:szCs w:val="20"/>
        </w:rPr>
      </w:pPr>
      <w:r w:rsidRPr="003D14DD">
        <w:rPr>
          <w:sz w:val="20"/>
          <w:szCs w:val="20"/>
        </w:rPr>
        <w:t xml:space="preserve">Электронный учебник на Web-сервере. Образовательный сайт и его создание. </w:t>
      </w:r>
    </w:p>
    <w:p w:rsidR="002368CA" w:rsidRPr="003D14DD" w:rsidRDefault="002368CA" w:rsidP="002368CA">
      <w:pPr>
        <w:numPr>
          <w:ilvl w:val="0"/>
          <w:numId w:val="33"/>
        </w:numPr>
        <w:tabs>
          <w:tab w:val="left" w:pos="900"/>
          <w:tab w:val="left" w:pos="1134"/>
          <w:tab w:val="left" w:pos="1440"/>
        </w:tabs>
        <w:suppressAutoHyphens/>
        <w:ind w:left="0" w:firstLine="720"/>
        <w:jc w:val="both"/>
        <w:rPr>
          <w:sz w:val="20"/>
          <w:szCs w:val="20"/>
        </w:rPr>
      </w:pPr>
      <w:r w:rsidRPr="003D14DD">
        <w:rPr>
          <w:sz w:val="20"/>
          <w:szCs w:val="20"/>
        </w:rPr>
        <w:t>Контроль учебной деятельности учащихся и тестирование в учебных и научных целях с применением информационных и коммуникационных технологий</w:t>
      </w:r>
    </w:p>
    <w:p w:rsidR="002368CA" w:rsidRPr="003D14DD" w:rsidRDefault="002368CA" w:rsidP="002368CA">
      <w:pPr>
        <w:tabs>
          <w:tab w:val="left" w:pos="900"/>
          <w:tab w:val="left" w:pos="1134"/>
        </w:tabs>
        <w:suppressAutoHyphens/>
        <w:ind w:firstLine="720"/>
        <w:jc w:val="both"/>
        <w:rPr>
          <w:sz w:val="20"/>
          <w:szCs w:val="20"/>
        </w:rPr>
      </w:pPr>
    </w:p>
    <w:p w:rsidR="002368CA" w:rsidRPr="003D14DD" w:rsidRDefault="002368CA" w:rsidP="002368CA">
      <w:pPr>
        <w:tabs>
          <w:tab w:val="left" w:pos="1134"/>
        </w:tabs>
        <w:ind w:firstLine="720"/>
        <w:jc w:val="both"/>
        <w:rPr>
          <w:b/>
          <w:iCs/>
          <w:sz w:val="20"/>
          <w:szCs w:val="20"/>
        </w:rPr>
      </w:pPr>
      <w:r w:rsidRPr="003D14DD">
        <w:rPr>
          <w:b/>
          <w:sz w:val="20"/>
          <w:szCs w:val="20"/>
        </w:rPr>
        <w:t>Раздел 4</w:t>
      </w:r>
      <w:r w:rsidRPr="003D14DD">
        <w:rPr>
          <w:caps/>
          <w:sz w:val="20"/>
          <w:szCs w:val="20"/>
        </w:rPr>
        <w:t xml:space="preserve"> </w:t>
      </w:r>
      <w:r w:rsidRPr="003D14DD">
        <w:rPr>
          <w:b/>
          <w:iCs/>
          <w:sz w:val="20"/>
          <w:szCs w:val="20"/>
        </w:rPr>
        <w:t>«</w:t>
      </w:r>
      <w:r w:rsidRPr="003D14DD">
        <w:rPr>
          <w:b/>
          <w:sz w:val="20"/>
          <w:szCs w:val="20"/>
        </w:rPr>
        <w:t>Интеграция информационных и коммуникационных технологий в образовательный процесс учебных заведений</w:t>
      </w:r>
      <w:r w:rsidRPr="003D14DD">
        <w:rPr>
          <w:b/>
          <w:iCs/>
          <w:sz w:val="20"/>
          <w:szCs w:val="20"/>
        </w:rPr>
        <w:t>»</w:t>
      </w:r>
    </w:p>
    <w:p w:rsidR="002368CA" w:rsidRPr="003D14DD" w:rsidRDefault="002368CA" w:rsidP="002368CA">
      <w:pPr>
        <w:numPr>
          <w:ilvl w:val="0"/>
          <w:numId w:val="34"/>
        </w:numPr>
        <w:tabs>
          <w:tab w:val="left" w:pos="426"/>
          <w:tab w:val="left" w:pos="1080"/>
          <w:tab w:val="left" w:pos="1134"/>
        </w:tabs>
        <w:suppressAutoHyphens/>
        <w:ind w:left="0" w:firstLine="720"/>
        <w:jc w:val="both"/>
        <w:rPr>
          <w:sz w:val="20"/>
          <w:szCs w:val="20"/>
        </w:rPr>
      </w:pPr>
      <w:r w:rsidRPr="003D14DD">
        <w:rPr>
          <w:sz w:val="20"/>
          <w:szCs w:val="20"/>
        </w:rPr>
        <w:t>Приведите модель интеграции информационных и коммуникационных технологий в образовательный процесс и научные исследования.</w:t>
      </w:r>
    </w:p>
    <w:p w:rsidR="002368CA" w:rsidRPr="003D14DD" w:rsidRDefault="002368CA" w:rsidP="002368CA">
      <w:pPr>
        <w:numPr>
          <w:ilvl w:val="0"/>
          <w:numId w:val="34"/>
        </w:numPr>
        <w:tabs>
          <w:tab w:val="left" w:pos="426"/>
          <w:tab w:val="left" w:pos="1080"/>
          <w:tab w:val="left" w:pos="1134"/>
        </w:tabs>
        <w:suppressAutoHyphens/>
        <w:ind w:left="0" w:firstLine="720"/>
        <w:jc w:val="both"/>
        <w:rPr>
          <w:sz w:val="20"/>
          <w:szCs w:val="20"/>
        </w:rPr>
      </w:pPr>
      <w:r w:rsidRPr="003D14DD">
        <w:rPr>
          <w:sz w:val="20"/>
          <w:szCs w:val="20"/>
        </w:rPr>
        <w:t>Что такое образовательный сайт и каков порядок его создания и применения в образовательном процессе?</w:t>
      </w:r>
    </w:p>
    <w:p w:rsidR="002368CA" w:rsidRPr="003D14DD" w:rsidRDefault="002368CA" w:rsidP="002368CA">
      <w:pPr>
        <w:numPr>
          <w:ilvl w:val="0"/>
          <w:numId w:val="34"/>
        </w:numPr>
        <w:tabs>
          <w:tab w:val="left" w:pos="426"/>
          <w:tab w:val="left" w:pos="1080"/>
          <w:tab w:val="left" w:pos="1134"/>
        </w:tabs>
        <w:suppressAutoHyphens/>
        <w:ind w:left="0" w:firstLine="720"/>
        <w:jc w:val="both"/>
        <w:rPr>
          <w:sz w:val="20"/>
          <w:szCs w:val="20"/>
        </w:rPr>
      </w:pPr>
      <w:r w:rsidRPr="003D14DD">
        <w:rPr>
          <w:sz w:val="20"/>
          <w:szCs w:val="20"/>
        </w:rPr>
        <w:t>Охарактеризуйте процесс мотивации обучаемых к применению информационных образовательных технологий.</w:t>
      </w:r>
    </w:p>
    <w:p w:rsidR="002368CA" w:rsidRPr="003D14DD" w:rsidRDefault="002368CA" w:rsidP="002368CA">
      <w:pPr>
        <w:numPr>
          <w:ilvl w:val="0"/>
          <w:numId w:val="34"/>
        </w:numPr>
        <w:tabs>
          <w:tab w:val="left" w:pos="426"/>
          <w:tab w:val="left" w:pos="1080"/>
          <w:tab w:val="left" w:pos="1134"/>
        </w:tabs>
        <w:suppressAutoHyphens/>
        <w:ind w:left="0" w:firstLine="720"/>
        <w:jc w:val="both"/>
        <w:rPr>
          <w:sz w:val="20"/>
          <w:szCs w:val="20"/>
        </w:rPr>
      </w:pPr>
      <w:r w:rsidRPr="003D14DD">
        <w:rPr>
          <w:sz w:val="20"/>
          <w:szCs w:val="20"/>
        </w:rPr>
        <w:t>Раскройте сущность, содержание и особенности основных видов учебных занятий с применением новых информационных технологий.</w:t>
      </w:r>
    </w:p>
    <w:p w:rsidR="002368CA" w:rsidRPr="003D14DD" w:rsidRDefault="002368CA" w:rsidP="002368CA">
      <w:pPr>
        <w:numPr>
          <w:ilvl w:val="0"/>
          <w:numId w:val="34"/>
        </w:numPr>
        <w:tabs>
          <w:tab w:val="left" w:pos="426"/>
          <w:tab w:val="left" w:pos="1080"/>
          <w:tab w:val="left" w:pos="1134"/>
        </w:tabs>
        <w:suppressAutoHyphens/>
        <w:ind w:left="0" w:firstLine="720"/>
        <w:jc w:val="both"/>
        <w:rPr>
          <w:sz w:val="20"/>
          <w:szCs w:val="20"/>
        </w:rPr>
      </w:pPr>
      <w:r w:rsidRPr="003D14DD">
        <w:rPr>
          <w:sz w:val="20"/>
          <w:szCs w:val="20"/>
        </w:rPr>
        <w:t>Назовите наиболее распространенные прикладные программы, применяемые в образовательном процессе и научных исследованиях.</w:t>
      </w:r>
    </w:p>
    <w:p w:rsidR="002368CA" w:rsidRPr="003D14DD" w:rsidRDefault="002368CA" w:rsidP="002368CA">
      <w:pPr>
        <w:suppressAutoHyphens/>
        <w:rPr>
          <w:b/>
          <w:bCs/>
          <w:sz w:val="20"/>
          <w:szCs w:val="20"/>
        </w:rPr>
      </w:pPr>
    </w:p>
    <w:p w:rsidR="002368CA" w:rsidRPr="003D14DD" w:rsidRDefault="002368CA" w:rsidP="002368CA">
      <w:pPr>
        <w:tabs>
          <w:tab w:val="center" w:pos="4677"/>
          <w:tab w:val="right" w:pos="9355"/>
        </w:tabs>
        <w:suppressAutoHyphens/>
        <w:ind w:firstLine="720"/>
        <w:jc w:val="both"/>
        <w:rPr>
          <w:b/>
          <w:iCs/>
          <w:sz w:val="20"/>
          <w:szCs w:val="20"/>
        </w:rPr>
      </w:pPr>
      <w:r w:rsidRPr="003D14DD">
        <w:rPr>
          <w:b/>
          <w:sz w:val="20"/>
          <w:szCs w:val="20"/>
        </w:rPr>
        <w:t>Раздел 5</w:t>
      </w:r>
      <w:r w:rsidRPr="003D14DD">
        <w:rPr>
          <w:b/>
          <w:bCs/>
          <w:iCs/>
          <w:sz w:val="20"/>
          <w:szCs w:val="20"/>
        </w:rPr>
        <w:t xml:space="preserve"> «Технологии дистанционного обучения и их характеристика</w:t>
      </w:r>
      <w:r w:rsidRPr="003D14DD">
        <w:rPr>
          <w:bCs/>
          <w:iCs/>
          <w:sz w:val="20"/>
          <w:szCs w:val="20"/>
        </w:rPr>
        <w:t>»</w:t>
      </w:r>
    </w:p>
    <w:p w:rsidR="002368CA" w:rsidRPr="003D14DD" w:rsidRDefault="002368CA" w:rsidP="002368CA">
      <w:pPr>
        <w:numPr>
          <w:ilvl w:val="0"/>
          <w:numId w:val="35"/>
        </w:numPr>
        <w:tabs>
          <w:tab w:val="left" w:pos="426"/>
          <w:tab w:val="left" w:pos="720"/>
          <w:tab w:val="left" w:pos="1080"/>
          <w:tab w:val="left" w:pos="1134"/>
        </w:tabs>
        <w:suppressAutoHyphens/>
        <w:ind w:left="0" w:firstLine="720"/>
        <w:jc w:val="both"/>
        <w:rPr>
          <w:sz w:val="20"/>
          <w:szCs w:val="20"/>
        </w:rPr>
      </w:pPr>
      <w:r w:rsidRPr="003D14DD">
        <w:rPr>
          <w:sz w:val="20"/>
          <w:szCs w:val="20"/>
        </w:rPr>
        <w:t>Дайте характеристику основным дистанционным образовательным технологиям.</w:t>
      </w:r>
    </w:p>
    <w:p w:rsidR="002368CA" w:rsidRPr="003D14DD" w:rsidRDefault="002368CA" w:rsidP="002368CA">
      <w:pPr>
        <w:numPr>
          <w:ilvl w:val="0"/>
          <w:numId w:val="35"/>
        </w:numPr>
        <w:tabs>
          <w:tab w:val="left" w:pos="426"/>
          <w:tab w:val="left" w:pos="720"/>
          <w:tab w:val="left" w:pos="1080"/>
          <w:tab w:val="left" w:pos="1134"/>
        </w:tabs>
        <w:suppressAutoHyphens/>
        <w:ind w:left="0" w:firstLine="720"/>
        <w:jc w:val="both"/>
        <w:rPr>
          <w:sz w:val="20"/>
          <w:szCs w:val="20"/>
        </w:rPr>
      </w:pPr>
      <w:r w:rsidRPr="003D14DD">
        <w:rPr>
          <w:sz w:val="20"/>
          <w:szCs w:val="20"/>
        </w:rPr>
        <w:t>Перечислите основные модели дистанционного обучения.</w:t>
      </w:r>
    </w:p>
    <w:p w:rsidR="002368CA" w:rsidRPr="003D14DD" w:rsidRDefault="002368CA" w:rsidP="002368CA">
      <w:pPr>
        <w:numPr>
          <w:ilvl w:val="0"/>
          <w:numId w:val="35"/>
        </w:numPr>
        <w:tabs>
          <w:tab w:val="left" w:pos="426"/>
          <w:tab w:val="left" w:pos="720"/>
          <w:tab w:val="left" w:pos="1080"/>
          <w:tab w:val="left" w:pos="1134"/>
        </w:tabs>
        <w:suppressAutoHyphens/>
        <w:ind w:left="0" w:firstLine="720"/>
        <w:jc w:val="both"/>
        <w:rPr>
          <w:sz w:val="20"/>
          <w:szCs w:val="20"/>
        </w:rPr>
      </w:pPr>
      <w:r w:rsidRPr="003D14DD">
        <w:rPr>
          <w:sz w:val="20"/>
          <w:szCs w:val="20"/>
        </w:rPr>
        <w:t>Охарактеризуйте принципы дистанционного обучения.</w:t>
      </w:r>
    </w:p>
    <w:p w:rsidR="002368CA" w:rsidRPr="003D14DD" w:rsidRDefault="002368CA" w:rsidP="002368CA">
      <w:pPr>
        <w:numPr>
          <w:ilvl w:val="0"/>
          <w:numId w:val="35"/>
        </w:numPr>
        <w:tabs>
          <w:tab w:val="left" w:pos="426"/>
          <w:tab w:val="left" w:pos="720"/>
          <w:tab w:val="left" w:pos="1080"/>
          <w:tab w:val="left" w:pos="1134"/>
        </w:tabs>
        <w:suppressAutoHyphens/>
        <w:ind w:left="0" w:firstLine="720"/>
        <w:jc w:val="both"/>
        <w:rPr>
          <w:sz w:val="20"/>
          <w:szCs w:val="20"/>
        </w:rPr>
      </w:pPr>
      <w:r w:rsidRPr="003D14DD">
        <w:rPr>
          <w:sz w:val="20"/>
          <w:szCs w:val="20"/>
        </w:rPr>
        <w:t>Раскройте содержание основных методов дистанционного обучения.</w:t>
      </w:r>
    </w:p>
    <w:p w:rsidR="002368CA" w:rsidRPr="003D14DD" w:rsidRDefault="002368CA" w:rsidP="002368CA">
      <w:pPr>
        <w:numPr>
          <w:ilvl w:val="0"/>
          <w:numId w:val="35"/>
        </w:numPr>
        <w:tabs>
          <w:tab w:val="left" w:pos="426"/>
          <w:tab w:val="left" w:pos="720"/>
          <w:tab w:val="left" w:pos="1080"/>
          <w:tab w:val="left" w:pos="1134"/>
        </w:tabs>
        <w:suppressAutoHyphens/>
        <w:ind w:left="0" w:firstLine="720"/>
        <w:jc w:val="both"/>
        <w:rPr>
          <w:sz w:val="20"/>
          <w:szCs w:val="20"/>
        </w:rPr>
      </w:pPr>
      <w:r w:rsidRPr="003D14DD">
        <w:rPr>
          <w:sz w:val="20"/>
          <w:szCs w:val="20"/>
        </w:rPr>
        <w:t>Проведите анализ основных форм дистанционного обучения.</w:t>
      </w:r>
    </w:p>
    <w:p w:rsidR="002368CA" w:rsidRPr="003D14DD" w:rsidRDefault="002368CA" w:rsidP="002368CA">
      <w:pPr>
        <w:numPr>
          <w:ilvl w:val="0"/>
          <w:numId w:val="35"/>
        </w:numPr>
        <w:tabs>
          <w:tab w:val="left" w:pos="426"/>
          <w:tab w:val="left" w:pos="720"/>
          <w:tab w:val="left" w:pos="1080"/>
          <w:tab w:val="left" w:pos="1134"/>
        </w:tabs>
        <w:suppressAutoHyphens/>
        <w:ind w:left="0" w:firstLine="720"/>
        <w:jc w:val="both"/>
        <w:rPr>
          <w:sz w:val="20"/>
          <w:szCs w:val="20"/>
        </w:rPr>
      </w:pPr>
      <w:r w:rsidRPr="003D14DD">
        <w:rPr>
          <w:sz w:val="20"/>
          <w:szCs w:val="20"/>
        </w:rPr>
        <w:t xml:space="preserve">Дидактическая система дистанционного обучения. </w:t>
      </w:r>
    </w:p>
    <w:p w:rsidR="002368CA" w:rsidRPr="003D14DD" w:rsidRDefault="002368CA" w:rsidP="002368CA">
      <w:pPr>
        <w:numPr>
          <w:ilvl w:val="0"/>
          <w:numId w:val="35"/>
        </w:numPr>
        <w:tabs>
          <w:tab w:val="left" w:pos="426"/>
          <w:tab w:val="left" w:pos="720"/>
          <w:tab w:val="left" w:pos="1080"/>
          <w:tab w:val="left" w:pos="1134"/>
        </w:tabs>
        <w:suppressAutoHyphens/>
        <w:ind w:left="0" w:firstLine="720"/>
        <w:jc w:val="both"/>
        <w:rPr>
          <w:sz w:val="20"/>
          <w:szCs w:val="20"/>
        </w:rPr>
      </w:pPr>
      <w:r w:rsidRPr="003D14DD">
        <w:rPr>
          <w:sz w:val="20"/>
          <w:szCs w:val="20"/>
        </w:rPr>
        <w:t>Критерии оценки эффективности дистанционного обучения.</w:t>
      </w:r>
    </w:p>
    <w:p w:rsidR="002368CA" w:rsidRPr="003D14DD" w:rsidRDefault="002368CA" w:rsidP="002368CA">
      <w:pPr>
        <w:numPr>
          <w:ilvl w:val="0"/>
          <w:numId w:val="35"/>
        </w:numPr>
        <w:tabs>
          <w:tab w:val="left" w:pos="426"/>
          <w:tab w:val="left" w:pos="720"/>
          <w:tab w:val="left" w:pos="1080"/>
          <w:tab w:val="left" w:pos="1134"/>
        </w:tabs>
        <w:suppressAutoHyphens/>
        <w:ind w:left="0" w:firstLine="720"/>
        <w:jc w:val="both"/>
        <w:rPr>
          <w:sz w:val="20"/>
          <w:szCs w:val="20"/>
        </w:rPr>
      </w:pPr>
      <w:r w:rsidRPr="003D14DD">
        <w:rPr>
          <w:sz w:val="20"/>
          <w:szCs w:val="20"/>
        </w:rPr>
        <w:t>Раскройте сущность метода проектов.</w:t>
      </w:r>
    </w:p>
    <w:p w:rsidR="002368CA" w:rsidRPr="003D14DD" w:rsidRDefault="002368CA" w:rsidP="002368CA">
      <w:pPr>
        <w:numPr>
          <w:ilvl w:val="0"/>
          <w:numId w:val="35"/>
        </w:numPr>
        <w:tabs>
          <w:tab w:val="left" w:pos="426"/>
          <w:tab w:val="left" w:pos="720"/>
          <w:tab w:val="left" w:pos="1080"/>
          <w:tab w:val="left" w:pos="1134"/>
        </w:tabs>
        <w:suppressAutoHyphens/>
        <w:ind w:left="0" w:firstLine="720"/>
        <w:jc w:val="both"/>
        <w:rPr>
          <w:sz w:val="20"/>
          <w:szCs w:val="20"/>
        </w:rPr>
      </w:pPr>
      <w:r w:rsidRPr="003D14DD">
        <w:rPr>
          <w:sz w:val="20"/>
          <w:szCs w:val="20"/>
        </w:rPr>
        <w:t>Что означает обучение в сотрудничестве?</w:t>
      </w:r>
    </w:p>
    <w:p w:rsidR="002368CA" w:rsidRPr="003D14DD" w:rsidRDefault="002368CA" w:rsidP="002368CA">
      <w:pPr>
        <w:numPr>
          <w:ilvl w:val="0"/>
          <w:numId w:val="35"/>
        </w:numPr>
        <w:tabs>
          <w:tab w:val="left" w:pos="426"/>
          <w:tab w:val="left" w:pos="720"/>
          <w:tab w:val="left" w:pos="1080"/>
          <w:tab w:val="left" w:pos="1134"/>
        </w:tabs>
        <w:suppressAutoHyphens/>
        <w:ind w:left="0" w:firstLine="720"/>
        <w:jc w:val="both"/>
        <w:rPr>
          <w:sz w:val="20"/>
          <w:szCs w:val="20"/>
        </w:rPr>
      </w:pPr>
      <w:r w:rsidRPr="003D14DD">
        <w:rPr>
          <w:sz w:val="20"/>
          <w:szCs w:val="20"/>
        </w:rPr>
        <w:t>Охарактеризуйте эвристические методы обучения.</w:t>
      </w:r>
    </w:p>
    <w:p w:rsidR="002368CA" w:rsidRPr="003D14DD" w:rsidRDefault="002368CA" w:rsidP="002368CA">
      <w:pPr>
        <w:numPr>
          <w:ilvl w:val="0"/>
          <w:numId w:val="35"/>
        </w:numPr>
        <w:tabs>
          <w:tab w:val="left" w:pos="426"/>
          <w:tab w:val="left" w:pos="720"/>
          <w:tab w:val="left" w:pos="1080"/>
          <w:tab w:val="left" w:pos="1134"/>
        </w:tabs>
        <w:suppressAutoHyphens/>
        <w:ind w:left="0" w:firstLine="720"/>
        <w:jc w:val="both"/>
        <w:rPr>
          <w:sz w:val="20"/>
          <w:szCs w:val="20"/>
        </w:rPr>
      </w:pPr>
      <w:r w:rsidRPr="003D14DD">
        <w:rPr>
          <w:sz w:val="20"/>
          <w:szCs w:val="20"/>
        </w:rPr>
        <w:t xml:space="preserve">Дайте характеристику </w:t>
      </w:r>
      <w:proofErr w:type="spellStart"/>
      <w:r w:rsidRPr="003D14DD">
        <w:rPr>
          <w:sz w:val="20"/>
          <w:szCs w:val="20"/>
        </w:rPr>
        <w:t>разноуровнему</w:t>
      </w:r>
      <w:proofErr w:type="spellEnd"/>
      <w:r w:rsidRPr="003D14DD">
        <w:rPr>
          <w:sz w:val="20"/>
          <w:szCs w:val="20"/>
        </w:rPr>
        <w:t xml:space="preserve"> обучению.</w:t>
      </w:r>
    </w:p>
    <w:p w:rsidR="002368CA" w:rsidRPr="003D14DD" w:rsidRDefault="002368CA" w:rsidP="002368CA">
      <w:pPr>
        <w:suppressAutoHyphens/>
        <w:ind w:firstLine="720"/>
        <w:rPr>
          <w:b/>
          <w:bCs/>
          <w:sz w:val="20"/>
          <w:szCs w:val="20"/>
        </w:rPr>
      </w:pPr>
    </w:p>
    <w:p w:rsidR="002368CA" w:rsidRPr="003D14DD" w:rsidRDefault="002368CA" w:rsidP="002368CA">
      <w:pPr>
        <w:tabs>
          <w:tab w:val="left" w:pos="1080"/>
        </w:tabs>
        <w:suppressAutoHyphens/>
        <w:ind w:firstLine="720"/>
        <w:jc w:val="both"/>
        <w:rPr>
          <w:b/>
          <w:sz w:val="20"/>
          <w:szCs w:val="20"/>
        </w:rPr>
      </w:pPr>
      <w:r w:rsidRPr="003D14DD">
        <w:rPr>
          <w:b/>
          <w:sz w:val="20"/>
          <w:szCs w:val="20"/>
        </w:rPr>
        <w:t xml:space="preserve">Раздел </w:t>
      </w:r>
      <w:r w:rsidRPr="003D14DD">
        <w:rPr>
          <w:b/>
          <w:caps/>
          <w:sz w:val="20"/>
          <w:szCs w:val="20"/>
        </w:rPr>
        <w:t>6</w:t>
      </w:r>
      <w:r w:rsidRPr="003D14DD">
        <w:rPr>
          <w:b/>
          <w:bCs/>
          <w:iCs/>
          <w:caps/>
          <w:sz w:val="20"/>
          <w:szCs w:val="20"/>
        </w:rPr>
        <w:t xml:space="preserve"> «</w:t>
      </w:r>
      <w:r w:rsidRPr="003D14DD">
        <w:rPr>
          <w:b/>
          <w:sz w:val="20"/>
          <w:szCs w:val="20"/>
        </w:rPr>
        <w:t>Применение прикладных программ в образовательном процессе и в ходе научных исследований»</w:t>
      </w:r>
    </w:p>
    <w:p w:rsidR="002368CA" w:rsidRPr="003D14DD" w:rsidRDefault="002368CA" w:rsidP="002368CA">
      <w:pPr>
        <w:numPr>
          <w:ilvl w:val="0"/>
          <w:numId w:val="36"/>
        </w:numPr>
        <w:tabs>
          <w:tab w:val="left" w:pos="720"/>
          <w:tab w:val="left" w:pos="1080"/>
        </w:tabs>
        <w:suppressAutoHyphens/>
        <w:ind w:hanging="11"/>
        <w:rPr>
          <w:sz w:val="20"/>
          <w:szCs w:val="20"/>
        </w:rPr>
      </w:pPr>
      <w:r w:rsidRPr="003D14DD">
        <w:rPr>
          <w:sz w:val="20"/>
          <w:szCs w:val="20"/>
        </w:rPr>
        <w:t xml:space="preserve">Охарактеризуйте текстовой процессор </w:t>
      </w:r>
      <w:proofErr w:type="spellStart"/>
      <w:r w:rsidRPr="003D14DD">
        <w:rPr>
          <w:sz w:val="20"/>
          <w:szCs w:val="20"/>
        </w:rPr>
        <w:t>Word</w:t>
      </w:r>
      <w:proofErr w:type="spellEnd"/>
      <w:r w:rsidRPr="003D14DD">
        <w:rPr>
          <w:sz w:val="20"/>
          <w:szCs w:val="20"/>
        </w:rPr>
        <w:t xml:space="preserve">. </w:t>
      </w:r>
    </w:p>
    <w:p w:rsidR="002368CA" w:rsidRPr="003D14DD" w:rsidRDefault="002368CA" w:rsidP="002368CA">
      <w:pPr>
        <w:numPr>
          <w:ilvl w:val="0"/>
          <w:numId w:val="36"/>
        </w:numPr>
        <w:tabs>
          <w:tab w:val="left" w:pos="720"/>
          <w:tab w:val="left" w:pos="1080"/>
        </w:tabs>
        <w:suppressAutoHyphens/>
        <w:ind w:hanging="11"/>
        <w:rPr>
          <w:sz w:val="20"/>
          <w:szCs w:val="20"/>
        </w:rPr>
      </w:pPr>
      <w:r w:rsidRPr="003D14DD">
        <w:rPr>
          <w:sz w:val="20"/>
          <w:szCs w:val="20"/>
        </w:rPr>
        <w:t xml:space="preserve">Охарактеризуйте электронные таблицы MS </w:t>
      </w:r>
      <w:proofErr w:type="spellStart"/>
      <w:r w:rsidRPr="003D14DD">
        <w:rPr>
          <w:sz w:val="20"/>
          <w:szCs w:val="20"/>
        </w:rPr>
        <w:t>Excel</w:t>
      </w:r>
      <w:proofErr w:type="spellEnd"/>
      <w:r w:rsidRPr="003D14DD">
        <w:rPr>
          <w:sz w:val="20"/>
          <w:szCs w:val="20"/>
        </w:rPr>
        <w:t xml:space="preserve">. </w:t>
      </w:r>
    </w:p>
    <w:p w:rsidR="002368CA" w:rsidRPr="003D14DD" w:rsidRDefault="002368CA" w:rsidP="002368CA">
      <w:pPr>
        <w:numPr>
          <w:ilvl w:val="0"/>
          <w:numId w:val="36"/>
        </w:numPr>
        <w:tabs>
          <w:tab w:val="left" w:pos="720"/>
          <w:tab w:val="left" w:pos="1080"/>
        </w:tabs>
        <w:suppressAutoHyphens/>
        <w:ind w:hanging="11"/>
        <w:rPr>
          <w:sz w:val="20"/>
          <w:szCs w:val="20"/>
        </w:rPr>
      </w:pPr>
      <w:r w:rsidRPr="003D14DD">
        <w:rPr>
          <w:sz w:val="20"/>
          <w:szCs w:val="20"/>
        </w:rPr>
        <w:t xml:space="preserve">Анализ данных в MS </w:t>
      </w:r>
      <w:proofErr w:type="spellStart"/>
      <w:r w:rsidRPr="003D14DD">
        <w:rPr>
          <w:sz w:val="20"/>
          <w:szCs w:val="20"/>
        </w:rPr>
        <w:t>Access</w:t>
      </w:r>
      <w:proofErr w:type="spellEnd"/>
      <w:r w:rsidRPr="003D14DD">
        <w:rPr>
          <w:sz w:val="20"/>
          <w:szCs w:val="20"/>
        </w:rPr>
        <w:t>.</w:t>
      </w:r>
    </w:p>
    <w:p w:rsidR="002368CA" w:rsidRPr="003D14DD" w:rsidRDefault="002368CA" w:rsidP="002368CA">
      <w:pPr>
        <w:numPr>
          <w:ilvl w:val="0"/>
          <w:numId w:val="36"/>
        </w:numPr>
        <w:tabs>
          <w:tab w:val="left" w:pos="720"/>
          <w:tab w:val="left" w:pos="1080"/>
        </w:tabs>
        <w:suppressAutoHyphens/>
        <w:ind w:hanging="11"/>
        <w:rPr>
          <w:sz w:val="20"/>
          <w:szCs w:val="20"/>
        </w:rPr>
      </w:pPr>
      <w:r w:rsidRPr="003D14DD">
        <w:rPr>
          <w:sz w:val="20"/>
          <w:szCs w:val="20"/>
        </w:rPr>
        <w:t xml:space="preserve">Программы обработки графических изображений. </w:t>
      </w:r>
    </w:p>
    <w:p w:rsidR="002368CA" w:rsidRPr="003D14DD" w:rsidRDefault="002368CA" w:rsidP="002368CA">
      <w:pPr>
        <w:numPr>
          <w:ilvl w:val="0"/>
          <w:numId w:val="36"/>
        </w:numPr>
        <w:tabs>
          <w:tab w:val="left" w:pos="720"/>
          <w:tab w:val="left" w:pos="1080"/>
        </w:tabs>
        <w:suppressAutoHyphens/>
        <w:ind w:hanging="11"/>
        <w:rPr>
          <w:sz w:val="20"/>
          <w:szCs w:val="20"/>
        </w:rPr>
      </w:pPr>
      <w:r w:rsidRPr="003D14DD">
        <w:rPr>
          <w:sz w:val="20"/>
          <w:szCs w:val="20"/>
        </w:rPr>
        <w:t xml:space="preserve">Элементы мультимедиа в </w:t>
      </w:r>
      <w:proofErr w:type="spellStart"/>
      <w:r w:rsidRPr="003D14DD">
        <w:rPr>
          <w:sz w:val="20"/>
          <w:szCs w:val="20"/>
        </w:rPr>
        <w:t>PowerPoint</w:t>
      </w:r>
      <w:proofErr w:type="spellEnd"/>
      <w:r w:rsidRPr="003D14DD">
        <w:rPr>
          <w:sz w:val="20"/>
          <w:szCs w:val="20"/>
        </w:rPr>
        <w:t xml:space="preserve">. </w:t>
      </w:r>
    </w:p>
    <w:p w:rsidR="002368CA" w:rsidRPr="003D14DD" w:rsidRDefault="002368CA" w:rsidP="002368CA">
      <w:pPr>
        <w:numPr>
          <w:ilvl w:val="0"/>
          <w:numId w:val="36"/>
        </w:numPr>
        <w:tabs>
          <w:tab w:val="clear" w:pos="720"/>
          <w:tab w:val="left" w:pos="1080"/>
        </w:tabs>
        <w:suppressAutoHyphens/>
        <w:ind w:hanging="11"/>
        <w:rPr>
          <w:b/>
          <w:bCs/>
          <w:sz w:val="20"/>
          <w:szCs w:val="20"/>
        </w:rPr>
      </w:pPr>
      <w:r w:rsidRPr="003D14DD">
        <w:rPr>
          <w:sz w:val="20"/>
          <w:szCs w:val="20"/>
        </w:rPr>
        <w:t xml:space="preserve">Создание анимации слайдов. Создание электронных учебных курсов средствами </w:t>
      </w:r>
      <w:proofErr w:type="spellStart"/>
      <w:r w:rsidRPr="003D14DD">
        <w:rPr>
          <w:sz w:val="20"/>
          <w:szCs w:val="20"/>
        </w:rPr>
        <w:t>Microsoft</w:t>
      </w:r>
      <w:proofErr w:type="spellEnd"/>
      <w:r w:rsidRPr="003D14DD">
        <w:rPr>
          <w:sz w:val="20"/>
          <w:szCs w:val="20"/>
        </w:rPr>
        <w:t xml:space="preserve"> HTML </w:t>
      </w:r>
      <w:proofErr w:type="spellStart"/>
      <w:r w:rsidRPr="003D14DD">
        <w:rPr>
          <w:sz w:val="20"/>
          <w:szCs w:val="20"/>
        </w:rPr>
        <w:t>Help</w:t>
      </w:r>
      <w:proofErr w:type="spellEnd"/>
    </w:p>
    <w:p w:rsidR="002368CA" w:rsidRPr="003D14DD" w:rsidRDefault="002368CA" w:rsidP="002368CA">
      <w:pPr>
        <w:numPr>
          <w:ilvl w:val="0"/>
          <w:numId w:val="36"/>
        </w:numPr>
        <w:tabs>
          <w:tab w:val="left" w:pos="426"/>
          <w:tab w:val="left" w:pos="720"/>
          <w:tab w:val="left" w:pos="1080"/>
          <w:tab w:val="left" w:pos="1134"/>
        </w:tabs>
        <w:suppressAutoHyphens/>
        <w:ind w:hanging="11"/>
        <w:jc w:val="both"/>
        <w:rPr>
          <w:sz w:val="20"/>
          <w:szCs w:val="20"/>
        </w:rPr>
      </w:pPr>
      <w:r w:rsidRPr="003D14DD">
        <w:rPr>
          <w:sz w:val="20"/>
          <w:szCs w:val="20"/>
        </w:rPr>
        <w:t xml:space="preserve">Охарактеризуйте возможности программы </w:t>
      </w:r>
      <w:proofErr w:type="spellStart"/>
      <w:r w:rsidRPr="003D14DD">
        <w:rPr>
          <w:snapToGrid w:val="0"/>
          <w:sz w:val="20"/>
          <w:szCs w:val="20"/>
        </w:rPr>
        <w:t>Power</w:t>
      </w:r>
      <w:proofErr w:type="spellEnd"/>
      <w:r w:rsidRPr="003D14DD">
        <w:rPr>
          <w:snapToGrid w:val="0"/>
          <w:sz w:val="20"/>
          <w:szCs w:val="20"/>
        </w:rPr>
        <w:t xml:space="preserve"> </w:t>
      </w:r>
      <w:proofErr w:type="spellStart"/>
      <w:r w:rsidRPr="003D14DD">
        <w:rPr>
          <w:snapToGrid w:val="0"/>
          <w:sz w:val="20"/>
          <w:szCs w:val="20"/>
        </w:rPr>
        <w:t>Point</w:t>
      </w:r>
      <w:proofErr w:type="spellEnd"/>
      <w:r w:rsidRPr="003D14DD">
        <w:rPr>
          <w:snapToGrid w:val="0"/>
          <w:sz w:val="20"/>
          <w:szCs w:val="20"/>
        </w:rPr>
        <w:t xml:space="preserve"> по созданию электронных обучающих продуктов.</w:t>
      </w:r>
    </w:p>
    <w:p w:rsidR="002368CA" w:rsidRPr="003D14DD" w:rsidRDefault="002368CA" w:rsidP="002368CA">
      <w:pPr>
        <w:rPr>
          <w:b/>
          <w:sz w:val="20"/>
          <w:szCs w:val="20"/>
        </w:rPr>
      </w:pPr>
    </w:p>
    <w:p w:rsidR="002368CA" w:rsidRPr="003D14DD" w:rsidRDefault="002368CA" w:rsidP="002368CA">
      <w:pPr>
        <w:ind w:firstLine="680"/>
        <w:rPr>
          <w:b/>
          <w:sz w:val="20"/>
          <w:szCs w:val="20"/>
        </w:rPr>
      </w:pPr>
      <w:r w:rsidRPr="003D14DD">
        <w:rPr>
          <w:b/>
          <w:sz w:val="20"/>
          <w:szCs w:val="20"/>
        </w:rPr>
        <w:t>5.3 Определение соотношения объема занятий, проведенное путем непосредственного взаимодействия педагогического работника с обучающимися по заочной форме</w:t>
      </w:r>
    </w:p>
    <w:p w:rsidR="002368CA" w:rsidRPr="003D14DD" w:rsidRDefault="002368CA" w:rsidP="002368CA">
      <w:pPr>
        <w:ind w:firstLine="680"/>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99"/>
        <w:gridCol w:w="2797"/>
        <w:gridCol w:w="2419"/>
        <w:gridCol w:w="1164"/>
        <w:gridCol w:w="1492"/>
      </w:tblGrid>
      <w:tr w:rsidR="002368CA" w:rsidRPr="003D14DD" w:rsidTr="004D69F2">
        <w:trPr>
          <w:trHeight w:val="190"/>
          <w:tblHeader/>
        </w:trPr>
        <w:tc>
          <w:tcPr>
            <w:tcW w:w="0" w:type="auto"/>
            <w:vMerge w:val="restart"/>
            <w:vAlign w:val="center"/>
          </w:tcPr>
          <w:p w:rsidR="002368CA" w:rsidRPr="003D14DD" w:rsidRDefault="002368CA" w:rsidP="004D69F2">
            <w:pPr>
              <w:jc w:val="center"/>
              <w:rPr>
                <w:b/>
                <w:sz w:val="20"/>
                <w:szCs w:val="20"/>
              </w:rPr>
            </w:pPr>
            <w:r w:rsidRPr="003D14DD">
              <w:rPr>
                <w:b/>
                <w:sz w:val="20"/>
                <w:szCs w:val="20"/>
              </w:rPr>
              <w:t>Виды контактной</w:t>
            </w:r>
          </w:p>
          <w:p w:rsidR="002368CA" w:rsidRPr="003D14DD" w:rsidRDefault="002368CA" w:rsidP="004D69F2">
            <w:pPr>
              <w:jc w:val="center"/>
              <w:rPr>
                <w:b/>
                <w:sz w:val="20"/>
                <w:szCs w:val="20"/>
              </w:rPr>
            </w:pPr>
            <w:r w:rsidRPr="003D14DD">
              <w:rPr>
                <w:b/>
                <w:sz w:val="20"/>
                <w:szCs w:val="20"/>
              </w:rPr>
              <w:lastRenderedPageBreak/>
              <w:t xml:space="preserve">работы </w:t>
            </w:r>
          </w:p>
        </w:tc>
        <w:tc>
          <w:tcPr>
            <w:tcW w:w="5439" w:type="dxa"/>
            <w:gridSpan w:val="2"/>
          </w:tcPr>
          <w:p w:rsidR="002368CA" w:rsidRPr="003D14DD" w:rsidRDefault="002368CA" w:rsidP="004D69F2">
            <w:pPr>
              <w:jc w:val="center"/>
              <w:rPr>
                <w:b/>
                <w:sz w:val="20"/>
                <w:szCs w:val="20"/>
              </w:rPr>
            </w:pPr>
            <w:r w:rsidRPr="003D14DD">
              <w:rPr>
                <w:b/>
                <w:sz w:val="20"/>
                <w:szCs w:val="20"/>
              </w:rPr>
              <w:lastRenderedPageBreak/>
              <w:t xml:space="preserve">Образовательные технологии </w:t>
            </w:r>
          </w:p>
        </w:tc>
        <w:tc>
          <w:tcPr>
            <w:tcW w:w="2716" w:type="dxa"/>
            <w:gridSpan w:val="2"/>
            <w:vAlign w:val="center"/>
          </w:tcPr>
          <w:p w:rsidR="002368CA" w:rsidRPr="003D14DD" w:rsidRDefault="002368CA" w:rsidP="004D69F2">
            <w:pPr>
              <w:jc w:val="center"/>
              <w:rPr>
                <w:b/>
                <w:sz w:val="20"/>
                <w:szCs w:val="20"/>
              </w:rPr>
            </w:pPr>
            <w:r w:rsidRPr="003D14DD">
              <w:rPr>
                <w:b/>
                <w:sz w:val="20"/>
                <w:szCs w:val="20"/>
              </w:rPr>
              <w:t xml:space="preserve">Контактная работа </w:t>
            </w:r>
          </w:p>
          <w:p w:rsidR="002368CA" w:rsidRPr="003D14DD" w:rsidRDefault="002368CA" w:rsidP="004D69F2">
            <w:pPr>
              <w:jc w:val="center"/>
              <w:rPr>
                <w:b/>
                <w:sz w:val="20"/>
                <w:szCs w:val="20"/>
              </w:rPr>
            </w:pPr>
          </w:p>
        </w:tc>
      </w:tr>
      <w:tr w:rsidR="002368CA" w:rsidRPr="003D14DD" w:rsidTr="004D69F2">
        <w:trPr>
          <w:trHeight w:val="577"/>
          <w:tblHeader/>
        </w:trPr>
        <w:tc>
          <w:tcPr>
            <w:tcW w:w="0" w:type="auto"/>
            <w:vMerge/>
          </w:tcPr>
          <w:p w:rsidR="002368CA" w:rsidRPr="003D14DD" w:rsidRDefault="002368CA" w:rsidP="004D69F2">
            <w:pPr>
              <w:jc w:val="center"/>
              <w:rPr>
                <w:sz w:val="20"/>
                <w:szCs w:val="20"/>
              </w:rPr>
            </w:pPr>
          </w:p>
        </w:tc>
        <w:tc>
          <w:tcPr>
            <w:tcW w:w="2927" w:type="dxa"/>
          </w:tcPr>
          <w:p w:rsidR="002368CA" w:rsidRPr="003D14DD" w:rsidRDefault="002368CA" w:rsidP="004D69F2">
            <w:pPr>
              <w:jc w:val="center"/>
              <w:rPr>
                <w:b/>
                <w:sz w:val="20"/>
                <w:szCs w:val="20"/>
              </w:rPr>
            </w:pPr>
            <w:r w:rsidRPr="003D14DD">
              <w:rPr>
                <w:b/>
                <w:sz w:val="20"/>
                <w:szCs w:val="20"/>
              </w:rPr>
              <w:t>Объем занятий, проводимых путем непосредственного взаимодействия педагогического работника с обучающимися</w:t>
            </w:r>
          </w:p>
          <w:p w:rsidR="002368CA" w:rsidRPr="003D14DD" w:rsidRDefault="002368CA" w:rsidP="004D69F2">
            <w:pPr>
              <w:jc w:val="center"/>
              <w:rPr>
                <w:b/>
                <w:sz w:val="20"/>
                <w:szCs w:val="20"/>
              </w:rPr>
            </w:pPr>
            <w:r w:rsidRPr="003D14DD">
              <w:rPr>
                <w:b/>
                <w:sz w:val="20"/>
                <w:szCs w:val="20"/>
              </w:rPr>
              <w:t>(</w:t>
            </w:r>
            <w:proofErr w:type="spellStart"/>
            <w:r w:rsidRPr="003D14DD">
              <w:rPr>
                <w:b/>
                <w:sz w:val="20"/>
                <w:szCs w:val="20"/>
              </w:rPr>
              <w:t>ак.ч</w:t>
            </w:r>
            <w:proofErr w:type="spellEnd"/>
            <w:r w:rsidRPr="003D14DD">
              <w:rPr>
                <w:b/>
                <w:sz w:val="20"/>
                <w:szCs w:val="20"/>
              </w:rPr>
              <w:t>)</w:t>
            </w:r>
          </w:p>
        </w:tc>
        <w:tc>
          <w:tcPr>
            <w:tcW w:w="2512" w:type="dxa"/>
          </w:tcPr>
          <w:p w:rsidR="002368CA" w:rsidRPr="003D14DD" w:rsidRDefault="002368CA" w:rsidP="004D69F2">
            <w:pPr>
              <w:jc w:val="center"/>
              <w:rPr>
                <w:b/>
                <w:sz w:val="20"/>
                <w:szCs w:val="20"/>
              </w:rPr>
            </w:pPr>
            <w:r w:rsidRPr="003D14DD">
              <w:rPr>
                <w:b/>
                <w:sz w:val="20"/>
                <w:szCs w:val="20"/>
              </w:rPr>
              <w:t>Объем занятий с применением электронного обучения, дистанционных образовательных технологий (</w:t>
            </w:r>
            <w:proofErr w:type="spellStart"/>
            <w:r w:rsidRPr="003D14DD">
              <w:rPr>
                <w:b/>
                <w:sz w:val="20"/>
                <w:szCs w:val="20"/>
              </w:rPr>
              <w:t>ак.ч</w:t>
            </w:r>
            <w:proofErr w:type="spellEnd"/>
            <w:r w:rsidRPr="003D14DD">
              <w:rPr>
                <w:b/>
                <w:sz w:val="20"/>
                <w:szCs w:val="20"/>
              </w:rPr>
              <w:t>)</w:t>
            </w:r>
          </w:p>
        </w:tc>
        <w:tc>
          <w:tcPr>
            <w:tcW w:w="1224" w:type="dxa"/>
            <w:vAlign w:val="center"/>
          </w:tcPr>
          <w:p w:rsidR="002368CA" w:rsidRPr="003D14DD" w:rsidRDefault="002368CA" w:rsidP="004D69F2">
            <w:pPr>
              <w:jc w:val="center"/>
              <w:rPr>
                <w:sz w:val="20"/>
                <w:szCs w:val="20"/>
              </w:rPr>
            </w:pPr>
            <w:r w:rsidRPr="003D14DD">
              <w:rPr>
                <w:b/>
                <w:sz w:val="20"/>
                <w:szCs w:val="20"/>
              </w:rPr>
              <w:t xml:space="preserve">(всего </w:t>
            </w:r>
            <w:proofErr w:type="spellStart"/>
            <w:r w:rsidRPr="003D14DD">
              <w:rPr>
                <w:b/>
                <w:sz w:val="20"/>
                <w:szCs w:val="20"/>
              </w:rPr>
              <w:t>ак.ч</w:t>
            </w:r>
            <w:proofErr w:type="spellEnd"/>
            <w:r w:rsidRPr="003D14DD">
              <w:rPr>
                <w:b/>
                <w:sz w:val="20"/>
                <w:szCs w:val="20"/>
              </w:rPr>
              <w:t>.)</w:t>
            </w:r>
          </w:p>
        </w:tc>
        <w:tc>
          <w:tcPr>
            <w:tcW w:w="1492" w:type="dxa"/>
            <w:vAlign w:val="center"/>
          </w:tcPr>
          <w:p w:rsidR="002368CA" w:rsidRPr="003D14DD" w:rsidRDefault="002368CA" w:rsidP="004D69F2">
            <w:pPr>
              <w:jc w:val="center"/>
              <w:rPr>
                <w:b/>
                <w:sz w:val="20"/>
                <w:szCs w:val="20"/>
              </w:rPr>
            </w:pPr>
            <w:r w:rsidRPr="003D14DD">
              <w:rPr>
                <w:b/>
                <w:sz w:val="20"/>
                <w:szCs w:val="20"/>
              </w:rPr>
              <w:t>в том числе в форме практической подготовки</w:t>
            </w:r>
          </w:p>
          <w:p w:rsidR="002368CA" w:rsidRPr="003D14DD" w:rsidRDefault="002368CA" w:rsidP="004D69F2">
            <w:pPr>
              <w:jc w:val="center"/>
              <w:rPr>
                <w:sz w:val="20"/>
                <w:szCs w:val="20"/>
              </w:rPr>
            </w:pPr>
            <w:r w:rsidRPr="003D14DD">
              <w:rPr>
                <w:b/>
                <w:sz w:val="20"/>
                <w:szCs w:val="20"/>
              </w:rPr>
              <w:t xml:space="preserve">( </w:t>
            </w:r>
            <w:proofErr w:type="spellStart"/>
            <w:r w:rsidRPr="003D14DD">
              <w:rPr>
                <w:b/>
                <w:sz w:val="20"/>
                <w:szCs w:val="20"/>
              </w:rPr>
              <w:t>ак.ч</w:t>
            </w:r>
            <w:proofErr w:type="spellEnd"/>
            <w:r w:rsidRPr="003D14DD">
              <w:rPr>
                <w:b/>
                <w:sz w:val="20"/>
                <w:szCs w:val="20"/>
              </w:rPr>
              <w:t>.)</w:t>
            </w:r>
          </w:p>
        </w:tc>
      </w:tr>
      <w:tr w:rsidR="002368CA" w:rsidRPr="003D14DD" w:rsidTr="004D69F2">
        <w:trPr>
          <w:trHeight w:val="171"/>
          <w:tblHeader/>
        </w:trPr>
        <w:tc>
          <w:tcPr>
            <w:tcW w:w="0" w:type="auto"/>
          </w:tcPr>
          <w:p w:rsidR="002368CA" w:rsidRPr="003D14DD" w:rsidRDefault="002368CA" w:rsidP="004D69F2">
            <w:pPr>
              <w:jc w:val="center"/>
              <w:rPr>
                <w:sz w:val="20"/>
                <w:szCs w:val="20"/>
              </w:rPr>
            </w:pPr>
            <w:r w:rsidRPr="003D14DD">
              <w:rPr>
                <w:sz w:val="20"/>
                <w:szCs w:val="20"/>
              </w:rPr>
              <w:lastRenderedPageBreak/>
              <w:t>1</w:t>
            </w:r>
          </w:p>
        </w:tc>
        <w:tc>
          <w:tcPr>
            <w:tcW w:w="2927" w:type="dxa"/>
          </w:tcPr>
          <w:p w:rsidR="002368CA" w:rsidRPr="003D14DD" w:rsidRDefault="002368CA" w:rsidP="004D69F2">
            <w:pPr>
              <w:jc w:val="center"/>
              <w:rPr>
                <w:sz w:val="20"/>
                <w:szCs w:val="20"/>
              </w:rPr>
            </w:pPr>
            <w:r w:rsidRPr="003D14DD">
              <w:rPr>
                <w:sz w:val="20"/>
                <w:szCs w:val="20"/>
              </w:rPr>
              <w:t>2</w:t>
            </w:r>
          </w:p>
        </w:tc>
        <w:tc>
          <w:tcPr>
            <w:tcW w:w="2512" w:type="dxa"/>
          </w:tcPr>
          <w:p w:rsidR="002368CA" w:rsidRPr="003D14DD" w:rsidRDefault="002368CA" w:rsidP="004D69F2">
            <w:pPr>
              <w:jc w:val="center"/>
              <w:rPr>
                <w:sz w:val="20"/>
                <w:szCs w:val="20"/>
              </w:rPr>
            </w:pPr>
            <w:r w:rsidRPr="003D14DD">
              <w:rPr>
                <w:sz w:val="20"/>
                <w:szCs w:val="20"/>
              </w:rPr>
              <w:t>3</w:t>
            </w:r>
          </w:p>
        </w:tc>
        <w:tc>
          <w:tcPr>
            <w:tcW w:w="1224" w:type="dxa"/>
          </w:tcPr>
          <w:p w:rsidR="002368CA" w:rsidRPr="003D14DD" w:rsidRDefault="002368CA" w:rsidP="004D69F2">
            <w:pPr>
              <w:jc w:val="center"/>
              <w:rPr>
                <w:sz w:val="20"/>
                <w:szCs w:val="20"/>
              </w:rPr>
            </w:pPr>
          </w:p>
        </w:tc>
        <w:tc>
          <w:tcPr>
            <w:tcW w:w="1492" w:type="dxa"/>
          </w:tcPr>
          <w:p w:rsidR="002368CA" w:rsidRPr="003D14DD" w:rsidRDefault="002368CA" w:rsidP="004D69F2">
            <w:pPr>
              <w:jc w:val="center"/>
              <w:rPr>
                <w:sz w:val="20"/>
                <w:szCs w:val="20"/>
              </w:rPr>
            </w:pPr>
            <w:r w:rsidRPr="003D14DD">
              <w:rPr>
                <w:sz w:val="20"/>
                <w:szCs w:val="20"/>
              </w:rPr>
              <w:t>4</w:t>
            </w:r>
          </w:p>
        </w:tc>
      </w:tr>
      <w:tr w:rsidR="002368CA" w:rsidRPr="003D14DD" w:rsidTr="004D69F2">
        <w:tc>
          <w:tcPr>
            <w:tcW w:w="0" w:type="auto"/>
          </w:tcPr>
          <w:p w:rsidR="002368CA" w:rsidRPr="003D14DD" w:rsidRDefault="002368CA" w:rsidP="004D69F2">
            <w:pPr>
              <w:rPr>
                <w:b/>
                <w:sz w:val="20"/>
                <w:szCs w:val="20"/>
              </w:rPr>
            </w:pPr>
            <w:r w:rsidRPr="003D14DD">
              <w:rPr>
                <w:b/>
                <w:sz w:val="20"/>
                <w:szCs w:val="20"/>
              </w:rPr>
              <w:t>Лекционного типа (лекции)</w:t>
            </w:r>
          </w:p>
        </w:tc>
        <w:tc>
          <w:tcPr>
            <w:tcW w:w="2927" w:type="dxa"/>
            <w:vAlign w:val="center"/>
          </w:tcPr>
          <w:p w:rsidR="002368CA" w:rsidRPr="003D14DD" w:rsidRDefault="002368CA" w:rsidP="004D69F2">
            <w:pPr>
              <w:jc w:val="center"/>
              <w:rPr>
                <w:sz w:val="20"/>
                <w:szCs w:val="20"/>
              </w:rPr>
            </w:pPr>
            <w:r w:rsidRPr="003D14DD">
              <w:rPr>
                <w:sz w:val="20"/>
                <w:szCs w:val="20"/>
              </w:rPr>
              <w:t>6</w:t>
            </w:r>
          </w:p>
        </w:tc>
        <w:tc>
          <w:tcPr>
            <w:tcW w:w="2512" w:type="dxa"/>
            <w:vAlign w:val="center"/>
          </w:tcPr>
          <w:p w:rsidR="002368CA" w:rsidRPr="003D14DD" w:rsidRDefault="002368CA" w:rsidP="004D69F2">
            <w:pPr>
              <w:jc w:val="center"/>
              <w:rPr>
                <w:i/>
                <w:sz w:val="20"/>
                <w:szCs w:val="20"/>
              </w:rPr>
            </w:pPr>
            <w:r w:rsidRPr="003D14DD">
              <w:rPr>
                <w:i/>
                <w:sz w:val="20"/>
                <w:szCs w:val="20"/>
              </w:rPr>
              <w:t>-</w:t>
            </w:r>
          </w:p>
        </w:tc>
        <w:tc>
          <w:tcPr>
            <w:tcW w:w="1224" w:type="dxa"/>
            <w:vAlign w:val="center"/>
          </w:tcPr>
          <w:p w:rsidR="002368CA" w:rsidRPr="003D14DD" w:rsidRDefault="002368CA" w:rsidP="004D69F2">
            <w:pPr>
              <w:jc w:val="center"/>
              <w:rPr>
                <w:b/>
                <w:sz w:val="20"/>
                <w:szCs w:val="20"/>
              </w:rPr>
            </w:pPr>
            <w:r w:rsidRPr="003D14DD">
              <w:rPr>
                <w:b/>
                <w:sz w:val="20"/>
                <w:szCs w:val="20"/>
              </w:rPr>
              <w:t>6</w:t>
            </w:r>
          </w:p>
          <w:p w:rsidR="002368CA" w:rsidRPr="003D14DD" w:rsidRDefault="002368CA" w:rsidP="004D69F2">
            <w:pPr>
              <w:jc w:val="center"/>
              <w:rPr>
                <w:b/>
                <w:sz w:val="20"/>
                <w:szCs w:val="20"/>
              </w:rPr>
            </w:pPr>
          </w:p>
        </w:tc>
        <w:tc>
          <w:tcPr>
            <w:tcW w:w="1492" w:type="dxa"/>
            <w:vAlign w:val="center"/>
          </w:tcPr>
          <w:p w:rsidR="002368CA" w:rsidRPr="003D14DD" w:rsidRDefault="002368CA" w:rsidP="004D69F2">
            <w:pPr>
              <w:jc w:val="center"/>
              <w:rPr>
                <w:b/>
                <w:sz w:val="20"/>
                <w:szCs w:val="20"/>
              </w:rPr>
            </w:pPr>
          </w:p>
        </w:tc>
      </w:tr>
      <w:tr w:rsidR="002368CA" w:rsidRPr="003D14DD" w:rsidTr="004D69F2">
        <w:trPr>
          <w:trHeight w:val="337"/>
        </w:trPr>
        <w:tc>
          <w:tcPr>
            <w:tcW w:w="0" w:type="auto"/>
          </w:tcPr>
          <w:p w:rsidR="002368CA" w:rsidRPr="003D14DD" w:rsidRDefault="002368CA" w:rsidP="004D69F2">
            <w:pPr>
              <w:rPr>
                <w:b/>
                <w:sz w:val="20"/>
                <w:szCs w:val="20"/>
              </w:rPr>
            </w:pPr>
            <w:r w:rsidRPr="003D14DD">
              <w:rPr>
                <w:b/>
                <w:sz w:val="20"/>
                <w:szCs w:val="20"/>
              </w:rPr>
              <w:t>Семинарского типа</w:t>
            </w:r>
          </w:p>
          <w:p w:rsidR="002368CA" w:rsidRPr="003D14DD" w:rsidRDefault="002368CA" w:rsidP="004D69F2">
            <w:pPr>
              <w:rPr>
                <w:b/>
                <w:sz w:val="20"/>
                <w:szCs w:val="20"/>
              </w:rPr>
            </w:pPr>
            <w:r w:rsidRPr="003D14DD">
              <w:rPr>
                <w:b/>
                <w:sz w:val="20"/>
                <w:szCs w:val="20"/>
              </w:rPr>
              <w:t>(семинар дискуссия)</w:t>
            </w:r>
          </w:p>
        </w:tc>
        <w:tc>
          <w:tcPr>
            <w:tcW w:w="2927" w:type="dxa"/>
            <w:vAlign w:val="center"/>
          </w:tcPr>
          <w:p w:rsidR="002368CA" w:rsidRPr="003D14DD" w:rsidRDefault="002368CA" w:rsidP="004D69F2">
            <w:pPr>
              <w:jc w:val="center"/>
              <w:rPr>
                <w:sz w:val="20"/>
                <w:szCs w:val="20"/>
              </w:rPr>
            </w:pPr>
            <w:r w:rsidRPr="003D14DD">
              <w:rPr>
                <w:sz w:val="20"/>
                <w:szCs w:val="20"/>
              </w:rPr>
              <w:t>-</w:t>
            </w:r>
          </w:p>
        </w:tc>
        <w:tc>
          <w:tcPr>
            <w:tcW w:w="2512" w:type="dxa"/>
            <w:vAlign w:val="center"/>
          </w:tcPr>
          <w:p w:rsidR="002368CA" w:rsidRPr="003D14DD" w:rsidRDefault="002368CA" w:rsidP="004D69F2">
            <w:pPr>
              <w:jc w:val="center"/>
              <w:rPr>
                <w:sz w:val="20"/>
                <w:szCs w:val="20"/>
              </w:rPr>
            </w:pPr>
            <w:r w:rsidRPr="003D14DD">
              <w:rPr>
                <w:sz w:val="20"/>
                <w:szCs w:val="20"/>
              </w:rPr>
              <w:t>-</w:t>
            </w:r>
          </w:p>
        </w:tc>
        <w:tc>
          <w:tcPr>
            <w:tcW w:w="1224" w:type="dxa"/>
            <w:vAlign w:val="center"/>
          </w:tcPr>
          <w:p w:rsidR="002368CA" w:rsidRPr="003D14DD" w:rsidRDefault="002368CA" w:rsidP="004D69F2">
            <w:pPr>
              <w:jc w:val="center"/>
              <w:rPr>
                <w:b/>
                <w:sz w:val="20"/>
                <w:szCs w:val="20"/>
              </w:rPr>
            </w:pPr>
          </w:p>
        </w:tc>
        <w:tc>
          <w:tcPr>
            <w:tcW w:w="1492" w:type="dxa"/>
            <w:vAlign w:val="center"/>
          </w:tcPr>
          <w:p w:rsidR="002368CA" w:rsidRPr="003D14DD" w:rsidRDefault="002368CA" w:rsidP="004D69F2">
            <w:pPr>
              <w:jc w:val="center"/>
              <w:rPr>
                <w:b/>
                <w:sz w:val="20"/>
                <w:szCs w:val="20"/>
              </w:rPr>
            </w:pPr>
            <w:r w:rsidRPr="003D14DD">
              <w:rPr>
                <w:b/>
                <w:sz w:val="20"/>
                <w:szCs w:val="20"/>
              </w:rPr>
              <w:t>-</w:t>
            </w:r>
          </w:p>
        </w:tc>
      </w:tr>
      <w:tr w:rsidR="002368CA" w:rsidRPr="003D14DD" w:rsidTr="004D69F2">
        <w:tc>
          <w:tcPr>
            <w:tcW w:w="0" w:type="auto"/>
          </w:tcPr>
          <w:p w:rsidR="002368CA" w:rsidRPr="003D14DD" w:rsidRDefault="002368CA" w:rsidP="004D69F2">
            <w:pPr>
              <w:rPr>
                <w:b/>
                <w:sz w:val="20"/>
                <w:szCs w:val="20"/>
              </w:rPr>
            </w:pPr>
            <w:r w:rsidRPr="003D14DD">
              <w:rPr>
                <w:b/>
                <w:sz w:val="20"/>
                <w:szCs w:val="20"/>
              </w:rPr>
              <w:t>Семинарского типа</w:t>
            </w:r>
          </w:p>
          <w:p w:rsidR="002368CA" w:rsidRPr="003D14DD" w:rsidRDefault="002368CA" w:rsidP="004D69F2">
            <w:pPr>
              <w:rPr>
                <w:b/>
                <w:sz w:val="20"/>
                <w:szCs w:val="20"/>
              </w:rPr>
            </w:pPr>
            <w:r w:rsidRPr="003D14DD">
              <w:rPr>
                <w:b/>
                <w:sz w:val="20"/>
                <w:szCs w:val="20"/>
              </w:rPr>
              <w:t>(практические занятия)</w:t>
            </w:r>
          </w:p>
        </w:tc>
        <w:tc>
          <w:tcPr>
            <w:tcW w:w="2927" w:type="dxa"/>
            <w:vAlign w:val="center"/>
          </w:tcPr>
          <w:p w:rsidR="002368CA" w:rsidRPr="003D14DD" w:rsidRDefault="002368CA" w:rsidP="004D69F2">
            <w:pPr>
              <w:jc w:val="center"/>
              <w:rPr>
                <w:sz w:val="20"/>
                <w:szCs w:val="20"/>
              </w:rPr>
            </w:pPr>
            <w:r w:rsidRPr="003D14DD">
              <w:rPr>
                <w:sz w:val="20"/>
                <w:szCs w:val="20"/>
              </w:rPr>
              <w:t>-</w:t>
            </w:r>
          </w:p>
        </w:tc>
        <w:tc>
          <w:tcPr>
            <w:tcW w:w="2512" w:type="dxa"/>
            <w:vAlign w:val="center"/>
          </w:tcPr>
          <w:p w:rsidR="002368CA" w:rsidRPr="003D14DD" w:rsidRDefault="002368CA" w:rsidP="004D69F2">
            <w:pPr>
              <w:jc w:val="center"/>
              <w:rPr>
                <w:sz w:val="20"/>
                <w:szCs w:val="20"/>
              </w:rPr>
            </w:pPr>
            <w:r w:rsidRPr="003D14DD">
              <w:rPr>
                <w:sz w:val="20"/>
                <w:szCs w:val="20"/>
              </w:rPr>
              <w:t>18</w:t>
            </w:r>
          </w:p>
        </w:tc>
        <w:tc>
          <w:tcPr>
            <w:tcW w:w="1224" w:type="dxa"/>
            <w:vAlign w:val="center"/>
          </w:tcPr>
          <w:p w:rsidR="002368CA" w:rsidRPr="003D14DD" w:rsidRDefault="002368CA" w:rsidP="004D69F2">
            <w:pPr>
              <w:jc w:val="center"/>
              <w:rPr>
                <w:b/>
                <w:sz w:val="20"/>
                <w:szCs w:val="20"/>
              </w:rPr>
            </w:pPr>
            <w:r w:rsidRPr="003D14DD">
              <w:rPr>
                <w:b/>
                <w:sz w:val="20"/>
                <w:szCs w:val="20"/>
              </w:rPr>
              <w:t>18</w:t>
            </w:r>
          </w:p>
        </w:tc>
        <w:tc>
          <w:tcPr>
            <w:tcW w:w="1492" w:type="dxa"/>
            <w:vAlign w:val="center"/>
          </w:tcPr>
          <w:p w:rsidR="002368CA" w:rsidRPr="003D14DD" w:rsidRDefault="002368CA" w:rsidP="004D69F2">
            <w:pPr>
              <w:jc w:val="center"/>
              <w:rPr>
                <w:b/>
                <w:sz w:val="20"/>
                <w:szCs w:val="20"/>
              </w:rPr>
            </w:pPr>
            <w:r w:rsidRPr="003D14DD">
              <w:rPr>
                <w:b/>
                <w:sz w:val="20"/>
                <w:szCs w:val="20"/>
              </w:rPr>
              <w:t>-</w:t>
            </w:r>
          </w:p>
        </w:tc>
      </w:tr>
      <w:tr w:rsidR="002368CA" w:rsidRPr="003D14DD" w:rsidTr="004D69F2">
        <w:tc>
          <w:tcPr>
            <w:tcW w:w="0" w:type="auto"/>
          </w:tcPr>
          <w:p w:rsidR="002368CA" w:rsidRPr="003D14DD" w:rsidRDefault="002368CA" w:rsidP="004D69F2">
            <w:pPr>
              <w:rPr>
                <w:i/>
                <w:sz w:val="20"/>
                <w:szCs w:val="20"/>
              </w:rPr>
            </w:pPr>
            <w:r w:rsidRPr="003D14DD">
              <w:rPr>
                <w:i/>
                <w:sz w:val="20"/>
                <w:szCs w:val="20"/>
              </w:rPr>
              <w:t xml:space="preserve">в том числе в форме практической подготовки </w:t>
            </w:r>
          </w:p>
        </w:tc>
        <w:tc>
          <w:tcPr>
            <w:tcW w:w="2927" w:type="dxa"/>
            <w:vAlign w:val="center"/>
          </w:tcPr>
          <w:p w:rsidR="002368CA" w:rsidRPr="003D14DD" w:rsidRDefault="002368CA" w:rsidP="004D69F2">
            <w:pPr>
              <w:jc w:val="center"/>
              <w:rPr>
                <w:sz w:val="20"/>
                <w:szCs w:val="20"/>
              </w:rPr>
            </w:pPr>
            <w:r w:rsidRPr="003D14DD">
              <w:rPr>
                <w:sz w:val="20"/>
                <w:szCs w:val="20"/>
              </w:rPr>
              <w:t>-</w:t>
            </w:r>
          </w:p>
        </w:tc>
        <w:tc>
          <w:tcPr>
            <w:tcW w:w="2512" w:type="dxa"/>
            <w:vAlign w:val="center"/>
          </w:tcPr>
          <w:p w:rsidR="002368CA" w:rsidRPr="003D14DD" w:rsidRDefault="002368CA" w:rsidP="004D69F2">
            <w:pPr>
              <w:jc w:val="center"/>
              <w:rPr>
                <w:i/>
                <w:sz w:val="20"/>
                <w:szCs w:val="20"/>
              </w:rPr>
            </w:pPr>
            <w:r w:rsidRPr="003D14DD">
              <w:rPr>
                <w:i/>
                <w:sz w:val="20"/>
                <w:szCs w:val="20"/>
              </w:rPr>
              <w:t>-</w:t>
            </w:r>
          </w:p>
        </w:tc>
        <w:tc>
          <w:tcPr>
            <w:tcW w:w="1224" w:type="dxa"/>
            <w:vAlign w:val="center"/>
          </w:tcPr>
          <w:p w:rsidR="002368CA" w:rsidRPr="003D14DD" w:rsidRDefault="002368CA" w:rsidP="004D69F2">
            <w:pPr>
              <w:jc w:val="center"/>
              <w:rPr>
                <w:b/>
                <w:sz w:val="20"/>
                <w:szCs w:val="20"/>
              </w:rPr>
            </w:pPr>
            <w:r w:rsidRPr="003D14DD">
              <w:rPr>
                <w:b/>
                <w:sz w:val="20"/>
                <w:szCs w:val="20"/>
              </w:rPr>
              <w:t>-</w:t>
            </w:r>
          </w:p>
        </w:tc>
        <w:tc>
          <w:tcPr>
            <w:tcW w:w="1492" w:type="dxa"/>
            <w:vAlign w:val="center"/>
          </w:tcPr>
          <w:p w:rsidR="002368CA" w:rsidRPr="003D14DD" w:rsidRDefault="002368CA" w:rsidP="004D69F2">
            <w:pPr>
              <w:jc w:val="center"/>
              <w:rPr>
                <w:b/>
                <w:sz w:val="20"/>
                <w:szCs w:val="20"/>
              </w:rPr>
            </w:pPr>
            <w:r w:rsidRPr="003D14DD">
              <w:rPr>
                <w:b/>
                <w:sz w:val="20"/>
                <w:szCs w:val="20"/>
              </w:rPr>
              <w:t>2</w:t>
            </w:r>
          </w:p>
        </w:tc>
      </w:tr>
      <w:tr w:rsidR="002368CA" w:rsidRPr="003D14DD" w:rsidTr="004D69F2">
        <w:tc>
          <w:tcPr>
            <w:tcW w:w="0" w:type="auto"/>
          </w:tcPr>
          <w:p w:rsidR="002368CA" w:rsidRPr="003D14DD" w:rsidRDefault="002368CA" w:rsidP="004D69F2">
            <w:pPr>
              <w:rPr>
                <w:b/>
                <w:sz w:val="20"/>
                <w:szCs w:val="20"/>
              </w:rPr>
            </w:pPr>
            <w:r w:rsidRPr="003D14DD">
              <w:rPr>
                <w:b/>
                <w:sz w:val="20"/>
                <w:szCs w:val="20"/>
              </w:rPr>
              <w:t>Семинарского типа</w:t>
            </w:r>
          </w:p>
          <w:p w:rsidR="002368CA" w:rsidRPr="003D14DD" w:rsidRDefault="002368CA" w:rsidP="004D69F2">
            <w:pPr>
              <w:rPr>
                <w:b/>
                <w:sz w:val="20"/>
                <w:szCs w:val="20"/>
              </w:rPr>
            </w:pPr>
            <w:r w:rsidRPr="003D14DD">
              <w:rPr>
                <w:b/>
                <w:sz w:val="20"/>
                <w:szCs w:val="20"/>
              </w:rPr>
              <w:t>(курсовое проектирование (работа))</w:t>
            </w:r>
          </w:p>
        </w:tc>
        <w:tc>
          <w:tcPr>
            <w:tcW w:w="2927" w:type="dxa"/>
            <w:vAlign w:val="center"/>
          </w:tcPr>
          <w:p w:rsidR="002368CA" w:rsidRPr="003D14DD" w:rsidRDefault="002368CA" w:rsidP="004D69F2">
            <w:pPr>
              <w:jc w:val="center"/>
              <w:rPr>
                <w:sz w:val="20"/>
                <w:szCs w:val="20"/>
              </w:rPr>
            </w:pPr>
            <w:r w:rsidRPr="003D14DD">
              <w:rPr>
                <w:sz w:val="20"/>
                <w:szCs w:val="20"/>
              </w:rPr>
              <w:t>-</w:t>
            </w:r>
          </w:p>
        </w:tc>
        <w:tc>
          <w:tcPr>
            <w:tcW w:w="2512" w:type="dxa"/>
            <w:vAlign w:val="center"/>
          </w:tcPr>
          <w:p w:rsidR="002368CA" w:rsidRPr="003D14DD" w:rsidRDefault="002368CA" w:rsidP="004D69F2">
            <w:pPr>
              <w:jc w:val="center"/>
              <w:rPr>
                <w:sz w:val="20"/>
                <w:szCs w:val="20"/>
              </w:rPr>
            </w:pPr>
            <w:r w:rsidRPr="003D14DD">
              <w:rPr>
                <w:sz w:val="20"/>
                <w:szCs w:val="20"/>
              </w:rPr>
              <w:t>-</w:t>
            </w:r>
          </w:p>
        </w:tc>
        <w:tc>
          <w:tcPr>
            <w:tcW w:w="1224" w:type="dxa"/>
            <w:vAlign w:val="center"/>
          </w:tcPr>
          <w:p w:rsidR="002368CA" w:rsidRPr="003D14DD" w:rsidRDefault="002368CA" w:rsidP="004D69F2">
            <w:pPr>
              <w:jc w:val="center"/>
              <w:rPr>
                <w:sz w:val="20"/>
                <w:szCs w:val="20"/>
              </w:rPr>
            </w:pPr>
            <w:r w:rsidRPr="003D14DD">
              <w:rPr>
                <w:sz w:val="20"/>
                <w:szCs w:val="20"/>
              </w:rPr>
              <w:t>-</w:t>
            </w:r>
          </w:p>
        </w:tc>
        <w:tc>
          <w:tcPr>
            <w:tcW w:w="1492" w:type="dxa"/>
            <w:vAlign w:val="center"/>
          </w:tcPr>
          <w:p w:rsidR="002368CA" w:rsidRPr="003D14DD" w:rsidRDefault="002368CA" w:rsidP="004D69F2">
            <w:pPr>
              <w:jc w:val="center"/>
              <w:rPr>
                <w:sz w:val="20"/>
                <w:szCs w:val="20"/>
              </w:rPr>
            </w:pPr>
            <w:r w:rsidRPr="003D14DD">
              <w:rPr>
                <w:sz w:val="20"/>
                <w:szCs w:val="20"/>
              </w:rPr>
              <w:t>-</w:t>
            </w:r>
          </w:p>
        </w:tc>
      </w:tr>
      <w:tr w:rsidR="002368CA" w:rsidRPr="003D14DD" w:rsidTr="004D69F2">
        <w:tc>
          <w:tcPr>
            <w:tcW w:w="0" w:type="auto"/>
          </w:tcPr>
          <w:p w:rsidR="002368CA" w:rsidRPr="003D14DD" w:rsidRDefault="002368CA" w:rsidP="004D69F2">
            <w:pPr>
              <w:rPr>
                <w:b/>
                <w:sz w:val="20"/>
                <w:szCs w:val="20"/>
              </w:rPr>
            </w:pPr>
            <w:r w:rsidRPr="003D14DD">
              <w:rPr>
                <w:b/>
                <w:sz w:val="20"/>
                <w:szCs w:val="20"/>
              </w:rPr>
              <w:t>Семинарского типа</w:t>
            </w:r>
          </w:p>
          <w:p w:rsidR="002368CA" w:rsidRPr="003D14DD" w:rsidRDefault="002368CA" w:rsidP="004D69F2">
            <w:pPr>
              <w:rPr>
                <w:b/>
                <w:sz w:val="20"/>
                <w:szCs w:val="20"/>
              </w:rPr>
            </w:pPr>
            <w:r w:rsidRPr="003D14DD">
              <w:rPr>
                <w:b/>
                <w:sz w:val="20"/>
                <w:szCs w:val="20"/>
              </w:rPr>
              <w:t>(лабораторные работы)</w:t>
            </w:r>
          </w:p>
        </w:tc>
        <w:tc>
          <w:tcPr>
            <w:tcW w:w="2927" w:type="dxa"/>
            <w:vAlign w:val="center"/>
          </w:tcPr>
          <w:p w:rsidR="002368CA" w:rsidRPr="003D14DD" w:rsidRDefault="002368CA" w:rsidP="004D69F2">
            <w:pPr>
              <w:jc w:val="center"/>
              <w:rPr>
                <w:sz w:val="20"/>
                <w:szCs w:val="20"/>
              </w:rPr>
            </w:pPr>
            <w:r w:rsidRPr="003D14DD">
              <w:rPr>
                <w:sz w:val="20"/>
                <w:szCs w:val="20"/>
              </w:rPr>
              <w:t>2</w:t>
            </w:r>
          </w:p>
        </w:tc>
        <w:tc>
          <w:tcPr>
            <w:tcW w:w="2512" w:type="dxa"/>
            <w:vAlign w:val="center"/>
          </w:tcPr>
          <w:p w:rsidR="002368CA" w:rsidRPr="003D14DD" w:rsidRDefault="002368CA" w:rsidP="004D69F2">
            <w:pPr>
              <w:jc w:val="center"/>
              <w:rPr>
                <w:sz w:val="20"/>
                <w:szCs w:val="20"/>
              </w:rPr>
            </w:pPr>
            <w:r w:rsidRPr="003D14DD">
              <w:rPr>
                <w:sz w:val="20"/>
                <w:szCs w:val="20"/>
              </w:rPr>
              <w:t>-</w:t>
            </w:r>
          </w:p>
        </w:tc>
        <w:tc>
          <w:tcPr>
            <w:tcW w:w="1224" w:type="dxa"/>
            <w:vAlign w:val="center"/>
          </w:tcPr>
          <w:p w:rsidR="002368CA" w:rsidRPr="003D14DD" w:rsidRDefault="002368CA" w:rsidP="004D69F2">
            <w:pPr>
              <w:jc w:val="center"/>
              <w:rPr>
                <w:b/>
                <w:sz w:val="20"/>
                <w:szCs w:val="20"/>
              </w:rPr>
            </w:pPr>
            <w:r w:rsidRPr="003D14DD">
              <w:rPr>
                <w:b/>
                <w:sz w:val="20"/>
                <w:szCs w:val="20"/>
              </w:rPr>
              <w:t>2</w:t>
            </w:r>
          </w:p>
        </w:tc>
        <w:tc>
          <w:tcPr>
            <w:tcW w:w="1492" w:type="dxa"/>
            <w:vAlign w:val="center"/>
          </w:tcPr>
          <w:p w:rsidR="002368CA" w:rsidRPr="003D14DD" w:rsidRDefault="002368CA" w:rsidP="004D69F2">
            <w:pPr>
              <w:jc w:val="center"/>
              <w:rPr>
                <w:sz w:val="20"/>
                <w:szCs w:val="20"/>
              </w:rPr>
            </w:pPr>
            <w:r w:rsidRPr="003D14DD">
              <w:rPr>
                <w:sz w:val="20"/>
                <w:szCs w:val="20"/>
              </w:rPr>
              <w:t>-</w:t>
            </w:r>
          </w:p>
        </w:tc>
      </w:tr>
      <w:tr w:rsidR="002368CA" w:rsidRPr="003D14DD" w:rsidTr="004D69F2">
        <w:tc>
          <w:tcPr>
            <w:tcW w:w="0" w:type="auto"/>
          </w:tcPr>
          <w:p w:rsidR="002368CA" w:rsidRPr="003D14DD" w:rsidRDefault="002368CA" w:rsidP="004D69F2">
            <w:pPr>
              <w:rPr>
                <w:i/>
                <w:sz w:val="20"/>
                <w:szCs w:val="20"/>
              </w:rPr>
            </w:pPr>
            <w:r w:rsidRPr="003D14DD">
              <w:rPr>
                <w:i/>
                <w:sz w:val="20"/>
                <w:szCs w:val="20"/>
              </w:rPr>
              <w:t xml:space="preserve">в том числе в форме практической подготовки </w:t>
            </w:r>
          </w:p>
        </w:tc>
        <w:tc>
          <w:tcPr>
            <w:tcW w:w="2927" w:type="dxa"/>
            <w:vAlign w:val="center"/>
          </w:tcPr>
          <w:p w:rsidR="002368CA" w:rsidRPr="003D14DD" w:rsidRDefault="002368CA" w:rsidP="004D69F2">
            <w:pPr>
              <w:jc w:val="center"/>
              <w:rPr>
                <w:sz w:val="20"/>
                <w:szCs w:val="20"/>
              </w:rPr>
            </w:pPr>
          </w:p>
        </w:tc>
        <w:tc>
          <w:tcPr>
            <w:tcW w:w="2512" w:type="dxa"/>
            <w:vAlign w:val="center"/>
          </w:tcPr>
          <w:p w:rsidR="002368CA" w:rsidRPr="003D14DD" w:rsidRDefault="002368CA" w:rsidP="004D69F2">
            <w:pPr>
              <w:jc w:val="center"/>
              <w:rPr>
                <w:sz w:val="20"/>
                <w:szCs w:val="20"/>
              </w:rPr>
            </w:pPr>
            <w:r w:rsidRPr="003D14DD">
              <w:rPr>
                <w:sz w:val="20"/>
                <w:szCs w:val="20"/>
              </w:rPr>
              <w:t>-</w:t>
            </w:r>
          </w:p>
        </w:tc>
        <w:tc>
          <w:tcPr>
            <w:tcW w:w="1224" w:type="dxa"/>
            <w:vAlign w:val="center"/>
          </w:tcPr>
          <w:p w:rsidR="002368CA" w:rsidRPr="003D14DD" w:rsidRDefault="002368CA" w:rsidP="004D69F2">
            <w:pPr>
              <w:jc w:val="center"/>
              <w:rPr>
                <w:b/>
                <w:sz w:val="20"/>
                <w:szCs w:val="20"/>
              </w:rPr>
            </w:pPr>
            <w:r w:rsidRPr="003D14DD">
              <w:rPr>
                <w:b/>
                <w:sz w:val="20"/>
                <w:szCs w:val="20"/>
              </w:rPr>
              <w:t>-</w:t>
            </w:r>
          </w:p>
        </w:tc>
        <w:tc>
          <w:tcPr>
            <w:tcW w:w="1492" w:type="dxa"/>
            <w:vAlign w:val="center"/>
          </w:tcPr>
          <w:p w:rsidR="002368CA" w:rsidRPr="003D14DD" w:rsidRDefault="002368CA" w:rsidP="004D69F2">
            <w:pPr>
              <w:jc w:val="center"/>
              <w:rPr>
                <w:b/>
                <w:sz w:val="20"/>
                <w:szCs w:val="20"/>
              </w:rPr>
            </w:pPr>
            <w:r w:rsidRPr="003D14DD">
              <w:rPr>
                <w:b/>
                <w:sz w:val="20"/>
                <w:szCs w:val="20"/>
              </w:rPr>
              <w:t>2</w:t>
            </w:r>
          </w:p>
        </w:tc>
      </w:tr>
      <w:tr w:rsidR="002368CA" w:rsidRPr="003D14DD" w:rsidTr="004D69F2">
        <w:tc>
          <w:tcPr>
            <w:tcW w:w="0" w:type="auto"/>
          </w:tcPr>
          <w:p w:rsidR="002368CA" w:rsidRPr="003D14DD" w:rsidRDefault="002368CA" w:rsidP="004D69F2">
            <w:pPr>
              <w:rPr>
                <w:b/>
                <w:sz w:val="20"/>
                <w:szCs w:val="20"/>
              </w:rPr>
            </w:pPr>
            <w:r w:rsidRPr="003D14DD">
              <w:rPr>
                <w:b/>
                <w:sz w:val="20"/>
                <w:szCs w:val="20"/>
              </w:rPr>
              <w:t>Промежуточная аттестация (экзамен)</w:t>
            </w:r>
          </w:p>
        </w:tc>
        <w:tc>
          <w:tcPr>
            <w:tcW w:w="2927" w:type="dxa"/>
            <w:vAlign w:val="center"/>
          </w:tcPr>
          <w:p w:rsidR="002368CA" w:rsidRPr="003D14DD" w:rsidRDefault="002368CA" w:rsidP="004D69F2">
            <w:pPr>
              <w:jc w:val="center"/>
              <w:rPr>
                <w:sz w:val="20"/>
                <w:szCs w:val="20"/>
              </w:rPr>
            </w:pPr>
            <w:r w:rsidRPr="003D14DD">
              <w:rPr>
                <w:sz w:val="20"/>
                <w:szCs w:val="20"/>
              </w:rPr>
              <w:t>2,2</w:t>
            </w:r>
          </w:p>
        </w:tc>
        <w:tc>
          <w:tcPr>
            <w:tcW w:w="2512" w:type="dxa"/>
            <w:vAlign w:val="center"/>
          </w:tcPr>
          <w:p w:rsidR="002368CA" w:rsidRPr="003D14DD" w:rsidRDefault="002368CA" w:rsidP="004D69F2">
            <w:pPr>
              <w:jc w:val="center"/>
              <w:rPr>
                <w:sz w:val="20"/>
                <w:szCs w:val="20"/>
              </w:rPr>
            </w:pPr>
            <w:r w:rsidRPr="003D14DD">
              <w:rPr>
                <w:sz w:val="20"/>
                <w:szCs w:val="20"/>
              </w:rPr>
              <w:t>-</w:t>
            </w:r>
          </w:p>
        </w:tc>
        <w:tc>
          <w:tcPr>
            <w:tcW w:w="1224" w:type="dxa"/>
            <w:vAlign w:val="center"/>
          </w:tcPr>
          <w:p w:rsidR="002368CA" w:rsidRPr="003D14DD" w:rsidRDefault="002368CA" w:rsidP="004D69F2">
            <w:pPr>
              <w:jc w:val="center"/>
              <w:rPr>
                <w:b/>
                <w:sz w:val="20"/>
                <w:szCs w:val="20"/>
              </w:rPr>
            </w:pPr>
            <w:r w:rsidRPr="003D14DD">
              <w:rPr>
                <w:b/>
                <w:sz w:val="20"/>
                <w:szCs w:val="20"/>
              </w:rPr>
              <w:t>2,2</w:t>
            </w:r>
          </w:p>
        </w:tc>
        <w:tc>
          <w:tcPr>
            <w:tcW w:w="1492" w:type="dxa"/>
            <w:vAlign w:val="center"/>
          </w:tcPr>
          <w:p w:rsidR="002368CA" w:rsidRPr="003D14DD" w:rsidRDefault="002368CA" w:rsidP="004D69F2">
            <w:pPr>
              <w:jc w:val="center"/>
              <w:rPr>
                <w:b/>
                <w:sz w:val="20"/>
                <w:szCs w:val="20"/>
              </w:rPr>
            </w:pPr>
            <w:r w:rsidRPr="003D14DD">
              <w:rPr>
                <w:b/>
                <w:sz w:val="20"/>
                <w:szCs w:val="20"/>
              </w:rPr>
              <w:t>-</w:t>
            </w:r>
          </w:p>
        </w:tc>
      </w:tr>
      <w:tr w:rsidR="002368CA" w:rsidRPr="003D14DD" w:rsidTr="004D69F2">
        <w:trPr>
          <w:trHeight w:val="160"/>
        </w:trPr>
        <w:tc>
          <w:tcPr>
            <w:tcW w:w="0" w:type="auto"/>
            <w:vAlign w:val="center"/>
          </w:tcPr>
          <w:p w:rsidR="002368CA" w:rsidRPr="003D14DD" w:rsidRDefault="002368CA" w:rsidP="004D69F2">
            <w:pPr>
              <w:jc w:val="center"/>
              <w:rPr>
                <w:sz w:val="20"/>
                <w:szCs w:val="20"/>
              </w:rPr>
            </w:pPr>
            <w:r w:rsidRPr="003D14DD">
              <w:rPr>
                <w:sz w:val="20"/>
                <w:szCs w:val="20"/>
              </w:rPr>
              <w:t xml:space="preserve">Итого </w:t>
            </w:r>
          </w:p>
        </w:tc>
        <w:tc>
          <w:tcPr>
            <w:tcW w:w="2927" w:type="dxa"/>
            <w:vAlign w:val="center"/>
          </w:tcPr>
          <w:p w:rsidR="002368CA" w:rsidRPr="003D14DD" w:rsidRDefault="002368CA" w:rsidP="004D69F2">
            <w:pPr>
              <w:jc w:val="center"/>
              <w:rPr>
                <w:sz w:val="20"/>
                <w:szCs w:val="20"/>
              </w:rPr>
            </w:pPr>
            <w:r w:rsidRPr="003D14DD">
              <w:rPr>
                <w:sz w:val="20"/>
                <w:szCs w:val="20"/>
              </w:rPr>
              <w:t>10,2</w:t>
            </w:r>
          </w:p>
        </w:tc>
        <w:tc>
          <w:tcPr>
            <w:tcW w:w="2512" w:type="dxa"/>
            <w:vAlign w:val="center"/>
          </w:tcPr>
          <w:p w:rsidR="002368CA" w:rsidRPr="003D14DD" w:rsidRDefault="002368CA" w:rsidP="004D69F2">
            <w:pPr>
              <w:jc w:val="center"/>
              <w:rPr>
                <w:sz w:val="20"/>
                <w:szCs w:val="20"/>
              </w:rPr>
            </w:pPr>
            <w:r w:rsidRPr="003D14DD">
              <w:rPr>
                <w:sz w:val="20"/>
                <w:szCs w:val="20"/>
              </w:rPr>
              <w:t>18</w:t>
            </w:r>
          </w:p>
        </w:tc>
        <w:tc>
          <w:tcPr>
            <w:tcW w:w="1224" w:type="dxa"/>
            <w:vAlign w:val="center"/>
          </w:tcPr>
          <w:p w:rsidR="002368CA" w:rsidRPr="003D14DD" w:rsidRDefault="002368CA" w:rsidP="004D69F2">
            <w:pPr>
              <w:jc w:val="center"/>
              <w:rPr>
                <w:b/>
                <w:sz w:val="20"/>
                <w:szCs w:val="20"/>
              </w:rPr>
            </w:pPr>
            <w:r w:rsidRPr="003D14DD">
              <w:rPr>
                <w:b/>
                <w:sz w:val="20"/>
                <w:szCs w:val="20"/>
              </w:rPr>
              <w:t>28,2</w:t>
            </w:r>
          </w:p>
        </w:tc>
        <w:tc>
          <w:tcPr>
            <w:tcW w:w="1492" w:type="dxa"/>
            <w:vAlign w:val="center"/>
          </w:tcPr>
          <w:p w:rsidR="002368CA" w:rsidRPr="003D14DD" w:rsidRDefault="002368CA" w:rsidP="004D69F2">
            <w:pPr>
              <w:jc w:val="center"/>
              <w:rPr>
                <w:b/>
                <w:sz w:val="20"/>
                <w:szCs w:val="20"/>
              </w:rPr>
            </w:pPr>
            <w:r w:rsidRPr="003D14DD">
              <w:rPr>
                <w:b/>
                <w:sz w:val="20"/>
                <w:szCs w:val="20"/>
              </w:rPr>
              <w:t>4</w:t>
            </w:r>
          </w:p>
        </w:tc>
      </w:tr>
    </w:tbl>
    <w:p w:rsidR="002368CA" w:rsidRPr="003D14DD" w:rsidRDefault="002368CA" w:rsidP="002368CA">
      <w:pPr>
        <w:ind w:firstLine="680"/>
        <w:rPr>
          <w:b/>
          <w:sz w:val="20"/>
          <w:szCs w:val="20"/>
        </w:rPr>
      </w:pPr>
    </w:p>
    <w:p w:rsidR="002368CA" w:rsidRPr="003D14DD" w:rsidRDefault="002368CA" w:rsidP="002368CA">
      <w:pPr>
        <w:ind w:firstLine="680"/>
        <w:rPr>
          <w:i/>
          <w:sz w:val="20"/>
          <w:szCs w:val="20"/>
        </w:rPr>
      </w:pPr>
      <w:r w:rsidRPr="003D14DD">
        <w:rPr>
          <w:i/>
          <w:sz w:val="20"/>
          <w:szCs w:val="20"/>
        </w:rPr>
        <w:t>Соотношение объема занятий, проведенных путем непосредственного взаимодействия педагогического работника с обучающимися по заочной форме – 36 %</w:t>
      </w:r>
    </w:p>
    <w:p w:rsidR="002368CA" w:rsidRPr="003D14DD" w:rsidRDefault="002368CA" w:rsidP="002368CA">
      <w:pPr>
        <w:ind w:firstLine="680"/>
        <w:rPr>
          <w:i/>
          <w:sz w:val="20"/>
          <w:szCs w:val="20"/>
        </w:rPr>
      </w:pPr>
    </w:p>
    <w:p w:rsidR="002368CA" w:rsidRPr="003D14DD" w:rsidRDefault="002368CA" w:rsidP="002368CA">
      <w:pPr>
        <w:pStyle w:val="11"/>
        <w:tabs>
          <w:tab w:val="right" w:leader="dot" w:pos="9600"/>
        </w:tabs>
        <w:ind w:firstLine="709"/>
        <w:rPr>
          <w:sz w:val="20"/>
          <w:szCs w:val="20"/>
        </w:rPr>
      </w:pPr>
      <w:r w:rsidRPr="003D14DD">
        <w:rPr>
          <w:sz w:val="20"/>
          <w:szCs w:val="20"/>
        </w:rPr>
        <w:t>6. М</w:t>
      </w:r>
      <w:r w:rsidRPr="003D14DD">
        <w:rPr>
          <w:caps w:val="0"/>
          <w:sz w:val="20"/>
          <w:szCs w:val="20"/>
        </w:rPr>
        <w:t xml:space="preserve">етодические указания по освоению дисциплины </w:t>
      </w:r>
    </w:p>
    <w:p w:rsidR="002368CA" w:rsidRPr="003D14DD" w:rsidRDefault="002368CA" w:rsidP="002368CA">
      <w:pPr>
        <w:tabs>
          <w:tab w:val="center" w:pos="4677"/>
          <w:tab w:val="right" w:pos="9355"/>
        </w:tabs>
        <w:suppressAutoHyphens/>
        <w:ind w:firstLine="709"/>
        <w:jc w:val="both"/>
        <w:rPr>
          <w:b/>
          <w:sz w:val="20"/>
          <w:szCs w:val="20"/>
        </w:rPr>
      </w:pPr>
      <w:r w:rsidRPr="003D14DD">
        <w:rPr>
          <w:b/>
          <w:sz w:val="20"/>
          <w:szCs w:val="20"/>
        </w:rPr>
        <w:t>6.1  Учебно-методическое обеспечение дисциплины</w:t>
      </w:r>
    </w:p>
    <w:p w:rsidR="002368CA" w:rsidRPr="003D14DD" w:rsidRDefault="002368CA" w:rsidP="002368CA">
      <w:pPr>
        <w:tabs>
          <w:tab w:val="left" w:pos="900"/>
        </w:tabs>
        <w:suppressAutoHyphens/>
        <w:overflowPunct w:val="0"/>
        <w:autoSpaceDE w:val="0"/>
        <w:autoSpaceDN w:val="0"/>
        <w:adjustRightInd w:val="0"/>
        <w:ind w:firstLine="709"/>
        <w:rPr>
          <w:i/>
          <w:sz w:val="20"/>
          <w:szCs w:val="20"/>
        </w:rPr>
      </w:pPr>
      <w:r w:rsidRPr="003D14DD">
        <w:rPr>
          <w:i/>
          <w:sz w:val="20"/>
          <w:szCs w:val="20"/>
        </w:rPr>
        <w:t>Методические указания для преподавателя</w:t>
      </w:r>
    </w:p>
    <w:p w:rsidR="002368CA" w:rsidRPr="003D14DD" w:rsidRDefault="002368CA" w:rsidP="002368CA">
      <w:pPr>
        <w:shd w:val="clear" w:color="auto" w:fill="FFFFFF"/>
        <w:ind w:firstLine="709"/>
        <w:jc w:val="both"/>
        <w:rPr>
          <w:sz w:val="20"/>
          <w:szCs w:val="20"/>
        </w:rPr>
      </w:pPr>
      <w:r w:rsidRPr="003D14DD">
        <w:rPr>
          <w:sz w:val="20"/>
          <w:szCs w:val="20"/>
        </w:rPr>
        <w:t xml:space="preserve">Изучение дисциплины проводится в форме лекций, практических занятий, организации самостоятельной работы студентов, консультаций. Главное назначение лекции - обеспечить теоретическую основу обучения, развить интерес к учебной деятельности и конкретной учебной </w:t>
      </w:r>
      <w:r w:rsidRPr="003D14DD">
        <w:rPr>
          <w:spacing w:val="-1"/>
          <w:sz w:val="20"/>
          <w:szCs w:val="20"/>
        </w:rPr>
        <w:t>дисциплине, сформировать у студентов ориентиры для самостоятельной работы над курсом.</w:t>
      </w:r>
    </w:p>
    <w:p w:rsidR="002368CA" w:rsidRPr="003D14DD" w:rsidRDefault="002368CA" w:rsidP="002368CA">
      <w:pPr>
        <w:shd w:val="clear" w:color="auto" w:fill="FFFFFF"/>
        <w:ind w:firstLine="709"/>
        <w:jc w:val="both"/>
        <w:rPr>
          <w:sz w:val="20"/>
          <w:szCs w:val="20"/>
        </w:rPr>
      </w:pPr>
      <w:r w:rsidRPr="003D14DD">
        <w:rPr>
          <w:sz w:val="20"/>
          <w:szCs w:val="20"/>
        </w:rPr>
        <w:t>Основной целью практических занятий является обсуждение наиболее сложных теоретических вопросов курса, их методологическая и методическая проработка. Они проводятся в форме опроса, диспута, тестирования, обсуждения докладов и пр.</w:t>
      </w:r>
    </w:p>
    <w:p w:rsidR="002368CA" w:rsidRPr="003D14DD" w:rsidRDefault="002368CA" w:rsidP="002368CA">
      <w:pPr>
        <w:shd w:val="clear" w:color="auto" w:fill="FFFFFF"/>
        <w:ind w:firstLine="709"/>
        <w:jc w:val="both"/>
        <w:rPr>
          <w:sz w:val="20"/>
          <w:szCs w:val="20"/>
        </w:rPr>
      </w:pPr>
      <w:r w:rsidRPr="003D14DD">
        <w:rPr>
          <w:sz w:val="20"/>
          <w:szCs w:val="20"/>
        </w:rPr>
        <w:t xml:space="preserve">Самостоятельная работа с научной и учебной литературой, дополняется работой с тестирующими системами, </w:t>
      </w:r>
      <w:proofErr w:type="spellStart"/>
      <w:r w:rsidRPr="003D14DD">
        <w:rPr>
          <w:sz w:val="20"/>
          <w:szCs w:val="20"/>
        </w:rPr>
        <w:t>тренинговыми</w:t>
      </w:r>
      <w:proofErr w:type="spellEnd"/>
      <w:r w:rsidRPr="003D14DD">
        <w:rPr>
          <w:sz w:val="20"/>
          <w:szCs w:val="20"/>
        </w:rPr>
        <w:t xml:space="preserve"> программами, с информационными базами, образовательным ресурсов электронной информационно-образовательной среды и сети Интернет.</w:t>
      </w:r>
    </w:p>
    <w:p w:rsidR="002368CA" w:rsidRPr="003D14DD" w:rsidRDefault="002368CA" w:rsidP="002368CA">
      <w:pPr>
        <w:tabs>
          <w:tab w:val="left" w:pos="900"/>
        </w:tabs>
        <w:suppressAutoHyphens/>
        <w:overflowPunct w:val="0"/>
        <w:autoSpaceDE w:val="0"/>
        <w:autoSpaceDN w:val="0"/>
        <w:adjustRightInd w:val="0"/>
        <w:ind w:firstLine="709"/>
        <w:jc w:val="both"/>
        <w:rPr>
          <w:b/>
          <w:sz w:val="20"/>
          <w:szCs w:val="20"/>
        </w:rPr>
      </w:pPr>
    </w:p>
    <w:p w:rsidR="002368CA" w:rsidRPr="003D14DD" w:rsidRDefault="002368CA" w:rsidP="002368CA">
      <w:pPr>
        <w:tabs>
          <w:tab w:val="left" w:pos="900"/>
        </w:tabs>
        <w:suppressAutoHyphens/>
        <w:overflowPunct w:val="0"/>
        <w:autoSpaceDE w:val="0"/>
        <w:autoSpaceDN w:val="0"/>
        <w:adjustRightInd w:val="0"/>
        <w:ind w:firstLine="709"/>
        <w:jc w:val="both"/>
        <w:rPr>
          <w:b/>
          <w:sz w:val="20"/>
          <w:szCs w:val="20"/>
        </w:rPr>
      </w:pPr>
      <w:r w:rsidRPr="003D14DD">
        <w:rPr>
          <w:b/>
          <w:sz w:val="20"/>
          <w:szCs w:val="20"/>
        </w:rPr>
        <w:t>6.2 Методические материалы обучающимся по дисциплине, определяющие процедуры оценивания знаний, умений, навыков и (или) опыта деятельности</w:t>
      </w:r>
    </w:p>
    <w:p w:rsidR="002368CA" w:rsidRPr="003D14DD" w:rsidRDefault="002368CA" w:rsidP="002368CA">
      <w:pPr>
        <w:tabs>
          <w:tab w:val="left" w:pos="900"/>
          <w:tab w:val="left" w:pos="1080"/>
        </w:tabs>
        <w:suppressAutoHyphens/>
        <w:ind w:firstLine="709"/>
        <w:jc w:val="both"/>
        <w:rPr>
          <w:rFonts w:eastAsia="Calibri"/>
          <w:sz w:val="20"/>
          <w:szCs w:val="20"/>
        </w:rPr>
      </w:pPr>
      <w:r w:rsidRPr="003D14DD">
        <w:rPr>
          <w:rFonts w:eastAsia="Calibri"/>
          <w:sz w:val="20"/>
          <w:szCs w:val="20"/>
        </w:rPr>
        <w:t>Методические материалы доступны на сайте «Личная студия» в разделе «Методические указания и пособия».</w:t>
      </w:r>
    </w:p>
    <w:p w:rsidR="002368CA" w:rsidRPr="003D14DD" w:rsidRDefault="002368CA" w:rsidP="002368CA">
      <w:pPr>
        <w:numPr>
          <w:ilvl w:val="0"/>
          <w:numId w:val="37"/>
        </w:numPr>
        <w:tabs>
          <w:tab w:val="left" w:pos="900"/>
          <w:tab w:val="left" w:pos="1080"/>
        </w:tabs>
        <w:jc w:val="both"/>
        <w:rPr>
          <w:rFonts w:eastAsia="Calibri"/>
          <w:sz w:val="20"/>
          <w:szCs w:val="20"/>
        </w:rPr>
      </w:pPr>
      <w:r w:rsidRPr="003D14DD">
        <w:rPr>
          <w:rFonts w:eastAsia="Calibri"/>
          <w:sz w:val="20"/>
          <w:szCs w:val="20"/>
        </w:rPr>
        <w:t>Методические указания  «Введение в технологию обучения».</w:t>
      </w:r>
    </w:p>
    <w:p w:rsidR="002368CA" w:rsidRPr="003D14DD" w:rsidRDefault="002368CA" w:rsidP="002368CA">
      <w:pPr>
        <w:numPr>
          <w:ilvl w:val="0"/>
          <w:numId w:val="37"/>
        </w:numPr>
        <w:tabs>
          <w:tab w:val="left" w:pos="900"/>
          <w:tab w:val="left" w:pos="1080"/>
        </w:tabs>
        <w:jc w:val="both"/>
        <w:rPr>
          <w:rFonts w:eastAsia="Calibri"/>
          <w:sz w:val="20"/>
          <w:szCs w:val="20"/>
        </w:rPr>
      </w:pPr>
      <w:r w:rsidRPr="003D14DD">
        <w:rPr>
          <w:rFonts w:eastAsia="Calibri"/>
          <w:sz w:val="20"/>
          <w:szCs w:val="20"/>
        </w:rPr>
        <w:lastRenderedPageBreak/>
        <w:t>Методические указания  по проведению учебного занятия «</w:t>
      </w:r>
      <w:proofErr w:type="spellStart"/>
      <w:r w:rsidRPr="003D14DD">
        <w:rPr>
          <w:rFonts w:eastAsia="Calibri"/>
          <w:sz w:val="20"/>
          <w:szCs w:val="20"/>
        </w:rPr>
        <w:t>Вебинар</w:t>
      </w:r>
      <w:proofErr w:type="spellEnd"/>
      <w:r w:rsidRPr="003D14DD">
        <w:rPr>
          <w:rFonts w:eastAsia="Calibri"/>
          <w:sz w:val="20"/>
          <w:szCs w:val="20"/>
        </w:rPr>
        <w:t>».</w:t>
      </w:r>
    </w:p>
    <w:p w:rsidR="002368CA" w:rsidRPr="003D14DD" w:rsidRDefault="002368CA" w:rsidP="002368CA">
      <w:pPr>
        <w:numPr>
          <w:ilvl w:val="0"/>
          <w:numId w:val="37"/>
        </w:numPr>
        <w:tabs>
          <w:tab w:val="left" w:pos="900"/>
          <w:tab w:val="left" w:pos="1080"/>
        </w:tabs>
        <w:jc w:val="both"/>
        <w:rPr>
          <w:rFonts w:eastAsia="Calibri"/>
          <w:sz w:val="20"/>
          <w:szCs w:val="20"/>
        </w:rPr>
      </w:pPr>
      <w:r w:rsidRPr="003D14DD">
        <w:rPr>
          <w:rFonts w:eastAsia="Calibri"/>
          <w:sz w:val="20"/>
          <w:szCs w:val="20"/>
        </w:rPr>
        <w:t>Методические указания по проведению занятия «Семинар - обсуждение устного эссе», «Семинар - обсуждение устного доклада».</w:t>
      </w:r>
    </w:p>
    <w:p w:rsidR="002368CA" w:rsidRPr="003D14DD" w:rsidRDefault="002368CA" w:rsidP="002368CA">
      <w:pPr>
        <w:numPr>
          <w:ilvl w:val="0"/>
          <w:numId w:val="37"/>
        </w:numPr>
        <w:tabs>
          <w:tab w:val="left" w:pos="900"/>
          <w:tab w:val="left" w:pos="1080"/>
        </w:tabs>
        <w:jc w:val="both"/>
        <w:rPr>
          <w:rFonts w:eastAsia="Calibri"/>
          <w:sz w:val="20"/>
          <w:szCs w:val="20"/>
        </w:rPr>
      </w:pPr>
      <w:r w:rsidRPr="003D14DD">
        <w:rPr>
          <w:rFonts w:eastAsia="Calibri"/>
          <w:sz w:val="20"/>
          <w:szCs w:val="20"/>
        </w:rPr>
        <w:t xml:space="preserve">Методические указания по проведению занятия «Семинар – </w:t>
      </w:r>
      <w:proofErr w:type="spellStart"/>
      <w:r w:rsidRPr="003D14DD">
        <w:rPr>
          <w:rFonts w:eastAsia="Calibri"/>
          <w:sz w:val="20"/>
          <w:szCs w:val="20"/>
        </w:rPr>
        <w:t>асессмент</w:t>
      </w:r>
      <w:proofErr w:type="spellEnd"/>
      <w:r w:rsidRPr="003D14DD">
        <w:rPr>
          <w:rFonts w:eastAsia="Calibri"/>
          <w:sz w:val="20"/>
          <w:szCs w:val="20"/>
        </w:rPr>
        <w:t xml:space="preserve"> реферата».</w:t>
      </w:r>
    </w:p>
    <w:p w:rsidR="002368CA" w:rsidRPr="003D14DD" w:rsidRDefault="002368CA" w:rsidP="002368CA">
      <w:pPr>
        <w:numPr>
          <w:ilvl w:val="0"/>
          <w:numId w:val="37"/>
        </w:numPr>
        <w:tabs>
          <w:tab w:val="left" w:pos="900"/>
          <w:tab w:val="left" w:pos="1080"/>
        </w:tabs>
        <w:jc w:val="both"/>
        <w:rPr>
          <w:rFonts w:eastAsia="Calibri"/>
          <w:sz w:val="20"/>
          <w:szCs w:val="20"/>
        </w:rPr>
      </w:pPr>
      <w:r w:rsidRPr="003D14DD">
        <w:rPr>
          <w:rFonts w:eastAsia="Calibri"/>
          <w:sz w:val="20"/>
          <w:szCs w:val="20"/>
        </w:rPr>
        <w:t>Методические указания по проведению занятия «Семинар – обсуждение реферата».</w:t>
      </w:r>
    </w:p>
    <w:p w:rsidR="002368CA" w:rsidRPr="003D14DD" w:rsidRDefault="002368CA" w:rsidP="002368CA">
      <w:pPr>
        <w:numPr>
          <w:ilvl w:val="0"/>
          <w:numId w:val="37"/>
        </w:numPr>
        <w:tabs>
          <w:tab w:val="left" w:pos="900"/>
          <w:tab w:val="left" w:pos="1080"/>
        </w:tabs>
        <w:jc w:val="both"/>
        <w:rPr>
          <w:rFonts w:eastAsia="Calibri"/>
          <w:sz w:val="20"/>
          <w:szCs w:val="20"/>
        </w:rPr>
      </w:pPr>
      <w:r w:rsidRPr="003D14DD">
        <w:rPr>
          <w:rFonts w:eastAsia="Calibri"/>
          <w:sz w:val="20"/>
          <w:szCs w:val="20"/>
        </w:rPr>
        <w:t>Методические указания по проведению учебного занятия с компьютерным средством обучения «Практическое занятие - тест-тренинг».</w:t>
      </w:r>
    </w:p>
    <w:p w:rsidR="002368CA" w:rsidRPr="003D14DD" w:rsidRDefault="002368CA" w:rsidP="002368CA">
      <w:pPr>
        <w:numPr>
          <w:ilvl w:val="0"/>
          <w:numId w:val="37"/>
        </w:numPr>
        <w:tabs>
          <w:tab w:val="left" w:pos="900"/>
          <w:tab w:val="left" w:pos="1080"/>
        </w:tabs>
        <w:jc w:val="both"/>
        <w:rPr>
          <w:rFonts w:eastAsia="Calibri"/>
          <w:sz w:val="20"/>
          <w:szCs w:val="20"/>
        </w:rPr>
      </w:pPr>
      <w:r w:rsidRPr="003D14DD">
        <w:rPr>
          <w:rFonts w:eastAsia="Calibri"/>
          <w:sz w:val="20"/>
          <w:szCs w:val="20"/>
        </w:rPr>
        <w:t xml:space="preserve">Методические указания по проведению учебного занятия с компьютерным средством обучения «Практическое занятие - </w:t>
      </w:r>
      <w:proofErr w:type="spellStart"/>
      <w:r w:rsidRPr="003D14DD">
        <w:rPr>
          <w:rFonts w:eastAsia="Calibri"/>
          <w:sz w:val="20"/>
          <w:szCs w:val="20"/>
        </w:rPr>
        <w:t>глоссарный</w:t>
      </w:r>
      <w:proofErr w:type="spellEnd"/>
      <w:r w:rsidRPr="003D14DD">
        <w:rPr>
          <w:rFonts w:eastAsia="Calibri"/>
          <w:sz w:val="20"/>
          <w:szCs w:val="20"/>
        </w:rPr>
        <w:t xml:space="preserve"> тренинг».</w:t>
      </w:r>
    </w:p>
    <w:p w:rsidR="002368CA" w:rsidRPr="003D14DD" w:rsidRDefault="002368CA" w:rsidP="002368CA">
      <w:pPr>
        <w:numPr>
          <w:ilvl w:val="0"/>
          <w:numId w:val="37"/>
        </w:numPr>
        <w:tabs>
          <w:tab w:val="left" w:pos="900"/>
          <w:tab w:val="left" w:pos="1080"/>
        </w:tabs>
        <w:jc w:val="both"/>
        <w:rPr>
          <w:rFonts w:eastAsia="Calibri"/>
          <w:sz w:val="20"/>
          <w:szCs w:val="20"/>
        </w:rPr>
      </w:pPr>
      <w:r w:rsidRPr="003D14DD">
        <w:rPr>
          <w:rFonts w:eastAsia="Calibri"/>
          <w:sz w:val="20"/>
          <w:szCs w:val="20"/>
        </w:rPr>
        <w:t xml:space="preserve">Методические указания по проведению занятия «Практическое занятие - </w:t>
      </w:r>
      <w:proofErr w:type="spellStart"/>
      <w:r w:rsidRPr="003D14DD">
        <w:rPr>
          <w:rFonts w:eastAsia="Calibri"/>
          <w:sz w:val="20"/>
          <w:szCs w:val="20"/>
        </w:rPr>
        <w:t>позетовое</w:t>
      </w:r>
      <w:proofErr w:type="spellEnd"/>
      <w:r w:rsidRPr="003D14DD">
        <w:rPr>
          <w:rFonts w:eastAsia="Calibri"/>
          <w:sz w:val="20"/>
          <w:szCs w:val="20"/>
        </w:rPr>
        <w:t xml:space="preserve"> тестирование».</w:t>
      </w:r>
    </w:p>
    <w:p w:rsidR="002368CA" w:rsidRPr="003D14DD" w:rsidRDefault="002368CA" w:rsidP="002368CA">
      <w:pPr>
        <w:numPr>
          <w:ilvl w:val="0"/>
          <w:numId w:val="37"/>
        </w:numPr>
        <w:tabs>
          <w:tab w:val="left" w:pos="900"/>
          <w:tab w:val="left" w:pos="1080"/>
        </w:tabs>
        <w:jc w:val="both"/>
        <w:rPr>
          <w:rFonts w:eastAsia="Calibri"/>
          <w:sz w:val="20"/>
          <w:szCs w:val="20"/>
        </w:rPr>
      </w:pPr>
      <w:r w:rsidRPr="003D14DD">
        <w:rPr>
          <w:rFonts w:eastAsia="Calibri"/>
          <w:sz w:val="20"/>
          <w:szCs w:val="20"/>
        </w:rPr>
        <w:t>Положение о реализации электронного обучения,  дистанционных образовательных технологий.</w:t>
      </w:r>
    </w:p>
    <w:p w:rsidR="002368CA" w:rsidRPr="003D14DD" w:rsidRDefault="002368CA" w:rsidP="002368CA">
      <w:pPr>
        <w:numPr>
          <w:ilvl w:val="0"/>
          <w:numId w:val="37"/>
        </w:numPr>
        <w:tabs>
          <w:tab w:val="left" w:pos="900"/>
          <w:tab w:val="left" w:pos="1080"/>
        </w:tabs>
        <w:jc w:val="both"/>
        <w:rPr>
          <w:rFonts w:eastAsia="Calibri"/>
          <w:sz w:val="20"/>
          <w:szCs w:val="20"/>
        </w:rPr>
      </w:pPr>
      <w:r w:rsidRPr="003D14DD">
        <w:rPr>
          <w:rFonts w:eastAsia="Calibri"/>
          <w:sz w:val="20"/>
          <w:szCs w:val="20"/>
        </w:rPr>
        <w:t>Методические указания по проведению занятия «Практическое занятие - алгоритмический тренинг».</w:t>
      </w:r>
    </w:p>
    <w:p w:rsidR="002368CA" w:rsidRPr="003D14DD" w:rsidRDefault="002368CA" w:rsidP="002368CA">
      <w:pPr>
        <w:tabs>
          <w:tab w:val="left" w:pos="900"/>
          <w:tab w:val="left" w:pos="1080"/>
        </w:tabs>
        <w:ind w:firstLine="709"/>
        <w:jc w:val="both"/>
        <w:rPr>
          <w:sz w:val="20"/>
          <w:szCs w:val="20"/>
        </w:rPr>
      </w:pPr>
      <w:r w:rsidRPr="003D14DD">
        <w:rPr>
          <w:sz w:val="20"/>
          <w:szCs w:val="20"/>
        </w:rPr>
        <w:t xml:space="preserve">Указанные методические материалы для обучающихся доступны в Личной студии обучающегося, в разделе ресурсы. </w:t>
      </w:r>
    </w:p>
    <w:p w:rsidR="002368CA" w:rsidRPr="003D14DD" w:rsidRDefault="002368CA" w:rsidP="002368CA">
      <w:pPr>
        <w:ind w:firstLine="709"/>
        <w:rPr>
          <w:b/>
          <w:sz w:val="20"/>
          <w:szCs w:val="20"/>
        </w:rPr>
      </w:pPr>
    </w:p>
    <w:p w:rsidR="002368CA" w:rsidRPr="003D14DD" w:rsidRDefault="002368CA" w:rsidP="002368CA">
      <w:pPr>
        <w:ind w:firstLine="680"/>
        <w:rPr>
          <w:b/>
          <w:sz w:val="20"/>
          <w:szCs w:val="20"/>
        </w:rPr>
      </w:pPr>
      <w:r w:rsidRPr="003D14DD">
        <w:rPr>
          <w:b/>
          <w:sz w:val="20"/>
          <w:szCs w:val="20"/>
        </w:rPr>
        <w:t>6.3 Особенности реализации дисциплины в отношении лиц из числа инвалидов и лиц с ограниченными возможностями здоровья</w:t>
      </w:r>
    </w:p>
    <w:p w:rsidR="002B6060" w:rsidRPr="002B6060" w:rsidRDefault="002B6060" w:rsidP="002B6060">
      <w:pPr>
        <w:shd w:val="clear" w:color="auto" w:fill="FFFFFF"/>
        <w:ind w:firstLine="709"/>
        <w:jc w:val="both"/>
        <w:rPr>
          <w:rFonts w:eastAsia="Calibri"/>
          <w:sz w:val="20"/>
          <w:szCs w:val="20"/>
        </w:rPr>
      </w:pPr>
      <w:r w:rsidRPr="002B6060">
        <w:rPr>
          <w:rFonts w:eastAsia="Calibri"/>
          <w:sz w:val="20"/>
          <w:szCs w:val="20"/>
        </w:rPr>
        <w:t>Студенты с ограниченными возможностями здоровья, в отличие от остальных студентов, имеют свои специфические особенности восприятия и переработки учебного материала.</w:t>
      </w:r>
    </w:p>
    <w:p w:rsidR="002B6060" w:rsidRPr="002B6060" w:rsidRDefault="002B6060" w:rsidP="002B6060">
      <w:pPr>
        <w:ind w:firstLine="709"/>
        <w:jc w:val="both"/>
        <w:rPr>
          <w:rFonts w:eastAsia="Calibri"/>
          <w:sz w:val="20"/>
          <w:szCs w:val="20"/>
        </w:rPr>
      </w:pPr>
      <w:r w:rsidRPr="002B6060">
        <w:rPr>
          <w:rFonts w:eastAsia="Calibri"/>
          <w:sz w:val="20"/>
          <w:szCs w:val="20"/>
        </w:rPr>
        <w:t xml:space="preserve">Подбор и разработка учебных материалов должны производится с учетом того, чтобы предоставлять этот материал в различных формах так, чтобы инвалиды с нарушениями слуха получали информацию визуально, с нарушениями зрения - аудиально (например, с использованием программ-синтезаторов речи) или с помощью </w:t>
      </w:r>
      <w:proofErr w:type="spellStart"/>
      <w:r w:rsidRPr="002B6060">
        <w:rPr>
          <w:rFonts w:eastAsia="Calibri"/>
          <w:sz w:val="20"/>
          <w:szCs w:val="20"/>
        </w:rPr>
        <w:t>тифлоинформационных</w:t>
      </w:r>
      <w:proofErr w:type="spellEnd"/>
      <w:r w:rsidRPr="002B6060">
        <w:rPr>
          <w:rFonts w:eastAsia="Calibri"/>
          <w:sz w:val="20"/>
          <w:szCs w:val="20"/>
        </w:rPr>
        <w:t xml:space="preserve"> устройств.</w:t>
      </w:r>
    </w:p>
    <w:p w:rsidR="002B6060" w:rsidRPr="002B6060" w:rsidRDefault="002B6060" w:rsidP="002B6060">
      <w:pPr>
        <w:shd w:val="clear" w:color="auto" w:fill="FFFFFF"/>
        <w:tabs>
          <w:tab w:val="left" w:pos="993"/>
        </w:tabs>
        <w:ind w:firstLine="709"/>
        <w:jc w:val="both"/>
        <w:rPr>
          <w:rFonts w:eastAsia="Calibri"/>
          <w:sz w:val="20"/>
          <w:szCs w:val="20"/>
        </w:rPr>
      </w:pPr>
      <w:r w:rsidRPr="002B6060">
        <w:rPr>
          <w:rFonts w:eastAsia="Calibri"/>
          <w:sz w:val="20"/>
          <w:szCs w:val="20"/>
        </w:rPr>
        <w:t>Выбор средств и методов обучения осуществляется самим преподавателям. При этом в образовательном процессе рекомендуется использование социально-активных и рефлексивных методов обучения, технологий социокультурной реабилитации с целью оказания помощи в установлении полноценных межличностных отношений студентов с ограниченными возможностями здоровья с преподавателями и другими студентами, создания комфортного психологического климата в студенческой группе.</w:t>
      </w:r>
    </w:p>
    <w:p w:rsidR="002B6060" w:rsidRPr="002B6060" w:rsidRDefault="002B6060" w:rsidP="002B6060">
      <w:pPr>
        <w:ind w:firstLine="709"/>
        <w:jc w:val="both"/>
        <w:rPr>
          <w:rFonts w:eastAsia="Calibri"/>
          <w:sz w:val="20"/>
          <w:szCs w:val="20"/>
        </w:rPr>
      </w:pPr>
      <w:r w:rsidRPr="002B6060">
        <w:rPr>
          <w:rFonts w:eastAsia="Calibri"/>
          <w:sz w:val="20"/>
          <w:szCs w:val="20"/>
        </w:rPr>
        <w:t>Разработка учебных материалов и организация учебного процесса проводится с учетом нормативных документов и локальных актов образовательной организации.</w:t>
      </w:r>
    </w:p>
    <w:p w:rsidR="002B6060" w:rsidRPr="002B6060" w:rsidRDefault="002B6060" w:rsidP="002B6060">
      <w:pPr>
        <w:ind w:firstLine="709"/>
        <w:jc w:val="both"/>
        <w:rPr>
          <w:rFonts w:eastAsia="Calibri"/>
          <w:sz w:val="20"/>
          <w:szCs w:val="20"/>
        </w:rPr>
      </w:pPr>
      <w:r w:rsidRPr="002B6060">
        <w:rPr>
          <w:rFonts w:eastAsia="Calibri"/>
          <w:sz w:val="20"/>
          <w:szCs w:val="20"/>
        </w:rPr>
        <w:t>В соответствии с нормативными документами инвалиды и лица с ограниченными возможностями здоровья по зрению имеют право присутствовать на занятиях вместе с ассистентом, оказывающим обучающемуся необходимую помощь; инвалиды и лица с ограниченными возможностями здоровья по слуху имеют право на использование звукоусиливающей аппаратуры.</w:t>
      </w:r>
    </w:p>
    <w:p w:rsidR="002B6060" w:rsidRPr="002B6060" w:rsidRDefault="002B6060" w:rsidP="002B6060">
      <w:pPr>
        <w:ind w:firstLine="709"/>
        <w:jc w:val="both"/>
        <w:rPr>
          <w:rFonts w:eastAsia="Calibri"/>
          <w:sz w:val="20"/>
          <w:szCs w:val="20"/>
        </w:rPr>
      </w:pPr>
      <w:r w:rsidRPr="002B6060">
        <w:rPr>
          <w:rFonts w:eastAsia="Calibri"/>
          <w:sz w:val="20"/>
          <w:szCs w:val="20"/>
        </w:rPr>
        <w:t>При проведении промежуточной аттестации по дисциплине обеспечивается соблюдение следующих общих требований:</w:t>
      </w:r>
    </w:p>
    <w:p w:rsidR="002B6060" w:rsidRPr="002B6060" w:rsidRDefault="002B6060" w:rsidP="002B6060">
      <w:pPr>
        <w:shd w:val="clear" w:color="auto" w:fill="FFFFFF"/>
        <w:tabs>
          <w:tab w:val="left" w:pos="888"/>
        </w:tabs>
        <w:ind w:firstLine="709"/>
        <w:jc w:val="both"/>
        <w:rPr>
          <w:rFonts w:eastAsia="Calibri"/>
          <w:sz w:val="20"/>
          <w:szCs w:val="20"/>
        </w:rPr>
      </w:pPr>
      <w:r w:rsidRPr="002B6060">
        <w:rPr>
          <w:rFonts w:eastAsia="Calibri"/>
          <w:sz w:val="20"/>
          <w:szCs w:val="20"/>
        </w:rPr>
        <w:t>-</w:t>
      </w:r>
      <w:r w:rsidRPr="002B6060">
        <w:rPr>
          <w:rFonts w:eastAsia="Calibri"/>
          <w:sz w:val="20"/>
          <w:szCs w:val="20"/>
        </w:rPr>
        <w:tab/>
        <w:t>проведение аттестации для инвалидов в одной аудитории совместно с обучающимися, не являющимися инвалидами, если это не создает трудностей для инвалидов и иных обучающихся при прохождении государственной итоговой аттестации;</w:t>
      </w:r>
    </w:p>
    <w:p w:rsidR="002B6060" w:rsidRPr="002B6060" w:rsidRDefault="002B6060" w:rsidP="002B6060">
      <w:pPr>
        <w:ind w:firstLine="709"/>
        <w:jc w:val="both"/>
        <w:rPr>
          <w:rFonts w:eastAsia="Calibri"/>
          <w:sz w:val="20"/>
          <w:szCs w:val="20"/>
        </w:rPr>
      </w:pPr>
      <w:r w:rsidRPr="002B6060">
        <w:rPr>
          <w:rFonts w:eastAsia="Calibri"/>
          <w:sz w:val="20"/>
          <w:szCs w:val="20"/>
        </w:rPr>
        <w:t>- присутствие в аудитории ассистента (ассистентов), оказывающего обучающимся инвалидам необходимую техническую помощь с учетом их индивидуальных особенностей(занять рабочее место, передвигаться, прочитать и оформить задание, общаться с экзаменатором);</w:t>
      </w:r>
    </w:p>
    <w:p w:rsidR="002B6060" w:rsidRPr="002B6060" w:rsidRDefault="002B6060" w:rsidP="002B6060">
      <w:pPr>
        <w:ind w:firstLine="709"/>
        <w:jc w:val="both"/>
        <w:rPr>
          <w:rFonts w:eastAsia="Calibri"/>
          <w:sz w:val="20"/>
          <w:szCs w:val="20"/>
        </w:rPr>
      </w:pPr>
      <w:r w:rsidRPr="002B6060">
        <w:rPr>
          <w:rFonts w:eastAsia="Calibri"/>
          <w:sz w:val="20"/>
          <w:szCs w:val="20"/>
        </w:rPr>
        <w:t>- пользование необходимыми обучающимся инвалидам техническими средствами при прохождении аттестации с учетом их индивидуальных особенностей;</w:t>
      </w:r>
    </w:p>
    <w:p w:rsidR="002B6060" w:rsidRPr="002B6060" w:rsidRDefault="002B6060" w:rsidP="002B6060">
      <w:pPr>
        <w:ind w:firstLine="709"/>
        <w:jc w:val="both"/>
        <w:rPr>
          <w:rFonts w:eastAsia="Calibri"/>
          <w:sz w:val="20"/>
          <w:szCs w:val="20"/>
        </w:rPr>
      </w:pPr>
      <w:r w:rsidRPr="002B6060">
        <w:rPr>
          <w:rFonts w:eastAsia="Calibri"/>
          <w:sz w:val="20"/>
          <w:szCs w:val="20"/>
        </w:rPr>
        <w:t>- обеспечение возможности беспрепятственного доступа обучающихся инвалидов в аудитории, туалетные и другие помещения, а также их пребывания в указанных помещениях.</w:t>
      </w:r>
    </w:p>
    <w:p w:rsidR="002B6060" w:rsidRPr="002B6060" w:rsidRDefault="002B6060" w:rsidP="002B6060">
      <w:pPr>
        <w:ind w:firstLine="709"/>
        <w:jc w:val="both"/>
        <w:rPr>
          <w:rFonts w:eastAsia="Calibri"/>
          <w:sz w:val="20"/>
          <w:szCs w:val="20"/>
        </w:rPr>
      </w:pPr>
      <w:r w:rsidRPr="002B6060">
        <w:rPr>
          <w:rFonts w:eastAsia="Calibri"/>
          <w:sz w:val="20"/>
          <w:szCs w:val="20"/>
        </w:rPr>
        <w:t>По письменному заявлению обучающегося инвалида продолжительность сдачи обучающимся инвалидом экзамена может быть увеличена по отношению к установленной продолжительности его сдачи:</w:t>
      </w:r>
    </w:p>
    <w:p w:rsidR="002B6060" w:rsidRPr="002B6060" w:rsidRDefault="002B6060" w:rsidP="002B6060">
      <w:pPr>
        <w:ind w:firstLine="709"/>
        <w:jc w:val="both"/>
        <w:rPr>
          <w:rFonts w:eastAsia="Calibri"/>
          <w:sz w:val="20"/>
          <w:szCs w:val="20"/>
        </w:rPr>
      </w:pPr>
      <w:r w:rsidRPr="002B6060">
        <w:rPr>
          <w:rFonts w:eastAsia="Calibri"/>
          <w:sz w:val="20"/>
          <w:szCs w:val="20"/>
        </w:rPr>
        <w:t>- продолжительность сдачи экзамена, проводимого в письменной форме, - не более чем на 90 минут;</w:t>
      </w:r>
    </w:p>
    <w:p w:rsidR="002B6060" w:rsidRPr="002B6060" w:rsidRDefault="002B6060" w:rsidP="002B6060">
      <w:pPr>
        <w:ind w:firstLine="709"/>
        <w:jc w:val="both"/>
        <w:rPr>
          <w:rFonts w:eastAsia="Calibri"/>
          <w:sz w:val="20"/>
          <w:szCs w:val="20"/>
        </w:rPr>
      </w:pPr>
      <w:r w:rsidRPr="002B6060">
        <w:rPr>
          <w:rFonts w:eastAsia="Calibri"/>
          <w:sz w:val="20"/>
          <w:szCs w:val="20"/>
        </w:rPr>
        <w:t>- продолжительность подготовки обучающегося к ответу на экзамене, проводимом в устной форме, - не более чем на 20 минут.</w:t>
      </w:r>
    </w:p>
    <w:p w:rsidR="002B6060" w:rsidRPr="002B6060" w:rsidRDefault="002B6060" w:rsidP="002B6060">
      <w:pPr>
        <w:ind w:firstLine="709"/>
        <w:jc w:val="both"/>
        <w:rPr>
          <w:rFonts w:eastAsia="Calibri"/>
          <w:sz w:val="20"/>
          <w:szCs w:val="20"/>
        </w:rPr>
      </w:pPr>
      <w:r w:rsidRPr="002B6060">
        <w:rPr>
          <w:rFonts w:eastAsia="Calibri"/>
          <w:sz w:val="20"/>
          <w:szCs w:val="20"/>
        </w:rPr>
        <w:t>В зависимости от индивидуальных особенностей обучающихся с ограниченными возможностями здоровья организация обеспечивает выполнение следующих требований при проведении аттестации:</w:t>
      </w:r>
    </w:p>
    <w:p w:rsidR="002B6060" w:rsidRPr="002B6060" w:rsidRDefault="002B6060" w:rsidP="002B6060">
      <w:pPr>
        <w:ind w:firstLine="709"/>
        <w:jc w:val="both"/>
        <w:rPr>
          <w:rFonts w:eastAsia="Calibri"/>
          <w:sz w:val="20"/>
          <w:szCs w:val="20"/>
        </w:rPr>
      </w:pPr>
      <w:r w:rsidRPr="002B6060">
        <w:rPr>
          <w:rFonts w:eastAsia="Calibri"/>
          <w:sz w:val="20"/>
          <w:szCs w:val="20"/>
        </w:rPr>
        <w:t>а) для слепых:</w:t>
      </w:r>
    </w:p>
    <w:p w:rsidR="002B6060" w:rsidRPr="002B6060" w:rsidRDefault="002B6060" w:rsidP="002B6060">
      <w:pPr>
        <w:shd w:val="clear" w:color="auto" w:fill="FFFFFF"/>
        <w:tabs>
          <w:tab w:val="left" w:pos="955"/>
        </w:tabs>
        <w:ind w:firstLine="709"/>
        <w:jc w:val="both"/>
        <w:rPr>
          <w:rFonts w:eastAsia="Calibri"/>
          <w:sz w:val="20"/>
          <w:szCs w:val="20"/>
        </w:rPr>
      </w:pPr>
      <w:r w:rsidRPr="002B6060">
        <w:rPr>
          <w:rFonts w:eastAsia="Calibri"/>
          <w:sz w:val="20"/>
          <w:szCs w:val="20"/>
        </w:rPr>
        <w:t>-</w:t>
      </w:r>
      <w:r w:rsidRPr="002B6060">
        <w:rPr>
          <w:rFonts w:eastAsia="Calibri"/>
          <w:sz w:val="20"/>
          <w:szCs w:val="20"/>
        </w:rPr>
        <w:tab/>
        <w:t>задания и иные материалы для сдачи экзамена оформляются в виде электронного документа, доступного с помощью компьютера со специализированным программным обеспечением для слепых, либо зачитываются ассистентом;</w:t>
      </w:r>
    </w:p>
    <w:p w:rsidR="002B6060" w:rsidRPr="002B6060" w:rsidRDefault="002B6060" w:rsidP="002B6060">
      <w:pPr>
        <w:ind w:firstLine="709"/>
        <w:jc w:val="both"/>
        <w:rPr>
          <w:rFonts w:eastAsia="Calibri"/>
          <w:sz w:val="20"/>
          <w:szCs w:val="20"/>
        </w:rPr>
      </w:pPr>
      <w:r w:rsidRPr="002B6060">
        <w:rPr>
          <w:rFonts w:eastAsia="Calibri"/>
          <w:sz w:val="20"/>
          <w:szCs w:val="20"/>
        </w:rPr>
        <w:t xml:space="preserve">- письменные задания выполняются обучающимися с использованием клавиатуры с азбукой Брайля, либо </w:t>
      </w:r>
      <w:proofErr w:type="spellStart"/>
      <w:r w:rsidRPr="002B6060">
        <w:rPr>
          <w:rFonts w:eastAsia="Calibri"/>
          <w:sz w:val="20"/>
          <w:szCs w:val="20"/>
        </w:rPr>
        <w:t>надиктовываются</w:t>
      </w:r>
      <w:proofErr w:type="spellEnd"/>
      <w:r w:rsidRPr="002B6060">
        <w:rPr>
          <w:rFonts w:eastAsia="Calibri"/>
          <w:sz w:val="20"/>
          <w:szCs w:val="20"/>
        </w:rPr>
        <w:t xml:space="preserve"> ассистенту;</w:t>
      </w:r>
    </w:p>
    <w:p w:rsidR="002B6060" w:rsidRPr="002B6060" w:rsidRDefault="002B6060" w:rsidP="002B6060">
      <w:pPr>
        <w:ind w:firstLine="709"/>
        <w:jc w:val="both"/>
        <w:rPr>
          <w:rFonts w:eastAsia="Calibri"/>
          <w:sz w:val="20"/>
          <w:szCs w:val="20"/>
        </w:rPr>
      </w:pPr>
      <w:r w:rsidRPr="002B6060">
        <w:rPr>
          <w:rFonts w:eastAsia="Calibri"/>
          <w:sz w:val="20"/>
          <w:szCs w:val="20"/>
        </w:rPr>
        <w:t>б) для слабовидящих:</w:t>
      </w:r>
    </w:p>
    <w:p w:rsidR="002B6060" w:rsidRPr="002B6060" w:rsidRDefault="002B6060" w:rsidP="002B6060">
      <w:pPr>
        <w:ind w:firstLine="709"/>
        <w:jc w:val="both"/>
        <w:rPr>
          <w:rFonts w:eastAsia="Calibri"/>
          <w:sz w:val="20"/>
          <w:szCs w:val="20"/>
        </w:rPr>
      </w:pPr>
      <w:r w:rsidRPr="002B6060">
        <w:rPr>
          <w:rFonts w:eastAsia="Calibri"/>
          <w:sz w:val="20"/>
          <w:szCs w:val="20"/>
        </w:rPr>
        <w:lastRenderedPageBreak/>
        <w:t xml:space="preserve">- задания и иные материалы для сдачи экзамена оформляются увеличенным шрифтом и\или использованием специализированным программным обеспечением </w:t>
      </w:r>
      <w:proofErr w:type="spellStart"/>
      <w:r w:rsidRPr="002B6060">
        <w:rPr>
          <w:rFonts w:eastAsia="Calibri"/>
          <w:sz w:val="20"/>
          <w:szCs w:val="20"/>
        </w:rPr>
        <w:t>Jaws</w:t>
      </w:r>
      <w:proofErr w:type="spellEnd"/>
      <w:r w:rsidRPr="002B6060">
        <w:rPr>
          <w:rFonts w:eastAsia="Calibri"/>
          <w:sz w:val="20"/>
          <w:szCs w:val="20"/>
        </w:rPr>
        <w:t>;</w:t>
      </w:r>
    </w:p>
    <w:p w:rsidR="002B6060" w:rsidRPr="002B6060" w:rsidRDefault="002B6060" w:rsidP="002B6060">
      <w:pPr>
        <w:ind w:firstLine="709"/>
        <w:jc w:val="both"/>
        <w:rPr>
          <w:rFonts w:eastAsia="Calibri"/>
          <w:sz w:val="20"/>
          <w:szCs w:val="20"/>
        </w:rPr>
      </w:pPr>
      <w:r w:rsidRPr="002B6060">
        <w:rPr>
          <w:rFonts w:eastAsia="Calibri"/>
          <w:sz w:val="20"/>
          <w:szCs w:val="20"/>
        </w:rPr>
        <w:t>- обеспечивается индивидуальное равномерное освещение не менее 300 люкс;</w:t>
      </w:r>
    </w:p>
    <w:p w:rsidR="002B6060" w:rsidRPr="002B6060" w:rsidRDefault="002B6060" w:rsidP="002B6060">
      <w:pPr>
        <w:ind w:firstLine="709"/>
        <w:jc w:val="both"/>
        <w:rPr>
          <w:rFonts w:eastAsia="Calibri"/>
          <w:sz w:val="20"/>
          <w:szCs w:val="20"/>
        </w:rPr>
      </w:pPr>
      <w:r w:rsidRPr="002B6060">
        <w:rPr>
          <w:rFonts w:eastAsia="Calibri"/>
          <w:sz w:val="20"/>
          <w:szCs w:val="20"/>
        </w:rPr>
        <w:t xml:space="preserve">- при необходимости обучающимся предоставляется увеличивающее </w:t>
      </w:r>
      <w:proofErr w:type="spellStart"/>
      <w:r w:rsidRPr="002B6060">
        <w:rPr>
          <w:rFonts w:eastAsia="Calibri"/>
          <w:sz w:val="20"/>
          <w:szCs w:val="20"/>
        </w:rPr>
        <w:t>устройство,допускается</w:t>
      </w:r>
      <w:proofErr w:type="spellEnd"/>
      <w:r w:rsidRPr="002B6060">
        <w:rPr>
          <w:rFonts w:eastAsia="Calibri"/>
          <w:sz w:val="20"/>
          <w:szCs w:val="20"/>
        </w:rPr>
        <w:t xml:space="preserve"> использование увеличивающих устройств, имеющихся у обучающихся;</w:t>
      </w:r>
    </w:p>
    <w:p w:rsidR="002B6060" w:rsidRPr="002B6060" w:rsidRDefault="002B6060" w:rsidP="002B6060">
      <w:pPr>
        <w:ind w:firstLine="709"/>
        <w:jc w:val="both"/>
        <w:rPr>
          <w:rFonts w:eastAsia="Calibri"/>
          <w:sz w:val="20"/>
          <w:szCs w:val="20"/>
        </w:rPr>
      </w:pPr>
      <w:r w:rsidRPr="002B6060">
        <w:rPr>
          <w:rFonts w:eastAsia="Calibri"/>
          <w:sz w:val="20"/>
          <w:szCs w:val="20"/>
        </w:rPr>
        <w:t>в) для глухих и слабослышащих, с тяжелыми нарушениями речи:</w:t>
      </w:r>
    </w:p>
    <w:p w:rsidR="002B6060" w:rsidRPr="002B6060" w:rsidRDefault="002B6060" w:rsidP="002B6060">
      <w:pPr>
        <w:ind w:firstLine="709"/>
        <w:jc w:val="both"/>
        <w:rPr>
          <w:rFonts w:eastAsia="Calibri"/>
          <w:sz w:val="20"/>
          <w:szCs w:val="20"/>
        </w:rPr>
      </w:pPr>
      <w:r w:rsidRPr="002B6060">
        <w:rPr>
          <w:rFonts w:eastAsia="Calibri"/>
          <w:sz w:val="20"/>
          <w:szCs w:val="20"/>
        </w:rPr>
        <w:t>- имеется в наличии информационная система "Исток" для слабослышащих коллективного пользования;</w:t>
      </w:r>
    </w:p>
    <w:p w:rsidR="002B6060" w:rsidRPr="002B6060" w:rsidRDefault="002B6060" w:rsidP="002B6060">
      <w:pPr>
        <w:ind w:firstLine="709"/>
        <w:jc w:val="both"/>
        <w:rPr>
          <w:rFonts w:eastAsia="Calibri"/>
          <w:sz w:val="20"/>
          <w:szCs w:val="20"/>
        </w:rPr>
      </w:pPr>
      <w:r w:rsidRPr="002B6060">
        <w:rPr>
          <w:rFonts w:eastAsia="Calibri"/>
          <w:sz w:val="20"/>
          <w:szCs w:val="20"/>
        </w:rPr>
        <w:t>- по их желанию испытания проводятся в электронной или письменной форме;</w:t>
      </w:r>
    </w:p>
    <w:p w:rsidR="002B6060" w:rsidRPr="002B6060" w:rsidRDefault="002B6060" w:rsidP="002B6060">
      <w:pPr>
        <w:ind w:firstLine="709"/>
        <w:jc w:val="both"/>
        <w:rPr>
          <w:rFonts w:eastAsia="Calibri"/>
          <w:sz w:val="20"/>
          <w:szCs w:val="20"/>
        </w:rPr>
      </w:pPr>
      <w:r w:rsidRPr="002B6060">
        <w:rPr>
          <w:rFonts w:eastAsia="Calibri"/>
          <w:sz w:val="20"/>
          <w:szCs w:val="20"/>
        </w:rPr>
        <w:t>г) для лиц с нарушениями опорно-двигательного аппарата:</w:t>
      </w:r>
    </w:p>
    <w:p w:rsidR="002B6060" w:rsidRPr="002B6060" w:rsidRDefault="002B6060" w:rsidP="002B6060">
      <w:pPr>
        <w:ind w:firstLine="709"/>
        <w:jc w:val="both"/>
        <w:rPr>
          <w:rFonts w:eastAsia="Calibri"/>
          <w:sz w:val="20"/>
          <w:szCs w:val="20"/>
        </w:rPr>
      </w:pPr>
      <w:r w:rsidRPr="002B6060">
        <w:rPr>
          <w:rFonts w:eastAsia="Calibri"/>
          <w:sz w:val="20"/>
          <w:szCs w:val="20"/>
        </w:rPr>
        <w:t xml:space="preserve">- тестовые и </w:t>
      </w:r>
      <w:proofErr w:type="spellStart"/>
      <w:r w:rsidRPr="002B6060">
        <w:rPr>
          <w:rFonts w:eastAsia="Calibri"/>
          <w:sz w:val="20"/>
          <w:szCs w:val="20"/>
        </w:rPr>
        <w:t>тренинговые</w:t>
      </w:r>
      <w:proofErr w:type="spellEnd"/>
      <w:r w:rsidRPr="002B6060">
        <w:rPr>
          <w:rFonts w:eastAsia="Calibri"/>
          <w:sz w:val="20"/>
          <w:szCs w:val="20"/>
        </w:rPr>
        <w:t xml:space="preserve"> задания по текущей и промежуточной аттестации выполняются обучающимися на компьютере через сайт «Личная студия" с использованием электронного обучения, дистанционных технологий;</w:t>
      </w:r>
    </w:p>
    <w:p w:rsidR="002B6060" w:rsidRPr="002B6060" w:rsidRDefault="002B6060" w:rsidP="002B6060">
      <w:pPr>
        <w:ind w:firstLine="709"/>
        <w:jc w:val="both"/>
        <w:rPr>
          <w:rFonts w:eastAsia="Calibri"/>
          <w:sz w:val="20"/>
          <w:szCs w:val="20"/>
        </w:rPr>
      </w:pPr>
      <w:r w:rsidRPr="002B6060">
        <w:rPr>
          <w:rFonts w:eastAsia="Calibri"/>
          <w:sz w:val="20"/>
          <w:szCs w:val="20"/>
        </w:rPr>
        <w:t>- для обучения лиц с нарушениями опорно-двигательного аппарата используется электронный образовательный ресурс, электронная информационно-образовательная среда;</w:t>
      </w:r>
    </w:p>
    <w:p w:rsidR="002B6060" w:rsidRPr="002B6060" w:rsidRDefault="002B6060" w:rsidP="002B6060">
      <w:pPr>
        <w:ind w:firstLine="709"/>
        <w:jc w:val="both"/>
        <w:rPr>
          <w:rFonts w:eastAsia="Calibri"/>
          <w:sz w:val="20"/>
          <w:szCs w:val="20"/>
        </w:rPr>
      </w:pPr>
      <w:r w:rsidRPr="002B6060">
        <w:rPr>
          <w:rFonts w:eastAsia="Calibri"/>
          <w:sz w:val="20"/>
          <w:szCs w:val="20"/>
        </w:rPr>
        <w:t>- по их желанию испытания проводятся в устной форме.</w:t>
      </w:r>
    </w:p>
    <w:p w:rsidR="002B6060" w:rsidRPr="002B6060" w:rsidRDefault="002B6060" w:rsidP="002B6060">
      <w:pPr>
        <w:ind w:firstLine="709"/>
        <w:jc w:val="both"/>
        <w:rPr>
          <w:rFonts w:eastAsia="Calibri"/>
          <w:sz w:val="20"/>
          <w:szCs w:val="20"/>
        </w:rPr>
      </w:pPr>
      <w:r w:rsidRPr="002B6060">
        <w:rPr>
          <w:rFonts w:eastAsia="Calibri"/>
          <w:sz w:val="20"/>
          <w:szCs w:val="20"/>
        </w:rPr>
        <w:t>О необходимости обеспечения специальных условий для проведения аттестации обучающийся должен сообщить письменно не позднее, чем за 10 дней до начала аттестации. К заявлению прилагаются документы, подтверждающие наличие у обучающегося индивидуальных особенностей (при отсутствии указанных документов в организации).</w:t>
      </w:r>
    </w:p>
    <w:p w:rsidR="002B6060" w:rsidRDefault="002B6060" w:rsidP="002368CA">
      <w:pPr>
        <w:ind w:firstLine="709"/>
        <w:rPr>
          <w:b/>
          <w:sz w:val="20"/>
          <w:szCs w:val="20"/>
        </w:rPr>
      </w:pPr>
    </w:p>
    <w:p w:rsidR="002368CA" w:rsidRPr="003D14DD" w:rsidRDefault="002368CA" w:rsidP="002368CA">
      <w:pPr>
        <w:ind w:firstLine="709"/>
        <w:rPr>
          <w:b/>
          <w:sz w:val="20"/>
          <w:szCs w:val="20"/>
        </w:rPr>
      </w:pPr>
      <w:r w:rsidRPr="003D14DD">
        <w:rPr>
          <w:b/>
          <w:sz w:val="20"/>
          <w:szCs w:val="20"/>
        </w:rPr>
        <w:t xml:space="preserve">6.4 Методические рекомендации по самостоятельной работе студентов </w:t>
      </w:r>
    </w:p>
    <w:p w:rsidR="002368CA" w:rsidRPr="003D14DD" w:rsidRDefault="002368CA" w:rsidP="002368CA">
      <w:pPr>
        <w:shd w:val="clear" w:color="auto" w:fill="FFFFFF"/>
        <w:ind w:firstLine="709"/>
        <w:jc w:val="both"/>
        <w:rPr>
          <w:sz w:val="20"/>
          <w:szCs w:val="20"/>
        </w:rPr>
      </w:pPr>
      <w:r w:rsidRPr="003D14DD">
        <w:rPr>
          <w:sz w:val="20"/>
          <w:szCs w:val="20"/>
        </w:rPr>
        <w:t>Цель самостоятельной работы - подготовка современного компетентного специалиста и формирование способностей и навыков к непрерывному самообразованию и профессиональному совершенствованию.</w:t>
      </w:r>
    </w:p>
    <w:p w:rsidR="002368CA" w:rsidRPr="003D14DD" w:rsidRDefault="002368CA" w:rsidP="002368CA">
      <w:pPr>
        <w:shd w:val="clear" w:color="auto" w:fill="FFFFFF"/>
        <w:ind w:firstLine="709"/>
        <w:jc w:val="both"/>
        <w:rPr>
          <w:sz w:val="20"/>
          <w:szCs w:val="20"/>
        </w:rPr>
      </w:pPr>
      <w:r w:rsidRPr="003D14DD">
        <w:rPr>
          <w:sz w:val="20"/>
          <w:szCs w:val="20"/>
        </w:rPr>
        <w:t>Реализация поставленной цели предполагает решение следующих задач:</w:t>
      </w:r>
    </w:p>
    <w:p w:rsidR="002368CA" w:rsidRPr="003D14DD" w:rsidRDefault="002368CA" w:rsidP="002368CA">
      <w:pPr>
        <w:shd w:val="clear" w:color="auto" w:fill="FFFFFF"/>
        <w:tabs>
          <w:tab w:val="left" w:pos="893"/>
        </w:tabs>
        <w:ind w:firstLine="709"/>
        <w:jc w:val="both"/>
        <w:rPr>
          <w:sz w:val="20"/>
          <w:szCs w:val="20"/>
        </w:rPr>
      </w:pPr>
      <w:r w:rsidRPr="003D14DD">
        <w:rPr>
          <w:sz w:val="20"/>
          <w:szCs w:val="20"/>
        </w:rPr>
        <w:t>-</w:t>
      </w:r>
      <w:r w:rsidRPr="003D14DD">
        <w:rPr>
          <w:sz w:val="20"/>
          <w:szCs w:val="20"/>
        </w:rPr>
        <w:tab/>
        <w:t>качественное освоение теоретического материала по изучаемой дисциплине, углубление</w:t>
      </w:r>
      <w:r w:rsidRPr="003D14DD">
        <w:rPr>
          <w:sz w:val="20"/>
          <w:szCs w:val="20"/>
        </w:rPr>
        <w:br/>
        <w:t xml:space="preserve">и расширение теоретических знаний с целью их применения на уровне </w:t>
      </w:r>
      <w:proofErr w:type="spellStart"/>
      <w:r w:rsidRPr="003D14DD">
        <w:rPr>
          <w:sz w:val="20"/>
          <w:szCs w:val="20"/>
        </w:rPr>
        <w:t>межпредметных</w:t>
      </w:r>
      <w:proofErr w:type="spellEnd"/>
      <w:r w:rsidRPr="003D14DD">
        <w:rPr>
          <w:sz w:val="20"/>
          <w:szCs w:val="20"/>
        </w:rPr>
        <w:t xml:space="preserve"> связей;</w:t>
      </w:r>
    </w:p>
    <w:p w:rsidR="002368CA" w:rsidRPr="003D14DD" w:rsidRDefault="002368CA" w:rsidP="002368CA">
      <w:pPr>
        <w:shd w:val="clear" w:color="auto" w:fill="FFFFFF"/>
        <w:tabs>
          <w:tab w:val="left" w:pos="984"/>
        </w:tabs>
        <w:ind w:firstLine="709"/>
        <w:jc w:val="both"/>
        <w:rPr>
          <w:sz w:val="20"/>
          <w:szCs w:val="20"/>
        </w:rPr>
      </w:pPr>
      <w:r w:rsidRPr="003D14DD">
        <w:rPr>
          <w:sz w:val="20"/>
          <w:szCs w:val="20"/>
        </w:rPr>
        <w:t>-</w:t>
      </w:r>
      <w:r w:rsidRPr="003D14DD">
        <w:rPr>
          <w:sz w:val="20"/>
          <w:szCs w:val="20"/>
        </w:rPr>
        <w:tab/>
        <w:t>систематизация    и    закрепление    полученных    теоретических    знаний    и    практических навыков;</w:t>
      </w:r>
    </w:p>
    <w:p w:rsidR="002368CA" w:rsidRPr="003D14DD" w:rsidRDefault="002368CA" w:rsidP="002368CA">
      <w:pPr>
        <w:shd w:val="clear" w:color="auto" w:fill="FFFFFF"/>
        <w:tabs>
          <w:tab w:val="left" w:pos="907"/>
        </w:tabs>
        <w:ind w:firstLine="709"/>
        <w:jc w:val="both"/>
        <w:rPr>
          <w:sz w:val="20"/>
          <w:szCs w:val="20"/>
        </w:rPr>
      </w:pPr>
      <w:r w:rsidRPr="003D14DD">
        <w:rPr>
          <w:sz w:val="20"/>
          <w:szCs w:val="20"/>
        </w:rPr>
        <w:t>-</w:t>
      </w:r>
      <w:r w:rsidRPr="003D14DD">
        <w:rPr>
          <w:sz w:val="20"/>
          <w:szCs w:val="20"/>
        </w:rPr>
        <w:tab/>
        <w:t>формирование умений по поиску и использованию нормативной, правовой, справочной</w:t>
      </w:r>
      <w:r w:rsidRPr="003D14DD">
        <w:rPr>
          <w:sz w:val="20"/>
          <w:szCs w:val="20"/>
        </w:rPr>
        <w:br/>
        <w:t>и специальной литературы, а также других источников информации;</w:t>
      </w:r>
    </w:p>
    <w:p w:rsidR="002368CA" w:rsidRPr="003D14DD" w:rsidRDefault="002368CA" w:rsidP="002368CA">
      <w:pPr>
        <w:shd w:val="clear" w:color="auto" w:fill="FFFFFF"/>
        <w:tabs>
          <w:tab w:val="left" w:pos="1037"/>
        </w:tabs>
        <w:ind w:firstLine="709"/>
        <w:jc w:val="both"/>
        <w:rPr>
          <w:sz w:val="20"/>
          <w:szCs w:val="20"/>
        </w:rPr>
      </w:pPr>
      <w:r w:rsidRPr="003D14DD">
        <w:rPr>
          <w:sz w:val="20"/>
          <w:szCs w:val="20"/>
        </w:rPr>
        <w:t>-</w:t>
      </w:r>
      <w:r w:rsidRPr="003D14DD">
        <w:rPr>
          <w:sz w:val="20"/>
          <w:szCs w:val="20"/>
        </w:rPr>
        <w:tab/>
        <w:t>развитие     познавательных      способностей     и     активности,     творческой     инициативы, самостоятельности, ответственности и организованности;</w:t>
      </w:r>
    </w:p>
    <w:p w:rsidR="002368CA" w:rsidRPr="003D14DD" w:rsidRDefault="002368CA" w:rsidP="002368CA">
      <w:pPr>
        <w:shd w:val="clear" w:color="auto" w:fill="FFFFFF"/>
        <w:tabs>
          <w:tab w:val="left" w:pos="1090"/>
        </w:tabs>
        <w:ind w:firstLine="709"/>
        <w:jc w:val="both"/>
        <w:rPr>
          <w:sz w:val="20"/>
          <w:szCs w:val="20"/>
        </w:rPr>
      </w:pPr>
      <w:r w:rsidRPr="003D14DD">
        <w:rPr>
          <w:sz w:val="20"/>
          <w:szCs w:val="20"/>
        </w:rPr>
        <w:t>-</w:t>
      </w:r>
      <w:r w:rsidRPr="003D14DD">
        <w:rPr>
          <w:sz w:val="20"/>
          <w:szCs w:val="20"/>
        </w:rPr>
        <w:tab/>
        <w:t>формирование       самостоятельности       мышления,       способностей       к       саморазвитию,</w:t>
      </w:r>
      <w:r w:rsidRPr="003D14DD">
        <w:rPr>
          <w:sz w:val="20"/>
          <w:szCs w:val="20"/>
        </w:rPr>
        <w:br/>
        <w:t>самообразованию, самосовершенствованию и самореализации;</w:t>
      </w:r>
    </w:p>
    <w:p w:rsidR="002368CA" w:rsidRPr="003D14DD" w:rsidRDefault="002368CA" w:rsidP="002368CA">
      <w:pPr>
        <w:widowControl w:val="0"/>
        <w:numPr>
          <w:ilvl w:val="0"/>
          <w:numId w:val="20"/>
        </w:numPr>
        <w:shd w:val="clear" w:color="auto" w:fill="FFFFFF"/>
        <w:tabs>
          <w:tab w:val="left" w:pos="888"/>
        </w:tabs>
        <w:autoSpaceDE w:val="0"/>
        <w:autoSpaceDN w:val="0"/>
        <w:adjustRightInd w:val="0"/>
        <w:ind w:left="720" w:hanging="360"/>
        <w:jc w:val="both"/>
        <w:rPr>
          <w:sz w:val="20"/>
          <w:szCs w:val="20"/>
        </w:rPr>
      </w:pPr>
      <w:r w:rsidRPr="003D14DD">
        <w:rPr>
          <w:sz w:val="20"/>
          <w:szCs w:val="20"/>
        </w:rPr>
        <w:t>развитие научно-исследовательских навыков;</w:t>
      </w:r>
    </w:p>
    <w:p w:rsidR="002368CA" w:rsidRPr="003D14DD" w:rsidRDefault="002368CA" w:rsidP="002368CA">
      <w:pPr>
        <w:widowControl w:val="0"/>
        <w:numPr>
          <w:ilvl w:val="0"/>
          <w:numId w:val="20"/>
        </w:numPr>
        <w:shd w:val="clear" w:color="auto" w:fill="FFFFFF"/>
        <w:tabs>
          <w:tab w:val="left" w:pos="888"/>
        </w:tabs>
        <w:autoSpaceDE w:val="0"/>
        <w:autoSpaceDN w:val="0"/>
        <w:adjustRightInd w:val="0"/>
        <w:ind w:left="720" w:hanging="360"/>
        <w:jc w:val="both"/>
        <w:rPr>
          <w:sz w:val="20"/>
          <w:szCs w:val="20"/>
        </w:rPr>
      </w:pPr>
      <w:r w:rsidRPr="003D14DD">
        <w:rPr>
          <w:sz w:val="20"/>
          <w:szCs w:val="20"/>
        </w:rPr>
        <w:t>формирование умения решать практические задачи (в профессиональной деятельности), используя приобретенные знания, способности и навыки.</w:t>
      </w:r>
    </w:p>
    <w:p w:rsidR="002368CA" w:rsidRPr="003D14DD" w:rsidRDefault="002368CA" w:rsidP="002368CA">
      <w:pPr>
        <w:shd w:val="clear" w:color="auto" w:fill="FFFFFF"/>
        <w:ind w:firstLine="709"/>
        <w:jc w:val="both"/>
        <w:rPr>
          <w:sz w:val="20"/>
          <w:szCs w:val="20"/>
        </w:rPr>
      </w:pPr>
      <w:r w:rsidRPr="003D14DD">
        <w:rPr>
          <w:sz w:val="20"/>
          <w:szCs w:val="20"/>
        </w:rPr>
        <w:t>Самостоятельная работа является неотъемлемой частью образовательного процесса.</w:t>
      </w:r>
    </w:p>
    <w:p w:rsidR="002368CA" w:rsidRPr="003D14DD" w:rsidRDefault="002368CA" w:rsidP="002368CA">
      <w:pPr>
        <w:shd w:val="clear" w:color="auto" w:fill="FFFFFF"/>
        <w:ind w:firstLine="709"/>
        <w:jc w:val="both"/>
        <w:rPr>
          <w:sz w:val="20"/>
          <w:szCs w:val="20"/>
        </w:rPr>
      </w:pPr>
      <w:r w:rsidRPr="003D14DD">
        <w:rPr>
          <w:sz w:val="20"/>
          <w:szCs w:val="20"/>
        </w:rPr>
        <w:t>Самостоятельная работа предполагает инициативу самого обучающегося в процессе сбора и усвоения информации, приобретения новых знаний, умений и навыков и ответственность его за планирование, реализацию и оценку результатов учебной деятельности. Процесс освоения знаний при самостоятельной работе не обособлен от других форм обучения.</w:t>
      </w:r>
    </w:p>
    <w:p w:rsidR="002368CA" w:rsidRPr="003D14DD" w:rsidRDefault="002368CA" w:rsidP="002368CA">
      <w:pPr>
        <w:shd w:val="clear" w:color="auto" w:fill="FFFFFF"/>
        <w:ind w:firstLine="709"/>
        <w:jc w:val="both"/>
        <w:rPr>
          <w:sz w:val="20"/>
          <w:szCs w:val="20"/>
        </w:rPr>
      </w:pPr>
      <w:r w:rsidRPr="003D14DD">
        <w:rPr>
          <w:sz w:val="20"/>
          <w:szCs w:val="20"/>
        </w:rPr>
        <w:t>Самостоятельная работа должна:</w:t>
      </w:r>
    </w:p>
    <w:p w:rsidR="002368CA" w:rsidRPr="003D14DD" w:rsidRDefault="002368CA" w:rsidP="002368CA">
      <w:pPr>
        <w:shd w:val="clear" w:color="auto" w:fill="FFFFFF"/>
        <w:tabs>
          <w:tab w:val="left" w:pos="907"/>
        </w:tabs>
        <w:ind w:firstLine="709"/>
        <w:jc w:val="both"/>
        <w:rPr>
          <w:sz w:val="20"/>
          <w:szCs w:val="20"/>
        </w:rPr>
      </w:pPr>
      <w:r w:rsidRPr="003D14DD">
        <w:rPr>
          <w:sz w:val="20"/>
          <w:szCs w:val="20"/>
        </w:rPr>
        <w:t>-</w:t>
      </w:r>
      <w:r w:rsidRPr="003D14DD">
        <w:rPr>
          <w:sz w:val="20"/>
          <w:szCs w:val="20"/>
        </w:rPr>
        <w:tab/>
        <w:t>быть выполнена индивидуально (или являться частью коллективной работы). В случае,</w:t>
      </w:r>
      <w:r w:rsidRPr="003D14DD">
        <w:rPr>
          <w:sz w:val="20"/>
          <w:szCs w:val="20"/>
        </w:rPr>
        <w:br/>
        <w:t>когда СР подготовлена в порядке выполнения группового задания, в работе делается</w:t>
      </w:r>
      <w:r w:rsidRPr="003D14DD">
        <w:rPr>
          <w:sz w:val="20"/>
          <w:szCs w:val="20"/>
        </w:rPr>
        <w:br/>
        <w:t>соответствующая оговорка;</w:t>
      </w:r>
    </w:p>
    <w:p w:rsidR="002368CA" w:rsidRPr="003D14DD" w:rsidRDefault="002368CA" w:rsidP="002368CA">
      <w:pPr>
        <w:shd w:val="clear" w:color="auto" w:fill="FFFFFF"/>
        <w:tabs>
          <w:tab w:val="left" w:pos="1085"/>
        </w:tabs>
        <w:ind w:firstLine="709"/>
        <w:jc w:val="both"/>
        <w:rPr>
          <w:sz w:val="20"/>
          <w:szCs w:val="20"/>
        </w:rPr>
      </w:pPr>
      <w:r w:rsidRPr="003D14DD">
        <w:rPr>
          <w:sz w:val="20"/>
          <w:szCs w:val="20"/>
        </w:rPr>
        <w:t>-</w:t>
      </w:r>
      <w:r w:rsidRPr="003D14DD">
        <w:rPr>
          <w:sz w:val="20"/>
          <w:szCs w:val="20"/>
        </w:rPr>
        <w:tab/>
        <w:t>представлять собой законченную разработку (этап разработки), в которой</w:t>
      </w:r>
      <w:r w:rsidRPr="003D14DD">
        <w:rPr>
          <w:sz w:val="20"/>
          <w:szCs w:val="20"/>
        </w:rPr>
        <w:br/>
        <w:t>анализируются актуальные проблемы по определенной теме и ее отдельных аспектов;</w:t>
      </w:r>
    </w:p>
    <w:p w:rsidR="002368CA" w:rsidRPr="003D14DD" w:rsidRDefault="002368CA" w:rsidP="002368CA">
      <w:pPr>
        <w:widowControl w:val="0"/>
        <w:numPr>
          <w:ilvl w:val="0"/>
          <w:numId w:val="20"/>
        </w:numPr>
        <w:shd w:val="clear" w:color="auto" w:fill="FFFFFF"/>
        <w:tabs>
          <w:tab w:val="left" w:pos="888"/>
        </w:tabs>
        <w:autoSpaceDE w:val="0"/>
        <w:autoSpaceDN w:val="0"/>
        <w:adjustRightInd w:val="0"/>
        <w:ind w:left="720" w:hanging="360"/>
        <w:jc w:val="both"/>
        <w:rPr>
          <w:sz w:val="20"/>
          <w:szCs w:val="20"/>
        </w:rPr>
      </w:pPr>
      <w:r w:rsidRPr="003D14DD">
        <w:rPr>
          <w:sz w:val="20"/>
          <w:szCs w:val="20"/>
        </w:rPr>
        <w:t>отражать необходимую и достаточную компетентность автора;</w:t>
      </w:r>
    </w:p>
    <w:p w:rsidR="002368CA" w:rsidRPr="003D14DD" w:rsidRDefault="002368CA" w:rsidP="002368CA">
      <w:pPr>
        <w:widowControl w:val="0"/>
        <w:numPr>
          <w:ilvl w:val="0"/>
          <w:numId w:val="20"/>
        </w:numPr>
        <w:shd w:val="clear" w:color="auto" w:fill="FFFFFF"/>
        <w:tabs>
          <w:tab w:val="left" w:pos="888"/>
        </w:tabs>
        <w:autoSpaceDE w:val="0"/>
        <w:autoSpaceDN w:val="0"/>
        <w:adjustRightInd w:val="0"/>
        <w:ind w:left="720" w:hanging="360"/>
        <w:jc w:val="both"/>
        <w:rPr>
          <w:sz w:val="20"/>
          <w:szCs w:val="20"/>
        </w:rPr>
      </w:pPr>
      <w:r w:rsidRPr="003D14DD">
        <w:rPr>
          <w:sz w:val="20"/>
          <w:szCs w:val="20"/>
        </w:rPr>
        <w:t>иметь учебную, научную и/или практическую направленность;</w:t>
      </w:r>
    </w:p>
    <w:p w:rsidR="002368CA" w:rsidRPr="003D14DD" w:rsidRDefault="002368CA" w:rsidP="002368CA">
      <w:pPr>
        <w:shd w:val="clear" w:color="auto" w:fill="FFFFFF"/>
        <w:tabs>
          <w:tab w:val="left" w:pos="970"/>
        </w:tabs>
        <w:ind w:firstLine="709"/>
        <w:jc w:val="both"/>
        <w:rPr>
          <w:sz w:val="20"/>
          <w:szCs w:val="20"/>
        </w:rPr>
      </w:pPr>
      <w:r w:rsidRPr="003D14DD">
        <w:rPr>
          <w:sz w:val="20"/>
          <w:szCs w:val="20"/>
        </w:rPr>
        <w:t>-</w:t>
      </w:r>
      <w:r w:rsidRPr="003D14DD">
        <w:rPr>
          <w:sz w:val="20"/>
          <w:szCs w:val="20"/>
        </w:rPr>
        <w:tab/>
        <w:t>быть оформлена структурно и в логической последовательности: титульный лист,</w:t>
      </w:r>
      <w:r w:rsidRPr="003D14DD">
        <w:rPr>
          <w:sz w:val="20"/>
          <w:szCs w:val="20"/>
        </w:rPr>
        <w:br/>
        <w:t>оглавление, основная часть, заключение, выводы, список литературы, приложения,</w:t>
      </w:r>
    </w:p>
    <w:p w:rsidR="002368CA" w:rsidRPr="003D14DD" w:rsidRDefault="002368CA" w:rsidP="002368CA">
      <w:pPr>
        <w:shd w:val="clear" w:color="auto" w:fill="FFFFFF"/>
        <w:tabs>
          <w:tab w:val="left" w:pos="1109"/>
        </w:tabs>
        <w:ind w:firstLine="709"/>
        <w:jc w:val="both"/>
        <w:rPr>
          <w:sz w:val="20"/>
          <w:szCs w:val="20"/>
        </w:rPr>
      </w:pPr>
      <w:r w:rsidRPr="003D14DD">
        <w:rPr>
          <w:sz w:val="20"/>
          <w:szCs w:val="20"/>
        </w:rPr>
        <w:t>-</w:t>
      </w:r>
      <w:r w:rsidRPr="003D14DD">
        <w:rPr>
          <w:sz w:val="20"/>
          <w:szCs w:val="20"/>
        </w:rPr>
        <w:tab/>
        <w:t>содержать краткие и четкие формулировки, убедительную аргументацию,</w:t>
      </w:r>
      <w:r w:rsidRPr="003D14DD">
        <w:rPr>
          <w:sz w:val="20"/>
          <w:szCs w:val="20"/>
        </w:rPr>
        <w:br/>
        <w:t>доказательность и обоснованность выводов;</w:t>
      </w:r>
    </w:p>
    <w:p w:rsidR="002368CA" w:rsidRPr="003D14DD" w:rsidRDefault="002368CA" w:rsidP="002368CA">
      <w:pPr>
        <w:shd w:val="clear" w:color="auto" w:fill="FFFFFF"/>
        <w:tabs>
          <w:tab w:val="left" w:pos="984"/>
          <w:tab w:val="left" w:pos="5770"/>
        </w:tabs>
        <w:ind w:firstLine="709"/>
        <w:jc w:val="both"/>
        <w:rPr>
          <w:sz w:val="20"/>
          <w:szCs w:val="20"/>
        </w:rPr>
      </w:pPr>
      <w:r w:rsidRPr="003D14DD">
        <w:rPr>
          <w:sz w:val="20"/>
          <w:szCs w:val="20"/>
        </w:rPr>
        <w:t>-</w:t>
      </w:r>
      <w:r w:rsidRPr="003D14DD">
        <w:rPr>
          <w:sz w:val="20"/>
          <w:szCs w:val="20"/>
        </w:rPr>
        <w:tab/>
        <w:t>соответствовать этическим нормам (правила цитирования и парафраз; ссылки на</w:t>
      </w:r>
      <w:r w:rsidRPr="003D14DD">
        <w:rPr>
          <w:sz w:val="20"/>
          <w:szCs w:val="20"/>
        </w:rPr>
        <w:br/>
        <w:t>использованные библиографические источники; исключение плагиата, дублирования собственного текста и использования чужих работ).</w:t>
      </w:r>
    </w:p>
    <w:p w:rsidR="002368CA" w:rsidRPr="003D14DD" w:rsidRDefault="002368CA" w:rsidP="002368CA">
      <w:pPr>
        <w:ind w:firstLine="708"/>
        <w:jc w:val="both"/>
        <w:rPr>
          <w:b/>
          <w:bCs/>
          <w:sz w:val="20"/>
          <w:szCs w:val="20"/>
        </w:rPr>
      </w:pPr>
    </w:p>
    <w:p w:rsidR="00932E65" w:rsidRDefault="00932E65" w:rsidP="002368CA">
      <w:pPr>
        <w:tabs>
          <w:tab w:val="left" w:pos="900"/>
        </w:tabs>
        <w:ind w:firstLine="709"/>
        <w:rPr>
          <w:b/>
          <w:bCs/>
          <w:sz w:val="20"/>
          <w:szCs w:val="20"/>
        </w:rPr>
      </w:pPr>
    </w:p>
    <w:p w:rsidR="00932E65" w:rsidRDefault="00932E65" w:rsidP="002368CA">
      <w:pPr>
        <w:tabs>
          <w:tab w:val="left" w:pos="900"/>
        </w:tabs>
        <w:ind w:firstLine="709"/>
        <w:rPr>
          <w:b/>
          <w:bCs/>
          <w:sz w:val="20"/>
          <w:szCs w:val="20"/>
        </w:rPr>
      </w:pPr>
    </w:p>
    <w:p w:rsidR="00932E65" w:rsidRDefault="00932E65" w:rsidP="002368CA">
      <w:pPr>
        <w:tabs>
          <w:tab w:val="left" w:pos="900"/>
        </w:tabs>
        <w:ind w:firstLine="709"/>
        <w:rPr>
          <w:b/>
          <w:bCs/>
          <w:sz w:val="20"/>
          <w:szCs w:val="20"/>
        </w:rPr>
      </w:pPr>
    </w:p>
    <w:p w:rsidR="002368CA" w:rsidRPr="003D14DD" w:rsidRDefault="00932E65" w:rsidP="002368CA">
      <w:pPr>
        <w:tabs>
          <w:tab w:val="left" w:pos="900"/>
        </w:tabs>
        <w:ind w:firstLine="709"/>
        <w:rPr>
          <w:b/>
          <w:sz w:val="20"/>
          <w:szCs w:val="20"/>
        </w:rPr>
      </w:pPr>
      <w:r>
        <w:rPr>
          <w:b/>
          <w:bCs/>
          <w:sz w:val="20"/>
          <w:szCs w:val="20"/>
        </w:rPr>
        <w:lastRenderedPageBreak/>
        <w:t>7</w:t>
      </w:r>
      <w:r w:rsidR="002368CA" w:rsidRPr="003D14DD">
        <w:rPr>
          <w:b/>
          <w:sz w:val="20"/>
          <w:szCs w:val="20"/>
        </w:rPr>
        <w:t>. Учебно-методическое и информационное обеспечение дисциплины</w:t>
      </w:r>
    </w:p>
    <w:p w:rsidR="002368CA" w:rsidRPr="003D14DD" w:rsidRDefault="00932E65" w:rsidP="002368CA">
      <w:pPr>
        <w:ind w:firstLine="680"/>
        <w:rPr>
          <w:b/>
          <w:sz w:val="20"/>
          <w:szCs w:val="20"/>
        </w:rPr>
      </w:pPr>
      <w:r>
        <w:rPr>
          <w:b/>
          <w:sz w:val="20"/>
          <w:szCs w:val="20"/>
        </w:rPr>
        <w:t>7</w:t>
      </w:r>
      <w:r w:rsidR="002368CA" w:rsidRPr="003D14DD">
        <w:rPr>
          <w:b/>
          <w:sz w:val="20"/>
          <w:szCs w:val="20"/>
        </w:rPr>
        <w:t xml:space="preserve">.1 Рекомендуемая литература </w:t>
      </w:r>
    </w:p>
    <w:p w:rsidR="002368CA" w:rsidRPr="003D14DD" w:rsidRDefault="002368CA" w:rsidP="002368CA">
      <w:pPr>
        <w:suppressAutoHyphens/>
        <w:ind w:firstLine="709"/>
        <w:jc w:val="both"/>
        <w:rPr>
          <w:b/>
          <w:sz w:val="20"/>
          <w:szCs w:val="20"/>
        </w:rPr>
      </w:pPr>
    </w:p>
    <w:p w:rsidR="002368CA" w:rsidRPr="003D14DD" w:rsidRDefault="002368CA" w:rsidP="002368CA">
      <w:pPr>
        <w:suppressAutoHyphens/>
        <w:ind w:firstLine="709"/>
        <w:jc w:val="both"/>
        <w:rPr>
          <w:b/>
          <w:sz w:val="20"/>
          <w:szCs w:val="20"/>
        </w:rPr>
      </w:pPr>
      <w:r w:rsidRPr="003D14DD">
        <w:rPr>
          <w:b/>
          <w:sz w:val="20"/>
          <w:szCs w:val="20"/>
        </w:rPr>
        <w:t>Основная учебная и научная литература</w:t>
      </w:r>
    </w:p>
    <w:p w:rsidR="001140F7" w:rsidRPr="001140F7" w:rsidRDefault="001140F7" w:rsidP="001140F7">
      <w:pPr>
        <w:pStyle w:val="afffc"/>
        <w:numPr>
          <w:ilvl w:val="0"/>
          <w:numId w:val="53"/>
        </w:numPr>
        <w:rPr>
          <w:sz w:val="20"/>
          <w:szCs w:val="20"/>
        </w:rPr>
      </w:pPr>
      <w:r w:rsidRPr="001140F7">
        <w:rPr>
          <w:sz w:val="20"/>
          <w:szCs w:val="20"/>
        </w:rPr>
        <w:t>Глухов, А. Т. Информационные технологии в образовании : учебное пособие / А. Т. Глухов. — Саратов : Саратовский государственный технический университет имени Ю.А. Гагарина, ЭБС АСВ, 2020. — 80 c. — ISBN 978-5-7433-3341-7. — Текст : электронный // Электронно-библиотечная система IPR BOOKS : [сайт]. — URL: https://www.iprbookshop.ru/108688.html</w:t>
      </w:r>
    </w:p>
    <w:p w:rsidR="001140F7" w:rsidRPr="001140F7" w:rsidRDefault="001140F7" w:rsidP="001140F7">
      <w:pPr>
        <w:pStyle w:val="afffc"/>
        <w:numPr>
          <w:ilvl w:val="0"/>
          <w:numId w:val="53"/>
        </w:numPr>
        <w:rPr>
          <w:sz w:val="20"/>
          <w:szCs w:val="20"/>
        </w:rPr>
      </w:pPr>
      <w:proofErr w:type="spellStart"/>
      <w:r w:rsidRPr="001140F7">
        <w:rPr>
          <w:sz w:val="20"/>
          <w:szCs w:val="20"/>
        </w:rPr>
        <w:t>Тюльпинова</w:t>
      </w:r>
      <w:proofErr w:type="spellEnd"/>
      <w:r w:rsidRPr="001140F7">
        <w:rPr>
          <w:sz w:val="20"/>
          <w:szCs w:val="20"/>
        </w:rPr>
        <w:t xml:space="preserve">, Н. В. Компьютерные и информационные технологии в науке и производстве : учебное пособие для магистров / Н. В. </w:t>
      </w:r>
      <w:proofErr w:type="spellStart"/>
      <w:r w:rsidRPr="001140F7">
        <w:rPr>
          <w:sz w:val="20"/>
          <w:szCs w:val="20"/>
        </w:rPr>
        <w:t>Тюльпинова</w:t>
      </w:r>
      <w:proofErr w:type="spellEnd"/>
      <w:r w:rsidRPr="001140F7">
        <w:rPr>
          <w:sz w:val="20"/>
          <w:szCs w:val="20"/>
        </w:rPr>
        <w:t>. — Саратов : Вузовское образование, 2020. — 268 c. — ISBN 978-5-4487-0612-7. — Текст : электронный // Электронно-библиотечная система IPR BOOKS : [сайт]. — URL: http://www.iprbookshop.ru/88759.html</w:t>
      </w:r>
    </w:p>
    <w:p w:rsidR="002368CA" w:rsidRPr="004D03A8" w:rsidRDefault="002368CA" w:rsidP="002368CA">
      <w:pPr>
        <w:suppressAutoHyphens/>
        <w:ind w:firstLine="709"/>
        <w:jc w:val="both"/>
        <w:rPr>
          <w:b/>
          <w:sz w:val="20"/>
          <w:szCs w:val="20"/>
        </w:rPr>
      </w:pPr>
    </w:p>
    <w:p w:rsidR="002368CA" w:rsidRPr="004D03A8" w:rsidRDefault="002368CA" w:rsidP="002368CA">
      <w:pPr>
        <w:suppressAutoHyphens/>
        <w:ind w:firstLine="709"/>
        <w:jc w:val="both"/>
        <w:rPr>
          <w:b/>
          <w:sz w:val="20"/>
          <w:szCs w:val="20"/>
        </w:rPr>
      </w:pPr>
      <w:r w:rsidRPr="004D03A8">
        <w:rPr>
          <w:b/>
          <w:sz w:val="20"/>
          <w:szCs w:val="20"/>
        </w:rPr>
        <w:t>Дополнительная литература</w:t>
      </w:r>
    </w:p>
    <w:p w:rsidR="001140F7" w:rsidRPr="001140F7" w:rsidRDefault="001140F7" w:rsidP="001140F7">
      <w:pPr>
        <w:pStyle w:val="afffc"/>
        <w:numPr>
          <w:ilvl w:val="0"/>
          <w:numId w:val="54"/>
        </w:numPr>
        <w:rPr>
          <w:sz w:val="20"/>
          <w:szCs w:val="20"/>
        </w:rPr>
      </w:pPr>
      <w:r w:rsidRPr="001140F7">
        <w:rPr>
          <w:sz w:val="20"/>
          <w:szCs w:val="20"/>
        </w:rPr>
        <w:t>Электронное обучение и дистанционные образовательные технологии. Теория и практика. Научное издание. Часть 1 / Под науч. ред. Я.А. Ваграменко, М.П. Карпенко. М.: Изд-во СГУ,</w:t>
      </w:r>
      <w:r w:rsidRPr="001140F7">
        <w:rPr>
          <w:sz w:val="20"/>
          <w:szCs w:val="20"/>
        </w:rPr>
        <w:br/>
        <w:t>2017. 528 с. - http://library.roweb.online</w:t>
      </w:r>
    </w:p>
    <w:p w:rsidR="001140F7" w:rsidRPr="001140F7" w:rsidRDefault="001140F7" w:rsidP="001140F7">
      <w:pPr>
        <w:pStyle w:val="afffc"/>
        <w:numPr>
          <w:ilvl w:val="0"/>
          <w:numId w:val="54"/>
        </w:numPr>
        <w:rPr>
          <w:sz w:val="20"/>
          <w:szCs w:val="20"/>
        </w:rPr>
      </w:pPr>
      <w:proofErr w:type="spellStart"/>
      <w:r w:rsidRPr="001140F7">
        <w:rPr>
          <w:sz w:val="20"/>
          <w:szCs w:val="20"/>
        </w:rPr>
        <w:t>Телеобучение</w:t>
      </w:r>
      <w:proofErr w:type="spellEnd"/>
      <w:r w:rsidRPr="001140F7">
        <w:rPr>
          <w:sz w:val="20"/>
          <w:szCs w:val="20"/>
        </w:rPr>
        <w:t xml:space="preserve">. Часть 1. </w:t>
      </w:r>
      <w:proofErr w:type="spellStart"/>
      <w:r w:rsidRPr="001140F7">
        <w:rPr>
          <w:sz w:val="20"/>
          <w:szCs w:val="20"/>
        </w:rPr>
        <w:t>Дидакто</w:t>
      </w:r>
      <w:proofErr w:type="spellEnd"/>
      <w:r w:rsidRPr="001140F7">
        <w:rPr>
          <w:sz w:val="20"/>
          <w:szCs w:val="20"/>
        </w:rPr>
        <w:t>-технологическая среда: Монография / Под ред. М.П. Карпенко. М.: Изд-во СГУ, 2017. 287 с. - http://library.roweb.online</w:t>
      </w:r>
    </w:p>
    <w:p w:rsidR="001140F7" w:rsidRPr="001140F7" w:rsidRDefault="001140F7" w:rsidP="001140F7">
      <w:pPr>
        <w:pStyle w:val="afffc"/>
        <w:numPr>
          <w:ilvl w:val="0"/>
          <w:numId w:val="54"/>
        </w:numPr>
        <w:rPr>
          <w:sz w:val="20"/>
          <w:szCs w:val="20"/>
        </w:rPr>
      </w:pPr>
      <w:proofErr w:type="spellStart"/>
      <w:r w:rsidRPr="001140F7">
        <w:rPr>
          <w:sz w:val="20"/>
          <w:szCs w:val="20"/>
        </w:rPr>
        <w:t>Галиева</w:t>
      </w:r>
      <w:proofErr w:type="spellEnd"/>
      <w:r w:rsidRPr="001140F7">
        <w:rPr>
          <w:sz w:val="20"/>
          <w:szCs w:val="20"/>
        </w:rPr>
        <w:t xml:space="preserve">, Н. В. Компьютерные технологии в науке, экономике и управлении : учебник / Н. В. </w:t>
      </w:r>
      <w:proofErr w:type="spellStart"/>
      <w:r w:rsidRPr="001140F7">
        <w:rPr>
          <w:sz w:val="20"/>
          <w:szCs w:val="20"/>
        </w:rPr>
        <w:t>Галиева</w:t>
      </w:r>
      <w:proofErr w:type="spellEnd"/>
      <w:r w:rsidRPr="001140F7">
        <w:rPr>
          <w:sz w:val="20"/>
          <w:szCs w:val="20"/>
        </w:rPr>
        <w:t xml:space="preserve">, Ж. К. </w:t>
      </w:r>
      <w:proofErr w:type="spellStart"/>
      <w:r w:rsidRPr="001140F7">
        <w:rPr>
          <w:sz w:val="20"/>
          <w:szCs w:val="20"/>
        </w:rPr>
        <w:t>Галиев</w:t>
      </w:r>
      <w:proofErr w:type="spellEnd"/>
      <w:r w:rsidRPr="001140F7">
        <w:rPr>
          <w:sz w:val="20"/>
          <w:szCs w:val="20"/>
        </w:rPr>
        <w:t xml:space="preserve">. — Москва : Издательский Дом </w:t>
      </w:r>
      <w:proofErr w:type="spellStart"/>
      <w:r w:rsidRPr="001140F7">
        <w:rPr>
          <w:sz w:val="20"/>
          <w:szCs w:val="20"/>
        </w:rPr>
        <w:t>МИСиС</w:t>
      </w:r>
      <w:proofErr w:type="spellEnd"/>
      <w:r w:rsidRPr="001140F7">
        <w:rPr>
          <w:sz w:val="20"/>
          <w:szCs w:val="20"/>
        </w:rPr>
        <w:t>, 2017. — 131 c. — ISBN 978-5-906846-69-3. — Текст : электронный // Цифровой образовательный ресурс IPR SMART : [сайт]. — URL: https://www.iprbookshop.ru/98181.html</w:t>
      </w:r>
    </w:p>
    <w:p w:rsidR="001140F7" w:rsidRPr="001140F7" w:rsidRDefault="001140F7" w:rsidP="001140F7">
      <w:pPr>
        <w:pStyle w:val="afffc"/>
        <w:numPr>
          <w:ilvl w:val="0"/>
          <w:numId w:val="54"/>
        </w:numPr>
        <w:rPr>
          <w:sz w:val="20"/>
          <w:szCs w:val="20"/>
        </w:rPr>
      </w:pPr>
      <w:r w:rsidRPr="001140F7">
        <w:rPr>
          <w:sz w:val="20"/>
          <w:szCs w:val="20"/>
        </w:rPr>
        <w:t>Компьютерные технологии в научных исследованиях [Электронный ресурс] : учебное пособие / Е.Н. Косова [и др.]. — Электрон. текстовые данные. — Ставрополь: Северо-Кавказский федеральный университет, 2015. — 241 c. — 2227-8397. — Режим доступа: http://www.iprbookshop.ru/63098</w:t>
      </w:r>
    </w:p>
    <w:p w:rsidR="002368CA" w:rsidRPr="004D03A8" w:rsidRDefault="002368CA" w:rsidP="002368CA">
      <w:pPr>
        <w:suppressAutoHyphens/>
        <w:ind w:firstLine="709"/>
        <w:jc w:val="both"/>
        <w:rPr>
          <w:b/>
          <w:sz w:val="20"/>
          <w:szCs w:val="20"/>
        </w:rPr>
      </w:pPr>
    </w:p>
    <w:p w:rsidR="002368CA" w:rsidRPr="004D03A8" w:rsidRDefault="00932E65" w:rsidP="002368CA">
      <w:pPr>
        <w:suppressAutoHyphens/>
        <w:ind w:firstLine="709"/>
        <w:jc w:val="both"/>
        <w:rPr>
          <w:b/>
          <w:sz w:val="20"/>
          <w:szCs w:val="20"/>
        </w:rPr>
      </w:pPr>
      <w:r>
        <w:rPr>
          <w:b/>
          <w:sz w:val="20"/>
          <w:szCs w:val="20"/>
        </w:rPr>
        <w:t>7</w:t>
      </w:r>
      <w:r w:rsidR="002368CA" w:rsidRPr="004D03A8">
        <w:rPr>
          <w:b/>
          <w:sz w:val="20"/>
          <w:szCs w:val="20"/>
        </w:rPr>
        <w:t>.2 Ресурсы информационно-телекоммуникационной сети «Интернет»</w:t>
      </w:r>
    </w:p>
    <w:p w:rsidR="002368CA" w:rsidRPr="004D03A8" w:rsidRDefault="002368CA" w:rsidP="002368CA">
      <w:pPr>
        <w:suppressAutoHyphens/>
        <w:ind w:firstLine="709"/>
        <w:jc w:val="both"/>
        <w:rPr>
          <w:sz w:val="20"/>
          <w:szCs w:val="20"/>
        </w:rPr>
      </w:pPr>
      <w:r w:rsidRPr="004D03A8">
        <w:rPr>
          <w:sz w:val="20"/>
          <w:szCs w:val="20"/>
        </w:rPr>
        <w:t xml:space="preserve">- </w:t>
      </w:r>
      <w:hyperlink r:id="rId6" w:history="1">
        <w:r w:rsidRPr="004D03A8">
          <w:rPr>
            <w:sz w:val="20"/>
            <w:szCs w:val="20"/>
          </w:rPr>
          <w:t>http://www.edu.ru</w:t>
        </w:r>
      </w:hyperlink>
      <w:r w:rsidRPr="004D03A8">
        <w:rPr>
          <w:sz w:val="20"/>
          <w:szCs w:val="20"/>
        </w:rPr>
        <w:t xml:space="preserve"> – Федеральный портал «Российское образование»</w:t>
      </w:r>
    </w:p>
    <w:p w:rsidR="002368CA" w:rsidRPr="004D03A8" w:rsidRDefault="002368CA" w:rsidP="002368CA">
      <w:pPr>
        <w:tabs>
          <w:tab w:val="left" w:pos="0"/>
        </w:tabs>
        <w:suppressAutoHyphens/>
        <w:ind w:firstLine="709"/>
        <w:jc w:val="both"/>
        <w:rPr>
          <w:b/>
          <w:sz w:val="20"/>
          <w:szCs w:val="20"/>
        </w:rPr>
      </w:pPr>
    </w:p>
    <w:p w:rsidR="00760D2F" w:rsidRDefault="00932E65" w:rsidP="00760D2F">
      <w:pPr>
        <w:ind w:firstLine="567"/>
        <w:jc w:val="both"/>
        <w:rPr>
          <w:b/>
          <w:sz w:val="20"/>
          <w:szCs w:val="20"/>
        </w:rPr>
      </w:pPr>
      <w:r>
        <w:rPr>
          <w:b/>
          <w:sz w:val="20"/>
          <w:szCs w:val="20"/>
        </w:rPr>
        <w:t>8</w:t>
      </w:r>
      <w:r w:rsidR="00760D2F">
        <w:rPr>
          <w:b/>
          <w:sz w:val="20"/>
          <w:szCs w:val="20"/>
        </w:rPr>
        <w:t>. Материально-техническое обеспечение дисциплины, перечень информационных технологий, используемых при осуществлении образовательного процесса по дисциплине, включая программное обеспечение, современные профессиональные базы данных и информационные справочные системы</w:t>
      </w:r>
    </w:p>
    <w:p w:rsidR="00760D2F" w:rsidRDefault="00760D2F" w:rsidP="00760D2F">
      <w:pPr>
        <w:ind w:firstLine="567"/>
        <w:jc w:val="both"/>
        <w:rPr>
          <w:sz w:val="20"/>
          <w:szCs w:val="20"/>
        </w:rPr>
      </w:pPr>
      <w:r>
        <w:rPr>
          <w:sz w:val="20"/>
          <w:szCs w:val="20"/>
        </w:rPr>
        <w:t xml:space="preserve">Для проведения занятий по дисциплине имеется следующее материально-техническое обеспечение: </w:t>
      </w:r>
    </w:p>
    <w:p w:rsidR="00760D2F" w:rsidRDefault="00760D2F" w:rsidP="00760D2F">
      <w:pPr>
        <w:ind w:firstLine="567"/>
        <w:jc w:val="both"/>
        <w:rPr>
          <w:sz w:val="20"/>
          <w:szCs w:val="20"/>
        </w:rPr>
      </w:pPr>
      <w:r>
        <w:rPr>
          <w:sz w:val="20"/>
          <w:szCs w:val="20"/>
        </w:rPr>
        <w:t xml:space="preserve">- </w:t>
      </w:r>
      <w:r w:rsidR="00BD30B3" w:rsidRPr="00BD30B3">
        <w:rPr>
          <w:sz w:val="20"/>
          <w:szCs w:val="20"/>
        </w:rPr>
        <w:t>учебные аудитории для проведения учебных занятий, оборудованные учебной мебелью и оснащенные оборудованием и техническими средствами обучения с возможностью подключения к сети «Интернет»;</w:t>
      </w:r>
    </w:p>
    <w:p w:rsidR="00760D2F" w:rsidRDefault="00760D2F" w:rsidP="00760D2F">
      <w:pPr>
        <w:ind w:firstLine="567"/>
        <w:jc w:val="both"/>
        <w:rPr>
          <w:sz w:val="20"/>
          <w:szCs w:val="20"/>
        </w:rPr>
      </w:pPr>
      <w:r>
        <w:rPr>
          <w:sz w:val="20"/>
          <w:szCs w:val="20"/>
        </w:rPr>
        <w:t xml:space="preserve">- помещения для самостоятельной работы, оснащенные компьютерной техникой с возможностью подключения к сети «Интернет» и обеспечением доступа к электронной информационно-образовательной среде. </w:t>
      </w:r>
    </w:p>
    <w:p w:rsidR="00760D2F" w:rsidRDefault="00760D2F" w:rsidP="00760D2F">
      <w:pPr>
        <w:tabs>
          <w:tab w:val="left" w:pos="360"/>
          <w:tab w:val="left" w:pos="900"/>
          <w:tab w:val="left" w:pos="993"/>
          <w:tab w:val="left" w:pos="1134"/>
        </w:tabs>
        <w:suppressAutoHyphens/>
        <w:ind w:firstLine="709"/>
        <w:jc w:val="both"/>
        <w:rPr>
          <w:sz w:val="20"/>
          <w:szCs w:val="20"/>
        </w:rPr>
      </w:pPr>
      <w:r>
        <w:rPr>
          <w:sz w:val="20"/>
          <w:szCs w:val="20"/>
        </w:rPr>
        <w:t>Программное обеспечение:</w:t>
      </w:r>
    </w:p>
    <w:p w:rsidR="002368CA" w:rsidRPr="003D14DD" w:rsidRDefault="002368CA" w:rsidP="002368CA">
      <w:pPr>
        <w:tabs>
          <w:tab w:val="left" w:pos="360"/>
          <w:tab w:val="left" w:pos="900"/>
          <w:tab w:val="left" w:pos="993"/>
          <w:tab w:val="left" w:pos="1134"/>
        </w:tabs>
        <w:suppressAutoHyphens/>
        <w:ind w:firstLine="709"/>
        <w:jc w:val="both"/>
        <w:rPr>
          <w:i/>
          <w:sz w:val="20"/>
          <w:szCs w:val="20"/>
        </w:rPr>
      </w:pPr>
      <w:r w:rsidRPr="003D14DD">
        <w:rPr>
          <w:i/>
          <w:sz w:val="20"/>
          <w:szCs w:val="20"/>
        </w:rPr>
        <w:t>Лицензионное программное обеспечение (в том числе, отечественного производства):</w:t>
      </w:r>
    </w:p>
    <w:p w:rsidR="002368CA" w:rsidRPr="003D14DD" w:rsidRDefault="002368CA" w:rsidP="002368CA">
      <w:pPr>
        <w:ind w:firstLine="709"/>
        <w:jc w:val="both"/>
        <w:rPr>
          <w:sz w:val="20"/>
          <w:szCs w:val="20"/>
        </w:rPr>
      </w:pPr>
      <w:r w:rsidRPr="003D14DD">
        <w:rPr>
          <w:sz w:val="20"/>
          <w:szCs w:val="20"/>
        </w:rPr>
        <w:t xml:space="preserve">Операционная система </w:t>
      </w:r>
      <w:r w:rsidRPr="003D14DD">
        <w:rPr>
          <w:sz w:val="20"/>
          <w:szCs w:val="20"/>
          <w:lang w:val="en-US"/>
        </w:rPr>
        <w:t>Windows</w:t>
      </w:r>
      <w:r w:rsidRPr="003D14DD">
        <w:rPr>
          <w:sz w:val="20"/>
          <w:szCs w:val="20"/>
        </w:rPr>
        <w:t xml:space="preserve"> </w:t>
      </w:r>
      <w:r w:rsidRPr="003D14DD">
        <w:rPr>
          <w:sz w:val="20"/>
          <w:szCs w:val="20"/>
          <w:lang w:val="en-US"/>
        </w:rPr>
        <w:t>Professional</w:t>
      </w:r>
      <w:r w:rsidRPr="003D14DD">
        <w:rPr>
          <w:sz w:val="20"/>
          <w:szCs w:val="20"/>
        </w:rPr>
        <w:t xml:space="preserve"> 10</w:t>
      </w:r>
    </w:p>
    <w:p w:rsidR="002368CA" w:rsidRPr="003D14DD" w:rsidRDefault="002368CA" w:rsidP="002368CA">
      <w:pPr>
        <w:ind w:firstLine="709"/>
        <w:jc w:val="both"/>
        <w:rPr>
          <w:sz w:val="20"/>
          <w:szCs w:val="20"/>
        </w:rPr>
      </w:pPr>
      <w:r w:rsidRPr="003D14DD">
        <w:rPr>
          <w:sz w:val="20"/>
          <w:szCs w:val="20"/>
        </w:rPr>
        <w:t>ПО браузер – приложение операционной системы, предназначенное для просмотра Web-страниц</w:t>
      </w:r>
    </w:p>
    <w:p w:rsidR="002368CA" w:rsidRPr="003D14DD" w:rsidRDefault="002368CA" w:rsidP="002368CA">
      <w:pPr>
        <w:ind w:firstLine="709"/>
        <w:jc w:val="both"/>
        <w:rPr>
          <w:sz w:val="20"/>
          <w:szCs w:val="20"/>
        </w:rPr>
      </w:pPr>
      <w:r w:rsidRPr="003D14DD">
        <w:rPr>
          <w:sz w:val="20"/>
          <w:szCs w:val="20"/>
        </w:rPr>
        <w:t>Платформа проведения аттестационных процедур с использованием каналов связи (отечественное ПО)</w:t>
      </w:r>
    </w:p>
    <w:p w:rsidR="002368CA" w:rsidRPr="003D14DD" w:rsidRDefault="002368CA" w:rsidP="002368CA">
      <w:pPr>
        <w:ind w:firstLine="709"/>
        <w:jc w:val="both"/>
        <w:rPr>
          <w:sz w:val="20"/>
          <w:szCs w:val="20"/>
        </w:rPr>
      </w:pPr>
      <w:r w:rsidRPr="003D14DD">
        <w:rPr>
          <w:sz w:val="20"/>
          <w:szCs w:val="20"/>
        </w:rPr>
        <w:t xml:space="preserve">Платформа проведения </w:t>
      </w:r>
      <w:proofErr w:type="spellStart"/>
      <w:r w:rsidRPr="003D14DD">
        <w:rPr>
          <w:sz w:val="20"/>
          <w:szCs w:val="20"/>
        </w:rPr>
        <w:t>вебинаров</w:t>
      </w:r>
      <w:proofErr w:type="spellEnd"/>
      <w:r w:rsidRPr="003D14DD">
        <w:rPr>
          <w:sz w:val="20"/>
          <w:szCs w:val="20"/>
        </w:rPr>
        <w:t xml:space="preserve"> (отечественное ПО)</w:t>
      </w:r>
    </w:p>
    <w:p w:rsidR="002368CA" w:rsidRPr="003D14DD" w:rsidRDefault="002368CA" w:rsidP="002368CA">
      <w:pPr>
        <w:ind w:firstLine="709"/>
        <w:jc w:val="both"/>
        <w:rPr>
          <w:sz w:val="20"/>
          <w:szCs w:val="20"/>
        </w:rPr>
      </w:pPr>
      <w:r w:rsidRPr="003D14DD">
        <w:rPr>
          <w:sz w:val="20"/>
          <w:szCs w:val="20"/>
        </w:rPr>
        <w:t xml:space="preserve">Информационная технология. Онлайн тестирование цифровой платформы </w:t>
      </w:r>
      <w:proofErr w:type="spellStart"/>
      <w:r w:rsidRPr="003D14DD">
        <w:rPr>
          <w:sz w:val="20"/>
          <w:szCs w:val="20"/>
        </w:rPr>
        <w:t>Ровеб</w:t>
      </w:r>
      <w:proofErr w:type="spellEnd"/>
      <w:r w:rsidRPr="003D14DD">
        <w:rPr>
          <w:sz w:val="20"/>
          <w:szCs w:val="20"/>
        </w:rPr>
        <w:t xml:space="preserve"> (отечественное ПО)</w:t>
      </w:r>
    </w:p>
    <w:p w:rsidR="002368CA" w:rsidRPr="003D14DD" w:rsidRDefault="002368CA" w:rsidP="002368CA">
      <w:pPr>
        <w:ind w:firstLine="709"/>
        <w:jc w:val="both"/>
        <w:rPr>
          <w:sz w:val="20"/>
          <w:szCs w:val="20"/>
        </w:rPr>
      </w:pPr>
      <w:r w:rsidRPr="003D14DD">
        <w:rPr>
          <w:sz w:val="20"/>
          <w:szCs w:val="20"/>
        </w:rPr>
        <w:t>Электронный информационный ресурс. Экспертный интеллектуальный информационный робот Аттестация асессоров (отечественное ПО)</w:t>
      </w:r>
    </w:p>
    <w:p w:rsidR="002368CA" w:rsidRPr="003D14DD" w:rsidRDefault="002368CA" w:rsidP="002368CA">
      <w:pPr>
        <w:ind w:firstLine="709"/>
        <w:jc w:val="both"/>
        <w:rPr>
          <w:sz w:val="20"/>
          <w:szCs w:val="20"/>
        </w:rPr>
      </w:pPr>
      <w:r w:rsidRPr="003D14DD">
        <w:rPr>
          <w:sz w:val="20"/>
          <w:szCs w:val="20"/>
        </w:rPr>
        <w:t>Информационная технология. Аттестационный интеллектуальный информационный робот контроля оригинальности и профессионализма «ИИР КОП» (отечественное ПО)</w:t>
      </w:r>
    </w:p>
    <w:p w:rsidR="002368CA" w:rsidRPr="003D14DD" w:rsidRDefault="002368CA" w:rsidP="002368CA">
      <w:pPr>
        <w:ind w:firstLine="709"/>
        <w:jc w:val="both"/>
        <w:rPr>
          <w:sz w:val="20"/>
          <w:szCs w:val="20"/>
        </w:rPr>
      </w:pPr>
      <w:r w:rsidRPr="003D14DD">
        <w:rPr>
          <w:sz w:val="20"/>
          <w:szCs w:val="20"/>
        </w:rPr>
        <w:t>Электронный информационный ресурс «Личная студия обучающегося» (отечественное ПО)</w:t>
      </w:r>
    </w:p>
    <w:p w:rsidR="002368CA" w:rsidRPr="003D14DD" w:rsidRDefault="002368CA" w:rsidP="002368CA">
      <w:pPr>
        <w:tabs>
          <w:tab w:val="left" w:pos="360"/>
          <w:tab w:val="left" w:pos="900"/>
          <w:tab w:val="left" w:pos="993"/>
          <w:tab w:val="left" w:pos="1134"/>
        </w:tabs>
        <w:suppressAutoHyphens/>
        <w:ind w:firstLine="709"/>
        <w:jc w:val="both"/>
        <w:rPr>
          <w:i/>
          <w:sz w:val="20"/>
          <w:szCs w:val="20"/>
        </w:rPr>
      </w:pPr>
      <w:r w:rsidRPr="003D14DD">
        <w:rPr>
          <w:i/>
          <w:sz w:val="20"/>
          <w:szCs w:val="20"/>
        </w:rPr>
        <w:t>Свободно распространяемое программное обеспечение (в том числе отечественного производства):</w:t>
      </w:r>
    </w:p>
    <w:p w:rsidR="002368CA" w:rsidRPr="003D14DD" w:rsidRDefault="002368CA" w:rsidP="002368CA">
      <w:pPr>
        <w:ind w:firstLine="709"/>
        <w:jc w:val="both"/>
        <w:rPr>
          <w:sz w:val="20"/>
          <w:szCs w:val="20"/>
        </w:rPr>
      </w:pPr>
      <w:r w:rsidRPr="003D14DD">
        <w:rPr>
          <w:sz w:val="20"/>
          <w:szCs w:val="20"/>
        </w:rPr>
        <w:t>Мой Офис Веб-редакторы https://edit.myoffice.ru (отечественное ПО)</w:t>
      </w:r>
    </w:p>
    <w:p w:rsidR="002368CA" w:rsidRPr="003D14DD" w:rsidRDefault="002368CA" w:rsidP="002368CA">
      <w:pPr>
        <w:ind w:firstLine="709"/>
        <w:jc w:val="both"/>
        <w:rPr>
          <w:sz w:val="20"/>
          <w:szCs w:val="20"/>
          <w:lang w:val="en-US"/>
        </w:rPr>
      </w:pPr>
      <w:r w:rsidRPr="003D14DD">
        <w:rPr>
          <w:sz w:val="20"/>
          <w:szCs w:val="20"/>
        </w:rPr>
        <w:t>ПО</w:t>
      </w:r>
      <w:r w:rsidRPr="003D14DD">
        <w:rPr>
          <w:sz w:val="20"/>
          <w:szCs w:val="20"/>
          <w:lang w:val="en-US"/>
        </w:rPr>
        <w:t xml:space="preserve"> OpenOffice.Org Calc. </w:t>
      </w:r>
    </w:p>
    <w:p w:rsidR="002368CA" w:rsidRPr="003D14DD" w:rsidRDefault="000801FB" w:rsidP="002368CA">
      <w:pPr>
        <w:ind w:firstLine="709"/>
        <w:jc w:val="both"/>
        <w:rPr>
          <w:sz w:val="20"/>
          <w:szCs w:val="20"/>
          <w:lang w:val="en-US"/>
        </w:rPr>
      </w:pPr>
      <w:hyperlink r:id="rId7" w:history="1">
        <w:r w:rsidR="002368CA" w:rsidRPr="003D14DD">
          <w:rPr>
            <w:sz w:val="20"/>
            <w:szCs w:val="20"/>
            <w:lang w:val="en-US"/>
          </w:rPr>
          <w:t>http://qsp.su/tools/onlinehelp/about_license_gpl_russian.html</w:t>
        </w:r>
      </w:hyperlink>
      <w:r w:rsidR="002368CA" w:rsidRPr="003D14DD">
        <w:rPr>
          <w:sz w:val="20"/>
          <w:szCs w:val="20"/>
          <w:lang w:val="en-US"/>
        </w:rPr>
        <w:t xml:space="preserve"> </w:t>
      </w:r>
    </w:p>
    <w:p w:rsidR="002368CA" w:rsidRPr="003D14DD" w:rsidRDefault="002368CA" w:rsidP="002368CA">
      <w:pPr>
        <w:ind w:firstLine="709"/>
        <w:jc w:val="both"/>
        <w:rPr>
          <w:sz w:val="20"/>
          <w:szCs w:val="20"/>
        </w:rPr>
      </w:pPr>
      <w:r w:rsidRPr="003D14DD">
        <w:rPr>
          <w:sz w:val="20"/>
          <w:szCs w:val="20"/>
        </w:rPr>
        <w:t xml:space="preserve">ПО </w:t>
      </w:r>
      <w:proofErr w:type="spellStart"/>
      <w:r w:rsidRPr="003D14DD">
        <w:rPr>
          <w:sz w:val="20"/>
          <w:szCs w:val="20"/>
        </w:rPr>
        <w:t>OpenOffice.Org.Base</w:t>
      </w:r>
      <w:proofErr w:type="spellEnd"/>
    </w:p>
    <w:p w:rsidR="002368CA" w:rsidRPr="003D14DD" w:rsidRDefault="000801FB" w:rsidP="002368CA">
      <w:pPr>
        <w:ind w:firstLine="709"/>
        <w:jc w:val="both"/>
        <w:rPr>
          <w:sz w:val="20"/>
          <w:szCs w:val="20"/>
        </w:rPr>
      </w:pPr>
      <w:hyperlink r:id="rId8" w:history="1">
        <w:r w:rsidR="002368CA" w:rsidRPr="003D14DD">
          <w:rPr>
            <w:sz w:val="20"/>
            <w:szCs w:val="20"/>
          </w:rPr>
          <w:t>http://qsp.su/tools/onlinehelp/about_license_gpl_russian.html</w:t>
        </w:r>
      </w:hyperlink>
    </w:p>
    <w:p w:rsidR="002368CA" w:rsidRPr="003D14DD" w:rsidRDefault="002368CA" w:rsidP="002368CA">
      <w:pPr>
        <w:ind w:firstLine="709"/>
        <w:jc w:val="both"/>
        <w:rPr>
          <w:sz w:val="20"/>
          <w:szCs w:val="20"/>
          <w:lang w:val="en-US"/>
        </w:rPr>
      </w:pPr>
      <w:r w:rsidRPr="003D14DD">
        <w:rPr>
          <w:sz w:val="20"/>
          <w:szCs w:val="20"/>
        </w:rPr>
        <w:t>ПО</w:t>
      </w:r>
      <w:r w:rsidRPr="003D14DD">
        <w:rPr>
          <w:sz w:val="20"/>
          <w:szCs w:val="20"/>
          <w:lang w:val="en-US"/>
        </w:rPr>
        <w:t xml:space="preserve"> </w:t>
      </w:r>
      <w:proofErr w:type="spellStart"/>
      <w:r w:rsidRPr="003D14DD">
        <w:rPr>
          <w:sz w:val="20"/>
          <w:szCs w:val="20"/>
          <w:lang w:val="en-US"/>
        </w:rPr>
        <w:t>OpenOffice.org.Impress</w:t>
      </w:r>
      <w:proofErr w:type="spellEnd"/>
      <w:r w:rsidRPr="003D14DD">
        <w:rPr>
          <w:sz w:val="20"/>
          <w:szCs w:val="20"/>
          <w:lang w:val="en-US"/>
        </w:rPr>
        <w:t xml:space="preserve"> </w:t>
      </w:r>
    </w:p>
    <w:p w:rsidR="002368CA" w:rsidRPr="003D14DD" w:rsidRDefault="000801FB" w:rsidP="002368CA">
      <w:pPr>
        <w:ind w:firstLine="709"/>
        <w:jc w:val="both"/>
        <w:rPr>
          <w:sz w:val="20"/>
          <w:szCs w:val="20"/>
          <w:lang w:val="en-US"/>
        </w:rPr>
      </w:pPr>
      <w:hyperlink r:id="rId9" w:history="1">
        <w:r w:rsidR="002368CA" w:rsidRPr="003D14DD">
          <w:rPr>
            <w:sz w:val="20"/>
            <w:szCs w:val="20"/>
            <w:lang w:val="en-US"/>
          </w:rPr>
          <w:t>http://qsp.su/tools/onlinehelp/about_license_gpl_russian.html</w:t>
        </w:r>
      </w:hyperlink>
      <w:r w:rsidR="002368CA" w:rsidRPr="003D14DD">
        <w:rPr>
          <w:sz w:val="20"/>
          <w:szCs w:val="20"/>
          <w:lang w:val="en-US"/>
        </w:rPr>
        <w:t xml:space="preserve"> </w:t>
      </w:r>
    </w:p>
    <w:p w:rsidR="002368CA" w:rsidRPr="003D14DD" w:rsidRDefault="002368CA" w:rsidP="002368CA">
      <w:pPr>
        <w:ind w:firstLine="709"/>
        <w:jc w:val="both"/>
        <w:rPr>
          <w:sz w:val="20"/>
          <w:szCs w:val="20"/>
          <w:lang w:val="en-US"/>
        </w:rPr>
      </w:pPr>
      <w:r w:rsidRPr="003D14DD">
        <w:rPr>
          <w:sz w:val="20"/>
          <w:szCs w:val="20"/>
        </w:rPr>
        <w:t>ПО</w:t>
      </w:r>
      <w:r w:rsidRPr="003D14DD">
        <w:rPr>
          <w:sz w:val="20"/>
          <w:szCs w:val="20"/>
          <w:lang w:val="en-US"/>
        </w:rPr>
        <w:t xml:space="preserve"> OpenOffice.Org Writer </w:t>
      </w:r>
    </w:p>
    <w:p w:rsidR="002368CA" w:rsidRPr="003D14DD" w:rsidRDefault="000801FB" w:rsidP="002368CA">
      <w:pPr>
        <w:ind w:firstLine="709"/>
        <w:jc w:val="both"/>
        <w:rPr>
          <w:sz w:val="20"/>
          <w:szCs w:val="20"/>
          <w:lang w:val="en-US"/>
        </w:rPr>
      </w:pPr>
      <w:hyperlink r:id="rId10" w:history="1">
        <w:r w:rsidR="002368CA" w:rsidRPr="003D14DD">
          <w:rPr>
            <w:sz w:val="20"/>
            <w:szCs w:val="20"/>
            <w:lang w:val="en-US"/>
          </w:rPr>
          <w:t>http://qsp.su/tools/onlinehelp/about_license_gpl_russian.html</w:t>
        </w:r>
      </w:hyperlink>
    </w:p>
    <w:p w:rsidR="002368CA" w:rsidRPr="003D14DD" w:rsidRDefault="002368CA" w:rsidP="002368CA">
      <w:pPr>
        <w:ind w:firstLine="709"/>
        <w:jc w:val="both"/>
        <w:rPr>
          <w:sz w:val="20"/>
          <w:szCs w:val="20"/>
          <w:lang w:val="en-US"/>
        </w:rPr>
      </w:pPr>
      <w:r w:rsidRPr="003D14DD">
        <w:rPr>
          <w:sz w:val="20"/>
          <w:szCs w:val="20"/>
        </w:rPr>
        <w:t>ПО</w:t>
      </w:r>
      <w:r w:rsidRPr="003D14DD">
        <w:rPr>
          <w:sz w:val="20"/>
          <w:szCs w:val="20"/>
          <w:lang w:val="en-US"/>
        </w:rPr>
        <w:t xml:space="preserve"> Open Office.org Draw</w:t>
      </w:r>
    </w:p>
    <w:p w:rsidR="002368CA" w:rsidRPr="003D14DD" w:rsidRDefault="000801FB" w:rsidP="002368CA">
      <w:pPr>
        <w:ind w:firstLine="709"/>
        <w:jc w:val="both"/>
        <w:rPr>
          <w:sz w:val="20"/>
          <w:szCs w:val="20"/>
          <w:lang w:val="en-US"/>
        </w:rPr>
      </w:pPr>
      <w:hyperlink r:id="rId11" w:history="1">
        <w:r w:rsidR="002368CA" w:rsidRPr="003D14DD">
          <w:rPr>
            <w:sz w:val="20"/>
            <w:szCs w:val="20"/>
            <w:lang w:val="en-US"/>
          </w:rPr>
          <w:t>http://qsp.su/tools/onlinehelp/about_license_gpl_russian.html</w:t>
        </w:r>
      </w:hyperlink>
    </w:p>
    <w:p w:rsidR="002368CA" w:rsidRPr="003D14DD" w:rsidRDefault="002368CA" w:rsidP="002368CA">
      <w:pPr>
        <w:ind w:firstLine="709"/>
        <w:jc w:val="both"/>
        <w:rPr>
          <w:sz w:val="20"/>
          <w:szCs w:val="20"/>
        </w:rPr>
      </w:pPr>
      <w:r w:rsidRPr="003D14DD">
        <w:rPr>
          <w:sz w:val="20"/>
          <w:szCs w:val="20"/>
        </w:rPr>
        <w:t xml:space="preserve">ПО «Блокнот» - стандартное приложение операционной системы (MS </w:t>
      </w:r>
      <w:proofErr w:type="spellStart"/>
      <w:r w:rsidRPr="003D14DD">
        <w:rPr>
          <w:sz w:val="20"/>
          <w:szCs w:val="20"/>
        </w:rPr>
        <w:t>Windows</w:t>
      </w:r>
      <w:proofErr w:type="spellEnd"/>
      <w:r w:rsidRPr="003D14DD">
        <w:rPr>
          <w:sz w:val="20"/>
          <w:szCs w:val="20"/>
        </w:rPr>
        <w:t xml:space="preserve">, </w:t>
      </w:r>
      <w:proofErr w:type="spellStart"/>
      <w:r w:rsidRPr="003D14DD">
        <w:rPr>
          <w:sz w:val="20"/>
          <w:szCs w:val="20"/>
        </w:rPr>
        <w:t>Android</w:t>
      </w:r>
      <w:proofErr w:type="spellEnd"/>
      <w:r w:rsidRPr="003D14DD">
        <w:rPr>
          <w:sz w:val="20"/>
          <w:szCs w:val="20"/>
        </w:rPr>
        <w:t xml:space="preserve"> и т.д.), </w:t>
      </w:r>
    </w:p>
    <w:p w:rsidR="002368CA" w:rsidRPr="003D14DD" w:rsidRDefault="002368CA" w:rsidP="002368CA">
      <w:pPr>
        <w:ind w:firstLine="709"/>
        <w:jc w:val="both"/>
        <w:rPr>
          <w:sz w:val="20"/>
          <w:szCs w:val="20"/>
        </w:rPr>
      </w:pPr>
      <w:r w:rsidRPr="003D14DD">
        <w:rPr>
          <w:sz w:val="20"/>
          <w:szCs w:val="20"/>
        </w:rPr>
        <w:t xml:space="preserve">предназначенное для работы с текстами;  </w:t>
      </w:r>
    </w:p>
    <w:p w:rsidR="002368CA" w:rsidRPr="003D14DD" w:rsidRDefault="002368CA" w:rsidP="002368CA">
      <w:pPr>
        <w:tabs>
          <w:tab w:val="left" w:pos="360"/>
          <w:tab w:val="left" w:pos="900"/>
          <w:tab w:val="left" w:pos="993"/>
          <w:tab w:val="left" w:pos="1134"/>
        </w:tabs>
        <w:suppressAutoHyphens/>
        <w:ind w:firstLine="709"/>
        <w:jc w:val="both"/>
        <w:rPr>
          <w:i/>
          <w:sz w:val="20"/>
          <w:szCs w:val="20"/>
        </w:rPr>
      </w:pPr>
      <w:r w:rsidRPr="003D14DD">
        <w:rPr>
          <w:i/>
          <w:sz w:val="20"/>
          <w:szCs w:val="20"/>
        </w:rPr>
        <w:t>Современные профессиональные базы данных:</w:t>
      </w:r>
    </w:p>
    <w:p w:rsidR="002368CA" w:rsidRPr="003D14DD" w:rsidRDefault="002368CA" w:rsidP="002368CA">
      <w:pPr>
        <w:ind w:firstLine="709"/>
        <w:rPr>
          <w:sz w:val="20"/>
          <w:szCs w:val="20"/>
        </w:rPr>
      </w:pPr>
      <w:r w:rsidRPr="003D14DD">
        <w:rPr>
          <w:sz w:val="20"/>
          <w:szCs w:val="20"/>
        </w:rPr>
        <w:t xml:space="preserve">Реестр профессиональных стандартов https://profstandart.rosmintrud.ru/obshchiy-informatsionnyy-blok/natsionalnyy-reestr-professionalnykh-standartov/reestr-professionalnykh-standartov/ </w:t>
      </w:r>
    </w:p>
    <w:p w:rsidR="002368CA" w:rsidRPr="003D14DD" w:rsidRDefault="002368CA" w:rsidP="002368CA">
      <w:pPr>
        <w:ind w:firstLine="709"/>
        <w:rPr>
          <w:sz w:val="20"/>
          <w:szCs w:val="20"/>
        </w:rPr>
      </w:pPr>
      <w:r w:rsidRPr="003D14DD">
        <w:rPr>
          <w:sz w:val="20"/>
          <w:szCs w:val="20"/>
        </w:rPr>
        <w:t xml:space="preserve">Реестр студентов/ординаторов/аспирантов/ассистентов-стажеров https://www.mos.ru/karta-moskvicha/services-proverka-grazhdanina-v-reestre-studentov/ </w:t>
      </w:r>
    </w:p>
    <w:p w:rsidR="002368CA" w:rsidRPr="003D14DD" w:rsidRDefault="002368CA" w:rsidP="002368CA">
      <w:pPr>
        <w:ind w:firstLine="709"/>
        <w:rPr>
          <w:sz w:val="20"/>
          <w:szCs w:val="20"/>
        </w:rPr>
      </w:pPr>
      <w:r w:rsidRPr="003D14DD">
        <w:rPr>
          <w:sz w:val="20"/>
          <w:szCs w:val="20"/>
        </w:rPr>
        <w:t>Российское образование. Федеральный портал http://www.edu.ru/</w:t>
      </w:r>
      <w:r w:rsidRPr="003D14DD">
        <w:rPr>
          <w:sz w:val="20"/>
          <w:szCs w:val="20"/>
        </w:rPr>
        <w:br/>
        <w:t xml:space="preserve">Электронные версии изданий по психологии и педагогике </w:t>
      </w:r>
      <w:hyperlink r:id="rId12" w:history="1">
        <w:r w:rsidRPr="003D14DD">
          <w:rPr>
            <w:rStyle w:val="ac"/>
            <w:sz w:val="20"/>
            <w:szCs w:val="20"/>
          </w:rPr>
          <w:t>https://psyjournals.ru/psyedu_ru/index.shtml</w:t>
        </w:r>
      </w:hyperlink>
    </w:p>
    <w:p w:rsidR="002368CA" w:rsidRPr="003D14DD" w:rsidRDefault="002368CA" w:rsidP="002368CA">
      <w:pPr>
        <w:ind w:firstLine="709"/>
        <w:jc w:val="both"/>
        <w:rPr>
          <w:sz w:val="20"/>
          <w:szCs w:val="20"/>
        </w:rPr>
      </w:pPr>
      <w:r w:rsidRPr="003D14DD">
        <w:rPr>
          <w:sz w:val="20"/>
          <w:szCs w:val="20"/>
        </w:rPr>
        <w:t xml:space="preserve">Научная электронная библиотека </w:t>
      </w:r>
      <w:hyperlink r:id="rId13" w:history="1">
        <w:r w:rsidRPr="003D14DD">
          <w:rPr>
            <w:rStyle w:val="ac"/>
            <w:sz w:val="20"/>
            <w:szCs w:val="20"/>
          </w:rPr>
          <w:t>http://elibrary.ru</w:t>
        </w:r>
      </w:hyperlink>
    </w:p>
    <w:p w:rsidR="002368CA" w:rsidRPr="003D14DD" w:rsidRDefault="002368CA" w:rsidP="002368CA">
      <w:pPr>
        <w:ind w:firstLine="709"/>
        <w:jc w:val="both"/>
        <w:rPr>
          <w:sz w:val="20"/>
          <w:szCs w:val="20"/>
        </w:rPr>
      </w:pPr>
      <w:r w:rsidRPr="003D14DD">
        <w:rPr>
          <w:sz w:val="20"/>
          <w:szCs w:val="20"/>
        </w:rPr>
        <w:t xml:space="preserve">Электронно-библиотечная система </w:t>
      </w:r>
      <w:proofErr w:type="spellStart"/>
      <w:r w:rsidRPr="003D14DD">
        <w:rPr>
          <w:sz w:val="20"/>
          <w:szCs w:val="20"/>
        </w:rPr>
        <w:t>IPRbooks</w:t>
      </w:r>
      <w:proofErr w:type="spellEnd"/>
      <w:r w:rsidRPr="003D14DD">
        <w:rPr>
          <w:sz w:val="20"/>
          <w:szCs w:val="20"/>
        </w:rPr>
        <w:t xml:space="preserve"> (ЭБС </w:t>
      </w:r>
      <w:proofErr w:type="spellStart"/>
      <w:r w:rsidRPr="003D14DD">
        <w:rPr>
          <w:sz w:val="20"/>
          <w:szCs w:val="20"/>
        </w:rPr>
        <w:t>IPRbooks</w:t>
      </w:r>
      <w:proofErr w:type="spellEnd"/>
      <w:r w:rsidRPr="003D14DD">
        <w:rPr>
          <w:sz w:val="20"/>
          <w:szCs w:val="20"/>
        </w:rPr>
        <w:t>) –</w:t>
      </w:r>
    </w:p>
    <w:p w:rsidR="002368CA" w:rsidRPr="003D14DD" w:rsidRDefault="002368CA" w:rsidP="002368CA">
      <w:pPr>
        <w:ind w:firstLine="709"/>
        <w:jc w:val="both"/>
        <w:rPr>
          <w:sz w:val="20"/>
          <w:szCs w:val="20"/>
        </w:rPr>
      </w:pPr>
      <w:r w:rsidRPr="003D14DD">
        <w:rPr>
          <w:sz w:val="20"/>
          <w:szCs w:val="20"/>
        </w:rPr>
        <w:t>электронная библиотека по всем отраслям знаний</w:t>
      </w:r>
    </w:p>
    <w:p w:rsidR="002368CA" w:rsidRPr="003D14DD" w:rsidRDefault="002368CA" w:rsidP="002368CA">
      <w:pPr>
        <w:ind w:firstLine="709"/>
        <w:jc w:val="both"/>
        <w:rPr>
          <w:sz w:val="20"/>
          <w:szCs w:val="20"/>
        </w:rPr>
      </w:pPr>
      <w:r w:rsidRPr="003D14DD">
        <w:rPr>
          <w:sz w:val="20"/>
          <w:szCs w:val="20"/>
        </w:rPr>
        <w:t>http://www.iprbookshop.ru</w:t>
      </w:r>
    </w:p>
    <w:p w:rsidR="002368CA" w:rsidRPr="003D14DD" w:rsidRDefault="002368CA" w:rsidP="002368CA">
      <w:pPr>
        <w:tabs>
          <w:tab w:val="left" w:pos="360"/>
          <w:tab w:val="left" w:pos="900"/>
          <w:tab w:val="left" w:pos="993"/>
          <w:tab w:val="left" w:pos="1134"/>
        </w:tabs>
        <w:suppressAutoHyphens/>
        <w:ind w:firstLine="709"/>
        <w:jc w:val="both"/>
        <w:rPr>
          <w:i/>
          <w:sz w:val="20"/>
          <w:szCs w:val="20"/>
        </w:rPr>
      </w:pPr>
      <w:r w:rsidRPr="003D14DD">
        <w:rPr>
          <w:i/>
          <w:sz w:val="20"/>
          <w:szCs w:val="20"/>
        </w:rPr>
        <w:t>Информационно-справочные системы:</w:t>
      </w:r>
    </w:p>
    <w:p w:rsidR="008D205D" w:rsidRPr="008D205D" w:rsidRDefault="008D205D" w:rsidP="008D205D">
      <w:pPr>
        <w:rPr>
          <w:sz w:val="20"/>
          <w:szCs w:val="20"/>
        </w:rPr>
      </w:pPr>
      <w:r w:rsidRPr="008D205D">
        <w:rPr>
          <w:sz w:val="20"/>
          <w:szCs w:val="20"/>
        </w:rPr>
        <w:t xml:space="preserve">Справочно-правовая система «Гарант»; </w:t>
      </w:r>
    </w:p>
    <w:p w:rsidR="00335312" w:rsidRDefault="008D205D" w:rsidP="008D205D">
      <w:r w:rsidRPr="008D205D">
        <w:rPr>
          <w:sz w:val="20"/>
          <w:szCs w:val="20"/>
        </w:rPr>
        <w:t>Справочно-правовая система «Консультант Плюс».</w:t>
      </w:r>
    </w:p>
    <w:sectPr w:rsidR="00335312" w:rsidSect="00FA3C6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00006FF" w:usb1="0000FCFF" w:usb2="00000001" w:usb3="00000000" w:csb0="0000019F" w:csb1="00000000"/>
  </w:font>
  <w:font w:name="Verdana">
    <w:panose1 w:val="020B0604030504040204"/>
    <w:charset w:val="CC"/>
    <w:family w:val="swiss"/>
    <w:pitch w:val="variable"/>
    <w:sig w:usb0="A00006FF" w:usb1="4000205B" w:usb2="00000010" w:usb3="00000000" w:csb0="0000019F" w:csb1="00000000"/>
  </w:font>
  <w:font w:name="Franklin Gothic Demi Cond">
    <w:panose1 w:val="020B0706030402020204"/>
    <w:charset w:val="CC"/>
    <w:family w:val="swiss"/>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SchoolDL">
    <w:altName w:val="Times New Roman"/>
    <w:panose1 w:val="00000000000000000000"/>
    <w:charset w:val="00"/>
    <w:family w:val="auto"/>
    <w:notTrueType/>
    <w:pitch w:val="variable"/>
    <w:sig w:usb0="00000003" w:usb1="00000000" w:usb2="00000000" w:usb3="00000000" w:csb0="00000001" w:csb1="00000000"/>
  </w:font>
  <w:font w:name="PragmaticaCTT">
    <w:charset w:val="02"/>
    <w:family w:val="auto"/>
    <w:pitch w:val="variable"/>
    <w:sig w:usb0="00000000" w:usb1="10000000" w:usb2="00000000" w:usb3="00000000" w:csb0="80000000" w:csb1="00000000"/>
  </w:font>
  <w:font w:name="Comic Sans MS">
    <w:panose1 w:val="030F0702030302020204"/>
    <w:charset w:val="CC"/>
    <w:family w:val="script"/>
    <w:pitch w:val="variable"/>
    <w:sig w:usb0="00000287" w:usb1="00000013" w:usb2="00000000" w:usb3="00000000" w:csb0="0000009F" w:csb1="00000000"/>
  </w:font>
  <w:font w:name="Palatino Linotype">
    <w:panose1 w:val="02040502050505030304"/>
    <w:charset w:val="CC"/>
    <w:family w:val="roman"/>
    <w:pitch w:val="variable"/>
    <w:sig w:usb0="E0000287" w:usb1="40000013" w:usb2="00000000" w:usb3="00000000" w:csb0="0000019F" w:csb1="00000000"/>
  </w:font>
  <w:font w:name="Sylfaen">
    <w:panose1 w:val="010A0502050306030303"/>
    <w:charset w:val="CC"/>
    <w:family w:val="roman"/>
    <w:pitch w:val="variable"/>
    <w:sig w:usb0="04000687" w:usb1="00000000" w:usb2="00000000" w:usb3="00000000" w:csb0="0000009F" w:csb1="00000000"/>
  </w:font>
  <w:font w:name="MS Mincho">
    <w:altName w:val="Yu Gothic UI"/>
    <w:panose1 w:val="02020609040205080304"/>
    <w:charset w:val="80"/>
    <w:family w:val="roman"/>
    <w:notTrueType/>
    <w:pitch w:val="fixed"/>
    <w:sig w:usb0="00000001" w:usb1="08070000" w:usb2="00000010" w:usb3="00000000" w:csb0="00020000" w:csb1="00000000"/>
  </w:font>
  <w:font w:name="Arial Narrow">
    <w:panose1 w:val="020B0606020202030204"/>
    <w:charset w:val="CC"/>
    <w:family w:val="swiss"/>
    <w:pitch w:val="variable"/>
    <w:sig w:usb0="00000287" w:usb1="00000800" w:usb2="00000000" w:usb3="00000000" w:csb0="0000009F" w:csb1="00000000"/>
  </w:font>
  <w:font w:name="Franklin Gothic Book">
    <w:panose1 w:val="020B0503020102020204"/>
    <w:charset w:val="CC"/>
    <w:family w:val="swiss"/>
    <w:pitch w:val="variable"/>
    <w:sig w:usb0="00000287" w:usb1="00000000" w:usb2="00000000" w:usb3="00000000" w:csb0="0000009F" w:csb1="00000000"/>
  </w:font>
  <w:font w:name="Wingdings 2">
    <w:panose1 w:val="05020102010507070707"/>
    <w:charset w:val="02"/>
    <w:family w:val="roman"/>
    <w:pitch w:val="variable"/>
    <w:sig w:usb0="00000000" w:usb1="10000000" w:usb2="00000000" w:usb3="00000000" w:csb0="80000000" w:csb1="00000000"/>
  </w:font>
  <w:font w:name="OpenSymbol">
    <w:altName w:val="Courier New"/>
    <w:charset w:val="00"/>
    <w:family w:val="auto"/>
    <w:pitch w:val="variable"/>
    <w:sig w:usb0="800000AF" w:usb1="1001ECEA" w:usb2="00000000" w:usb3="00000000" w:csb0="00000001" w:csb1="00000000"/>
  </w:font>
  <w:font w:name="Antiqua">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_Timer">
    <w:altName w:val="Times New Roman Cyr"/>
    <w:panose1 w:val="00000000000000000000"/>
    <w:charset w:val="CC"/>
    <w:family w:val="roman"/>
    <w:notTrueType/>
    <w:pitch w:val="variable"/>
    <w:sig w:usb0="00000201" w:usb1="00000000" w:usb2="00000000" w:usb3="00000000" w:csb0="00000004" w:csb1="00000000"/>
  </w:font>
  <w:font w:name="Century Schoolbook">
    <w:panose1 w:val="02040604050505020304"/>
    <w:charset w:val="CC"/>
    <w:family w:val="roman"/>
    <w:pitch w:val="variable"/>
    <w:sig w:usb0="00000287" w:usb1="00000000" w:usb2="00000000" w:usb3="00000000" w:csb0="0000009F" w:csb1="00000000"/>
  </w:font>
  <w:font w:name="MS Sans Serif">
    <w:altName w:val="Arial"/>
    <w:panose1 w:val="00000000000000000000"/>
    <w:charset w:val="00"/>
    <w:family w:val="swiss"/>
    <w:notTrueType/>
    <w:pitch w:val="variable"/>
    <w:sig w:usb0="00000003" w:usb1="00000000" w:usb2="00000000" w:usb3="00000000" w:csb0="00000001" w:csb1="00000000"/>
  </w:font>
  <w:font w:name="TimesET">
    <w:altName w:val="Times New Roman"/>
    <w:charset w:val="00"/>
    <w:family w:val="auto"/>
    <w:pitch w:val="variable"/>
    <w:sig w:usb0="00000003" w:usb1="00000000" w:usb2="00000000" w:usb3="00000000" w:csb0="00000001" w:csb1="00000000"/>
  </w:font>
  <w:font w:name="Garamond">
    <w:panose1 w:val="02020404030301010803"/>
    <w:charset w:val="CC"/>
    <w:family w:val="roman"/>
    <w:pitch w:val="variable"/>
    <w:sig w:usb0="00000287" w:usb1="00000000" w:usb2="00000000" w:usb3="00000000" w:csb0="0000009F" w:csb1="00000000"/>
  </w:font>
  <w:font w:name="Mangal">
    <w:panose1 w:val="00000400000000000000"/>
    <w:charset w:val="01"/>
    <w:family w:val="roman"/>
    <w:notTrueType/>
    <w:pitch w:val="variable"/>
    <w:sig w:usb0="00002000" w:usb1="00000000" w:usb2="00000000" w:usb3="00000000" w:csb0="00000000" w:csb1="00000000"/>
  </w:font>
  <w:font w:name="Arial Black">
    <w:panose1 w:val="020B0A04020102020204"/>
    <w:charset w:val="CC"/>
    <w:family w:val="swiss"/>
    <w:pitch w:val="variable"/>
    <w:sig w:usb0="A00002AF" w:usb1="400078FB" w:usb2="00000000" w:usb3="00000000" w:csb0="0000009F" w:csb1="00000000"/>
  </w:font>
  <w:font w:name="Georgia">
    <w:panose1 w:val="02040502050405020303"/>
    <w:charset w:val="CC"/>
    <w:family w:val="roman"/>
    <w:pitch w:val="variable"/>
    <w:sig w:usb0="00000287" w:usb1="00000000" w:usb2="00000000" w:usb3="00000000" w:csb0="0000009F" w:csb1="00000000"/>
  </w:font>
  <w:font w:name="TimesNewRomanPS-BoldMT">
    <w:altName w:val="Yu Gothic UI"/>
    <w:panose1 w:val="00000000000000000000"/>
    <w:charset w:val="80"/>
    <w:family w:val="auto"/>
    <w:notTrueType/>
    <w:pitch w:val="default"/>
    <w:sig w:usb0="00000003" w:usb1="08070000" w:usb2="00000010" w:usb3="00000000" w:csb0="00020001" w:csb1="00000000"/>
  </w:font>
  <w:font w:name="Trebuchet MS">
    <w:panose1 w:val="020B0603020202020204"/>
    <w:charset w:val="CC"/>
    <w:family w:val="swiss"/>
    <w:pitch w:val="variable"/>
    <w:sig w:usb0="00000687" w:usb1="00000000" w:usb2="00000000" w:usb3="00000000" w:csb0="0000009F" w:csb1="00000000"/>
  </w:font>
  <w:font w:name="MS PMincho">
    <w:charset w:val="80"/>
    <w:family w:val="roman"/>
    <w:pitch w:val="variable"/>
    <w:sig w:usb0="E00002FF" w:usb1="6AC7FDFB" w:usb2="00000012" w:usb3="00000000" w:csb0="0002009F" w:csb1="00000000"/>
  </w:font>
  <w:font w:name="Segoe UI">
    <w:panose1 w:val="020B0502040204020203"/>
    <w:charset w:val="CC"/>
    <w:family w:val="swiss"/>
    <w:pitch w:val="variable"/>
    <w:sig w:usb0="E4002EFF" w:usb1="C000E47F" w:usb2="00000009" w:usb3="00000000" w:csb0="000001FF" w:csb1="00000000"/>
  </w:font>
  <w:font w:name="SchoolBookCTT">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Times">
    <w:panose1 w:val="02020603050405020304"/>
    <w:charset w:val="CC"/>
    <w:family w:val="roman"/>
    <w:pitch w:val="variable"/>
    <w:sig w:usb0="E0002EFF" w:usb1="C000785B" w:usb2="00000009" w:usb3="00000000" w:csb0="000001FF" w:csb1="00000000"/>
  </w:font>
  <w:font w:name="Franklin Gothic Medium Cond">
    <w:panose1 w:val="020B0606030402020204"/>
    <w:charset w:val="CC"/>
    <w:family w:val="swiss"/>
    <w:pitch w:val="variable"/>
    <w:sig w:usb0="00000287" w:usb1="00000000" w:usb2="00000000" w:usb3="00000000" w:csb0="0000009F" w:csb1="00000000"/>
  </w:font>
  <w:font w:name="Franklin Gothic Demi">
    <w:panose1 w:val="020B07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BodoniCTT">
    <w:altName w:val="Times New Roman"/>
    <w:panose1 w:val="00000000000000000000"/>
    <w:charset w:val="00"/>
    <w:family w:val="auto"/>
    <w:notTrueType/>
    <w:pitch w:val="variable"/>
    <w:sig w:usb0="00000003" w:usb1="00000000" w:usb2="00000000" w:usb3="00000000" w:csb0="00000001" w:csb1="00000000"/>
  </w:font>
  <w:font w:name="MS Reference Sans Serif">
    <w:panose1 w:val="020B0604030504040204"/>
    <w:charset w:val="CC"/>
    <w:family w:val="swiss"/>
    <w:pitch w:val="variable"/>
    <w:sig w:usb0="20000287" w:usb1="00000000" w:usb2="00000000" w:usb3="00000000" w:csb0="0000019F" w:csb1="00000000"/>
  </w:font>
  <w:font w:name="Franklin Gothic Medium">
    <w:panose1 w:val="020B0603020102020204"/>
    <w:charset w:val="CC"/>
    <w:family w:val="swiss"/>
    <w:pitch w:val="variable"/>
    <w:sig w:usb0="00000287" w:usb1="00000000" w:usb2="00000000" w:usb3="00000000" w:csb0="0000009F" w:csb1="00000000"/>
  </w:font>
  <w:font w:name="MS ??">
    <w:altName w:val="Malgun Gothic"/>
    <w:panose1 w:val="00000000000000000000"/>
    <w:charset w:val="80"/>
    <w:family w:val="auto"/>
    <w:notTrueType/>
    <w:pitch w:val="variable"/>
    <w:sig w:usb0="00000001" w:usb1="08070000" w:usb2="00000010" w:usb3="00000000" w:csb0="00020000" w:csb1="00000000"/>
  </w:font>
  <w:font w:name="Times New Roman ??????????">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 w:name="FreeSans">
    <w:altName w:val="Arial"/>
    <w:panose1 w:val="00000000000000000000"/>
    <w:charset w:val="CC"/>
    <w:family w:val="swiss"/>
    <w:notTrueType/>
    <w:pitch w:val="default"/>
    <w:sig w:usb0="00000201" w:usb1="00000000" w:usb2="00000000" w:usb3="00000000" w:csb0="00000004"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6BC9EB0"/>
    <w:lvl w:ilvl="0">
      <w:start w:val="1"/>
      <w:numFmt w:val="decimal"/>
      <w:pStyle w:val="5"/>
      <w:lvlText w:val="%1."/>
      <w:lvlJc w:val="left"/>
      <w:pPr>
        <w:tabs>
          <w:tab w:val="num" w:pos="1492"/>
        </w:tabs>
        <w:ind w:left="1492" w:hanging="360"/>
      </w:pPr>
    </w:lvl>
  </w:abstractNum>
  <w:abstractNum w:abstractNumId="1" w15:restartNumberingAfterBreak="0">
    <w:nsid w:val="FFFFFF7E"/>
    <w:multiLevelType w:val="singleLevel"/>
    <w:tmpl w:val="FFFFFF7E"/>
    <w:lvl w:ilvl="0">
      <w:start w:val="1"/>
      <w:numFmt w:val="decimal"/>
      <w:pStyle w:val="3"/>
      <w:lvlText w:val="%1."/>
      <w:lvlJc w:val="left"/>
      <w:pPr>
        <w:tabs>
          <w:tab w:val="num" w:pos="926"/>
        </w:tabs>
        <w:ind w:left="926" w:hanging="360"/>
      </w:pPr>
    </w:lvl>
  </w:abstractNum>
  <w:abstractNum w:abstractNumId="2" w15:restartNumberingAfterBreak="0">
    <w:nsid w:val="FFFFFF7F"/>
    <w:multiLevelType w:val="singleLevel"/>
    <w:tmpl w:val="FFFFFF7F"/>
    <w:lvl w:ilvl="0">
      <w:start w:val="1"/>
      <w:numFmt w:val="decimal"/>
      <w:pStyle w:val="1"/>
      <w:lvlText w:val="%1."/>
      <w:lvlJc w:val="left"/>
      <w:pPr>
        <w:tabs>
          <w:tab w:val="num" w:pos="643"/>
        </w:tabs>
        <w:ind w:left="643" w:hanging="360"/>
      </w:pPr>
    </w:lvl>
  </w:abstractNum>
  <w:abstractNum w:abstractNumId="3" w15:restartNumberingAfterBreak="0">
    <w:nsid w:val="FFFFFF83"/>
    <w:multiLevelType w:val="singleLevel"/>
    <w:tmpl w:val="FFFFFF83"/>
    <w:lvl w:ilvl="0">
      <w:start w:val="1"/>
      <w:numFmt w:val="bullet"/>
      <w:pStyle w:val="2"/>
      <w:lvlText w:val=""/>
      <w:lvlJc w:val="left"/>
      <w:pPr>
        <w:tabs>
          <w:tab w:val="num" w:pos="643"/>
        </w:tabs>
        <w:ind w:left="643" w:hanging="360"/>
      </w:pPr>
      <w:rPr>
        <w:rFonts w:ascii="Symbol" w:hAnsi="Symbol" w:hint="default"/>
      </w:rPr>
    </w:lvl>
  </w:abstractNum>
  <w:abstractNum w:abstractNumId="4" w15:restartNumberingAfterBreak="0">
    <w:nsid w:val="FFFFFFFE"/>
    <w:multiLevelType w:val="singleLevel"/>
    <w:tmpl w:val="FFFFFFFE"/>
    <w:lvl w:ilvl="0">
      <w:numFmt w:val="decimal"/>
      <w:lvlText w:val="*"/>
      <w:lvlJc w:val="left"/>
    </w:lvl>
  </w:abstractNum>
  <w:abstractNum w:abstractNumId="5" w15:restartNumberingAfterBreak="0">
    <w:nsid w:val="00086097"/>
    <w:multiLevelType w:val="multilevel"/>
    <w:tmpl w:val="46340397"/>
    <w:lvl w:ilvl="0">
      <w:start w:val="1"/>
      <w:numFmt w:val="decimal"/>
      <w:lvlText w:val="%1"/>
      <w:lvlJc w:val="left"/>
      <w:pPr>
        <w:tabs>
          <w:tab w:val="num" w:pos="720"/>
        </w:tabs>
        <w:ind w:left="0" w:firstLine="0"/>
      </w:pPr>
      <w:rPr>
        <w:rFonts w:hint="default"/>
        <w:b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07A26F92"/>
    <w:multiLevelType w:val="multilevel"/>
    <w:tmpl w:val="07A26F92"/>
    <w:lvl w:ilvl="0">
      <w:start w:val="4"/>
      <w:numFmt w:val="upperRoman"/>
      <w:pStyle w:val="30"/>
      <w:lvlText w:val="%1."/>
      <w:lvlJc w:val="left"/>
      <w:pPr>
        <w:tabs>
          <w:tab w:val="num" w:pos="3330"/>
        </w:tabs>
        <w:ind w:left="3330" w:hanging="72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088C144D"/>
    <w:multiLevelType w:val="hybridMultilevel"/>
    <w:tmpl w:val="DF9634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0E54661"/>
    <w:multiLevelType w:val="multilevel"/>
    <w:tmpl w:val="10E54661"/>
    <w:lvl w:ilvl="0">
      <w:start w:val="1"/>
      <w:numFmt w:val="bullet"/>
      <w:pStyle w:val="31"/>
      <w:lvlText w:val=""/>
      <w:lvlJc w:val="left"/>
      <w:pPr>
        <w:tabs>
          <w:tab w:val="num" w:pos="360"/>
        </w:tabs>
        <w:ind w:left="360" w:hanging="360"/>
      </w:pPr>
      <w:rPr>
        <w:rFonts w:ascii="Symbol" w:hAnsi="Symbol" w:hint="default"/>
        <w:color w:val="auto"/>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360"/>
        </w:tabs>
        <w:ind w:left="-360" w:hanging="360"/>
      </w:pPr>
      <w:rPr>
        <w:rFonts w:ascii="Wingdings" w:hAnsi="Wingdings" w:hint="default"/>
      </w:rPr>
    </w:lvl>
    <w:lvl w:ilvl="3">
      <w:start w:val="1"/>
      <w:numFmt w:val="bullet"/>
      <w:lvlText w:val=""/>
      <w:lvlJc w:val="left"/>
      <w:pPr>
        <w:tabs>
          <w:tab w:val="num" w:pos="360"/>
        </w:tabs>
        <w:ind w:left="360" w:hanging="360"/>
      </w:pPr>
      <w:rPr>
        <w:rFonts w:ascii="Symbol" w:hAnsi="Symbol" w:hint="default"/>
      </w:rPr>
    </w:lvl>
    <w:lvl w:ilvl="4">
      <w:start w:val="1"/>
      <w:numFmt w:val="bullet"/>
      <w:lvlText w:val="o"/>
      <w:lvlJc w:val="left"/>
      <w:pPr>
        <w:tabs>
          <w:tab w:val="num" w:pos="1080"/>
        </w:tabs>
        <w:ind w:left="1080" w:hanging="360"/>
      </w:pPr>
      <w:rPr>
        <w:rFonts w:ascii="Courier New" w:hAnsi="Courier New" w:cs="Courier New" w:hint="default"/>
      </w:rPr>
    </w:lvl>
    <w:lvl w:ilvl="5">
      <w:start w:val="1"/>
      <w:numFmt w:val="bullet"/>
      <w:lvlText w:val=""/>
      <w:lvlJc w:val="left"/>
      <w:pPr>
        <w:tabs>
          <w:tab w:val="num" w:pos="1800"/>
        </w:tabs>
        <w:ind w:left="1800" w:hanging="360"/>
      </w:pPr>
      <w:rPr>
        <w:rFonts w:ascii="Wingdings" w:hAnsi="Wingdings" w:hint="default"/>
      </w:rPr>
    </w:lvl>
    <w:lvl w:ilvl="6">
      <w:start w:val="1"/>
      <w:numFmt w:val="bullet"/>
      <w:lvlText w:val=""/>
      <w:lvlJc w:val="left"/>
      <w:pPr>
        <w:tabs>
          <w:tab w:val="num" w:pos="2520"/>
        </w:tabs>
        <w:ind w:left="2520" w:hanging="360"/>
      </w:pPr>
      <w:rPr>
        <w:rFonts w:ascii="Symbol" w:hAnsi="Symbol" w:hint="default"/>
      </w:rPr>
    </w:lvl>
    <w:lvl w:ilvl="7">
      <w:start w:val="1"/>
      <w:numFmt w:val="bullet"/>
      <w:lvlText w:val="o"/>
      <w:lvlJc w:val="left"/>
      <w:pPr>
        <w:tabs>
          <w:tab w:val="num" w:pos="3240"/>
        </w:tabs>
        <w:ind w:left="3240" w:hanging="360"/>
      </w:pPr>
      <w:rPr>
        <w:rFonts w:ascii="Courier New" w:hAnsi="Courier New" w:cs="Courier New" w:hint="default"/>
      </w:rPr>
    </w:lvl>
    <w:lvl w:ilvl="8">
      <w:start w:val="1"/>
      <w:numFmt w:val="bullet"/>
      <w:lvlText w:val=""/>
      <w:lvlJc w:val="left"/>
      <w:pPr>
        <w:tabs>
          <w:tab w:val="num" w:pos="3960"/>
        </w:tabs>
        <w:ind w:left="3960" w:hanging="360"/>
      </w:pPr>
      <w:rPr>
        <w:rFonts w:ascii="Wingdings" w:hAnsi="Wingdings" w:hint="default"/>
      </w:rPr>
    </w:lvl>
  </w:abstractNum>
  <w:abstractNum w:abstractNumId="9" w15:restartNumberingAfterBreak="0">
    <w:nsid w:val="134735D7"/>
    <w:multiLevelType w:val="multilevel"/>
    <w:tmpl w:val="134735D7"/>
    <w:lvl w:ilvl="0">
      <w:start w:val="1"/>
      <w:numFmt w:val="decimal"/>
      <w:pStyle w:val="a"/>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10" w15:restartNumberingAfterBreak="0">
    <w:nsid w:val="13AC53A1"/>
    <w:multiLevelType w:val="hybridMultilevel"/>
    <w:tmpl w:val="BF6C333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65E3FF6"/>
    <w:multiLevelType w:val="multilevel"/>
    <w:tmpl w:val="165E3FF6"/>
    <w:lvl w:ilvl="0">
      <w:start w:val="1"/>
      <w:numFmt w:val="decimal"/>
      <w:lvlText w:val="%1."/>
      <w:lvlJc w:val="left"/>
      <w:pPr>
        <w:tabs>
          <w:tab w:val="num" w:pos="720"/>
        </w:tabs>
        <w:ind w:left="720" w:hanging="360"/>
      </w:pPr>
      <w:rPr>
        <w:rFonts w:hint="default"/>
      </w:rPr>
    </w:lvl>
    <w:lvl w:ilvl="1">
      <w:start w:val="1"/>
      <w:numFmt w:val="bullet"/>
      <w:lvlText w:val=""/>
      <w:lvlJc w:val="left"/>
      <w:pPr>
        <w:tabs>
          <w:tab w:val="num" w:pos="1440"/>
        </w:tabs>
        <w:ind w:left="1440" w:hanging="360"/>
      </w:pPr>
      <w:rPr>
        <w:rFonts w:ascii="Symbol" w:hAnsi="Symbol" w:hint="default"/>
        <w:color w:val="auto"/>
        <w:sz w:val="20"/>
        <w:szCs w:val="20"/>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72C2AED"/>
    <w:multiLevelType w:val="multilevel"/>
    <w:tmpl w:val="172C2AED"/>
    <w:lvl w:ilvl="0">
      <w:start w:val="1"/>
      <w:numFmt w:val="decimal"/>
      <w:pStyle w:val="131"/>
      <w:lvlText w:val="4.%1."/>
      <w:lvlJc w:val="left"/>
      <w:pPr>
        <w:tabs>
          <w:tab w:val="num" w:pos="1361"/>
        </w:tabs>
        <w:ind w:left="1361" w:hanging="681"/>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17AA16EB"/>
    <w:multiLevelType w:val="multilevel"/>
    <w:tmpl w:val="17AA16EB"/>
    <w:lvl w:ilvl="0">
      <w:start w:val="1"/>
      <w:numFmt w:val="decimal"/>
      <w:pStyle w:val="a0"/>
      <w:lvlText w:val="%1."/>
      <w:lvlJc w:val="left"/>
      <w:pPr>
        <w:tabs>
          <w:tab w:val="num" w:pos="0"/>
        </w:tabs>
        <w:ind w:left="113" w:hanging="113"/>
      </w:pPr>
      <w:rPr>
        <w:rFonts w:ascii="Times New Roman" w:hAnsi="Times New Roman" w:hint="default"/>
        <w:b w:val="0"/>
        <w:i w:val="0"/>
        <w:caps w:val="0"/>
        <w:strike w:val="0"/>
        <w:dstrike w:val="0"/>
        <w:outline w:val="0"/>
        <w:shadow w:val="0"/>
        <w:emboss w:val="0"/>
        <w:imprint w:val="0"/>
        <w:vanish w:val="0"/>
        <w:sz w:val="20"/>
        <w:vertAlign w:val="baseline"/>
      </w:rPr>
    </w:lvl>
    <w:lvl w:ilvl="1">
      <w:start w:val="1"/>
      <w:numFmt w:val="upperLetter"/>
      <w:lvlText w:val="%2)"/>
      <w:lvlJc w:val="left"/>
      <w:pPr>
        <w:tabs>
          <w:tab w:val="num" w:pos="0"/>
        </w:tabs>
        <w:ind w:left="454" w:hanging="114"/>
      </w:pPr>
      <w:rPr>
        <w:rFonts w:ascii="Times New Roman" w:hAnsi="Times New Roman" w:hint="default"/>
        <w:b w:val="0"/>
        <w:i w:val="0"/>
        <w:caps w:val="0"/>
        <w:strike w:val="0"/>
        <w:dstrike w:val="0"/>
        <w:outline w:val="0"/>
        <w:shadow w:val="0"/>
        <w:emboss w:val="0"/>
        <w:imprint w:val="0"/>
        <w:vanish w:val="0"/>
        <w:sz w:val="20"/>
        <w:vertAlign w:val="baseline"/>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4" w15:restartNumberingAfterBreak="0">
    <w:nsid w:val="187154C1"/>
    <w:multiLevelType w:val="singleLevel"/>
    <w:tmpl w:val="187154C1"/>
    <w:lvl w:ilvl="0">
      <w:start w:val="1"/>
      <w:numFmt w:val="upperLetter"/>
      <w:pStyle w:val="Tst-question"/>
      <w:lvlText w:val="%1."/>
      <w:lvlJc w:val="left"/>
      <w:pPr>
        <w:tabs>
          <w:tab w:val="num" w:pos="357"/>
        </w:tabs>
      </w:pPr>
      <w:rPr>
        <w:rFonts w:cs="Times New Roman"/>
        <w:caps w:val="0"/>
        <w:smallCaps w:val="0"/>
        <w:strike w:val="0"/>
        <w:dstrike w:val="0"/>
        <w:outline w:val="0"/>
        <w:shadow w:val="0"/>
        <w:emboss w:val="0"/>
        <w:imprint w:val="0"/>
        <w:vanish w:val="0"/>
        <w:color w:val="auto"/>
        <w:u w:val="none"/>
        <w:vertAlign w:val="baseline"/>
      </w:rPr>
    </w:lvl>
  </w:abstractNum>
  <w:abstractNum w:abstractNumId="15" w15:restartNumberingAfterBreak="0">
    <w:nsid w:val="1E625B74"/>
    <w:multiLevelType w:val="hybridMultilevel"/>
    <w:tmpl w:val="6F1E629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1E846A5A"/>
    <w:multiLevelType w:val="hybridMultilevel"/>
    <w:tmpl w:val="BF6C333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6431CAD"/>
    <w:multiLevelType w:val="multilevel"/>
    <w:tmpl w:val="26431CAD"/>
    <w:lvl w:ilvl="0">
      <w:start w:val="1"/>
      <w:numFmt w:val="decimal"/>
      <w:pStyle w:val="0752"/>
      <w:suff w:val="space"/>
      <w:lvlText w:val="%1."/>
      <w:lvlJc w:val="left"/>
      <w:pPr>
        <w:ind w:left="360" w:hanging="360"/>
      </w:pPr>
    </w:lvl>
    <w:lvl w:ilvl="1">
      <w:start w:val="1"/>
      <w:numFmt w:val="upperLetter"/>
      <w:pStyle w:val="20"/>
      <w:lvlText w:val="%2)"/>
      <w:lvlJc w:val="left"/>
      <w:pPr>
        <w:tabs>
          <w:tab w:val="num" w:pos="1211"/>
        </w:tabs>
        <w:ind w:left="720" w:firstLine="131"/>
      </w:pPr>
      <w:rPr>
        <w:sz w:val="20"/>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2A414D33"/>
    <w:multiLevelType w:val="hybridMultilevel"/>
    <w:tmpl w:val="DF9634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C0E5E3F"/>
    <w:multiLevelType w:val="multilevel"/>
    <w:tmpl w:val="2C0E5E3F"/>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30992BE7"/>
    <w:multiLevelType w:val="multilevel"/>
    <w:tmpl w:val="30992BE7"/>
    <w:lvl w:ilvl="0">
      <w:start w:val="1"/>
      <w:numFmt w:val="bullet"/>
      <w:lvlText w:val=""/>
      <w:lvlJc w:val="left"/>
      <w:pPr>
        <w:tabs>
          <w:tab w:val="num" w:pos="720"/>
        </w:tabs>
        <w:ind w:left="720" w:hanging="360"/>
      </w:pPr>
      <w:rPr>
        <w:rFonts w:ascii="Symbol" w:hAnsi="Symbol" w:hint="default"/>
        <w:color w:val="auto"/>
        <w:sz w:val="20"/>
        <w:szCs w:val="20"/>
      </w:rPr>
    </w:lvl>
    <w:lvl w:ilvl="1">
      <w:start w:val="1"/>
      <w:numFmt w:val="bullet"/>
      <w:lvlText w:val=""/>
      <w:lvlJc w:val="left"/>
      <w:pPr>
        <w:tabs>
          <w:tab w:val="num" w:pos="1440"/>
        </w:tabs>
        <w:ind w:left="1440" w:hanging="360"/>
      </w:pPr>
      <w:rPr>
        <w:rFonts w:ascii="Symbol" w:hAnsi="Symbol" w:hint="default"/>
        <w:color w:val="auto"/>
        <w:sz w:val="24"/>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4876730"/>
    <w:multiLevelType w:val="multilevel"/>
    <w:tmpl w:val="34876730"/>
    <w:lvl w:ilvl="0">
      <w:start w:val="1"/>
      <w:numFmt w:val="bullet"/>
      <w:pStyle w:val="a1"/>
      <w:lvlText w:val=""/>
      <w:lvlJc w:val="left"/>
      <w:pPr>
        <w:tabs>
          <w:tab w:val="num" w:pos="540"/>
        </w:tabs>
        <w:ind w:left="540" w:hanging="360"/>
      </w:pPr>
      <w:rPr>
        <w:rFonts w:ascii="Symbol" w:hAnsi="Symbol" w:hint="default"/>
        <w:color w:val="auto"/>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360"/>
        </w:tabs>
        <w:ind w:left="-360" w:hanging="360"/>
      </w:pPr>
      <w:rPr>
        <w:rFonts w:ascii="Wingdings" w:hAnsi="Wingdings" w:hint="default"/>
      </w:rPr>
    </w:lvl>
    <w:lvl w:ilvl="3">
      <w:start w:val="1"/>
      <w:numFmt w:val="bullet"/>
      <w:lvlText w:val=""/>
      <w:lvlJc w:val="left"/>
      <w:pPr>
        <w:tabs>
          <w:tab w:val="num" w:pos="360"/>
        </w:tabs>
        <w:ind w:left="360" w:hanging="360"/>
      </w:pPr>
      <w:rPr>
        <w:rFonts w:ascii="Symbol" w:hAnsi="Symbol" w:hint="default"/>
      </w:rPr>
    </w:lvl>
    <w:lvl w:ilvl="4">
      <w:start w:val="1"/>
      <w:numFmt w:val="bullet"/>
      <w:lvlText w:val="o"/>
      <w:lvlJc w:val="left"/>
      <w:pPr>
        <w:tabs>
          <w:tab w:val="num" w:pos="1080"/>
        </w:tabs>
        <w:ind w:left="1080" w:hanging="360"/>
      </w:pPr>
      <w:rPr>
        <w:rFonts w:ascii="Courier New" w:hAnsi="Courier New" w:cs="Courier New" w:hint="default"/>
      </w:rPr>
    </w:lvl>
    <w:lvl w:ilvl="5">
      <w:start w:val="1"/>
      <w:numFmt w:val="bullet"/>
      <w:lvlText w:val=""/>
      <w:lvlJc w:val="left"/>
      <w:pPr>
        <w:tabs>
          <w:tab w:val="num" w:pos="1800"/>
        </w:tabs>
        <w:ind w:left="1800" w:hanging="360"/>
      </w:pPr>
      <w:rPr>
        <w:rFonts w:ascii="Wingdings" w:hAnsi="Wingdings" w:hint="default"/>
      </w:rPr>
    </w:lvl>
    <w:lvl w:ilvl="6">
      <w:start w:val="1"/>
      <w:numFmt w:val="bullet"/>
      <w:lvlText w:val=""/>
      <w:lvlJc w:val="left"/>
      <w:pPr>
        <w:tabs>
          <w:tab w:val="num" w:pos="2520"/>
        </w:tabs>
        <w:ind w:left="2520" w:hanging="360"/>
      </w:pPr>
      <w:rPr>
        <w:rFonts w:ascii="Symbol" w:hAnsi="Symbol" w:hint="default"/>
      </w:rPr>
    </w:lvl>
    <w:lvl w:ilvl="7">
      <w:start w:val="1"/>
      <w:numFmt w:val="bullet"/>
      <w:lvlText w:val="o"/>
      <w:lvlJc w:val="left"/>
      <w:pPr>
        <w:tabs>
          <w:tab w:val="num" w:pos="3240"/>
        </w:tabs>
        <w:ind w:left="3240" w:hanging="360"/>
      </w:pPr>
      <w:rPr>
        <w:rFonts w:ascii="Courier New" w:hAnsi="Courier New" w:cs="Courier New" w:hint="default"/>
      </w:rPr>
    </w:lvl>
    <w:lvl w:ilvl="8">
      <w:start w:val="1"/>
      <w:numFmt w:val="bullet"/>
      <w:lvlText w:val=""/>
      <w:lvlJc w:val="left"/>
      <w:pPr>
        <w:tabs>
          <w:tab w:val="num" w:pos="3960"/>
        </w:tabs>
        <w:ind w:left="3960" w:hanging="360"/>
      </w:pPr>
      <w:rPr>
        <w:rFonts w:ascii="Wingdings" w:hAnsi="Wingdings" w:hint="default"/>
      </w:rPr>
    </w:lvl>
  </w:abstractNum>
  <w:abstractNum w:abstractNumId="22" w15:restartNumberingAfterBreak="0">
    <w:nsid w:val="376F6A0A"/>
    <w:multiLevelType w:val="hybridMultilevel"/>
    <w:tmpl w:val="556C7AF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38043C17"/>
    <w:multiLevelType w:val="multilevel"/>
    <w:tmpl w:val="38043C17"/>
    <w:lvl w:ilvl="0">
      <w:start w:val="1"/>
      <w:numFmt w:val="russianLower"/>
      <w:pStyle w:val="a2"/>
      <w:lvlText w:val="%1)"/>
      <w:lvlJc w:val="left"/>
      <w:pPr>
        <w:tabs>
          <w:tab w:val="num" w:pos="1354"/>
        </w:tabs>
        <w:ind w:left="1354" w:hanging="360"/>
      </w:pPr>
      <w:rPr>
        <w:rFonts w:hint="default"/>
      </w:rPr>
    </w:lvl>
    <w:lvl w:ilvl="1">
      <w:start w:val="1"/>
      <w:numFmt w:val="bullet"/>
      <w:lvlText w:val=""/>
      <w:lvlJc w:val="left"/>
      <w:pPr>
        <w:tabs>
          <w:tab w:val="num" w:pos="900"/>
        </w:tabs>
        <w:ind w:left="900" w:hanging="360"/>
      </w:pPr>
      <w:rPr>
        <w:rFonts w:ascii="Symbol" w:hAnsi="Symbol"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15:restartNumberingAfterBreak="0">
    <w:nsid w:val="381B22EE"/>
    <w:multiLevelType w:val="multilevel"/>
    <w:tmpl w:val="381B22EE"/>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945420E"/>
    <w:multiLevelType w:val="multilevel"/>
    <w:tmpl w:val="3945420E"/>
    <w:lvl w:ilvl="0">
      <w:start w:val="1"/>
      <w:numFmt w:val="bullet"/>
      <w:lvlText w:val=""/>
      <w:lvlJc w:val="left"/>
      <w:pPr>
        <w:tabs>
          <w:tab w:val="num" w:pos="720"/>
        </w:tabs>
        <w:ind w:left="720" w:hanging="360"/>
      </w:pPr>
      <w:rPr>
        <w:rFonts w:ascii="Symbol" w:hAnsi="Symbol" w:hint="default"/>
        <w:color w:val="auto"/>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D7873AF"/>
    <w:multiLevelType w:val="multilevel"/>
    <w:tmpl w:val="3D7873AF"/>
    <w:lvl w:ilvl="0">
      <w:start w:val="1"/>
      <w:numFmt w:val="bullet"/>
      <w:pStyle w:val="10"/>
      <w:lvlText w:val=""/>
      <w:lvlJc w:val="left"/>
      <w:pPr>
        <w:tabs>
          <w:tab w:val="num" w:pos="1429"/>
        </w:tabs>
        <w:ind w:left="1429" w:hanging="360"/>
      </w:pPr>
      <w:rPr>
        <w:rFonts w:ascii="Symbol" w:hAnsi="Symbol" w:hint="default"/>
      </w:rPr>
    </w:lvl>
    <w:lvl w:ilvl="1">
      <w:start w:val="1"/>
      <w:numFmt w:val="bullet"/>
      <w:lvlText w:val="o"/>
      <w:lvlJc w:val="left"/>
      <w:pPr>
        <w:tabs>
          <w:tab w:val="num" w:pos="2149"/>
        </w:tabs>
        <w:ind w:left="2149" w:hanging="360"/>
      </w:pPr>
      <w:rPr>
        <w:rFonts w:ascii="Courier New" w:hAnsi="Courier New" w:cs="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cs="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cs="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27" w15:restartNumberingAfterBreak="0">
    <w:nsid w:val="3FEC778F"/>
    <w:multiLevelType w:val="multilevel"/>
    <w:tmpl w:val="3FEC778F"/>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15:restartNumberingAfterBreak="0">
    <w:nsid w:val="40BC38A3"/>
    <w:multiLevelType w:val="multilevel"/>
    <w:tmpl w:val="40BC38A3"/>
    <w:lvl w:ilvl="0">
      <w:start w:val="1"/>
      <w:numFmt w:val="decimal"/>
      <w:lvlText w:val="%1."/>
      <w:lvlJc w:val="left"/>
      <w:pPr>
        <w:tabs>
          <w:tab w:val="num" w:pos="720"/>
        </w:tabs>
        <w:ind w:left="720" w:hanging="360"/>
      </w:pPr>
      <w:rPr>
        <w:b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43485C91"/>
    <w:multiLevelType w:val="multilevel"/>
    <w:tmpl w:val="46340397"/>
    <w:lvl w:ilvl="0">
      <w:start w:val="1"/>
      <w:numFmt w:val="decimal"/>
      <w:lvlText w:val="%1"/>
      <w:lvlJc w:val="left"/>
      <w:pPr>
        <w:tabs>
          <w:tab w:val="num" w:pos="720"/>
        </w:tabs>
        <w:ind w:left="0" w:firstLine="0"/>
      </w:pPr>
      <w:rPr>
        <w:rFonts w:hint="default"/>
        <w:b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43B82ABE"/>
    <w:multiLevelType w:val="multilevel"/>
    <w:tmpl w:val="43B82ABE"/>
    <w:lvl w:ilvl="0">
      <w:start w:val="1"/>
      <w:numFmt w:val="decimal"/>
      <w:lvlText w:val="%1."/>
      <w:lvlJc w:val="left"/>
      <w:pPr>
        <w:ind w:left="720" w:hanging="360"/>
      </w:pPr>
    </w:lvl>
    <w:lvl w:ilvl="1">
      <w:start w:val="2"/>
      <w:numFmt w:val="decimal"/>
      <w:isLgl/>
      <w:lvlText w:val="%1.%2"/>
      <w:lvlJc w:val="left"/>
      <w:pPr>
        <w:ind w:left="990" w:hanging="450"/>
      </w:pPr>
      <w:rPr>
        <w:rFonts w:hint="default"/>
      </w:rPr>
    </w:lvl>
    <w:lvl w:ilvl="2">
      <w:start w:val="2"/>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1800" w:hanging="72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520" w:hanging="108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240" w:hanging="1440"/>
      </w:pPr>
      <w:rPr>
        <w:rFonts w:hint="default"/>
      </w:rPr>
    </w:lvl>
  </w:abstractNum>
  <w:abstractNum w:abstractNumId="31" w15:restartNumberingAfterBreak="0">
    <w:nsid w:val="44384E7A"/>
    <w:multiLevelType w:val="multilevel"/>
    <w:tmpl w:val="44384E7A"/>
    <w:lvl w:ilvl="0">
      <w:start w:val="1"/>
      <w:numFmt w:val="decimal"/>
      <w:pStyle w:val="4"/>
      <w:lvlText w:val="%1"/>
      <w:lvlJc w:val="left"/>
      <w:pPr>
        <w:tabs>
          <w:tab w:val="num" w:pos="0"/>
        </w:tabs>
        <w:ind w:left="0" w:firstLine="0"/>
      </w:pPr>
      <w:rPr>
        <w:rFonts w:hint="default"/>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4505123A"/>
    <w:multiLevelType w:val="hybridMultilevel"/>
    <w:tmpl w:val="CF7ECB0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15:restartNumberingAfterBreak="0">
    <w:nsid w:val="450C297A"/>
    <w:multiLevelType w:val="multilevel"/>
    <w:tmpl w:val="450C297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 w15:restartNumberingAfterBreak="0">
    <w:nsid w:val="461716F0"/>
    <w:multiLevelType w:val="multilevel"/>
    <w:tmpl w:val="461716F0"/>
    <w:lvl w:ilvl="0">
      <w:start w:val="1"/>
      <w:numFmt w:val="decimal"/>
      <w:pStyle w:val="8"/>
      <w:lvlText w:val="%1"/>
      <w:lvlJc w:val="left"/>
      <w:pPr>
        <w:tabs>
          <w:tab w:val="num" w:pos="57"/>
        </w:tabs>
        <w:ind w:left="57"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5" w15:restartNumberingAfterBreak="0">
    <w:nsid w:val="471B090D"/>
    <w:multiLevelType w:val="multilevel"/>
    <w:tmpl w:val="471B090D"/>
    <w:lvl w:ilvl="0">
      <w:start w:val="1"/>
      <w:numFmt w:val="decimal"/>
      <w:pStyle w:val="12pt025"/>
      <w:lvlText w:val="%1"/>
      <w:lvlJc w:val="left"/>
      <w:pPr>
        <w:tabs>
          <w:tab w:val="num" w:pos="1076"/>
        </w:tabs>
        <w:ind w:left="1076" w:hanging="432"/>
      </w:pPr>
    </w:lvl>
    <w:lvl w:ilvl="1">
      <w:start w:val="1"/>
      <w:numFmt w:val="decimal"/>
      <w:lvlText w:val="%1.%2"/>
      <w:lvlJc w:val="left"/>
      <w:pPr>
        <w:tabs>
          <w:tab w:val="num" w:pos="1220"/>
        </w:tabs>
        <w:ind w:left="1220" w:hanging="576"/>
      </w:pPr>
    </w:lvl>
    <w:lvl w:ilvl="2">
      <w:start w:val="1"/>
      <w:numFmt w:val="decimal"/>
      <w:lvlText w:val="%1.%2.%3"/>
      <w:lvlJc w:val="left"/>
      <w:pPr>
        <w:tabs>
          <w:tab w:val="num" w:pos="1364"/>
        </w:tabs>
        <w:ind w:left="1364" w:hanging="720"/>
      </w:pPr>
    </w:lvl>
    <w:lvl w:ilvl="3">
      <w:start w:val="1"/>
      <w:numFmt w:val="decimal"/>
      <w:lvlText w:val="%1.%2.%3.%4"/>
      <w:lvlJc w:val="left"/>
      <w:pPr>
        <w:tabs>
          <w:tab w:val="num" w:pos="1508"/>
        </w:tabs>
        <w:ind w:left="1508" w:hanging="864"/>
      </w:pPr>
    </w:lvl>
    <w:lvl w:ilvl="4">
      <w:start w:val="1"/>
      <w:numFmt w:val="decimal"/>
      <w:lvlText w:val="%1.%2.%3.%4.%5"/>
      <w:lvlJc w:val="left"/>
      <w:pPr>
        <w:tabs>
          <w:tab w:val="num" w:pos="1652"/>
        </w:tabs>
        <w:ind w:left="1652" w:hanging="1008"/>
      </w:pPr>
    </w:lvl>
    <w:lvl w:ilvl="5">
      <w:start w:val="1"/>
      <w:numFmt w:val="decimal"/>
      <w:lvlText w:val="%1.%2.%3.%4.%5.%6"/>
      <w:lvlJc w:val="left"/>
      <w:pPr>
        <w:tabs>
          <w:tab w:val="num" w:pos="1796"/>
        </w:tabs>
        <w:ind w:left="1796" w:hanging="1152"/>
      </w:pPr>
    </w:lvl>
    <w:lvl w:ilvl="6">
      <w:start w:val="1"/>
      <w:numFmt w:val="decimal"/>
      <w:lvlText w:val="%1.%2.%3.%4.%5.%6.%7"/>
      <w:lvlJc w:val="left"/>
      <w:pPr>
        <w:tabs>
          <w:tab w:val="num" w:pos="1940"/>
        </w:tabs>
        <w:ind w:left="1940" w:hanging="1296"/>
      </w:pPr>
    </w:lvl>
    <w:lvl w:ilvl="7">
      <w:start w:val="1"/>
      <w:numFmt w:val="decimal"/>
      <w:lvlText w:val="%1.%2.%3.%4.%5.%6.%7.%8"/>
      <w:lvlJc w:val="left"/>
      <w:pPr>
        <w:tabs>
          <w:tab w:val="num" w:pos="2084"/>
        </w:tabs>
        <w:ind w:left="2084" w:hanging="1440"/>
      </w:pPr>
    </w:lvl>
    <w:lvl w:ilvl="8">
      <w:start w:val="1"/>
      <w:numFmt w:val="decimal"/>
      <w:lvlText w:val="%1.%2.%3.%4.%5.%6.%7.%8.%9"/>
      <w:lvlJc w:val="left"/>
      <w:pPr>
        <w:tabs>
          <w:tab w:val="num" w:pos="2228"/>
        </w:tabs>
        <w:ind w:left="2228" w:hanging="1584"/>
      </w:pPr>
    </w:lvl>
  </w:abstractNum>
  <w:abstractNum w:abstractNumId="36" w15:restartNumberingAfterBreak="0">
    <w:nsid w:val="4D2D6EDA"/>
    <w:multiLevelType w:val="multilevel"/>
    <w:tmpl w:val="4D2D6EDA"/>
    <w:lvl w:ilvl="0">
      <w:start w:val="1"/>
      <w:numFmt w:val="decimal"/>
      <w:lvlText w:val="%1."/>
      <w:lvlJc w:val="left"/>
      <w:pPr>
        <w:ind w:left="1069"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505A4224"/>
    <w:multiLevelType w:val="multilevel"/>
    <w:tmpl w:val="505A4224"/>
    <w:lvl w:ilvl="0">
      <w:start w:val="1"/>
      <w:numFmt w:val="decimal"/>
      <w:lvlText w:val="%1."/>
      <w:lvlJc w:val="left"/>
      <w:pPr>
        <w:tabs>
          <w:tab w:val="num" w:pos="720"/>
        </w:tabs>
        <w:ind w:left="720" w:hanging="360"/>
      </w:pPr>
      <w:rPr>
        <w:rFonts w:hint="default"/>
      </w:rPr>
    </w:lvl>
    <w:lvl w:ilvl="1">
      <w:start w:val="1"/>
      <w:numFmt w:val="bullet"/>
      <w:lvlText w:val=""/>
      <w:lvlJc w:val="left"/>
      <w:pPr>
        <w:tabs>
          <w:tab w:val="num" w:pos="1440"/>
        </w:tabs>
        <w:ind w:left="1440" w:hanging="360"/>
      </w:pPr>
      <w:rPr>
        <w:rFonts w:ascii="Symbol" w:hAnsi="Symbol" w:hint="default"/>
        <w:color w:val="auto"/>
        <w:sz w:val="20"/>
        <w:szCs w:val="20"/>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3913315"/>
    <w:multiLevelType w:val="multilevel"/>
    <w:tmpl w:val="53913315"/>
    <w:lvl w:ilvl="0">
      <w:start w:val="1"/>
      <w:numFmt w:val="bullet"/>
      <w:lvlText w:val=""/>
      <w:lvlJc w:val="left"/>
      <w:pPr>
        <w:tabs>
          <w:tab w:val="num" w:pos="720"/>
        </w:tabs>
        <w:ind w:left="720" w:hanging="360"/>
      </w:pPr>
      <w:rPr>
        <w:rFonts w:ascii="Symbol" w:hAnsi="Symbol" w:hint="default"/>
        <w:color w:val="auto"/>
        <w:sz w:val="20"/>
        <w:szCs w:val="20"/>
      </w:rPr>
    </w:lvl>
    <w:lvl w:ilvl="1">
      <w:start w:val="1"/>
      <w:numFmt w:val="bullet"/>
      <w:lvlText w:val=""/>
      <w:lvlJc w:val="left"/>
      <w:pPr>
        <w:tabs>
          <w:tab w:val="num" w:pos="1440"/>
        </w:tabs>
        <w:ind w:left="1440" w:hanging="360"/>
      </w:pPr>
      <w:rPr>
        <w:rFonts w:ascii="Symbol" w:hAnsi="Symbol" w:hint="default"/>
        <w:color w:val="auto"/>
        <w:sz w:val="24"/>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4160F25"/>
    <w:multiLevelType w:val="multilevel"/>
    <w:tmpl w:val="54160F25"/>
    <w:lvl w:ilvl="0">
      <w:start w:val="1"/>
      <w:numFmt w:val="decimal"/>
      <w:lvlText w:val="%1."/>
      <w:lvlJc w:val="left"/>
      <w:pPr>
        <w:tabs>
          <w:tab w:val="num" w:pos="1440"/>
        </w:tabs>
        <w:ind w:left="1440" w:hanging="360"/>
      </w:pPr>
    </w:lvl>
    <w:lvl w:ilvl="1">
      <w:start w:val="1"/>
      <w:numFmt w:val="lowerLetter"/>
      <w:lvlText w:val="%2."/>
      <w:lvlJc w:val="left"/>
      <w:pPr>
        <w:tabs>
          <w:tab w:val="num" w:pos="2160"/>
        </w:tabs>
        <w:ind w:left="2160" w:hanging="360"/>
      </w:pPr>
    </w:lvl>
    <w:lvl w:ilvl="2">
      <w:start w:val="1"/>
      <w:numFmt w:val="lowerRoman"/>
      <w:lvlText w:val="%3."/>
      <w:lvlJc w:val="right"/>
      <w:pPr>
        <w:tabs>
          <w:tab w:val="num" w:pos="2880"/>
        </w:tabs>
        <w:ind w:left="2880" w:hanging="180"/>
      </w:p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40" w15:restartNumberingAfterBreak="0">
    <w:nsid w:val="580C1268"/>
    <w:multiLevelType w:val="multilevel"/>
    <w:tmpl w:val="580C1268"/>
    <w:lvl w:ilvl="0">
      <w:start w:val="1"/>
      <w:numFmt w:val="decimal"/>
      <w:lvlText w:val="%1"/>
      <w:lvlJc w:val="left"/>
      <w:pPr>
        <w:tabs>
          <w:tab w:val="num" w:pos="720"/>
        </w:tabs>
        <w:ind w:left="0" w:firstLine="0"/>
      </w:pPr>
      <w:rPr>
        <w:rFonts w:hint="default"/>
        <w:b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1" w15:restartNumberingAfterBreak="0">
    <w:nsid w:val="5D1D6645"/>
    <w:multiLevelType w:val="multilevel"/>
    <w:tmpl w:val="5D1D6645"/>
    <w:styleLink w:val="224"/>
    <w:lvl w:ilvl="0">
      <w:start w:val="1"/>
      <w:numFmt w:val="decimal"/>
      <w:lvlText w:val="%1."/>
      <w:lvlJc w:val="left"/>
      <w:pPr>
        <w:ind w:left="1080" w:hanging="360"/>
      </w:pPr>
      <w:rPr>
        <w:rFonts w:cs="Times New Roman" w:hint="default"/>
        <w:sz w:val="20"/>
      </w:rPr>
    </w:lvl>
    <w:lvl w:ilvl="1">
      <w:start w:val="1"/>
      <w:numFmt w:val="lowerLetter"/>
      <w:lvlText w:val="%2."/>
      <w:lvlJc w:val="left"/>
      <w:pPr>
        <w:ind w:left="1800" w:hanging="360"/>
      </w:pPr>
      <w:rPr>
        <w:rFonts w:cs="Times New Roman"/>
      </w:rPr>
    </w:lvl>
    <w:lvl w:ilvl="2">
      <w:start w:val="1"/>
      <w:numFmt w:val="lowerRoman"/>
      <w:lvlText w:val="%3."/>
      <w:lvlJc w:val="right"/>
      <w:pPr>
        <w:ind w:left="2520" w:hanging="180"/>
      </w:pPr>
      <w:rPr>
        <w:rFonts w:cs="Times New Roman"/>
      </w:rPr>
    </w:lvl>
    <w:lvl w:ilvl="3">
      <w:start w:val="1"/>
      <w:numFmt w:val="decimal"/>
      <w:lvlText w:val="%4."/>
      <w:lvlJc w:val="left"/>
      <w:pPr>
        <w:ind w:left="3240" w:hanging="360"/>
      </w:pPr>
      <w:rPr>
        <w:rFonts w:cs="Times New Roman"/>
      </w:rPr>
    </w:lvl>
    <w:lvl w:ilvl="4">
      <w:start w:val="1"/>
      <w:numFmt w:val="lowerLetter"/>
      <w:lvlText w:val="%5."/>
      <w:lvlJc w:val="left"/>
      <w:pPr>
        <w:ind w:left="3960" w:hanging="360"/>
      </w:pPr>
      <w:rPr>
        <w:rFonts w:cs="Times New Roman"/>
      </w:rPr>
    </w:lvl>
    <w:lvl w:ilvl="5">
      <w:start w:val="1"/>
      <w:numFmt w:val="lowerRoman"/>
      <w:lvlText w:val="%6."/>
      <w:lvlJc w:val="right"/>
      <w:pPr>
        <w:ind w:left="4680" w:hanging="180"/>
      </w:pPr>
      <w:rPr>
        <w:rFonts w:cs="Times New Roman"/>
      </w:rPr>
    </w:lvl>
    <w:lvl w:ilvl="6">
      <w:start w:val="1"/>
      <w:numFmt w:val="decimal"/>
      <w:lvlText w:val="%7."/>
      <w:lvlJc w:val="left"/>
      <w:pPr>
        <w:ind w:left="5400" w:hanging="360"/>
      </w:pPr>
      <w:rPr>
        <w:rFonts w:cs="Times New Roman"/>
      </w:rPr>
    </w:lvl>
    <w:lvl w:ilvl="7">
      <w:start w:val="1"/>
      <w:numFmt w:val="lowerLetter"/>
      <w:lvlText w:val="%8."/>
      <w:lvlJc w:val="left"/>
      <w:pPr>
        <w:ind w:left="6120" w:hanging="360"/>
      </w:pPr>
      <w:rPr>
        <w:rFonts w:cs="Times New Roman"/>
      </w:rPr>
    </w:lvl>
    <w:lvl w:ilvl="8">
      <w:start w:val="1"/>
      <w:numFmt w:val="lowerRoman"/>
      <w:lvlText w:val="%9."/>
      <w:lvlJc w:val="right"/>
      <w:pPr>
        <w:ind w:left="6840" w:hanging="180"/>
      </w:pPr>
      <w:rPr>
        <w:rFonts w:cs="Times New Roman"/>
      </w:rPr>
    </w:lvl>
  </w:abstractNum>
  <w:abstractNum w:abstractNumId="42" w15:restartNumberingAfterBreak="0">
    <w:nsid w:val="5DDC004B"/>
    <w:multiLevelType w:val="multilevel"/>
    <w:tmpl w:val="46340397"/>
    <w:lvl w:ilvl="0">
      <w:start w:val="1"/>
      <w:numFmt w:val="decimal"/>
      <w:lvlText w:val="%1"/>
      <w:lvlJc w:val="left"/>
      <w:pPr>
        <w:tabs>
          <w:tab w:val="num" w:pos="720"/>
        </w:tabs>
        <w:ind w:left="0"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3" w15:restartNumberingAfterBreak="0">
    <w:nsid w:val="60817973"/>
    <w:multiLevelType w:val="multilevel"/>
    <w:tmpl w:val="46340397"/>
    <w:lvl w:ilvl="0">
      <w:start w:val="1"/>
      <w:numFmt w:val="decimal"/>
      <w:lvlText w:val="%1"/>
      <w:lvlJc w:val="left"/>
      <w:pPr>
        <w:tabs>
          <w:tab w:val="num" w:pos="720"/>
        </w:tabs>
        <w:ind w:left="0" w:firstLine="0"/>
      </w:pPr>
      <w:rPr>
        <w:rFonts w:hint="default"/>
        <w:b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15:restartNumberingAfterBreak="0">
    <w:nsid w:val="639E77E6"/>
    <w:multiLevelType w:val="multilevel"/>
    <w:tmpl w:val="580C1268"/>
    <w:lvl w:ilvl="0">
      <w:start w:val="1"/>
      <w:numFmt w:val="decimal"/>
      <w:lvlText w:val="%1"/>
      <w:lvlJc w:val="left"/>
      <w:pPr>
        <w:tabs>
          <w:tab w:val="num" w:pos="720"/>
        </w:tabs>
        <w:ind w:left="0" w:firstLine="0"/>
      </w:pPr>
      <w:rPr>
        <w:rFonts w:hint="default"/>
        <w:b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5" w15:restartNumberingAfterBreak="0">
    <w:nsid w:val="67CF2F8B"/>
    <w:multiLevelType w:val="multilevel"/>
    <w:tmpl w:val="67CF2F8B"/>
    <w:lvl w:ilvl="0">
      <w:start w:val="1"/>
      <w:numFmt w:val="decimal"/>
      <w:lvlText w:val="%1."/>
      <w:lvlJc w:val="left"/>
      <w:pPr>
        <w:tabs>
          <w:tab w:val="num" w:pos="720"/>
        </w:tabs>
        <w:ind w:left="720" w:hanging="360"/>
      </w:pPr>
      <w:rPr>
        <w:rFonts w:hint="default"/>
      </w:rPr>
    </w:lvl>
    <w:lvl w:ilvl="1">
      <w:start w:val="1"/>
      <w:numFmt w:val="bullet"/>
      <w:lvlText w:val=""/>
      <w:lvlJc w:val="left"/>
      <w:pPr>
        <w:tabs>
          <w:tab w:val="num" w:pos="1440"/>
        </w:tabs>
        <w:ind w:left="1440" w:hanging="360"/>
      </w:pPr>
      <w:rPr>
        <w:rFonts w:ascii="Symbol" w:hAnsi="Symbol" w:hint="default"/>
        <w:color w:val="auto"/>
        <w:sz w:val="20"/>
        <w:szCs w:val="20"/>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6BEA34A9"/>
    <w:multiLevelType w:val="multilevel"/>
    <w:tmpl w:val="6BEA34A9"/>
    <w:lvl w:ilvl="0">
      <w:start w:val="1"/>
      <w:numFmt w:val="bullet"/>
      <w:lvlText w:val=""/>
      <w:lvlJc w:val="left"/>
      <w:pPr>
        <w:tabs>
          <w:tab w:val="num" w:pos="720"/>
        </w:tabs>
        <w:ind w:left="720" w:hanging="360"/>
      </w:pPr>
      <w:rPr>
        <w:rFonts w:ascii="Symbol" w:hAnsi="Symbol" w:hint="default"/>
        <w:color w:val="auto"/>
        <w:sz w:val="20"/>
        <w:szCs w:val="20"/>
      </w:rPr>
    </w:lvl>
    <w:lvl w:ilvl="1">
      <w:start w:val="1"/>
      <w:numFmt w:val="bullet"/>
      <w:lvlText w:val=""/>
      <w:lvlJc w:val="left"/>
      <w:pPr>
        <w:tabs>
          <w:tab w:val="num" w:pos="1440"/>
        </w:tabs>
        <w:ind w:left="1440" w:hanging="360"/>
      </w:pPr>
      <w:rPr>
        <w:rFonts w:ascii="Symbol" w:hAnsi="Symbol" w:hint="default"/>
        <w:color w:val="auto"/>
        <w:sz w:val="24"/>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02E73BF"/>
    <w:multiLevelType w:val="multilevel"/>
    <w:tmpl w:val="702E73BF"/>
    <w:lvl w:ilvl="0">
      <w:start w:val="1"/>
      <w:numFmt w:val="decimal"/>
      <w:lvlText w:val="%1."/>
      <w:lvlJc w:val="left"/>
      <w:pPr>
        <w:tabs>
          <w:tab w:val="num" w:pos="1789"/>
        </w:tabs>
        <w:ind w:left="1789" w:hanging="360"/>
      </w:pPr>
      <w:rPr>
        <w:rFonts w:hint="default"/>
      </w:rPr>
    </w:lvl>
    <w:lvl w:ilvl="1">
      <w:start w:val="1"/>
      <w:numFmt w:val="bullet"/>
      <w:lvlText w:val="o"/>
      <w:lvlJc w:val="left"/>
      <w:pPr>
        <w:tabs>
          <w:tab w:val="num" w:pos="2149"/>
        </w:tabs>
        <w:ind w:left="2149" w:hanging="360"/>
      </w:pPr>
      <w:rPr>
        <w:rFonts w:ascii="Courier New" w:hAnsi="Courier New" w:cs="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cs="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cs="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48" w15:restartNumberingAfterBreak="0">
    <w:nsid w:val="715E603D"/>
    <w:multiLevelType w:val="multilevel"/>
    <w:tmpl w:val="715E603D"/>
    <w:lvl w:ilvl="0">
      <w:start w:val="1"/>
      <w:numFmt w:val="bullet"/>
      <w:lvlText w:val=""/>
      <w:lvlJc w:val="left"/>
      <w:pPr>
        <w:tabs>
          <w:tab w:val="num" w:pos="720"/>
        </w:tabs>
        <w:ind w:left="720" w:hanging="360"/>
      </w:pPr>
      <w:rPr>
        <w:rFonts w:ascii="Symbol" w:hAnsi="Symbol" w:hint="default"/>
        <w:color w:val="auto"/>
        <w:sz w:val="20"/>
        <w:szCs w:val="20"/>
      </w:rPr>
    </w:lvl>
    <w:lvl w:ilvl="1">
      <w:start w:val="1"/>
      <w:numFmt w:val="bullet"/>
      <w:lvlText w:val=""/>
      <w:lvlJc w:val="left"/>
      <w:pPr>
        <w:tabs>
          <w:tab w:val="num" w:pos="1440"/>
        </w:tabs>
        <w:ind w:left="1440" w:hanging="360"/>
      </w:pPr>
      <w:rPr>
        <w:rFonts w:ascii="Symbol" w:hAnsi="Symbol" w:hint="default"/>
        <w:color w:val="auto"/>
        <w:sz w:val="24"/>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3BE1C41"/>
    <w:multiLevelType w:val="multilevel"/>
    <w:tmpl w:val="73BE1C41"/>
    <w:lvl w:ilvl="0">
      <w:start w:val="1"/>
      <w:numFmt w:val="decimal"/>
      <w:lvlText w:val="%1."/>
      <w:lvlJc w:val="left"/>
      <w:pPr>
        <w:tabs>
          <w:tab w:val="num" w:pos="360"/>
        </w:tabs>
        <w:ind w:left="360" w:hanging="360"/>
      </w:pPr>
      <w:rPr>
        <w:rFonts w:hint="default"/>
        <w:b/>
      </w:rPr>
    </w:lvl>
    <w:lvl w:ilvl="1">
      <w:start w:val="1"/>
      <w:numFmt w:val="bullet"/>
      <w:lvlText w:val=""/>
      <w:lvlJc w:val="left"/>
      <w:pPr>
        <w:tabs>
          <w:tab w:val="num" w:pos="1080"/>
        </w:tabs>
        <w:ind w:left="1080" w:hanging="360"/>
      </w:pPr>
      <w:rPr>
        <w:rFonts w:ascii="Symbol" w:hAnsi="Symbol" w:hint="default"/>
        <w:b/>
        <w:color w:val="000000"/>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50" w15:restartNumberingAfterBreak="0">
    <w:nsid w:val="74D71FF8"/>
    <w:multiLevelType w:val="multilevel"/>
    <w:tmpl w:val="74D71FF8"/>
    <w:lvl w:ilvl="0">
      <w:start w:val="1"/>
      <w:numFmt w:val="bullet"/>
      <w:lvlText w:val=""/>
      <w:lvlJc w:val="left"/>
      <w:pPr>
        <w:tabs>
          <w:tab w:val="num" w:pos="1789"/>
        </w:tabs>
        <w:ind w:left="1789" w:hanging="360"/>
      </w:pPr>
      <w:rPr>
        <w:rFonts w:ascii="Symbol" w:hAnsi="Symbol" w:hint="default"/>
      </w:rPr>
    </w:lvl>
    <w:lvl w:ilvl="1">
      <w:start w:val="1"/>
      <w:numFmt w:val="bullet"/>
      <w:lvlText w:val="o"/>
      <w:lvlJc w:val="left"/>
      <w:pPr>
        <w:tabs>
          <w:tab w:val="num" w:pos="2149"/>
        </w:tabs>
        <w:ind w:left="2149" w:hanging="360"/>
      </w:pPr>
      <w:rPr>
        <w:rFonts w:ascii="Courier New" w:hAnsi="Courier New" w:cs="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cs="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cs="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51" w15:restartNumberingAfterBreak="0">
    <w:nsid w:val="755768D7"/>
    <w:multiLevelType w:val="multilevel"/>
    <w:tmpl w:val="755768D7"/>
    <w:lvl w:ilvl="0">
      <w:start w:val="1"/>
      <w:numFmt w:val="bullet"/>
      <w:pStyle w:val="40"/>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81B69CC"/>
    <w:multiLevelType w:val="multilevel"/>
    <w:tmpl w:val="781B69CC"/>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3" w15:restartNumberingAfterBreak="0">
    <w:nsid w:val="7D35261F"/>
    <w:multiLevelType w:val="multilevel"/>
    <w:tmpl w:val="580C1268"/>
    <w:lvl w:ilvl="0">
      <w:start w:val="1"/>
      <w:numFmt w:val="decimal"/>
      <w:lvlText w:val="%1"/>
      <w:lvlJc w:val="left"/>
      <w:pPr>
        <w:tabs>
          <w:tab w:val="num" w:pos="720"/>
        </w:tabs>
        <w:ind w:left="0" w:firstLine="0"/>
      </w:pPr>
      <w:rPr>
        <w:rFonts w:hint="default"/>
        <w:b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0"/>
  </w:num>
  <w:num w:numId="2">
    <w:abstractNumId w:val="34"/>
  </w:num>
  <w:num w:numId="3">
    <w:abstractNumId w:val="1"/>
    <w:lvlOverride w:ilvl="0">
      <w:startOverride w:val="1"/>
    </w:lvlOverride>
  </w:num>
  <w:num w:numId="4">
    <w:abstractNumId w:val="51"/>
  </w:num>
  <w:num w:numId="5">
    <w:abstractNumId w:val="3"/>
  </w:num>
  <w:num w:numId="6">
    <w:abstractNumId w:val="23"/>
  </w:num>
  <w:num w:numId="7">
    <w:abstractNumId w:val="6"/>
  </w:num>
  <w:num w:numId="8">
    <w:abstractNumId w:val="31"/>
  </w:num>
  <w:num w:numId="9">
    <w:abstractNumId w:val="17"/>
  </w:num>
  <w:num w:numId="10">
    <w:abstractNumId w:val="2"/>
  </w:num>
  <w:num w:numId="11">
    <w:abstractNumId w:val="12"/>
  </w:num>
  <w:num w:numId="12">
    <w:abstractNumId w:val="35"/>
  </w:num>
  <w:num w:numId="13">
    <w:abstractNumId w:val="13"/>
  </w:num>
  <w:num w:numId="14">
    <w:abstractNumId w:val="21"/>
  </w:num>
  <w:num w:numId="15">
    <w:abstractNumId w:val="8"/>
  </w:num>
  <w:num w:numId="16">
    <w:abstractNumId w:val="9"/>
  </w:num>
  <w:num w:numId="17">
    <w:abstractNumId w:val="26"/>
  </w:num>
  <w:num w:numId="18">
    <w:abstractNumId w:val="14"/>
    <w:lvlOverride w:ilvl="0">
      <w:startOverride w:val="1"/>
    </w:lvlOverride>
  </w:num>
  <w:num w:numId="19">
    <w:abstractNumId w:val="50"/>
  </w:num>
  <w:num w:numId="20">
    <w:abstractNumId w:val="4"/>
    <w:lvlOverride w:ilvl="0">
      <w:lvl w:ilvl="0">
        <w:start w:val="65535"/>
        <w:numFmt w:val="bullet"/>
        <w:lvlText w:val="-"/>
        <w:legacy w:legacy="1" w:legacySpace="0" w:legacyIndent="130"/>
        <w:lvlJc w:val="left"/>
        <w:rPr>
          <w:rFonts w:ascii="Times New Roman" w:hAnsi="Times New Roman" w:cs="Times New Roman" w:hint="default"/>
        </w:rPr>
      </w:lvl>
    </w:lvlOverride>
  </w:num>
  <w:num w:numId="21">
    <w:abstractNumId w:val="47"/>
  </w:num>
  <w:num w:numId="22">
    <w:abstractNumId w:val="49"/>
  </w:num>
  <w:num w:numId="23">
    <w:abstractNumId w:val="25"/>
  </w:num>
  <w:num w:numId="24">
    <w:abstractNumId w:val="20"/>
  </w:num>
  <w:num w:numId="25">
    <w:abstractNumId w:val="46"/>
  </w:num>
  <w:num w:numId="26">
    <w:abstractNumId w:val="48"/>
  </w:num>
  <w:num w:numId="27">
    <w:abstractNumId w:val="38"/>
  </w:num>
  <w:num w:numId="28">
    <w:abstractNumId w:val="37"/>
  </w:num>
  <w:num w:numId="29">
    <w:abstractNumId w:val="11"/>
  </w:num>
  <w:num w:numId="30">
    <w:abstractNumId w:val="45"/>
  </w:num>
  <w:num w:numId="31">
    <w:abstractNumId w:val="52"/>
  </w:num>
  <w:num w:numId="32">
    <w:abstractNumId w:val="19"/>
  </w:num>
  <w:num w:numId="33">
    <w:abstractNumId w:val="39"/>
  </w:num>
  <w:num w:numId="34">
    <w:abstractNumId w:val="30"/>
  </w:num>
  <w:num w:numId="35">
    <w:abstractNumId w:val="33"/>
  </w:num>
  <w:num w:numId="36">
    <w:abstractNumId w:val="28"/>
  </w:num>
  <w:num w:numId="37">
    <w:abstractNumId w:val="36"/>
  </w:num>
  <w:num w:numId="38">
    <w:abstractNumId w:val="40"/>
  </w:num>
  <w:num w:numId="39">
    <w:abstractNumId w:val="24"/>
  </w:num>
  <w:num w:numId="40">
    <w:abstractNumId w:val="27"/>
  </w:num>
  <w:num w:numId="41">
    <w:abstractNumId w:val="41"/>
  </w:num>
  <w:num w:numId="42">
    <w:abstractNumId w:val="44"/>
  </w:num>
  <w:num w:numId="43">
    <w:abstractNumId w:val="5"/>
  </w:num>
  <w:num w:numId="44">
    <w:abstractNumId w:val="29"/>
  </w:num>
  <w:num w:numId="45">
    <w:abstractNumId w:val="43"/>
  </w:num>
  <w:num w:numId="46">
    <w:abstractNumId w:val="42"/>
  </w:num>
  <w:num w:numId="47">
    <w:abstractNumId w:val="53"/>
  </w:num>
  <w:num w:numId="48">
    <w:abstractNumId w:val="15"/>
  </w:num>
  <w:num w:numId="49">
    <w:abstractNumId w:val="32"/>
  </w:num>
  <w:num w:numId="50">
    <w:abstractNumId w:val="22"/>
  </w:num>
  <w:num w:numId="51">
    <w:abstractNumId w:val="16"/>
  </w:num>
  <w:num w:numId="52">
    <w:abstractNumId w:val="10"/>
  </w:num>
  <w:num w:numId="53">
    <w:abstractNumId w:val="18"/>
  </w:num>
  <w:num w:numId="54">
    <w:abstractNumId w:val="7"/>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defaultTabStop w:val="708"/>
  <w:characterSpacingControl w:val="doNotCompress"/>
  <w:compat>
    <w:compatSetting w:name="compatibilityMode" w:uri="http://schemas.microsoft.com/office/word" w:val="12"/>
  </w:compat>
  <w:rsids>
    <w:rsidRoot w:val="00DB7FD4"/>
    <w:rsid w:val="000801FB"/>
    <w:rsid w:val="001140F7"/>
    <w:rsid w:val="001775F3"/>
    <w:rsid w:val="002368CA"/>
    <w:rsid w:val="00276162"/>
    <w:rsid w:val="002855D3"/>
    <w:rsid w:val="002A5CAD"/>
    <w:rsid w:val="002B6060"/>
    <w:rsid w:val="002D31CF"/>
    <w:rsid w:val="003A4CB6"/>
    <w:rsid w:val="004D03A8"/>
    <w:rsid w:val="006A1B44"/>
    <w:rsid w:val="006E2163"/>
    <w:rsid w:val="00702E00"/>
    <w:rsid w:val="00760D2F"/>
    <w:rsid w:val="007B08CA"/>
    <w:rsid w:val="007F7C79"/>
    <w:rsid w:val="008D205D"/>
    <w:rsid w:val="00932E65"/>
    <w:rsid w:val="00AB22A5"/>
    <w:rsid w:val="00BD30B3"/>
    <w:rsid w:val="00C36E10"/>
    <w:rsid w:val="00CC47CE"/>
    <w:rsid w:val="00CD5A1C"/>
    <w:rsid w:val="00CE1A9E"/>
    <w:rsid w:val="00DB7FD4"/>
    <w:rsid w:val="00FA3C66"/>
    <w:rsid w:val="00FD35B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E41305"/>
  <w15:docId w15:val="{207CB9F5-2D7A-4556-BDDE-B63475A28B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nhideWhenUsed="1"/>
    <w:lsdException w:name="toa heading" w:semiHidden="1" w:uiPriority="99"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iPriority="99"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99" w:unhideWhenUsed="1"/>
    <w:lsdException w:name="List Number 5" w:semiHidden="1" w:unhideWhenUsed="1"/>
    <w:lsdException w:name="Title" w:uiPriority="10" w:qFormat="1"/>
    <w:lsdException w:name="Closing" w:semiHidden="1" w:uiPriority="99" w:unhideWhenUsed="1"/>
    <w:lsdException w:name="Signature" w:semiHidden="1" w:uiPriority="99"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99" w:unhideWhenUsed="1"/>
    <w:lsdException w:name="List Continue 2" w:semiHidden="1"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lsdException w:name="Note Heading" w:semiHidden="1" w:uiPriority="99"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iPriority="99"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Theme" w:semiHidden="1" w:uiPriority="99"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2368CA"/>
    <w:pPr>
      <w:spacing w:after="0" w:line="240" w:lineRule="auto"/>
    </w:pPr>
    <w:rPr>
      <w:rFonts w:ascii="Times New Roman" w:eastAsia="Times New Roman" w:hAnsi="Times New Roman" w:cs="Times New Roman"/>
      <w:sz w:val="24"/>
      <w:szCs w:val="24"/>
      <w:lang w:eastAsia="ru-RU"/>
    </w:rPr>
  </w:style>
  <w:style w:type="paragraph" w:styleId="11">
    <w:name w:val="heading 1"/>
    <w:basedOn w:val="a3"/>
    <w:next w:val="a3"/>
    <w:link w:val="14"/>
    <w:qFormat/>
    <w:rsid w:val="002368CA"/>
    <w:pPr>
      <w:ind w:firstLine="454"/>
      <w:outlineLvl w:val="0"/>
    </w:pPr>
    <w:rPr>
      <w:b/>
      <w:caps/>
    </w:rPr>
  </w:style>
  <w:style w:type="paragraph" w:styleId="21">
    <w:name w:val="heading 2"/>
    <w:basedOn w:val="a3"/>
    <w:next w:val="a3"/>
    <w:link w:val="23"/>
    <w:qFormat/>
    <w:rsid w:val="002368CA"/>
    <w:pPr>
      <w:keepNext/>
      <w:spacing w:before="240" w:after="60"/>
      <w:outlineLvl w:val="1"/>
    </w:pPr>
    <w:rPr>
      <w:rFonts w:ascii="Arial" w:hAnsi="Arial" w:cs="Arial"/>
      <w:b/>
      <w:bCs/>
      <w:i/>
      <w:iCs/>
      <w:sz w:val="28"/>
      <w:szCs w:val="28"/>
      <w:lang w:eastAsia="en-US"/>
    </w:rPr>
  </w:style>
  <w:style w:type="paragraph" w:styleId="32">
    <w:name w:val="heading 3"/>
    <w:basedOn w:val="a3"/>
    <w:link w:val="320"/>
    <w:qFormat/>
    <w:rsid w:val="002368CA"/>
    <w:pPr>
      <w:spacing w:before="100" w:beforeAutospacing="1" w:after="100" w:afterAutospacing="1"/>
      <w:outlineLvl w:val="2"/>
    </w:pPr>
    <w:rPr>
      <w:b/>
      <w:bCs/>
      <w:sz w:val="27"/>
      <w:szCs w:val="27"/>
    </w:rPr>
  </w:style>
  <w:style w:type="paragraph" w:styleId="41">
    <w:name w:val="heading 4"/>
    <w:basedOn w:val="a3"/>
    <w:next w:val="a3"/>
    <w:link w:val="42"/>
    <w:qFormat/>
    <w:rsid w:val="002368CA"/>
    <w:pPr>
      <w:keepNext/>
      <w:spacing w:before="240" w:after="60"/>
      <w:outlineLvl w:val="3"/>
    </w:pPr>
    <w:rPr>
      <w:b/>
      <w:bCs/>
      <w:sz w:val="28"/>
      <w:szCs w:val="28"/>
    </w:rPr>
  </w:style>
  <w:style w:type="paragraph" w:styleId="50">
    <w:name w:val="heading 5"/>
    <w:basedOn w:val="a3"/>
    <w:next w:val="a3"/>
    <w:link w:val="51"/>
    <w:qFormat/>
    <w:rsid w:val="002368CA"/>
    <w:pPr>
      <w:spacing w:before="240" w:after="60"/>
      <w:outlineLvl w:val="4"/>
    </w:pPr>
    <w:rPr>
      <w:b/>
      <w:bCs/>
      <w:i/>
      <w:iCs/>
      <w:sz w:val="26"/>
      <w:szCs w:val="26"/>
    </w:rPr>
  </w:style>
  <w:style w:type="paragraph" w:styleId="6">
    <w:name w:val="heading 6"/>
    <w:basedOn w:val="a3"/>
    <w:next w:val="a3"/>
    <w:link w:val="60"/>
    <w:qFormat/>
    <w:rsid w:val="002368CA"/>
    <w:pPr>
      <w:spacing w:before="240" w:after="60"/>
      <w:outlineLvl w:val="5"/>
    </w:pPr>
    <w:rPr>
      <w:rFonts w:ascii="Calibri" w:hAnsi="Calibri"/>
      <w:b/>
      <w:bCs/>
      <w:sz w:val="22"/>
      <w:szCs w:val="22"/>
    </w:rPr>
  </w:style>
  <w:style w:type="paragraph" w:styleId="7">
    <w:name w:val="heading 7"/>
    <w:basedOn w:val="a3"/>
    <w:next w:val="a3"/>
    <w:link w:val="70"/>
    <w:qFormat/>
    <w:rsid w:val="002368CA"/>
    <w:pPr>
      <w:spacing w:before="240" w:after="60"/>
      <w:outlineLvl w:val="6"/>
    </w:pPr>
    <w:rPr>
      <w:rFonts w:ascii="Calibri" w:hAnsi="Calibri"/>
    </w:rPr>
  </w:style>
  <w:style w:type="paragraph" w:styleId="80">
    <w:name w:val="heading 8"/>
    <w:basedOn w:val="a3"/>
    <w:next w:val="a3"/>
    <w:link w:val="81"/>
    <w:qFormat/>
    <w:rsid w:val="002368CA"/>
    <w:pPr>
      <w:spacing w:before="240" w:after="60"/>
      <w:outlineLvl w:val="7"/>
    </w:pPr>
    <w:rPr>
      <w:rFonts w:ascii="Calibri" w:hAnsi="Calibri"/>
      <w:i/>
      <w:iCs/>
      <w:lang w:eastAsia="en-US"/>
    </w:rPr>
  </w:style>
  <w:style w:type="paragraph" w:styleId="9">
    <w:name w:val="heading 9"/>
    <w:basedOn w:val="a3"/>
    <w:next w:val="a3"/>
    <w:link w:val="90"/>
    <w:qFormat/>
    <w:rsid w:val="002368CA"/>
    <w:pPr>
      <w:spacing w:before="240" w:after="60"/>
      <w:outlineLvl w:val="8"/>
    </w:pPr>
    <w:rPr>
      <w:rFonts w:ascii="Cambria" w:hAnsi="Cambria"/>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2">
    <w:name w:val="Заголовок 1 Знак"/>
    <w:aliases w:val="Знак Знак410,Знак Заголовок 1 Знак Знак3,Основной текст с отступом1 Знак,текст Знак2,Основной текст 1 Знак2,Знак4 Знак1"/>
    <w:basedOn w:val="a4"/>
    <w:rsid w:val="002368CA"/>
    <w:rPr>
      <w:rFonts w:asciiTheme="majorHAnsi" w:eastAsiaTheme="majorEastAsia" w:hAnsiTheme="majorHAnsi" w:cstheme="majorBidi"/>
      <w:color w:val="2E74B5" w:themeColor="accent1" w:themeShade="BF"/>
      <w:sz w:val="32"/>
      <w:szCs w:val="32"/>
      <w:lang w:eastAsia="ru-RU"/>
    </w:rPr>
  </w:style>
  <w:style w:type="character" w:customStyle="1" w:styleId="22">
    <w:name w:val="Заголовок 2 Знак"/>
    <w:aliases w:val="Знак3 Знак Знак5,Знак3 Знак Знак12,Знак3 Знак Знак13,Знак3 Знак Знак14,Знак3 Знак Знак15,Знак3 Знак Знак16,Знак3 Знак Знак17,Знак3 Знак Знак Знак2,Знак3 Знак Знак Знак3"/>
    <w:basedOn w:val="a4"/>
    <w:uiPriority w:val="99"/>
    <w:rsid w:val="002368CA"/>
    <w:rPr>
      <w:rFonts w:asciiTheme="majorHAnsi" w:eastAsiaTheme="majorEastAsia" w:hAnsiTheme="majorHAnsi" w:cstheme="majorBidi"/>
      <w:color w:val="2E74B5" w:themeColor="accent1" w:themeShade="BF"/>
      <w:sz w:val="26"/>
      <w:szCs w:val="26"/>
      <w:lang w:eastAsia="ru-RU"/>
    </w:rPr>
  </w:style>
  <w:style w:type="character" w:customStyle="1" w:styleId="33">
    <w:name w:val="Заголовок 3 Знак"/>
    <w:aliases w:val="Знак2 Знак1,Знак2 Знак2"/>
    <w:basedOn w:val="a4"/>
    <w:rsid w:val="002368CA"/>
    <w:rPr>
      <w:rFonts w:asciiTheme="majorHAnsi" w:eastAsiaTheme="majorEastAsia" w:hAnsiTheme="majorHAnsi" w:cstheme="majorBidi"/>
      <w:color w:val="1F4D78" w:themeColor="accent1" w:themeShade="7F"/>
      <w:sz w:val="24"/>
      <w:szCs w:val="24"/>
      <w:lang w:eastAsia="ru-RU"/>
    </w:rPr>
  </w:style>
  <w:style w:type="character" w:customStyle="1" w:styleId="42">
    <w:name w:val="Заголовок 4 Знак"/>
    <w:basedOn w:val="a4"/>
    <w:link w:val="41"/>
    <w:rsid w:val="002368CA"/>
    <w:rPr>
      <w:rFonts w:ascii="Times New Roman" w:eastAsia="Times New Roman" w:hAnsi="Times New Roman" w:cs="Times New Roman"/>
      <w:b/>
      <w:bCs/>
      <w:sz w:val="28"/>
      <w:szCs w:val="28"/>
    </w:rPr>
  </w:style>
  <w:style w:type="character" w:customStyle="1" w:styleId="51">
    <w:name w:val="Заголовок 5 Знак"/>
    <w:basedOn w:val="a4"/>
    <w:link w:val="50"/>
    <w:rsid w:val="002368CA"/>
    <w:rPr>
      <w:rFonts w:ascii="Times New Roman" w:eastAsia="Times New Roman" w:hAnsi="Times New Roman" w:cs="Times New Roman"/>
      <w:b/>
      <w:bCs/>
      <w:i/>
      <w:iCs/>
      <w:sz w:val="26"/>
      <w:szCs w:val="26"/>
    </w:rPr>
  </w:style>
  <w:style w:type="character" w:customStyle="1" w:styleId="60">
    <w:name w:val="Заголовок 6 Знак"/>
    <w:basedOn w:val="a4"/>
    <w:link w:val="6"/>
    <w:rsid w:val="002368CA"/>
    <w:rPr>
      <w:rFonts w:ascii="Calibri" w:eastAsia="Times New Roman" w:hAnsi="Calibri" w:cs="Times New Roman"/>
      <w:b/>
      <w:bCs/>
    </w:rPr>
  </w:style>
  <w:style w:type="character" w:customStyle="1" w:styleId="70">
    <w:name w:val="Заголовок 7 Знак"/>
    <w:basedOn w:val="a4"/>
    <w:link w:val="7"/>
    <w:rsid w:val="002368CA"/>
    <w:rPr>
      <w:rFonts w:ascii="Calibri" w:eastAsia="Times New Roman" w:hAnsi="Calibri" w:cs="Times New Roman"/>
      <w:sz w:val="24"/>
      <w:szCs w:val="24"/>
    </w:rPr>
  </w:style>
  <w:style w:type="character" w:customStyle="1" w:styleId="81">
    <w:name w:val="Заголовок 8 Знак"/>
    <w:basedOn w:val="a4"/>
    <w:link w:val="80"/>
    <w:rsid w:val="002368CA"/>
    <w:rPr>
      <w:rFonts w:ascii="Calibri" w:eastAsia="Times New Roman" w:hAnsi="Calibri" w:cs="Times New Roman"/>
      <w:i/>
      <w:iCs/>
      <w:sz w:val="24"/>
      <w:szCs w:val="24"/>
    </w:rPr>
  </w:style>
  <w:style w:type="character" w:customStyle="1" w:styleId="90">
    <w:name w:val="Заголовок 9 Знак"/>
    <w:basedOn w:val="a4"/>
    <w:link w:val="9"/>
    <w:rsid w:val="002368CA"/>
    <w:rPr>
      <w:rFonts w:ascii="Cambria" w:eastAsia="Times New Roman" w:hAnsi="Cambria" w:cs="Times New Roman"/>
    </w:rPr>
  </w:style>
  <w:style w:type="character" w:customStyle="1" w:styleId="14">
    <w:name w:val="Заголовок 1 Знак4"/>
    <w:link w:val="11"/>
    <w:locked/>
    <w:rsid w:val="002368CA"/>
    <w:rPr>
      <w:rFonts w:ascii="Times New Roman" w:eastAsia="Times New Roman" w:hAnsi="Times New Roman" w:cs="Times New Roman"/>
      <w:b/>
      <w:caps/>
      <w:sz w:val="24"/>
      <w:szCs w:val="24"/>
      <w:lang w:eastAsia="ru-RU"/>
    </w:rPr>
  </w:style>
  <w:style w:type="character" w:customStyle="1" w:styleId="23">
    <w:name w:val="Заголовок 2 Знак3"/>
    <w:link w:val="21"/>
    <w:rsid w:val="002368CA"/>
    <w:rPr>
      <w:rFonts w:ascii="Arial" w:eastAsia="Times New Roman" w:hAnsi="Arial" w:cs="Arial"/>
      <w:b/>
      <w:bCs/>
      <w:i/>
      <w:iCs/>
      <w:sz w:val="28"/>
      <w:szCs w:val="28"/>
    </w:rPr>
  </w:style>
  <w:style w:type="character" w:customStyle="1" w:styleId="320">
    <w:name w:val="Заголовок 3 Знак2"/>
    <w:link w:val="32"/>
    <w:locked/>
    <w:rsid w:val="002368CA"/>
    <w:rPr>
      <w:rFonts w:ascii="Times New Roman" w:eastAsia="Times New Roman" w:hAnsi="Times New Roman" w:cs="Times New Roman"/>
      <w:b/>
      <w:bCs/>
      <w:sz w:val="27"/>
      <w:szCs w:val="27"/>
      <w:lang w:eastAsia="ru-RU"/>
    </w:rPr>
  </w:style>
  <w:style w:type="character" w:styleId="HTML">
    <w:name w:val="HTML Sample"/>
    <w:rsid w:val="002368CA"/>
    <w:rPr>
      <w:rFonts w:ascii="Courier New" w:eastAsia="Times New Roman" w:hAnsi="Courier New" w:cs="Courier New"/>
    </w:rPr>
  </w:style>
  <w:style w:type="character" w:styleId="a7">
    <w:name w:val="FollowedHyperlink"/>
    <w:rsid w:val="002368CA"/>
    <w:rPr>
      <w:color w:val="800080"/>
      <w:u w:val="single"/>
    </w:rPr>
  </w:style>
  <w:style w:type="character" w:styleId="a8">
    <w:name w:val="footnote reference"/>
    <w:unhideWhenUsed/>
    <w:rsid w:val="002368CA"/>
    <w:rPr>
      <w:vertAlign w:val="superscript"/>
    </w:rPr>
  </w:style>
  <w:style w:type="character" w:styleId="a9">
    <w:name w:val="annotation reference"/>
    <w:rsid w:val="002368CA"/>
    <w:rPr>
      <w:sz w:val="16"/>
      <w:szCs w:val="16"/>
    </w:rPr>
  </w:style>
  <w:style w:type="character" w:styleId="aa">
    <w:name w:val="endnote reference"/>
    <w:unhideWhenUsed/>
    <w:rsid w:val="002368CA"/>
    <w:rPr>
      <w:vertAlign w:val="superscript"/>
    </w:rPr>
  </w:style>
  <w:style w:type="character" w:styleId="HTML0">
    <w:name w:val="HTML Acronym"/>
    <w:rsid w:val="002368CA"/>
  </w:style>
  <w:style w:type="character" w:styleId="ab">
    <w:name w:val="Emphasis"/>
    <w:qFormat/>
    <w:rsid w:val="002368CA"/>
    <w:rPr>
      <w:i/>
      <w:iCs/>
    </w:rPr>
  </w:style>
  <w:style w:type="character" w:styleId="ac">
    <w:name w:val="Hyperlink"/>
    <w:uiPriority w:val="99"/>
    <w:rsid w:val="002368CA"/>
    <w:rPr>
      <w:color w:val="000000"/>
      <w:u w:val="single"/>
    </w:rPr>
  </w:style>
  <w:style w:type="character" w:styleId="HTML1">
    <w:name w:val="HTML Code"/>
    <w:rsid w:val="002368CA"/>
    <w:rPr>
      <w:rFonts w:ascii="Courier New" w:eastAsia="Times New Roman" w:hAnsi="Courier New" w:cs="Courier New"/>
      <w:sz w:val="20"/>
      <w:szCs w:val="20"/>
    </w:rPr>
  </w:style>
  <w:style w:type="character" w:styleId="ad">
    <w:name w:val="page number"/>
    <w:rsid w:val="002368CA"/>
  </w:style>
  <w:style w:type="character" w:styleId="ae">
    <w:name w:val="line number"/>
    <w:unhideWhenUsed/>
    <w:rsid w:val="002368CA"/>
  </w:style>
  <w:style w:type="character" w:styleId="HTML2">
    <w:name w:val="HTML Definition"/>
    <w:rsid w:val="002368CA"/>
    <w:rPr>
      <w:i/>
      <w:iCs/>
    </w:rPr>
  </w:style>
  <w:style w:type="character" w:styleId="HTML3">
    <w:name w:val="HTML Variable"/>
    <w:rsid w:val="002368CA"/>
    <w:rPr>
      <w:i/>
      <w:iCs/>
    </w:rPr>
  </w:style>
  <w:style w:type="character" w:styleId="HTML4">
    <w:name w:val="HTML Typewriter"/>
    <w:rsid w:val="002368CA"/>
    <w:rPr>
      <w:rFonts w:ascii="Courier New" w:eastAsia="Times New Roman" w:hAnsi="Courier New" w:cs="Courier New"/>
      <w:sz w:val="20"/>
      <w:szCs w:val="20"/>
    </w:rPr>
  </w:style>
  <w:style w:type="character" w:styleId="af">
    <w:name w:val="Strong"/>
    <w:uiPriority w:val="22"/>
    <w:qFormat/>
    <w:rsid w:val="002368CA"/>
    <w:rPr>
      <w:b/>
      <w:bCs/>
    </w:rPr>
  </w:style>
  <w:style w:type="character" w:styleId="HTML5">
    <w:name w:val="HTML Cite"/>
    <w:unhideWhenUsed/>
    <w:rsid w:val="002368CA"/>
    <w:rPr>
      <w:i/>
      <w:iCs/>
    </w:rPr>
  </w:style>
  <w:style w:type="paragraph" w:styleId="af0">
    <w:name w:val="Balloon Text"/>
    <w:basedOn w:val="a3"/>
    <w:link w:val="af1"/>
    <w:rsid w:val="002368CA"/>
    <w:rPr>
      <w:rFonts w:ascii="Tahoma" w:hAnsi="Tahoma"/>
      <w:sz w:val="16"/>
      <w:szCs w:val="16"/>
    </w:rPr>
  </w:style>
  <w:style w:type="character" w:customStyle="1" w:styleId="af1">
    <w:name w:val="Текст выноски Знак"/>
    <w:basedOn w:val="a4"/>
    <w:link w:val="af0"/>
    <w:rsid w:val="002368CA"/>
    <w:rPr>
      <w:rFonts w:ascii="Tahoma" w:eastAsia="Times New Roman" w:hAnsi="Tahoma" w:cs="Times New Roman"/>
      <w:sz w:val="16"/>
      <w:szCs w:val="16"/>
    </w:rPr>
  </w:style>
  <w:style w:type="paragraph" w:styleId="24">
    <w:name w:val="Body Text 2"/>
    <w:basedOn w:val="a3"/>
    <w:link w:val="25"/>
    <w:rsid w:val="002368CA"/>
    <w:pPr>
      <w:jc w:val="both"/>
    </w:pPr>
    <w:rPr>
      <w:color w:val="000000"/>
      <w:sz w:val="28"/>
    </w:rPr>
  </w:style>
  <w:style w:type="character" w:customStyle="1" w:styleId="25">
    <w:name w:val="Основной текст 2 Знак"/>
    <w:basedOn w:val="a4"/>
    <w:link w:val="24"/>
    <w:rsid w:val="002368CA"/>
    <w:rPr>
      <w:rFonts w:ascii="Times New Roman" w:eastAsia="Times New Roman" w:hAnsi="Times New Roman" w:cs="Times New Roman"/>
      <w:color w:val="000000"/>
      <w:sz w:val="28"/>
      <w:szCs w:val="24"/>
      <w:lang w:eastAsia="ru-RU"/>
    </w:rPr>
  </w:style>
  <w:style w:type="paragraph" w:styleId="5">
    <w:name w:val="List Number 5"/>
    <w:basedOn w:val="a3"/>
    <w:rsid w:val="002368CA"/>
    <w:pPr>
      <w:numPr>
        <w:numId w:val="1"/>
      </w:numPr>
      <w:tabs>
        <w:tab w:val="left" w:pos="1492"/>
      </w:tabs>
    </w:pPr>
  </w:style>
  <w:style w:type="paragraph" w:styleId="af2">
    <w:name w:val="Normal Indent"/>
    <w:basedOn w:val="a3"/>
    <w:rsid w:val="002368CA"/>
    <w:pPr>
      <w:ind w:firstLine="720"/>
      <w:jc w:val="both"/>
    </w:pPr>
    <w:rPr>
      <w:sz w:val="28"/>
      <w:szCs w:val="20"/>
    </w:rPr>
  </w:style>
  <w:style w:type="paragraph" w:styleId="af3">
    <w:name w:val="Plain Text"/>
    <w:basedOn w:val="a3"/>
    <w:link w:val="af4"/>
    <w:rsid w:val="002368CA"/>
    <w:pPr>
      <w:autoSpaceDE w:val="0"/>
      <w:autoSpaceDN w:val="0"/>
      <w:adjustRightInd w:val="0"/>
    </w:pPr>
    <w:rPr>
      <w:rFonts w:ascii="Courier New" w:hAnsi="Courier New" w:cs="Courier New"/>
      <w:sz w:val="20"/>
      <w:szCs w:val="20"/>
    </w:rPr>
  </w:style>
  <w:style w:type="character" w:customStyle="1" w:styleId="af4">
    <w:name w:val="Текст Знак"/>
    <w:basedOn w:val="a4"/>
    <w:link w:val="af3"/>
    <w:rsid w:val="002368CA"/>
    <w:rPr>
      <w:rFonts w:ascii="Courier New" w:eastAsia="Times New Roman" w:hAnsi="Courier New" w:cs="Courier New"/>
      <w:sz w:val="20"/>
      <w:szCs w:val="20"/>
      <w:lang w:eastAsia="ru-RU"/>
    </w:rPr>
  </w:style>
  <w:style w:type="paragraph" w:styleId="34">
    <w:name w:val="Body Text Indent 3"/>
    <w:basedOn w:val="a3"/>
    <w:link w:val="330"/>
    <w:rsid w:val="002368CA"/>
    <w:pPr>
      <w:spacing w:after="120"/>
      <w:ind w:left="283"/>
    </w:pPr>
    <w:rPr>
      <w:sz w:val="16"/>
      <w:szCs w:val="16"/>
    </w:rPr>
  </w:style>
  <w:style w:type="character" w:customStyle="1" w:styleId="35">
    <w:name w:val="Основной текст с отступом 3 Знак"/>
    <w:basedOn w:val="a4"/>
    <w:rsid w:val="002368CA"/>
    <w:rPr>
      <w:rFonts w:ascii="Times New Roman" w:eastAsia="Times New Roman" w:hAnsi="Times New Roman" w:cs="Times New Roman"/>
      <w:sz w:val="16"/>
      <w:szCs w:val="16"/>
      <w:lang w:eastAsia="ru-RU"/>
    </w:rPr>
  </w:style>
  <w:style w:type="character" w:customStyle="1" w:styleId="330">
    <w:name w:val="Основной текст с отступом 3 Знак3"/>
    <w:link w:val="34"/>
    <w:rsid w:val="002368CA"/>
    <w:rPr>
      <w:rFonts w:ascii="Times New Roman" w:eastAsia="Times New Roman" w:hAnsi="Times New Roman" w:cs="Times New Roman"/>
      <w:sz w:val="16"/>
      <w:szCs w:val="16"/>
      <w:lang w:eastAsia="ru-RU"/>
    </w:rPr>
  </w:style>
  <w:style w:type="paragraph" w:styleId="af5">
    <w:name w:val="endnote text"/>
    <w:basedOn w:val="a3"/>
    <w:link w:val="af6"/>
    <w:unhideWhenUsed/>
    <w:rsid w:val="002368CA"/>
    <w:pPr>
      <w:widowControl w:val="0"/>
      <w:autoSpaceDE w:val="0"/>
      <w:autoSpaceDN w:val="0"/>
      <w:adjustRightInd w:val="0"/>
    </w:pPr>
    <w:rPr>
      <w:color w:val="000000"/>
      <w:sz w:val="28"/>
    </w:rPr>
  </w:style>
  <w:style w:type="character" w:customStyle="1" w:styleId="af6">
    <w:name w:val="Текст концевой сноски Знак"/>
    <w:basedOn w:val="a4"/>
    <w:link w:val="af5"/>
    <w:rsid w:val="002368CA"/>
    <w:rPr>
      <w:rFonts w:ascii="Times New Roman" w:eastAsia="Times New Roman" w:hAnsi="Times New Roman" w:cs="Times New Roman"/>
      <w:color w:val="000000"/>
      <w:sz w:val="28"/>
      <w:szCs w:val="24"/>
    </w:rPr>
  </w:style>
  <w:style w:type="paragraph" w:styleId="af7">
    <w:name w:val="caption"/>
    <w:basedOn w:val="a3"/>
    <w:next w:val="a3"/>
    <w:qFormat/>
    <w:rsid w:val="002368CA"/>
    <w:rPr>
      <w:b/>
      <w:bCs/>
      <w:sz w:val="20"/>
      <w:szCs w:val="20"/>
    </w:rPr>
  </w:style>
  <w:style w:type="paragraph" w:styleId="af8">
    <w:name w:val="annotation text"/>
    <w:basedOn w:val="a3"/>
    <w:link w:val="af9"/>
    <w:rsid w:val="002368CA"/>
    <w:rPr>
      <w:sz w:val="20"/>
      <w:szCs w:val="20"/>
    </w:rPr>
  </w:style>
  <w:style w:type="character" w:customStyle="1" w:styleId="af9">
    <w:name w:val="Текст примечания Знак"/>
    <w:basedOn w:val="a4"/>
    <w:link w:val="af8"/>
    <w:rsid w:val="002368CA"/>
    <w:rPr>
      <w:rFonts w:ascii="Times New Roman" w:eastAsia="Times New Roman" w:hAnsi="Times New Roman" w:cs="Times New Roman"/>
      <w:sz w:val="20"/>
      <w:szCs w:val="20"/>
      <w:lang w:eastAsia="ru-RU"/>
    </w:rPr>
  </w:style>
  <w:style w:type="paragraph" w:styleId="13">
    <w:name w:val="index 1"/>
    <w:basedOn w:val="a3"/>
    <w:next w:val="a3"/>
    <w:rsid w:val="002368CA"/>
    <w:pPr>
      <w:suppressAutoHyphens/>
      <w:ind w:left="240" w:hanging="240"/>
    </w:pPr>
    <w:rPr>
      <w:lang w:eastAsia="ar-SA"/>
    </w:rPr>
  </w:style>
  <w:style w:type="paragraph" w:styleId="afa">
    <w:name w:val="annotation subject"/>
    <w:basedOn w:val="af8"/>
    <w:next w:val="af8"/>
    <w:link w:val="afb"/>
    <w:rsid w:val="002368CA"/>
    <w:rPr>
      <w:b/>
      <w:bCs/>
    </w:rPr>
  </w:style>
  <w:style w:type="character" w:customStyle="1" w:styleId="afb">
    <w:name w:val="Тема примечания Знак"/>
    <w:basedOn w:val="af9"/>
    <w:link w:val="afa"/>
    <w:rsid w:val="002368CA"/>
    <w:rPr>
      <w:rFonts w:ascii="Times New Roman" w:eastAsia="Times New Roman" w:hAnsi="Times New Roman" w:cs="Times New Roman"/>
      <w:b/>
      <w:bCs/>
      <w:sz w:val="20"/>
      <w:szCs w:val="20"/>
      <w:lang w:eastAsia="ru-RU"/>
    </w:rPr>
  </w:style>
  <w:style w:type="paragraph" w:styleId="afc">
    <w:name w:val="Document Map"/>
    <w:basedOn w:val="a3"/>
    <w:link w:val="afd"/>
    <w:rsid w:val="002368CA"/>
    <w:pPr>
      <w:shd w:val="clear" w:color="auto" w:fill="000080"/>
    </w:pPr>
    <w:rPr>
      <w:rFonts w:ascii="Tahoma" w:hAnsi="Tahoma"/>
      <w:sz w:val="20"/>
      <w:szCs w:val="20"/>
    </w:rPr>
  </w:style>
  <w:style w:type="character" w:customStyle="1" w:styleId="afd">
    <w:name w:val="Схема документа Знак"/>
    <w:basedOn w:val="a4"/>
    <w:link w:val="afc"/>
    <w:rsid w:val="002368CA"/>
    <w:rPr>
      <w:rFonts w:ascii="Tahoma" w:eastAsia="Times New Roman" w:hAnsi="Tahoma" w:cs="Times New Roman"/>
      <w:sz w:val="20"/>
      <w:szCs w:val="20"/>
      <w:shd w:val="clear" w:color="auto" w:fill="000080"/>
    </w:rPr>
  </w:style>
  <w:style w:type="paragraph" w:styleId="afe">
    <w:name w:val="footnote text"/>
    <w:basedOn w:val="a3"/>
    <w:link w:val="aff"/>
    <w:rsid w:val="002368CA"/>
    <w:pPr>
      <w:spacing w:line="360" w:lineRule="auto"/>
      <w:ind w:firstLine="709"/>
      <w:jc w:val="both"/>
    </w:pPr>
    <w:rPr>
      <w:rFonts w:ascii="Courier New" w:eastAsia="Courier New" w:hAnsi="Courier New" w:cs="Courier New"/>
      <w:color w:val="000000"/>
      <w:sz w:val="28"/>
    </w:rPr>
  </w:style>
  <w:style w:type="character" w:customStyle="1" w:styleId="aff">
    <w:name w:val="Текст сноски Знак"/>
    <w:basedOn w:val="a4"/>
    <w:link w:val="afe"/>
    <w:rsid w:val="002368CA"/>
    <w:rPr>
      <w:rFonts w:ascii="Courier New" w:eastAsia="Courier New" w:hAnsi="Courier New" w:cs="Courier New"/>
      <w:color w:val="000000"/>
      <w:sz w:val="28"/>
      <w:szCs w:val="24"/>
      <w:lang w:eastAsia="ru-RU"/>
    </w:rPr>
  </w:style>
  <w:style w:type="paragraph" w:styleId="8">
    <w:name w:val="toc 8"/>
    <w:basedOn w:val="a3"/>
    <w:next w:val="a3"/>
    <w:rsid w:val="002368CA"/>
    <w:pPr>
      <w:widowControl w:val="0"/>
      <w:numPr>
        <w:numId w:val="2"/>
      </w:numPr>
      <w:tabs>
        <w:tab w:val="left" w:pos="57"/>
        <w:tab w:val="left" w:pos="1800"/>
      </w:tabs>
      <w:autoSpaceDE w:val="0"/>
      <w:autoSpaceDN w:val="0"/>
      <w:adjustRightInd w:val="0"/>
      <w:ind w:left="1800"/>
    </w:pPr>
  </w:style>
  <w:style w:type="paragraph" w:styleId="3">
    <w:name w:val="List Number 3"/>
    <w:basedOn w:val="a3"/>
    <w:rsid w:val="002368CA"/>
    <w:pPr>
      <w:numPr>
        <w:numId w:val="3"/>
      </w:numPr>
      <w:tabs>
        <w:tab w:val="left" w:pos="926"/>
      </w:tabs>
    </w:pPr>
  </w:style>
  <w:style w:type="paragraph" w:styleId="HTML6">
    <w:name w:val="HTML Address"/>
    <w:basedOn w:val="a3"/>
    <w:link w:val="HTML7"/>
    <w:unhideWhenUsed/>
    <w:rsid w:val="002368CA"/>
    <w:rPr>
      <w:sz w:val="16"/>
      <w:szCs w:val="16"/>
    </w:rPr>
  </w:style>
  <w:style w:type="character" w:customStyle="1" w:styleId="HTML7">
    <w:name w:val="Адрес HTML Знак"/>
    <w:basedOn w:val="a4"/>
    <w:link w:val="HTML6"/>
    <w:rsid w:val="002368CA"/>
    <w:rPr>
      <w:rFonts w:ascii="Times New Roman" w:eastAsia="Times New Roman" w:hAnsi="Times New Roman" w:cs="Times New Roman"/>
      <w:sz w:val="16"/>
      <w:szCs w:val="16"/>
      <w:lang w:val="ru-RU" w:eastAsia="ru-RU"/>
    </w:rPr>
  </w:style>
  <w:style w:type="paragraph" w:styleId="aff0">
    <w:name w:val="header"/>
    <w:basedOn w:val="a3"/>
    <w:link w:val="aff1"/>
    <w:rsid w:val="002368CA"/>
    <w:pPr>
      <w:tabs>
        <w:tab w:val="center" w:pos="4677"/>
        <w:tab w:val="right" w:pos="9355"/>
      </w:tabs>
    </w:pPr>
    <w:rPr>
      <w:b/>
      <w:caps/>
    </w:rPr>
  </w:style>
  <w:style w:type="character" w:customStyle="1" w:styleId="aff1">
    <w:name w:val="Верхний колонтитул Знак"/>
    <w:basedOn w:val="a4"/>
    <w:link w:val="aff0"/>
    <w:rsid w:val="002368CA"/>
    <w:rPr>
      <w:rFonts w:ascii="Times New Roman" w:eastAsia="Times New Roman" w:hAnsi="Times New Roman" w:cs="Times New Roman"/>
      <w:b/>
      <w:caps/>
      <w:sz w:val="24"/>
      <w:szCs w:val="24"/>
      <w:lang w:eastAsia="ru-RU"/>
    </w:rPr>
  </w:style>
  <w:style w:type="paragraph" w:styleId="91">
    <w:name w:val="toc 9"/>
    <w:basedOn w:val="a3"/>
    <w:next w:val="a3"/>
    <w:rsid w:val="002368CA"/>
    <w:pPr>
      <w:spacing w:after="100" w:line="276" w:lineRule="auto"/>
      <w:ind w:left="1760"/>
    </w:pPr>
    <w:rPr>
      <w:rFonts w:ascii="Calibri" w:hAnsi="Calibri"/>
      <w:sz w:val="22"/>
      <w:szCs w:val="22"/>
    </w:rPr>
  </w:style>
  <w:style w:type="paragraph" w:styleId="71">
    <w:name w:val="toc 7"/>
    <w:basedOn w:val="a3"/>
    <w:next w:val="a3"/>
    <w:rsid w:val="002368CA"/>
    <w:pPr>
      <w:spacing w:after="100" w:line="276" w:lineRule="auto"/>
      <w:ind w:left="1320"/>
    </w:pPr>
    <w:rPr>
      <w:rFonts w:ascii="Calibri" w:hAnsi="Calibri"/>
      <w:sz w:val="22"/>
      <w:szCs w:val="22"/>
    </w:rPr>
  </w:style>
  <w:style w:type="paragraph" w:styleId="aff2">
    <w:name w:val="Body Text"/>
    <w:basedOn w:val="a3"/>
    <w:link w:val="43"/>
    <w:rsid w:val="002368CA"/>
    <w:pPr>
      <w:spacing w:after="120"/>
    </w:pPr>
  </w:style>
  <w:style w:type="character" w:customStyle="1" w:styleId="aff3">
    <w:name w:val="Основной текст Знак"/>
    <w:basedOn w:val="a4"/>
    <w:rsid w:val="002368CA"/>
    <w:rPr>
      <w:rFonts w:ascii="Times New Roman" w:eastAsia="Times New Roman" w:hAnsi="Times New Roman" w:cs="Times New Roman"/>
      <w:sz w:val="24"/>
      <w:szCs w:val="24"/>
      <w:lang w:eastAsia="ru-RU"/>
    </w:rPr>
  </w:style>
  <w:style w:type="character" w:customStyle="1" w:styleId="43">
    <w:name w:val="Основной текст Знак4"/>
    <w:link w:val="aff2"/>
    <w:rsid w:val="002368CA"/>
    <w:rPr>
      <w:rFonts w:ascii="Times New Roman" w:eastAsia="Times New Roman" w:hAnsi="Times New Roman" w:cs="Times New Roman"/>
      <w:sz w:val="24"/>
      <w:szCs w:val="24"/>
      <w:lang w:eastAsia="ru-RU"/>
    </w:rPr>
  </w:style>
  <w:style w:type="paragraph" w:styleId="aff4">
    <w:name w:val="index heading"/>
    <w:basedOn w:val="a3"/>
    <w:rsid w:val="002368CA"/>
    <w:pPr>
      <w:suppressLineNumbers/>
      <w:suppressAutoHyphens/>
    </w:pPr>
    <w:rPr>
      <w:rFonts w:cs="Tahoma"/>
      <w:lang w:eastAsia="ar-SA"/>
    </w:rPr>
  </w:style>
  <w:style w:type="paragraph" w:styleId="15">
    <w:name w:val="toc 1"/>
    <w:basedOn w:val="a3"/>
    <w:next w:val="a3"/>
    <w:link w:val="16"/>
    <w:rsid w:val="002368CA"/>
    <w:pPr>
      <w:widowControl w:val="0"/>
      <w:tabs>
        <w:tab w:val="left" w:pos="360"/>
      </w:tabs>
      <w:autoSpaceDE w:val="0"/>
      <w:autoSpaceDN w:val="0"/>
      <w:adjustRightInd w:val="0"/>
    </w:pPr>
    <w:rPr>
      <w:color w:val="000000"/>
    </w:rPr>
  </w:style>
  <w:style w:type="character" w:customStyle="1" w:styleId="16">
    <w:name w:val="Оглавление 1 Знак"/>
    <w:link w:val="15"/>
    <w:locked/>
    <w:rsid w:val="002368CA"/>
    <w:rPr>
      <w:rFonts w:ascii="Times New Roman" w:eastAsia="Times New Roman" w:hAnsi="Times New Roman" w:cs="Times New Roman"/>
      <w:color w:val="000000"/>
      <w:sz w:val="24"/>
      <w:szCs w:val="24"/>
      <w:lang w:eastAsia="ru-RU"/>
    </w:rPr>
  </w:style>
  <w:style w:type="paragraph" w:styleId="aff5">
    <w:name w:val="macro"/>
    <w:link w:val="aff6"/>
    <w:rsid w:val="002368CA"/>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Times New Roman"/>
      <w:sz w:val="20"/>
      <w:szCs w:val="20"/>
      <w:lang w:val="en-US" w:eastAsia="ru-RU"/>
    </w:rPr>
  </w:style>
  <w:style w:type="character" w:customStyle="1" w:styleId="aff6">
    <w:name w:val="Текст макроса Знак"/>
    <w:basedOn w:val="a4"/>
    <w:link w:val="aff5"/>
    <w:rsid w:val="002368CA"/>
    <w:rPr>
      <w:rFonts w:ascii="Courier New" w:eastAsia="Times New Roman" w:hAnsi="Courier New" w:cs="Times New Roman"/>
      <w:sz w:val="20"/>
      <w:szCs w:val="20"/>
      <w:lang w:val="en-US" w:eastAsia="ru-RU"/>
    </w:rPr>
  </w:style>
  <w:style w:type="paragraph" w:styleId="61">
    <w:name w:val="toc 6"/>
    <w:basedOn w:val="a3"/>
    <w:next w:val="a3"/>
    <w:rsid w:val="002368CA"/>
    <w:pPr>
      <w:spacing w:after="100" w:line="276" w:lineRule="auto"/>
      <w:ind w:left="1100"/>
    </w:pPr>
    <w:rPr>
      <w:rFonts w:ascii="Calibri" w:hAnsi="Calibri"/>
      <w:sz w:val="22"/>
      <w:szCs w:val="22"/>
    </w:rPr>
  </w:style>
  <w:style w:type="paragraph" w:styleId="36">
    <w:name w:val="toc 3"/>
    <w:basedOn w:val="a3"/>
    <w:next w:val="a3"/>
    <w:rsid w:val="002368CA"/>
    <w:pPr>
      <w:widowControl w:val="0"/>
      <w:tabs>
        <w:tab w:val="left" w:pos="360"/>
      </w:tabs>
      <w:autoSpaceDE w:val="0"/>
      <w:autoSpaceDN w:val="0"/>
      <w:adjustRightInd w:val="0"/>
      <w:ind w:left="400"/>
    </w:pPr>
    <w:rPr>
      <w:szCs w:val="20"/>
    </w:rPr>
  </w:style>
  <w:style w:type="paragraph" w:styleId="26">
    <w:name w:val="toc 2"/>
    <w:basedOn w:val="a3"/>
    <w:next w:val="a3"/>
    <w:rsid w:val="002368CA"/>
    <w:pPr>
      <w:widowControl w:val="0"/>
      <w:tabs>
        <w:tab w:val="left" w:pos="360"/>
      </w:tabs>
      <w:autoSpaceDE w:val="0"/>
      <w:autoSpaceDN w:val="0"/>
      <w:adjustRightInd w:val="0"/>
      <w:ind w:left="200"/>
    </w:pPr>
    <w:rPr>
      <w:szCs w:val="20"/>
    </w:rPr>
  </w:style>
  <w:style w:type="paragraph" w:styleId="40">
    <w:name w:val="toc 4"/>
    <w:basedOn w:val="a3"/>
    <w:next w:val="a3"/>
    <w:rsid w:val="002368CA"/>
    <w:pPr>
      <w:widowControl w:val="0"/>
      <w:numPr>
        <w:numId w:val="4"/>
      </w:numPr>
      <w:tabs>
        <w:tab w:val="left" w:pos="502"/>
        <w:tab w:val="left" w:pos="720"/>
      </w:tabs>
      <w:autoSpaceDE w:val="0"/>
      <w:autoSpaceDN w:val="0"/>
      <w:adjustRightInd w:val="0"/>
      <w:ind w:left="502"/>
    </w:pPr>
  </w:style>
  <w:style w:type="paragraph" w:styleId="52">
    <w:name w:val="toc 5"/>
    <w:basedOn w:val="a3"/>
    <w:next w:val="a3"/>
    <w:rsid w:val="002368CA"/>
    <w:pPr>
      <w:spacing w:after="100" w:line="276" w:lineRule="auto"/>
      <w:ind w:left="880"/>
    </w:pPr>
    <w:rPr>
      <w:rFonts w:ascii="Calibri" w:hAnsi="Calibri"/>
      <w:sz w:val="22"/>
      <w:szCs w:val="22"/>
    </w:rPr>
  </w:style>
  <w:style w:type="paragraph" w:styleId="53">
    <w:name w:val="List Bullet 5"/>
    <w:basedOn w:val="a3"/>
    <w:rsid w:val="002368CA"/>
    <w:pPr>
      <w:ind w:left="1132" w:hanging="283"/>
    </w:pPr>
    <w:rPr>
      <w:color w:val="00000A"/>
    </w:rPr>
  </w:style>
  <w:style w:type="paragraph" w:styleId="aff7">
    <w:name w:val="Body Text First Indent"/>
    <w:basedOn w:val="aff2"/>
    <w:link w:val="aff8"/>
    <w:rsid w:val="002368CA"/>
    <w:pPr>
      <w:ind w:firstLine="210"/>
    </w:pPr>
    <w:rPr>
      <w:b/>
      <w:bCs/>
      <w:sz w:val="27"/>
      <w:szCs w:val="27"/>
    </w:rPr>
  </w:style>
  <w:style w:type="character" w:customStyle="1" w:styleId="aff8">
    <w:name w:val="Красная строка Знак"/>
    <w:basedOn w:val="aff3"/>
    <w:link w:val="aff7"/>
    <w:rsid w:val="002368CA"/>
    <w:rPr>
      <w:rFonts w:ascii="Times New Roman" w:eastAsia="Times New Roman" w:hAnsi="Times New Roman" w:cs="Times New Roman"/>
      <w:b/>
      <w:bCs/>
      <w:sz w:val="27"/>
      <w:szCs w:val="27"/>
      <w:lang w:eastAsia="ru-RU"/>
    </w:rPr>
  </w:style>
  <w:style w:type="paragraph" w:styleId="aff9">
    <w:name w:val="Body Text Indent"/>
    <w:basedOn w:val="a3"/>
    <w:link w:val="affa"/>
    <w:unhideWhenUsed/>
    <w:rsid w:val="002368CA"/>
    <w:pPr>
      <w:spacing w:after="120"/>
      <w:ind w:left="283"/>
    </w:pPr>
  </w:style>
  <w:style w:type="character" w:customStyle="1" w:styleId="affa">
    <w:name w:val="Основной текст с отступом Знак"/>
    <w:basedOn w:val="a4"/>
    <w:link w:val="aff9"/>
    <w:semiHidden/>
    <w:rsid w:val="002368CA"/>
    <w:rPr>
      <w:rFonts w:ascii="Times New Roman" w:eastAsia="Times New Roman" w:hAnsi="Times New Roman" w:cs="Times New Roman"/>
      <w:sz w:val="24"/>
      <w:szCs w:val="24"/>
      <w:lang w:eastAsia="ru-RU"/>
    </w:rPr>
  </w:style>
  <w:style w:type="paragraph" w:styleId="27">
    <w:name w:val="Body Text First Indent 2"/>
    <w:basedOn w:val="aff9"/>
    <w:link w:val="28"/>
    <w:rsid w:val="002368CA"/>
    <w:pPr>
      <w:ind w:firstLine="210"/>
    </w:pPr>
  </w:style>
  <w:style w:type="character" w:customStyle="1" w:styleId="28">
    <w:name w:val="Красная строка 2 Знак"/>
    <w:basedOn w:val="affa"/>
    <w:link w:val="27"/>
    <w:rsid w:val="002368CA"/>
    <w:rPr>
      <w:rFonts w:ascii="Times New Roman" w:eastAsia="Times New Roman" w:hAnsi="Times New Roman" w:cs="Times New Roman"/>
      <w:sz w:val="24"/>
      <w:szCs w:val="24"/>
      <w:lang w:eastAsia="ru-RU"/>
    </w:rPr>
  </w:style>
  <w:style w:type="character" w:customStyle="1" w:styleId="29">
    <w:name w:val="Основной текст с отступом Знак2"/>
    <w:locked/>
    <w:rsid w:val="002368CA"/>
    <w:rPr>
      <w:sz w:val="24"/>
      <w:szCs w:val="24"/>
      <w:lang w:val="ru-RU" w:eastAsia="ru-RU" w:bidi="ar-SA"/>
    </w:rPr>
  </w:style>
  <w:style w:type="paragraph" w:styleId="44">
    <w:name w:val="List Bullet 4"/>
    <w:basedOn w:val="a3"/>
    <w:rsid w:val="002368CA"/>
    <w:pPr>
      <w:ind w:left="849" w:hanging="283"/>
    </w:pPr>
    <w:rPr>
      <w:color w:val="00000A"/>
    </w:rPr>
  </w:style>
  <w:style w:type="paragraph" w:styleId="affb">
    <w:name w:val="List Bullet"/>
    <w:basedOn w:val="a3"/>
    <w:rsid w:val="002368CA"/>
    <w:pPr>
      <w:tabs>
        <w:tab w:val="left" w:pos="643"/>
      </w:tabs>
      <w:ind w:left="643" w:hanging="360"/>
      <w:contextualSpacing/>
    </w:pPr>
  </w:style>
  <w:style w:type="paragraph" w:styleId="2">
    <w:name w:val="List Bullet 2"/>
    <w:basedOn w:val="a3"/>
    <w:rsid w:val="002368CA"/>
    <w:pPr>
      <w:numPr>
        <w:numId w:val="5"/>
      </w:numPr>
      <w:tabs>
        <w:tab w:val="left" w:pos="643"/>
      </w:tabs>
    </w:pPr>
  </w:style>
  <w:style w:type="paragraph" w:styleId="37">
    <w:name w:val="List Bullet 3"/>
    <w:basedOn w:val="a3"/>
    <w:rsid w:val="002368CA"/>
    <w:pPr>
      <w:tabs>
        <w:tab w:val="left" w:pos="926"/>
      </w:tabs>
      <w:ind w:left="926" w:hanging="360"/>
    </w:pPr>
  </w:style>
  <w:style w:type="paragraph" w:customStyle="1" w:styleId="affc">
    <w:basedOn w:val="a3"/>
    <w:next w:val="affd"/>
    <w:qFormat/>
    <w:rsid w:val="002368CA"/>
    <w:pPr>
      <w:suppressAutoHyphens/>
      <w:jc w:val="center"/>
    </w:pPr>
    <w:rPr>
      <w:sz w:val="28"/>
      <w:lang w:val="en-US" w:eastAsia="ar-SA"/>
    </w:rPr>
  </w:style>
  <w:style w:type="character" w:customStyle="1" w:styleId="54">
    <w:name w:val="Заголовок Знак5"/>
    <w:link w:val="affe"/>
    <w:rsid w:val="002368CA"/>
    <w:rPr>
      <w:sz w:val="28"/>
      <w:szCs w:val="24"/>
      <w:lang w:val="en-US" w:eastAsia="ar-SA" w:bidi="ar-SA"/>
    </w:rPr>
  </w:style>
  <w:style w:type="paragraph" w:styleId="affd">
    <w:name w:val="Subtitle"/>
    <w:basedOn w:val="a3"/>
    <w:link w:val="afff"/>
    <w:qFormat/>
    <w:rsid w:val="002368CA"/>
    <w:pPr>
      <w:jc w:val="center"/>
    </w:pPr>
    <w:rPr>
      <w:b/>
    </w:rPr>
  </w:style>
  <w:style w:type="character" w:customStyle="1" w:styleId="afff">
    <w:name w:val="Подзаголовок Знак"/>
    <w:basedOn w:val="a4"/>
    <w:link w:val="affd"/>
    <w:rsid w:val="002368CA"/>
    <w:rPr>
      <w:rFonts w:ascii="Times New Roman" w:eastAsia="Times New Roman" w:hAnsi="Times New Roman" w:cs="Times New Roman"/>
      <w:b/>
      <w:sz w:val="24"/>
      <w:szCs w:val="24"/>
    </w:rPr>
  </w:style>
  <w:style w:type="paragraph" w:styleId="afff0">
    <w:name w:val="footer"/>
    <w:basedOn w:val="a3"/>
    <w:link w:val="afff1"/>
    <w:rsid w:val="002368CA"/>
    <w:pPr>
      <w:tabs>
        <w:tab w:val="center" w:pos="4677"/>
        <w:tab w:val="right" w:pos="9355"/>
      </w:tabs>
    </w:pPr>
  </w:style>
  <w:style w:type="character" w:customStyle="1" w:styleId="afff1">
    <w:name w:val="Нижний колонтитул Знак"/>
    <w:basedOn w:val="a4"/>
    <w:link w:val="afff0"/>
    <w:rsid w:val="002368CA"/>
    <w:rPr>
      <w:rFonts w:ascii="Times New Roman" w:eastAsia="Times New Roman" w:hAnsi="Times New Roman" w:cs="Times New Roman"/>
      <w:sz w:val="24"/>
      <w:szCs w:val="24"/>
      <w:lang w:eastAsia="ru-RU"/>
    </w:rPr>
  </w:style>
  <w:style w:type="paragraph" w:styleId="a2">
    <w:name w:val="List Number"/>
    <w:basedOn w:val="a3"/>
    <w:rsid w:val="002368CA"/>
    <w:pPr>
      <w:numPr>
        <w:numId w:val="6"/>
      </w:numPr>
      <w:tabs>
        <w:tab w:val="left" w:pos="1354"/>
      </w:tabs>
      <w:contextualSpacing/>
    </w:pPr>
    <w:rPr>
      <w:sz w:val="20"/>
      <w:szCs w:val="20"/>
      <w:lang w:eastAsia="en-US"/>
    </w:rPr>
  </w:style>
  <w:style w:type="paragraph" w:styleId="2a">
    <w:name w:val="List Number 2"/>
    <w:basedOn w:val="a3"/>
    <w:rsid w:val="002368CA"/>
    <w:pPr>
      <w:widowControl w:val="0"/>
      <w:tabs>
        <w:tab w:val="left" w:pos="641"/>
      </w:tabs>
      <w:ind w:left="641" w:hanging="358"/>
    </w:pPr>
    <w:rPr>
      <w:rFonts w:ascii="Courier New" w:hAnsi="Courier New"/>
      <w:szCs w:val="20"/>
    </w:rPr>
  </w:style>
  <w:style w:type="paragraph" w:styleId="afff2">
    <w:name w:val="List"/>
    <w:basedOn w:val="a3"/>
    <w:rsid w:val="002368CA"/>
    <w:pPr>
      <w:ind w:left="283" w:hanging="283"/>
    </w:pPr>
  </w:style>
  <w:style w:type="paragraph" w:styleId="afff3">
    <w:name w:val="Normal (Web)"/>
    <w:aliases w:val="Знак Знак24,Знак Знак33,Знак Знак23,Обычный (веб) Знак,Текст Знак2,Знак3 Знак1,Heading 12 Знак1"/>
    <w:basedOn w:val="a3"/>
    <w:link w:val="17"/>
    <w:qFormat/>
    <w:rsid w:val="002368CA"/>
    <w:pPr>
      <w:spacing w:before="100" w:beforeAutospacing="1" w:after="100" w:afterAutospacing="1"/>
    </w:pPr>
    <w:rPr>
      <w:lang w:bidi="hi-IN"/>
    </w:rPr>
  </w:style>
  <w:style w:type="character" w:customStyle="1" w:styleId="17">
    <w:name w:val="Обычный (веб) Знак1"/>
    <w:aliases w:val="Знак Знак24 Знак2,Знак Знак33 Знак1,Знак Знак23 Знак2,Обычный (веб) Знак Знак2,Текст Знак2 Знак1,Знак3 Знак1 Знак1,Heading 12 Знак1 Знак"/>
    <w:link w:val="afff3"/>
    <w:locked/>
    <w:rsid w:val="002368CA"/>
    <w:rPr>
      <w:rFonts w:ascii="Times New Roman" w:eastAsia="Times New Roman" w:hAnsi="Times New Roman" w:cs="Times New Roman"/>
      <w:sz w:val="24"/>
      <w:szCs w:val="24"/>
      <w:lang w:eastAsia="ru-RU" w:bidi="hi-IN"/>
    </w:rPr>
  </w:style>
  <w:style w:type="paragraph" w:styleId="30">
    <w:name w:val="Body Text 3"/>
    <w:basedOn w:val="a3"/>
    <w:link w:val="321"/>
    <w:rsid w:val="002368CA"/>
    <w:pPr>
      <w:numPr>
        <w:numId w:val="7"/>
      </w:numPr>
      <w:tabs>
        <w:tab w:val="clear" w:pos="3330"/>
      </w:tabs>
      <w:spacing w:after="120"/>
      <w:ind w:left="0" w:firstLine="0"/>
    </w:pPr>
    <w:rPr>
      <w:sz w:val="16"/>
      <w:szCs w:val="16"/>
    </w:rPr>
  </w:style>
  <w:style w:type="character" w:customStyle="1" w:styleId="38">
    <w:name w:val="Основной текст 3 Знак"/>
    <w:aliases w:val="Знак5 Знак,Знак5 Знак Знак1,Знак5 Знак10,Знак5 Знак22,Знак5 Знак23,Знак5 Знак24,Знак5 Знак26,Знак5 Знак27"/>
    <w:basedOn w:val="a4"/>
    <w:rsid w:val="002368CA"/>
    <w:rPr>
      <w:rFonts w:ascii="Times New Roman" w:eastAsia="Times New Roman" w:hAnsi="Times New Roman" w:cs="Times New Roman"/>
      <w:sz w:val="16"/>
      <w:szCs w:val="16"/>
      <w:lang w:eastAsia="ru-RU"/>
    </w:rPr>
  </w:style>
  <w:style w:type="character" w:customStyle="1" w:styleId="321">
    <w:name w:val="Основной текст 3 Знак2"/>
    <w:link w:val="30"/>
    <w:locked/>
    <w:rsid w:val="002368CA"/>
    <w:rPr>
      <w:rFonts w:ascii="Times New Roman" w:eastAsia="Times New Roman" w:hAnsi="Times New Roman" w:cs="Times New Roman"/>
      <w:sz w:val="16"/>
      <w:szCs w:val="16"/>
    </w:rPr>
  </w:style>
  <w:style w:type="paragraph" w:styleId="2b">
    <w:name w:val="Body Text Indent 2"/>
    <w:basedOn w:val="a3"/>
    <w:link w:val="220"/>
    <w:rsid w:val="002368CA"/>
    <w:pPr>
      <w:spacing w:after="120" w:line="480" w:lineRule="auto"/>
      <w:ind w:left="283"/>
    </w:pPr>
  </w:style>
  <w:style w:type="character" w:customStyle="1" w:styleId="2c">
    <w:name w:val="Основной текст с отступом 2 Знак"/>
    <w:basedOn w:val="a4"/>
    <w:rsid w:val="002368CA"/>
    <w:rPr>
      <w:rFonts w:ascii="Times New Roman" w:eastAsia="Times New Roman" w:hAnsi="Times New Roman" w:cs="Times New Roman"/>
      <w:sz w:val="24"/>
      <w:szCs w:val="24"/>
      <w:lang w:eastAsia="ru-RU"/>
    </w:rPr>
  </w:style>
  <w:style w:type="character" w:customStyle="1" w:styleId="220">
    <w:name w:val="Основной текст с отступом 2 Знак2"/>
    <w:link w:val="2b"/>
    <w:rsid w:val="002368CA"/>
    <w:rPr>
      <w:rFonts w:ascii="Times New Roman" w:eastAsia="Times New Roman" w:hAnsi="Times New Roman" w:cs="Times New Roman"/>
      <w:sz w:val="24"/>
      <w:szCs w:val="24"/>
      <w:lang w:eastAsia="ru-RU"/>
    </w:rPr>
  </w:style>
  <w:style w:type="paragraph" w:styleId="2d">
    <w:name w:val="List Continue 2"/>
    <w:basedOn w:val="a3"/>
    <w:rsid w:val="002368CA"/>
    <w:pPr>
      <w:spacing w:after="120"/>
      <w:ind w:left="566"/>
      <w:jc w:val="both"/>
    </w:pPr>
    <w:rPr>
      <w:sz w:val="20"/>
      <w:szCs w:val="20"/>
    </w:rPr>
  </w:style>
  <w:style w:type="paragraph" w:styleId="2e">
    <w:name w:val="List 2"/>
    <w:basedOn w:val="a3"/>
    <w:rsid w:val="002368CA"/>
    <w:pPr>
      <w:ind w:left="566" w:hanging="283"/>
      <w:contextualSpacing/>
    </w:pPr>
  </w:style>
  <w:style w:type="paragraph" w:styleId="39">
    <w:name w:val="List 3"/>
    <w:basedOn w:val="a3"/>
    <w:rsid w:val="002368CA"/>
    <w:pPr>
      <w:ind w:left="849" w:hanging="283"/>
    </w:pPr>
  </w:style>
  <w:style w:type="paragraph" w:styleId="45">
    <w:name w:val="List 4"/>
    <w:basedOn w:val="a3"/>
    <w:rsid w:val="002368CA"/>
    <w:pPr>
      <w:ind w:left="1132" w:hanging="283"/>
      <w:contextualSpacing/>
    </w:pPr>
  </w:style>
  <w:style w:type="paragraph" w:styleId="HTML8">
    <w:name w:val="HTML Preformatted"/>
    <w:basedOn w:val="a3"/>
    <w:link w:val="HTML30"/>
    <w:rsid w:val="002368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9">
    <w:name w:val="Стандартный HTML Знак"/>
    <w:basedOn w:val="a4"/>
    <w:semiHidden/>
    <w:rsid w:val="002368CA"/>
    <w:rPr>
      <w:rFonts w:ascii="Consolas" w:eastAsia="Times New Roman" w:hAnsi="Consolas" w:cs="Times New Roman"/>
      <w:sz w:val="20"/>
      <w:szCs w:val="20"/>
      <w:lang w:eastAsia="ru-RU"/>
    </w:rPr>
  </w:style>
  <w:style w:type="character" w:customStyle="1" w:styleId="HTML30">
    <w:name w:val="Стандартный HTML Знак3"/>
    <w:link w:val="HTML8"/>
    <w:rsid w:val="002368CA"/>
    <w:rPr>
      <w:rFonts w:ascii="Courier New" w:eastAsia="Times New Roman" w:hAnsi="Courier New" w:cs="Times New Roman"/>
      <w:sz w:val="20"/>
      <w:szCs w:val="20"/>
    </w:rPr>
  </w:style>
  <w:style w:type="paragraph" w:styleId="afff4">
    <w:name w:val="Block Text"/>
    <w:basedOn w:val="a3"/>
    <w:rsid w:val="002368CA"/>
    <w:pPr>
      <w:ind w:left="709" w:right="-908"/>
    </w:pPr>
    <w:rPr>
      <w:szCs w:val="20"/>
    </w:rPr>
  </w:style>
  <w:style w:type="table" w:styleId="18">
    <w:name w:val="Table Simple 1"/>
    <w:basedOn w:val="a5"/>
    <w:rsid w:val="002368CA"/>
    <w:pPr>
      <w:spacing w:after="0" w:line="240" w:lineRule="auto"/>
    </w:pPr>
    <w:rPr>
      <w:rFonts w:ascii="Calibri" w:eastAsia="Times New Roman" w:hAnsi="Calibri" w:cs="Times New Roman"/>
      <w:sz w:val="20"/>
      <w:szCs w:val="20"/>
      <w:lang w:eastAsia="ru-RU"/>
    </w:rPr>
    <w:tblPr>
      <w:tblBorders>
        <w:top w:val="single" w:sz="12" w:space="0" w:color="008000"/>
        <w:bottom w:val="single" w:sz="12" w:space="0" w:color="008000"/>
      </w:tblBorders>
    </w:tblPr>
    <w:tblStylePr w:type="firstRow">
      <w:rPr>
        <w:rFonts w:cs="Times New Roman"/>
      </w:rPr>
      <w:tblPr/>
      <w:tcPr>
        <w:tcBorders>
          <w:top w:val="none" w:sz="0" w:space="0" w:color="auto"/>
          <w:left w:val="none" w:sz="0" w:space="0" w:color="auto"/>
          <w:bottom w:val="single" w:sz="6" w:space="0" w:color="008000"/>
          <w:right w:val="none" w:sz="0" w:space="0" w:color="auto"/>
          <w:insideH w:val="none" w:sz="0" w:space="0" w:color="auto"/>
          <w:insideV w:val="none" w:sz="0" w:space="0" w:color="auto"/>
          <w:tl2br w:val="nil"/>
          <w:tr2bl w:val="nil"/>
        </w:tcBorders>
      </w:tcPr>
    </w:tblStylePr>
    <w:tblStylePr w:type="lastRow">
      <w:rPr>
        <w:rFonts w:cs="Times New Roman"/>
      </w:rPr>
      <w:tblPr/>
      <w:tcPr>
        <w:tcBorders>
          <w:top w:val="single" w:sz="6" w:space="0" w:color="008000"/>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19">
    <w:name w:val="Table Grid 1"/>
    <w:basedOn w:val="a5"/>
    <w:rsid w:val="002368CA"/>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afff5">
    <w:name w:val="Table Grid"/>
    <w:basedOn w:val="a5"/>
    <w:rsid w:val="002368C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6">
    <w:name w:val="Table Professional"/>
    <w:basedOn w:val="a5"/>
    <w:rsid w:val="002368CA"/>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00" w:fill="FFFFFF"/>
      </w:tcPr>
    </w:tblStylePr>
  </w:style>
  <w:style w:type="character" w:customStyle="1" w:styleId="FontStyle50">
    <w:name w:val="Font Style50"/>
    <w:rsid w:val="002368CA"/>
    <w:rPr>
      <w:rFonts w:ascii="Times New Roman" w:hAnsi="Times New Roman" w:cs="Times New Roman"/>
      <w:b/>
      <w:bCs/>
      <w:sz w:val="26"/>
      <w:szCs w:val="26"/>
    </w:rPr>
  </w:style>
  <w:style w:type="paragraph" w:customStyle="1" w:styleId="afff7">
    <w:name w:val="Для таблиц"/>
    <w:basedOn w:val="a3"/>
    <w:uiPriority w:val="99"/>
    <w:rsid w:val="002368CA"/>
  </w:style>
  <w:style w:type="paragraph" w:customStyle="1" w:styleId="afff8">
    <w:name w:val="список с точками"/>
    <w:basedOn w:val="a3"/>
    <w:rsid w:val="002368CA"/>
    <w:pPr>
      <w:tabs>
        <w:tab w:val="left" w:pos="3330"/>
      </w:tabs>
      <w:spacing w:line="312" w:lineRule="auto"/>
      <w:ind w:left="3330" w:hanging="720"/>
      <w:jc w:val="both"/>
    </w:pPr>
  </w:style>
  <w:style w:type="paragraph" w:customStyle="1" w:styleId="Default">
    <w:name w:val="Default"/>
    <w:rsid w:val="002368CA"/>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fff9">
    <w:name w:val="Знак Знак Знак Знак Знак Знак"/>
    <w:basedOn w:val="a3"/>
    <w:rsid w:val="002368CA"/>
    <w:pPr>
      <w:tabs>
        <w:tab w:val="left" w:pos="643"/>
      </w:tabs>
      <w:spacing w:after="160" w:line="240" w:lineRule="exact"/>
    </w:pPr>
    <w:rPr>
      <w:rFonts w:ascii="Verdana" w:hAnsi="Verdana" w:cs="Verdana"/>
      <w:sz w:val="20"/>
      <w:szCs w:val="20"/>
      <w:lang w:val="en-US" w:eastAsia="en-US"/>
    </w:rPr>
  </w:style>
  <w:style w:type="character" w:customStyle="1" w:styleId="FontStyle11">
    <w:name w:val="Font Style11"/>
    <w:rsid w:val="002368CA"/>
    <w:rPr>
      <w:rFonts w:ascii="Times New Roman" w:hAnsi="Times New Roman" w:cs="Times New Roman"/>
      <w:b/>
      <w:bCs/>
      <w:sz w:val="24"/>
      <w:szCs w:val="24"/>
    </w:rPr>
  </w:style>
  <w:style w:type="character" w:customStyle="1" w:styleId="FontStyle12">
    <w:name w:val="Font Style12"/>
    <w:rsid w:val="002368CA"/>
    <w:rPr>
      <w:rFonts w:ascii="Times New Roman" w:hAnsi="Times New Roman" w:cs="Times New Roman"/>
      <w:sz w:val="24"/>
      <w:szCs w:val="24"/>
    </w:rPr>
  </w:style>
  <w:style w:type="paragraph" w:customStyle="1" w:styleId="Style2">
    <w:name w:val="Style2"/>
    <w:basedOn w:val="a3"/>
    <w:rsid w:val="002368CA"/>
    <w:pPr>
      <w:widowControl w:val="0"/>
      <w:autoSpaceDE w:val="0"/>
      <w:autoSpaceDN w:val="0"/>
      <w:adjustRightInd w:val="0"/>
    </w:pPr>
  </w:style>
  <w:style w:type="paragraph" w:customStyle="1" w:styleId="Style1">
    <w:name w:val="Style1"/>
    <w:basedOn w:val="a3"/>
    <w:rsid w:val="002368CA"/>
    <w:pPr>
      <w:widowControl w:val="0"/>
      <w:autoSpaceDE w:val="0"/>
      <w:autoSpaceDN w:val="0"/>
      <w:adjustRightInd w:val="0"/>
      <w:spacing w:line="309" w:lineRule="exact"/>
      <w:ind w:firstLine="686"/>
      <w:jc w:val="both"/>
    </w:pPr>
  </w:style>
  <w:style w:type="paragraph" w:customStyle="1" w:styleId="Style16">
    <w:name w:val="Style16"/>
    <w:basedOn w:val="a3"/>
    <w:rsid w:val="002368CA"/>
    <w:pPr>
      <w:widowControl w:val="0"/>
      <w:autoSpaceDE w:val="0"/>
      <w:autoSpaceDN w:val="0"/>
      <w:adjustRightInd w:val="0"/>
      <w:spacing w:line="480" w:lineRule="exact"/>
      <w:ind w:firstLine="715"/>
      <w:jc w:val="both"/>
    </w:pPr>
  </w:style>
  <w:style w:type="character" w:customStyle="1" w:styleId="FontStyle36">
    <w:name w:val="Font Style36"/>
    <w:rsid w:val="002368CA"/>
    <w:rPr>
      <w:rFonts w:ascii="Times New Roman" w:hAnsi="Times New Roman" w:cs="Times New Roman" w:hint="default"/>
      <w:sz w:val="26"/>
      <w:szCs w:val="26"/>
    </w:rPr>
  </w:style>
  <w:style w:type="character" w:customStyle="1" w:styleId="FontStyle51">
    <w:name w:val="Font Style51"/>
    <w:rsid w:val="002368CA"/>
    <w:rPr>
      <w:rFonts w:ascii="Times New Roman" w:hAnsi="Times New Roman" w:cs="Times New Roman"/>
      <w:sz w:val="24"/>
      <w:szCs w:val="24"/>
    </w:rPr>
  </w:style>
  <w:style w:type="character" w:customStyle="1" w:styleId="afffa">
    <w:name w:val="Тело ИАК Знак"/>
    <w:link w:val="afffb"/>
    <w:rsid w:val="002368CA"/>
    <w:rPr>
      <w:sz w:val="28"/>
      <w:szCs w:val="28"/>
    </w:rPr>
  </w:style>
  <w:style w:type="paragraph" w:customStyle="1" w:styleId="afffb">
    <w:name w:val="Тело ИАК"/>
    <w:basedOn w:val="a3"/>
    <w:link w:val="afffa"/>
    <w:rsid w:val="002368CA"/>
    <w:pPr>
      <w:spacing w:line="288" w:lineRule="auto"/>
      <w:ind w:firstLine="720"/>
      <w:jc w:val="both"/>
    </w:pPr>
    <w:rPr>
      <w:rFonts w:asciiTheme="minorHAnsi" w:eastAsiaTheme="minorHAnsi" w:hAnsiTheme="minorHAnsi" w:cstheme="minorBidi"/>
      <w:sz w:val="28"/>
      <w:szCs w:val="28"/>
      <w:lang w:eastAsia="en-US"/>
    </w:rPr>
  </w:style>
  <w:style w:type="paragraph" w:customStyle="1" w:styleId="ConsPlusNonformat">
    <w:name w:val="ConsPlusNonformat"/>
    <w:rsid w:val="002368CA"/>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mw-headline">
    <w:name w:val="mw-headline"/>
    <w:rsid w:val="002368CA"/>
  </w:style>
  <w:style w:type="character" w:customStyle="1" w:styleId="150">
    <w:name w:val="Знак Знак15"/>
    <w:locked/>
    <w:rsid w:val="002368CA"/>
    <w:rPr>
      <w:b/>
      <w:caps/>
      <w:sz w:val="24"/>
      <w:szCs w:val="24"/>
      <w:lang w:val="ru-RU" w:eastAsia="ru-RU" w:bidi="ar-SA"/>
    </w:rPr>
  </w:style>
  <w:style w:type="character" w:customStyle="1" w:styleId="110">
    <w:name w:val="Знак Знак11"/>
    <w:locked/>
    <w:rsid w:val="002368CA"/>
    <w:rPr>
      <w:sz w:val="16"/>
      <w:szCs w:val="16"/>
      <w:lang w:val="ru-RU" w:eastAsia="ru-RU" w:bidi="ar-SA"/>
    </w:rPr>
  </w:style>
  <w:style w:type="character" w:customStyle="1" w:styleId="100">
    <w:name w:val="Знак Знак10"/>
    <w:rsid w:val="002368CA"/>
    <w:rPr>
      <w:sz w:val="16"/>
      <w:szCs w:val="16"/>
      <w:lang w:val="ru-RU" w:eastAsia="ru-RU" w:bidi="ar-SA"/>
    </w:rPr>
  </w:style>
  <w:style w:type="character" w:customStyle="1" w:styleId="140">
    <w:name w:val="Знак Знак14"/>
    <w:rsid w:val="002368CA"/>
    <w:rPr>
      <w:rFonts w:ascii="Arial" w:hAnsi="Arial" w:cs="Arial"/>
      <w:b/>
      <w:bCs/>
      <w:i/>
      <w:iCs/>
      <w:sz w:val="28"/>
      <w:szCs w:val="28"/>
      <w:lang w:val="ru-RU" w:eastAsia="en-US" w:bidi="ar-SA"/>
    </w:rPr>
  </w:style>
  <w:style w:type="character" w:customStyle="1" w:styleId="120">
    <w:name w:val="Знак Знак12"/>
    <w:rsid w:val="002368CA"/>
    <w:rPr>
      <w:rFonts w:ascii="Calibri" w:hAnsi="Calibri"/>
      <w:i/>
      <w:iCs/>
      <w:sz w:val="24"/>
      <w:szCs w:val="24"/>
      <w:lang w:val="ru-RU" w:eastAsia="en-US" w:bidi="ar-SA"/>
    </w:rPr>
  </w:style>
  <w:style w:type="character" w:customStyle="1" w:styleId="62">
    <w:name w:val="Знак Знак6"/>
    <w:rsid w:val="002368CA"/>
    <w:rPr>
      <w:sz w:val="24"/>
      <w:szCs w:val="24"/>
    </w:rPr>
  </w:style>
  <w:style w:type="paragraph" w:customStyle="1" w:styleId="Style5">
    <w:name w:val="Style5"/>
    <w:basedOn w:val="a3"/>
    <w:rsid w:val="002368CA"/>
    <w:pPr>
      <w:widowControl w:val="0"/>
      <w:autoSpaceDE w:val="0"/>
      <w:autoSpaceDN w:val="0"/>
      <w:adjustRightInd w:val="0"/>
      <w:spacing w:line="490" w:lineRule="exact"/>
      <w:jc w:val="center"/>
    </w:pPr>
  </w:style>
  <w:style w:type="paragraph" w:customStyle="1" w:styleId="FR3">
    <w:name w:val="FR3"/>
    <w:rsid w:val="002368CA"/>
    <w:pPr>
      <w:widowControl w:val="0"/>
      <w:spacing w:after="0" w:line="280" w:lineRule="auto"/>
      <w:jc w:val="both"/>
    </w:pPr>
    <w:rPr>
      <w:rFonts w:ascii="Times New Roman" w:eastAsia="Times New Roman" w:hAnsi="Times New Roman" w:cs="Times New Roman"/>
      <w:snapToGrid w:val="0"/>
      <w:sz w:val="20"/>
      <w:szCs w:val="20"/>
      <w:lang w:eastAsia="ru-RU"/>
    </w:rPr>
  </w:style>
  <w:style w:type="paragraph" w:customStyle="1" w:styleId="1a">
    <w:name w:val="Обычный1"/>
    <w:rsid w:val="002368CA"/>
    <w:pPr>
      <w:widowControl w:val="0"/>
      <w:spacing w:after="0" w:line="240" w:lineRule="auto"/>
      <w:ind w:firstLine="420"/>
      <w:jc w:val="both"/>
    </w:pPr>
    <w:rPr>
      <w:rFonts w:ascii="Arial" w:eastAsia="Times New Roman" w:hAnsi="Arial" w:cs="Times New Roman"/>
      <w:snapToGrid w:val="0"/>
      <w:sz w:val="18"/>
      <w:szCs w:val="20"/>
      <w:lang w:eastAsia="ru-RU"/>
    </w:rPr>
  </w:style>
  <w:style w:type="character" w:customStyle="1" w:styleId="FontStyle25">
    <w:name w:val="Font Style25"/>
    <w:rsid w:val="002368CA"/>
    <w:rPr>
      <w:rFonts w:ascii="Times New Roman" w:hAnsi="Times New Roman" w:cs="Times New Roman" w:hint="default"/>
      <w:i/>
      <w:iCs/>
      <w:sz w:val="16"/>
      <w:szCs w:val="16"/>
    </w:rPr>
  </w:style>
  <w:style w:type="paragraph" w:customStyle="1" w:styleId="2f">
    <w:name w:val="Стиль2"/>
    <w:basedOn w:val="a3"/>
    <w:next w:val="a2"/>
    <w:rsid w:val="002368CA"/>
    <w:rPr>
      <w:b/>
      <w:sz w:val="20"/>
    </w:rPr>
  </w:style>
  <w:style w:type="paragraph" w:customStyle="1" w:styleId="FR4">
    <w:name w:val="FR4"/>
    <w:rsid w:val="002368CA"/>
    <w:pPr>
      <w:spacing w:after="0" w:line="240" w:lineRule="auto"/>
      <w:jc w:val="center"/>
    </w:pPr>
    <w:rPr>
      <w:rFonts w:ascii="Arial" w:eastAsia="Times New Roman" w:hAnsi="Arial" w:cs="Times New Roman"/>
      <w:b/>
      <w:snapToGrid w:val="0"/>
      <w:sz w:val="12"/>
      <w:szCs w:val="20"/>
      <w:lang w:eastAsia="ru-RU"/>
    </w:rPr>
  </w:style>
  <w:style w:type="paragraph" w:customStyle="1" w:styleId="BodyText21">
    <w:name w:val="Body Text 21"/>
    <w:basedOn w:val="a3"/>
    <w:rsid w:val="002368CA"/>
    <w:pPr>
      <w:spacing w:line="360" w:lineRule="auto"/>
      <w:jc w:val="both"/>
    </w:pPr>
    <w:rPr>
      <w:szCs w:val="20"/>
    </w:rPr>
  </w:style>
  <w:style w:type="paragraph" w:customStyle="1" w:styleId="1b">
    <w:name w:val="Текст1"/>
    <w:basedOn w:val="a3"/>
    <w:rsid w:val="002368CA"/>
    <w:rPr>
      <w:rFonts w:ascii="Courier New" w:hAnsi="Courier New"/>
      <w:sz w:val="20"/>
      <w:szCs w:val="20"/>
    </w:rPr>
  </w:style>
  <w:style w:type="paragraph" w:customStyle="1" w:styleId="1c">
    <w:name w:val="Абзац списка1"/>
    <w:basedOn w:val="a3"/>
    <w:link w:val="ListParagraphChar"/>
    <w:rsid w:val="002368CA"/>
    <w:pPr>
      <w:ind w:left="708"/>
    </w:pPr>
  </w:style>
  <w:style w:type="character" w:customStyle="1" w:styleId="ListParagraphChar">
    <w:name w:val="List Paragraph Char"/>
    <w:link w:val="1c"/>
    <w:locked/>
    <w:rsid w:val="002368CA"/>
    <w:rPr>
      <w:rFonts w:ascii="Times New Roman" w:eastAsia="Times New Roman" w:hAnsi="Times New Roman" w:cs="Times New Roman"/>
      <w:sz w:val="24"/>
      <w:szCs w:val="24"/>
      <w:lang w:eastAsia="ru-RU"/>
    </w:rPr>
  </w:style>
  <w:style w:type="character" w:customStyle="1" w:styleId="FontStyle600">
    <w:name w:val="Font Style600"/>
    <w:rsid w:val="002368CA"/>
    <w:rPr>
      <w:rFonts w:ascii="Times New Roman" w:hAnsi="Times New Roman" w:cs="Times New Roman"/>
      <w:sz w:val="22"/>
      <w:szCs w:val="22"/>
    </w:rPr>
  </w:style>
  <w:style w:type="character" w:customStyle="1" w:styleId="FontStyle184">
    <w:name w:val="Font Style184"/>
    <w:rsid w:val="002368CA"/>
    <w:rPr>
      <w:rFonts w:ascii="Times New Roman" w:hAnsi="Times New Roman" w:cs="Times New Roman"/>
      <w:sz w:val="20"/>
      <w:szCs w:val="20"/>
    </w:rPr>
  </w:style>
  <w:style w:type="character" w:customStyle="1" w:styleId="FontStyle624">
    <w:name w:val="Font Style624"/>
    <w:rsid w:val="002368CA"/>
    <w:rPr>
      <w:rFonts w:ascii="Times New Roman" w:hAnsi="Times New Roman" w:cs="Times New Roman"/>
      <w:b/>
      <w:bCs/>
      <w:i/>
      <w:iCs/>
      <w:sz w:val="22"/>
      <w:szCs w:val="22"/>
    </w:rPr>
  </w:style>
  <w:style w:type="character" w:customStyle="1" w:styleId="FontStyle187">
    <w:name w:val="Font Style187"/>
    <w:rsid w:val="002368CA"/>
    <w:rPr>
      <w:rFonts w:ascii="Times New Roman" w:hAnsi="Times New Roman" w:cs="Times New Roman"/>
      <w:i/>
      <w:iCs/>
      <w:sz w:val="20"/>
      <w:szCs w:val="20"/>
    </w:rPr>
  </w:style>
  <w:style w:type="character" w:customStyle="1" w:styleId="FontStyle572">
    <w:name w:val="Font Style572"/>
    <w:rsid w:val="002368CA"/>
    <w:rPr>
      <w:rFonts w:ascii="Times New Roman" w:hAnsi="Times New Roman" w:cs="Times New Roman"/>
      <w:sz w:val="16"/>
      <w:szCs w:val="16"/>
    </w:rPr>
  </w:style>
  <w:style w:type="character" w:customStyle="1" w:styleId="FontStyle568">
    <w:name w:val="Font Style568"/>
    <w:rsid w:val="002368CA"/>
    <w:rPr>
      <w:rFonts w:ascii="Times New Roman" w:hAnsi="Times New Roman" w:cs="Times New Roman"/>
      <w:i/>
      <w:iCs/>
      <w:sz w:val="16"/>
      <w:szCs w:val="16"/>
    </w:rPr>
  </w:style>
  <w:style w:type="paragraph" w:customStyle="1" w:styleId="Style241">
    <w:name w:val="Style241"/>
    <w:basedOn w:val="a3"/>
    <w:rsid w:val="002368CA"/>
    <w:pPr>
      <w:widowControl w:val="0"/>
      <w:autoSpaceDE w:val="0"/>
      <w:autoSpaceDN w:val="0"/>
      <w:adjustRightInd w:val="0"/>
      <w:spacing w:line="194" w:lineRule="exact"/>
      <w:ind w:hanging="2021"/>
    </w:pPr>
  </w:style>
  <w:style w:type="character" w:customStyle="1" w:styleId="FontStyle152">
    <w:name w:val="Font Style152"/>
    <w:rsid w:val="002368CA"/>
    <w:rPr>
      <w:rFonts w:ascii="Times New Roman" w:hAnsi="Times New Roman" w:cs="Times New Roman"/>
      <w:b/>
      <w:bCs/>
      <w:sz w:val="20"/>
      <w:szCs w:val="20"/>
    </w:rPr>
  </w:style>
  <w:style w:type="paragraph" w:customStyle="1" w:styleId="Style174">
    <w:name w:val="Style174"/>
    <w:basedOn w:val="a3"/>
    <w:rsid w:val="002368CA"/>
    <w:pPr>
      <w:widowControl w:val="0"/>
      <w:autoSpaceDE w:val="0"/>
      <w:autoSpaceDN w:val="0"/>
      <w:adjustRightInd w:val="0"/>
      <w:spacing w:line="254" w:lineRule="exact"/>
      <w:jc w:val="center"/>
    </w:pPr>
  </w:style>
  <w:style w:type="paragraph" w:customStyle="1" w:styleId="Style222">
    <w:name w:val="Style222"/>
    <w:basedOn w:val="a3"/>
    <w:rsid w:val="002368CA"/>
    <w:pPr>
      <w:widowControl w:val="0"/>
      <w:autoSpaceDE w:val="0"/>
      <w:autoSpaceDN w:val="0"/>
      <w:adjustRightInd w:val="0"/>
      <w:spacing w:line="174" w:lineRule="exact"/>
      <w:ind w:firstLine="374"/>
      <w:jc w:val="both"/>
    </w:pPr>
  </w:style>
  <w:style w:type="paragraph" w:customStyle="1" w:styleId="Style285">
    <w:name w:val="Style285"/>
    <w:basedOn w:val="a3"/>
    <w:rsid w:val="002368CA"/>
    <w:pPr>
      <w:widowControl w:val="0"/>
      <w:autoSpaceDE w:val="0"/>
      <w:autoSpaceDN w:val="0"/>
      <w:adjustRightInd w:val="0"/>
      <w:spacing w:line="379" w:lineRule="exact"/>
      <w:ind w:hanging="787"/>
    </w:pPr>
  </w:style>
  <w:style w:type="paragraph" w:customStyle="1" w:styleId="Style204">
    <w:name w:val="Style204"/>
    <w:basedOn w:val="a3"/>
    <w:rsid w:val="002368CA"/>
    <w:pPr>
      <w:widowControl w:val="0"/>
      <w:autoSpaceDE w:val="0"/>
      <w:autoSpaceDN w:val="0"/>
      <w:adjustRightInd w:val="0"/>
      <w:spacing w:line="229" w:lineRule="exact"/>
      <w:jc w:val="both"/>
    </w:pPr>
  </w:style>
  <w:style w:type="paragraph" w:customStyle="1" w:styleId="Style210">
    <w:name w:val="Style210"/>
    <w:basedOn w:val="a3"/>
    <w:rsid w:val="002368CA"/>
    <w:pPr>
      <w:widowControl w:val="0"/>
      <w:autoSpaceDE w:val="0"/>
      <w:autoSpaceDN w:val="0"/>
      <w:adjustRightInd w:val="0"/>
      <w:spacing w:line="221" w:lineRule="exact"/>
    </w:pPr>
  </w:style>
  <w:style w:type="character" w:customStyle="1" w:styleId="FontStyle575">
    <w:name w:val="Font Style575"/>
    <w:rsid w:val="002368CA"/>
    <w:rPr>
      <w:rFonts w:ascii="Courier New" w:hAnsi="Courier New" w:cs="Courier New"/>
      <w:b/>
      <w:bCs/>
      <w:sz w:val="24"/>
      <w:szCs w:val="24"/>
    </w:rPr>
  </w:style>
  <w:style w:type="character" w:customStyle="1" w:styleId="FontStyle668">
    <w:name w:val="Font Style668"/>
    <w:rsid w:val="002368CA"/>
    <w:rPr>
      <w:rFonts w:ascii="Times New Roman" w:hAnsi="Times New Roman" w:cs="Times New Roman"/>
      <w:b/>
      <w:bCs/>
      <w:i/>
      <w:iCs/>
      <w:spacing w:val="30"/>
      <w:sz w:val="20"/>
      <w:szCs w:val="20"/>
    </w:rPr>
  </w:style>
  <w:style w:type="character" w:customStyle="1" w:styleId="toctext">
    <w:name w:val="toctext"/>
    <w:rsid w:val="002368CA"/>
  </w:style>
  <w:style w:type="paragraph" w:customStyle="1" w:styleId="Style59">
    <w:name w:val="Style59"/>
    <w:basedOn w:val="a3"/>
    <w:rsid w:val="002368CA"/>
    <w:pPr>
      <w:widowControl w:val="0"/>
      <w:autoSpaceDE w:val="0"/>
      <w:autoSpaceDN w:val="0"/>
      <w:adjustRightInd w:val="0"/>
      <w:spacing w:line="221" w:lineRule="exact"/>
      <w:ind w:firstLine="950"/>
      <w:jc w:val="both"/>
    </w:pPr>
  </w:style>
  <w:style w:type="paragraph" w:customStyle="1" w:styleId="Style269">
    <w:name w:val="Style269"/>
    <w:basedOn w:val="a3"/>
    <w:rsid w:val="002368CA"/>
    <w:pPr>
      <w:widowControl w:val="0"/>
      <w:autoSpaceDE w:val="0"/>
      <w:autoSpaceDN w:val="0"/>
      <w:adjustRightInd w:val="0"/>
      <w:spacing w:line="331" w:lineRule="exact"/>
      <w:ind w:firstLine="2621"/>
    </w:pPr>
  </w:style>
  <w:style w:type="paragraph" w:customStyle="1" w:styleId="Style19">
    <w:name w:val="Style19"/>
    <w:basedOn w:val="a3"/>
    <w:rsid w:val="002368CA"/>
    <w:pPr>
      <w:widowControl w:val="0"/>
      <w:autoSpaceDE w:val="0"/>
      <w:autoSpaceDN w:val="0"/>
      <w:adjustRightInd w:val="0"/>
      <w:spacing w:line="456" w:lineRule="exact"/>
      <w:ind w:firstLine="667"/>
      <w:jc w:val="both"/>
    </w:pPr>
  </w:style>
  <w:style w:type="character" w:customStyle="1" w:styleId="FontStyle580">
    <w:name w:val="Font Style580"/>
    <w:rsid w:val="002368CA"/>
    <w:rPr>
      <w:rFonts w:ascii="Times New Roman" w:hAnsi="Times New Roman" w:cs="Times New Roman"/>
      <w:i/>
      <w:iCs/>
      <w:sz w:val="22"/>
      <w:szCs w:val="22"/>
    </w:rPr>
  </w:style>
  <w:style w:type="character" w:customStyle="1" w:styleId="FontStyle582">
    <w:name w:val="Font Style582"/>
    <w:rsid w:val="002368CA"/>
    <w:rPr>
      <w:rFonts w:ascii="Times New Roman" w:hAnsi="Times New Roman" w:cs="Times New Roman"/>
      <w:b/>
      <w:bCs/>
      <w:i/>
      <w:iCs/>
      <w:sz w:val="22"/>
      <w:szCs w:val="22"/>
    </w:rPr>
  </w:style>
  <w:style w:type="paragraph" w:customStyle="1" w:styleId="Style192">
    <w:name w:val="Style192"/>
    <w:basedOn w:val="a3"/>
    <w:rsid w:val="002368CA"/>
    <w:pPr>
      <w:widowControl w:val="0"/>
      <w:autoSpaceDE w:val="0"/>
      <w:autoSpaceDN w:val="0"/>
      <w:adjustRightInd w:val="0"/>
      <w:spacing w:line="226" w:lineRule="exact"/>
      <w:ind w:firstLine="346"/>
      <w:jc w:val="both"/>
    </w:pPr>
  </w:style>
  <w:style w:type="character" w:customStyle="1" w:styleId="FontStyle592">
    <w:name w:val="Font Style592"/>
    <w:rsid w:val="002368CA"/>
    <w:rPr>
      <w:rFonts w:ascii="Times New Roman" w:hAnsi="Times New Roman" w:cs="Times New Roman"/>
      <w:b/>
      <w:bCs/>
      <w:sz w:val="20"/>
      <w:szCs w:val="20"/>
    </w:rPr>
  </w:style>
  <w:style w:type="character" w:customStyle="1" w:styleId="FontStyle577">
    <w:name w:val="Font Style577"/>
    <w:rsid w:val="002368CA"/>
    <w:rPr>
      <w:rFonts w:ascii="Times New Roman" w:hAnsi="Times New Roman" w:cs="Times New Roman"/>
      <w:sz w:val="20"/>
      <w:szCs w:val="20"/>
    </w:rPr>
  </w:style>
  <w:style w:type="character" w:customStyle="1" w:styleId="FontStyle594">
    <w:name w:val="Font Style594"/>
    <w:rsid w:val="002368CA"/>
    <w:rPr>
      <w:rFonts w:ascii="Times New Roman" w:hAnsi="Times New Roman" w:cs="Times New Roman"/>
      <w:i/>
      <w:iCs/>
      <w:sz w:val="20"/>
      <w:szCs w:val="20"/>
    </w:rPr>
  </w:style>
  <w:style w:type="character" w:customStyle="1" w:styleId="FontStyle148">
    <w:name w:val="Font Style148"/>
    <w:rsid w:val="002368CA"/>
    <w:rPr>
      <w:rFonts w:ascii="Times New Roman" w:hAnsi="Times New Roman" w:cs="Times New Roman"/>
      <w:i/>
      <w:iCs/>
      <w:sz w:val="20"/>
      <w:szCs w:val="20"/>
    </w:rPr>
  </w:style>
  <w:style w:type="paragraph" w:customStyle="1" w:styleId="Style139">
    <w:name w:val="Style139"/>
    <w:basedOn w:val="a3"/>
    <w:rsid w:val="002368CA"/>
    <w:pPr>
      <w:widowControl w:val="0"/>
      <w:autoSpaceDE w:val="0"/>
      <w:autoSpaceDN w:val="0"/>
      <w:adjustRightInd w:val="0"/>
      <w:spacing w:line="281" w:lineRule="exact"/>
      <w:ind w:firstLine="360"/>
      <w:jc w:val="both"/>
    </w:pPr>
    <w:rPr>
      <w:rFonts w:ascii="Franklin Gothic Demi Cond" w:hAnsi="Franklin Gothic Demi Cond"/>
    </w:rPr>
  </w:style>
  <w:style w:type="character" w:customStyle="1" w:styleId="FontStyle156">
    <w:name w:val="Font Style156"/>
    <w:rsid w:val="002368CA"/>
    <w:rPr>
      <w:rFonts w:ascii="Times New Roman" w:hAnsi="Times New Roman" w:cs="Times New Roman"/>
      <w:b/>
      <w:bCs/>
      <w:i/>
      <w:iCs/>
      <w:spacing w:val="30"/>
      <w:sz w:val="22"/>
      <w:szCs w:val="22"/>
    </w:rPr>
  </w:style>
  <w:style w:type="paragraph" w:customStyle="1" w:styleId="Style161">
    <w:name w:val="Style161"/>
    <w:basedOn w:val="a3"/>
    <w:rsid w:val="002368CA"/>
    <w:pPr>
      <w:widowControl w:val="0"/>
      <w:autoSpaceDE w:val="0"/>
      <w:autoSpaceDN w:val="0"/>
      <w:adjustRightInd w:val="0"/>
      <w:spacing w:line="221" w:lineRule="exact"/>
      <w:ind w:firstLine="379"/>
      <w:jc w:val="both"/>
    </w:pPr>
  </w:style>
  <w:style w:type="character" w:customStyle="1" w:styleId="FontStyle562">
    <w:name w:val="Font Style562"/>
    <w:rsid w:val="002368CA"/>
    <w:rPr>
      <w:rFonts w:ascii="Times New Roman" w:hAnsi="Times New Roman" w:cs="Times New Roman"/>
      <w:b/>
      <w:bCs/>
      <w:spacing w:val="-10"/>
      <w:sz w:val="28"/>
      <w:szCs w:val="28"/>
    </w:rPr>
  </w:style>
  <w:style w:type="paragraph" w:customStyle="1" w:styleId="Style135">
    <w:name w:val="Style135"/>
    <w:basedOn w:val="a3"/>
    <w:rsid w:val="002368CA"/>
    <w:pPr>
      <w:widowControl w:val="0"/>
      <w:autoSpaceDE w:val="0"/>
      <w:autoSpaceDN w:val="0"/>
      <w:adjustRightInd w:val="0"/>
      <w:spacing w:line="302" w:lineRule="exact"/>
      <w:ind w:firstLine="355"/>
    </w:pPr>
  </w:style>
  <w:style w:type="character" w:customStyle="1" w:styleId="FontStyle188">
    <w:name w:val="Font Style188"/>
    <w:rsid w:val="002368CA"/>
    <w:rPr>
      <w:rFonts w:ascii="Times New Roman" w:hAnsi="Times New Roman" w:cs="Times New Roman"/>
      <w:b/>
      <w:bCs/>
      <w:sz w:val="20"/>
      <w:szCs w:val="20"/>
    </w:rPr>
  </w:style>
  <w:style w:type="character" w:customStyle="1" w:styleId="FontStyle581">
    <w:name w:val="Font Style581"/>
    <w:rsid w:val="002368CA"/>
    <w:rPr>
      <w:rFonts w:ascii="Courier New" w:hAnsi="Courier New" w:cs="Courier New"/>
      <w:b/>
      <w:bCs/>
      <w:sz w:val="26"/>
      <w:szCs w:val="26"/>
    </w:rPr>
  </w:style>
  <w:style w:type="character" w:customStyle="1" w:styleId="FontStyle653">
    <w:name w:val="Font Style653"/>
    <w:rsid w:val="002368CA"/>
    <w:rPr>
      <w:rFonts w:ascii="Book Antiqua" w:hAnsi="Book Antiqua" w:cs="Book Antiqua"/>
      <w:b/>
      <w:bCs/>
      <w:sz w:val="18"/>
      <w:szCs w:val="18"/>
    </w:rPr>
  </w:style>
  <w:style w:type="character" w:customStyle="1" w:styleId="FontStyle631">
    <w:name w:val="Font Style631"/>
    <w:rsid w:val="002368CA"/>
    <w:rPr>
      <w:rFonts w:ascii="Times New Roman" w:hAnsi="Times New Roman" w:cs="Times New Roman"/>
      <w:b/>
      <w:bCs/>
      <w:spacing w:val="20"/>
      <w:sz w:val="22"/>
      <w:szCs w:val="22"/>
    </w:rPr>
  </w:style>
  <w:style w:type="character" w:customStyle="1" w:styleId="FontStyle712">
    <w:name w:val="Font Style712"/>
    <w:rsid w:val="002368CA"/>
    <w:rPr>
      <w:rFonts w:ascii="Times New Roman" w:hAnsi="Times New Roman" w:cs="Times New Roman"/>
      <w:b/>
      <w:bCs/>
      <w:sz w:val="20"/>
      <w:szCs w:val="20"/>
    </w:rPr>
  </w:style>
  <w:style w:type="character" w:customStyle="1" w:styleId="FontStyle820">
    <w:name w:val="Font Style820"/>
    <w:rsid w:val="002368CA"/>
    <w:rPr>
      <w:rFonts w:ascii="Times New Roman" w:hAnsi="Times New Roman" w:cs="Times New Roman"/>
      <w:sz w:val="22"/>
      <w:szCs w:val="22"/>
    </w:rPr>
  </w:style>
  <w:style w:type="character" w:customStyle="1" w:styleId="FontStyle821">
    <w:name w:val="Font Style821"/>
    <w:rsid w:val="002368CA"/>
    <w:rPr>
      <w:rFonts w:ascii="Times New Roman" w:hAnsi="Times New Roman" w:cs="Times New Roman"/>
      <w:i/>
      <w:iCs/>
      <w:sz w:val="22"/>
      <w:szCs w:val="22"/>
    </w:rPr>
  </w:style>
  <w:style w:type="paragraph" w:customStyle="1" w:styleId="Style450">
    <w:name w:val="Style450"/>
    <w:basedOn w:val="a3"/>
    <w:rsid w:val="002368CA"/>
    <w:pPr>
      <w:widowControl w:val="0"/>
      <w:autoSpaceDE w:val="0"/>
      <w:autoSpaceDN w:val="0"/>
      <w:adjustRightInd w:val="0"/>
      <w:spacing w:line="336" w:lineRule="exact"/>
      <w:ind w:firstLine="331"/>
      <w:jc w:val="both"/>
    </w:pPr>
  </w:style>
  <w:style w:type="character" w:customStyle="1" w:styleId="z-">
    <w:name w:val="z-Начало формы Знак"/>
    <w:link w:val="z-0"/>
    <w:rsid w:val="002368CA"/>
    <w:rPr>
      <w:rFonts w:ascii="Arial" w:hAnsi="Arial"/>
      <w:b/>
      <w:bCs/>
      <w:kern w:val="32"/>
      <w:sz w:val="32"/>
      <w:szCs w:val="32"/>
    </w:rPr>
  </w:style>
  <w:style w:type="paragraph" w:styleId="z-0">
    <w:name w:val="HTML Top of Form"/>
    <w:basedOn w:val="a3"/>
    <w:next w:val="a3"/>
    <w:link w:val="z-"/>
    <w:unhideWhenUsed/>
    <w:rsid w:val="002368CA"/>
    <w:pPr>
      <w:pBdr>
        <w:bottom w:val="single" w:sz="6" w:space="1" w:color="auto"/>
      </w:pBdr>
      <w:jc w:val="center"/>
    </w:pPr>
    <w:rPr>
      <w:rFonts w:ascii="Arial" w:eastAsiaTheme="minorHAnsi" w:hAnsi="Arial" w:cstheme="minorBidi"/>
      <w:b/>
      <w:bCs/>
      <w:kern w:val="32"/>
      <w:sz w:val="32"/>
      <w:szCs w:val="32"/>
      <w:lang w:eastAsia="en-US"/>
    </w:rPr>
  </w:style>
  <w:style w:type="character" w:customStyle="1" w:styleId="z-1">
    <w:name w:val="z-Начало формы Знак1"/>
    <w:basedOn w:val="a4"/>
    <w:semiHidden/>
    <w:rsid w:val="002368CA"/>
    <w:rPr>
      <w:rFonts w:ascii="Arial" w:eastAsia="Times New Roman" w:hAnsi="Arial" w:cs="Arial"/>
      <w:vanish/>
      <w:sz w:val="16"/>
      <w:szCs w:val="16"/>
      <w:lang w:eastAsia="ru-RU"/>
    </w:rPr>
  </w:style>
  <w:style w:type="character" w:customStyle="1" w:styleId="Heading2Char">
    <w:name w:val="Heading 2 Char"/>
    <w:aliases w:val="Знак3 Знак Char"/>
    <w:locked/>
    <w:rsid w:val="002368CA"/>
    <w:rPr>
      <w:rFonts w:ascii="Arial" w:hAnsi="Arial" w:cs="Arial"/>
      <w:b/>
      <w:bCs/>
      <w:i/>
      <w:iCs/>
      <w:sz w:val="28"/>
      <w:szCs w:val="28"/>
    </w:rPr>
  </w:style>
  <w:style w:type="paragraph" w:customStyle="1" w:styleId="1d">
    <w:name w:val="Без интервала1"/>
    <w:basedOn w:val="a3"/>
    <w:link w:val="NoSpacingChar"/>
    <w:rsid w:val="002368CA"/>
  </w:style>
  <w:style w:type="character" w:customStyle="1" w:styleId="NoSpacingChar">
    <w:name w:val="No Spacing Char"/>
    <w:link w:val="1d"/>
    <w:locked/>
    <w:rsid w:val="002368CA"/>
    <w:rPr>
      <w:rFonts w:ascii="Times New Roman" w:eastAsia="Times New Roman" w:hAnsi="Times New Roman" w:cs="Times New Roman"/>
      <w:sz w:val="24"/>
      <w:szCs w:val="24"/>
      <w:lang w:eastAsia="ru-RU"/>
    </w:rPr>
  </w:style>
  <w:style w:type="paragraph" w:customStyle="1" w:styleId="2f0">
    <w:name w:val="Абзац списка2"/>
    <w:basedOn w:val="a3"/>
    <w:link w:val="ListParagraphChar4"/>
    <w:rsid w:val="002368CA"/>
    <w:pPr>
      <w:ind w:left="708"/>
    </w:pPr>
  </w:style>
  <w:style w:type="character" w:customStyle="1" w:styleId="ListParagraphChar4">
    <w:name w:val="List Paragraph Char4"/>
    <w:link w:val="2f0"/>
    <w:locked/>
    <w:rsid w:val="002368CA"/>
    <w:rPr>
      <w:rFonts w:ascii="Times New Roman" w:eastAsia="Times New Roman" w:hAnsi="Times New Roman" w:cs="Times New Roman"/>
      <w:sz w:val="24"/>
      <w:szCs w:val="24"/>
      <w:lang w:eastAsia="ru-RU"/>
    </w:rPr>
  </w:style>
  <w:style w:type="paragraph" w:customStyle="1" w:styleId="210">
    <w:name w:val="Цитата 21"/>
    <w:basedOn w:val="a3"/>
    <w:next w:val="a3"/>
    <w:link w:val="QuoteChar"/>
    <w:rsid w:val="002368CA"/>
    <w:rPr>
      <w:i/>
      <w:iCs/>
      <w:color w:val="000000"/>
    </w:rPr>
  </w:style>
  <w:style w:type="character" w:customStyle="1" w:styleId="QuoteChar">
    <w:name w:val="Quote Char"/>
    <w:link w:val="210"/>
    <w:locked/>
    <w:rsid w:val="002368CA"/>
    <w:rPr>
      <w:rFonts w:ascii="Times New Roman" w:eastAsia="Times New Roman" w:hAnsi="Times New Roman" w:cs="Times New Roman"/>
      <w:i/>
      <w:iCs/>
      <w:color w:val="000000"/>
      <w:sz w:val="24"/>
      <w:szCs w:val="24"/>
    </w:rPr>
  </w:style>
  <w:style w:type="paragraph" w:customStyle="1" w:styleId="1e">
    <w:name w:val="Выделенная цитата1"/>
    <w:basedOn w:val="a3"/>
    <w:next w:val="a3"/>
    <w:link w:val="IntenseQuoteChar"/>
    <w:rsid w:val="002368CA"/>
    <w:pPr>
      <w:pBdr>
        <w:bottom w:val="single" w:sz="4" w:space="4" w:color="4F81BD"/>
      </w:pBdr>
      <w:spacing w:before="200" w:after="280"/>
      <w:ind w:left="936" w:right="936"/>
    </w:pPr>
    <w:rPr>
      <w:b/>
      <w:bCs/>
      <w:i/>
      <w:iCs/>
      <w:color w:val="4F81BD"/>
    </w:rPr>
  </w:style>
  <w:style w:type="character" w:customStyle="1" w:styleId="IntenseQuoteChar">
    <w:name w:val="Intense Quote Char"/>
    <w:link w:val="1e"/>
    <w:locked/>
    <w:rsid w:val="002368CA"/>
    <w:rPr>
      <w:rFonts w:ascii="Times New Roman" w:eastAsia="Times New Roman" w:hAnsi="Times New Roman" w:cs="Times New Roman"/>
      <w:b/>
      <w:bCs/>
      <w:i/>
      <w:iCs/>
      <w:color w:val="4F81BD"/>
      <w:sz w:val="24"/>
      <w:szCs w:val="24"/>
    </w:rPr>
  </w:style>
  <w:style w:type="character" w:customStyle="1" w:styleId="1f">
    <w:name w:val="Слабое выделение1"/>
    <w:rsid w:val="002368CA"/>
    <w:rPr>
      <w:rFonts w:cs="Times New Roman"/>
      <w:i/>
      <w:color w:val="808080"/>
    </w:rPr>
  </w:style>
  <w:style w:type="character" w:customStyle="1" w:styleId="1f0">
    <w:name w:val="Сильное выделение1"/>
    <w:rsid w:val="002368CA"/>
    <w:rPr>
      <w:rFonts w:cs="Times New Roman"/>
      <w:b/>
      <w:i/>
      <w:color w:val="4F81BD"/>
    </w:rPr>
  </w:style>
  <w:style w:type="character" w:customStyle="1" w:styleId="1f1">
    <w:name w:val="Слабая ссылка1"/>
    <w:rsid w:val="002368CA"/>
    <w:rPr>
      <w:rFonts w:cs="Times New Roman"/>
      <w:smallCaps/>
      <w:color w:val="C0504D"/>
      <w:u w:val="single"/>
    </w:rPr>
  </w:style>
  <w:style w:type="character" w:customStyle="1" w:styleId="1f2">
    <w:name w:val="Сильная ссылка1"/>
    <w:rsid w:val="002368CA"/>
    <w:rPr>
      <w:rFonts w:cs="Times New Roman"/>
      <w:b/>
      <w:smallCaps/>
      <w:color w:val="C0504D"/>
      <w:spacing w:val="5"/>
      <w:u w:val="single"/>
    </w:rPr>
  </w:style>
  <w:style w:type="character" w:customStyle="1" w:styleId="1f3">
    <w:name w:val="Название книги1"/>
    <w:rsid w:val="002368CA"/>
    <w:rPr>
      <w:rFonts w:cs="Times New Roman"/>
      <w:b/>
      <w:smallCaps/>
      <w:spacing w:val="5"/>
    </w:rPr>
  </w:style>
  <w:style w:type="paragraph" w:customStyle="1" w:styleId="1f4">
    <w:name w:val="Заголовок оглавления1"/>
    <w:basedOn w:val="11"/>
    <w:next w:val="a3"/>
    <w:rsid w:val="002368CA"/>
    <w:pPr>
      <w:keepNext/>
      <w:spacing w:before="240" w:after="60"/>
      <w:ind w:firstLine="0"/>
      <w:outlineLvl w:val="9"/>
    </w:pPr>
    <w:rPr>
      <w:rFonts w:ascii="Cambria" w:hAnsi="Cambria"/>
      <w:bCs/>
      <w:caps w:val="0"/>
      <w:kern w:val="32"/>
      <w:sz w:val="32"/>
      <w:szCs w:val="32"/>
    </w:rPr>
  </w:style>
  <w:style w:type="paragraph" w:customStyle="1" w:styleId="1f5">
    <w:name w:val="Раздел 1"/>
    <w:basedOn w:val="a3"/>
    <w:rsid w:val="002368CA"/>
    <w:pPr>
      <w:widowControl w:val="0"/>
      <w:spacing w:before="200" w:after="60" w:line="204" w:lineRule="auto"/>
      <w:jc w:val="center"/>
    </w:pPr>
    <w:rPr>
      <w:rFonts w:ascii="SchoolDL" w:hAnsi="SchoolDL"/>
      <w:b/>
      <w:caps/>
      <w:sz w:val="20"/>
      <w:szCs w:val="20"/>
    </w:rPr>
  </w:style>
  <w:style w:type="paragraph" w:customStyle="1" w:styleId="p">
    <w:name w:val="p"/>
    <w:basedOn w:val="a3"/>
    <w:rsid w:val="002368CA"/>
    <w:pPr>
      <w:spacing w:before="48" w:after="48"/>
      <w:ind w:firstLine="480"/>
      <w:jc w:val="both"/>
    </w:pPr>
  </w:style>
  <w:style w:type="character" w:customStyle="1" w:styleId="FootnoteTextChar">
    <w:name w:val="Footnote Text Char"/>
    <w:aliases w:val="Текст сноски Знак Знак Char,Знак3 Знак Знак Char,Знак3 Знак Знак18 Char,Знак3 Знак Знак Знак1 Char,Заголовок 2 Знак3 Char,Знак3 Знак Знак21 Char,Footnote Text Char4,Текст сноски Знак1 Char,Знак3 Знак Знак Char4"/>
    <w:locked/>
    <w:rsid w:val="002368CA"/>
    <w:rPr>
      <w:rFonts w:cs="Times New Roman"/>
    </w:rPr>
  </w:style>
  <w:style w:type="paragraph" w:customStyle="1" w:styleId="1f6">
    <w:name w:val="ЗАГОЛОВОК 1"/>
    <w:link w:val="1f7"/>
    <w:rsid w:val="002368CA"/>
    <w:pPr>
      <w:suppressAutoHyphens/>
      <w:spacing w:after="0" w:line="312" w:lineRule="auto"/>
      <w:outlineLvl w:val="0"/>
    </w:pPr>
    <w:rPr>
      <w:rFonts w:ascii="Times New Roman" w:eastAsia="Times New Roman" w:hAnsi="Times New Roman" w:cs="Times New Roman"/>
      <w:b/>
      <w:caps/>
      <w:sz w:val="24"/>
      <w:szCs w:val="24"/>
      <w:lang w:eastAsia="ru-RU"/>
    </w:rPr>
  </w:style>
  <w:style w:type="character" w:customStyle="1" w:styleId="1f7">
    <w:name w:val="ЗАГОЛОВОК 1 Знак"/>
    <w:link w:val="1f6"/>
    <w:locked/>
    <w:rsid w:val="002368CA"/>
    <w:rPr>
      <w:rFonts w:ascii="Times New Roman" w:eastAsia="Times New Roman" w:hAnsi="Times New Roman" w:cs="Times New Roman"/>
      <w:b/>
      <w:caps/>
      <w:sz w:val="24"/>
      <w:szCs w:val="24"/>
      <w:lang w:eastAsia="ru-RU"/>
    </w:rPr>
  </w:style>
  <w:style w:type="paragraph" w:customStyle="1" w:styleId="1f8">
    <w:name w:val="Стиль1"/>
    <w:basedOn w:val="11"/>
    <w:link w:val="1f9"/>
    <w:rsid w:val="002368CA"/>
    <w:pPr>
      <w:keepNext/>
      <w:spacing w:line="312" w:lineRule="auto"/>
      <w:ind w:firstLine="0"/>
      <w:jc w:val="center"/>
    </w:pPr>
    <w:rPr>
      <w:bCs/>
      <w:kern w:val="32"/>
    </w:rPr>
  </w:style>
  <w:style w:type="character" w:customStyle="1" w:styleId="1f9">
    <w:name w:val="Стиль1 Знак"/>
    <w:link w:val="1f8"/>
    <w:locked/>
    <w:rsid w:val="002368CA"/>
    <w:rPr>
      <w:rFonts w:ascii="Times New Roman" w:eastAsia="Times New Roman" w:hAnsi="Times New Roman" w:cs="Times New Roman"/>
      <w:b/>
      <w:bCs/>
      <w:caps/>
      <w:kern w:val="32"/>
      <w:sz w:val="24"/>
      <w:szCs w:val="24"/>
      <w:lang w:eastAsia="ru-RU"/>
    </w:rPr>
  </w:style>
  <w:style w:type="paragraph" w:customStyle="1" w:styleId="1fa">
    <w:name w:val="1 уровень Знак"/>
    <w:basedOn w:val="a3"/>
    <w:link w:val="1fb"/>
    <w:rsid w:val="002368CA"/>
    <w:pPr>
      <w:keepNext/>
      <w:widowControl w:val="0"/>
      <w:shd w:val="clear" w:color="auto" w:fill="FFFFFF"/>
      <w:autoSpaceDE w:val="0"/>
      <w:autoSpaceDN w:val="0"/>
      <w:adjustRightInd w:val="0"/>
      <w:spacing w:before="520" w:after="260" w:line="312" w:lineRule="auto"/>
      <w:jc w:val="center"/>
      <w:outlineLvl w:val="0"/>
    </w:pPr>
    <w:rPr>
      <w:b/>
      <w:bCs/>
      <w:color w:val="000000"/>
    </w:rPr>
  </w:style>
  <w:style w:type="character" w:customStyle="1" w:styleId="1fb">
    <w:name w:val="1 уровень Знак Знак"/>
    <w:link w:val="1fa"/>
    <w:locked/>
    <w:rsid w:val="002368CA"/>
    <w:rPr>
      <w:rFonts w:ascii="Times New Roman" w:eastAsia="Times New Roman" w:hAnsi="Times New Roman" w:cs="Times New Roman"/>
      <w:b/>
      <w:bCs/>
      <w:color w:val="000000"/>
      <w:sz w:val="24"/>
      <w:szCs w:val="24"/>
      <w:shd w:val="clear" w:color="auto" w:fill="FFFFFF"/>
    </w:rPr>
  </w:style>
  <w:style w:type="paragraph" w:customStyle="1" w:styleId="1fc">
    <w:name w:val="заголовок 1"/>
    <w:basedOn w:val="a3"/>
    <w:next w:val="a3"/>
    <w:link w:val="1fd"/>
    <w:rsid w:val="002368CA"/>
    <w:pPr>
      <w:shd w:val="clear" w:color="auto" w:fill="FFFFFF"/>
      <w:suppressAutoHyphens/>
      <w:autoSpaceDE w:val="0"/>
      <w:autoSpaceDN w:val="0"/>
      <w:adjustRightInd w:val="0"/>
      <w:spacing w:line="312" w:lineRule="auto"/>
      <w:ind w:firstLine="454"/>
      <w:outlineLvl w:val="0"/>
    </w:pPr>
    <w:rPr>
      <w:b/>
      <w:caps/>
    </w:rPr>
  </w:style>
  <w:style w:type="character" w:customStyle="1" w:styleId="1fd">
    <w:name w:val="заголовок 1 Знак"/>
    <w:link w:val="1fc"/>
    <w:rsid w:val="002368CA"/>
    <w:rPr>
      <w:rFonts w:ascii="Times New Roman" w:eastAsia="Times New Roman" w:hAnsi="Times New Roman" w:cs="Times New Roman"/>
      <w:b/>
      <w:caps/>
      <w:sz w:val="24"/>
      <w:szCs w:val="24"/>
      <w:shd w:val="clear" w:color="auto" w:fill="FFFFFF"/>
      <w:lang w:eastAsia="ru-RU"/>
    </w:rPr>
  </w:style>
  <w:style w:type="paragraph" w:customStyle="1" w:styleId="1fe">
    <w:name w:val="Загол. 1 ур."/>
    <w:basedOn w:val="a3"/>
    <w:rsid w:val="002368CA"/>
    <w:pPr>
      <w:keepNext/>
      <w:keepLines/>
      <w:widowControl w:val="0"/>
      <w:autoSpaceDE w:val="0"/>
      <w:autoSpaceDN w:val="0"/>
      <w:adjustRightInd w:val="0"/>
      <w:spacing w:before="57" w:after="57" w:line="220" w:lineRule="atLeast"/>
      <w:jc w:val="center"/>
    </w:pPr>
    <w:rPr>
      <w:rFonts w:ascii="PragmaticaCTT" w:hAnsi="PragmaticaCTT" w:cs="PragmaticaCTT"/>
      <w:b/>
      <w:bCs/>
      <w:caps/>
      <w:sz w:val="22"/>
      <w:szCs w:val="22"/>
    </w:rPr>
  </w:style>
  <w:style w:type="paragraph" w:customStyle="1" w:styleId="4">
    <w:name w:val="заголовок 4"/>
    <w:basedOn w:val="a3"/>
    <w:rsid w:val="002368CA"/>
    <w:pPr>
      <w:keepNext/>
      <w:numPr>
        <w:numId w:val="8"/>
      </w:numPr>
      <w:tabs>
        <w:tab w:val="left" w:pos="0"/>
      </w:tabs>
      <w:spacing w:before="240" w:after="60"/>
      <w:outlineLvl w:val="3"/>
    </w:pPr>
    <w:rPr>
      <w:bCs/>
      <w:i/>
      <w:sz w:val="28"/>
      <w:szCs w:val="28"/>
    </w:rPr>
  </w:style>
  <w:style w:type="paragraph" w:customStyle="1" w:styleId="1ff">
    <w:name w:val="Обычный1"/>
    <w:rsid w:val="002368CA"/>
    <w:pPr>
      <w:widowControl w:val="0"/>
      <w:spacing w:before="100" w:after="100" w:line="240" w:lineRule="auto"/>
    </w:pPr>
    <w:rPr>
      <w:rFonts w:ascii="Times New Roman" w:eastAsia="Times New Roman" w:hAnsi="Times New Roman" w:cs="Times New Roman"/>
      <w:sz w:val="24"/>
      <w:szCs w:val="20"/>
      <w:lang w:eastAsia="ru-RU"/>
    </w:rPr>
  </w:style>
  <w:style w:type="character" w:customStyle="1" w:styleId="lbldata1">
    <w:name w:val="lbldata1"/>
    <w:rsid w:val="002368CA"/>
    <w:rPr>
      <w:rFonts w:ascii="Arial" w:hAnsi="Arial" w:cs="Arial"/>
      <w:sz w:val="24"/>
      <w:szCs w:val="24"/>
      <w:u w:val="single"/>
    </w:rPr>
  </w:style>
  <w:style w:type="character" w:customStyle="1" w:styleId="111">
    <w:name w:val="Заголовок 1 Знак1"/>
    <w:aliases w:val="Знак Знак1,Текст Знак1,Заголовок 1 Знак Знак Знак2,Знак Заголовок 1 Знак Знак1,Знак6 Знак2,Знак7 Знак Знак Знак Знак2,Знак7 Знак1 Знак Знак2,Знак7 Знак Знак Знак11, Знак Знак Знак1,Знак Знак86,Заголовок 1 Знак3,Знак4 Знак12"/>
    <w:rsid w:val="002368CA"/>
    <w:rPr>
      <w:rFonts w:ascii="Cambria" w:hAnsi="Cambria" w:cs="Times New Roman"/>
      <w:b/>
      <w:bCs/>
      <w:color w:val="365F91"/>
      <w:sz w:val="28"/>
      <w:szCs w:val="28"/>
    </w:rPr>
  </w:style>
  <w:style w:type="character" w:customStyle="1" w:styleId="apple-converted-space">
    <w:name w:val="apple-converted-space"/>
    <w:rsid w:val="002368CA"/>
  </w:style>
  <w:style w:type="paragraph" w:styleId="afffc">
    <w:name w:val="List Paragraph"/>
    <w:basedOn w:val="a3"/>
    <w:link w:val="afffd"/>
    <w:uiPriority w:val="99"/>
    <w:qFormat/>
    <w:rsid w:val="002368CA"/>
    <w:pPr>
      <w:ind w:left="708"/>
    </w:pPr>
  </w:style>
  <w:style w:type="character" w:customStyle="1" w:styleId="afffd">
    <w:name w:val="Абзац списка Знак"/>
    <w:link w:val="afffc"/>
    <w:uiPriority w:val="99"/>
    <w:rsid w:val="002368CA"/>
    <w:rPr>
      <w:rFonts w:ascii="Times New Roman" w:eastAsia="Times New Roman" w:hAnsi="Times New Roman" w:cs="Times New Roman"/>
      <w:sz w:val="24"/>
      <w:szCs w:val="24"/>
    </w:rPr>
  </w:style>
  <w:style w:type="character" w:customStyle="1" w:styleId="211">
    <w:name w:val="Заголовок 2 Знак1"/>
    <w:uiPriority w:val="99"/>
    <w:rsid w:val="002368CA"/>
    <w:rPr>
      <w:rFonts w:ascii="Arial" w:hAnsi="Arial" w:cs="Arial"/>
      <w:b/>
      <w:bCs/>
      <w:i/>
      <w:iCs/>
      <w:sz w:val="28"/>
      <w:szCs w:val="28"/>
      <w:lang w:val="ru-RU" w:eastAsia="en-US" w:bidi="ar-SA"/>
    </w:rPr>
  </w:style>
  <w:style w:type="character" w:customStyle="1" w:styleId="apple-style-span">
    <w:name w:val="apple-style-span"/>
    <w:uiPriority w:val="99"/>
    <w:rsid w:val="002368CA"/>
  </w:style>
  <w:style w:type="paragraph" w:customStyle="1" w:styleId="1ff0">
    <w:name w:val="абзац1"/>
    <w:basedOn w:val="a3"/>
    <w:rsid w:val="002368CA"/>
    <w:pPr>
      <w:widowControl w:val="0"/>
      <w:tabs>
        <w:tab w:val="left" w:pos="1152"/>
      </w:tabs>
      <w:autoSpaceDE w:val="0"/>
      <w:autoSpaceDN w:val="0"/>
      <w:ind w:firstLine="431"/>
    </w:pPr>
    <w:rPr>
      <w:rFonts w:ascii="Courier New" w:hAnsi="Courier New" w:cs="Courier New"/>
    </w:rPr>
  </w:style>
  <w:style w:type="paragraph" w:customStyle="1" w:styleId="141">
    <w:name w:val="Стиль 14 пт По ширине"/>
    <w:basedOn w:val="a3"/>
    <w:rsid w:val="002368CA"/>
    <w:pPr>
      <w:jc w:val="both"/>
    </w:pPr>
    <w:rPr>
      <w:sz w:val="28"/>
      <w:szCs w:val="20"/>
    </w:rPr>
  </w:style>
  <w:style w:type="paragraph" w:customStyle="1" w:styleId="text">
    <w:name w:val="text"/>
    <w:basedOn w:val="a3"/>
    <w:rsid w:val="002368CA"/>
    <w:pPr>
      <w:spacing w:before="100" w:beforeAutospacing="1" w:after="100" w:afterAutospacing="1"/>
    </w:pPr>
  </w:style>
  <w:style w:type="character" w:customStyle="1" w:styleId="112">
    <w:name w:val="1 Заголовок 1 Знак"/>
    <w:link w:val="113"/>
    <w:locked/>
    <w:rsid w:val="002368CA"/>
    <w:rPr>
      <w:rFonts w:ascii="Arial" w:hAnsi="Arial"/>
      <w:b/>
      <w:sz w:val="32"/>
      <w:szCs w:val="32"/>
    </w:rPr>
  </w:style>
  <w:style w:type="paragraph" w:customStyle="1" w:styleId="113">
    <w:name w:val="1 Заголовок 1"/>
    <w:basedOn w:val="a3"/>
    <w:link w:val="112"/>
    <w:rsid w:val="002368CA"/>
    <w:pPr>
      <w:spacing w:before="240" w:after="60"/>
    </w:pPr>
    <w:rPr>
      <w:rFonts w:ascii="Arial" w:eastAsiaTheme="minorHAnsi" w:hAnsi="Arial" w:cstheme="minorBidi"/>
      <w:b/>
      <w:sz w:val="32"/>
      <w:szCs w:val="32"/>
      <w:lang w:eastAsia="en-US"/>
    </w:rPr>
  </w:style>
  <w:style w:type="paragraph" w:customStyle="1" w:styleId="Style14">
    <w:name w:val="Style14"/>
    <w:basedOn w:val="a3"/>
    <w:rsid w:val="002368CA"/>
    <w:pPr>
      <w:widowControl w:val="0"/>
      <w:autoSpaceDE w:val="0"/>
      <w:autoSpaceDN w:val="0"/>
      <w:adjustRightInd w:val="0"/>
    </w:pPr>
  </w:style>
  <w:style w:type="paragraph" w:customStyle="1" w:styleId="Style11">
    <w:name w:val="Style11"/>
    <w:basedOn w:val="a3"/>
    <w:rsid w:val="002368CA"/>
    <w:pPr>
      <w:widowControl w:val="0"/>
      <w:autoSpaceDE w:val="0"/>
      <w:autoSpaceDN w:val="0"/>
      <w:adjustRightInd w:val="0"/>
    </w:pPr>
  </w:style>
  <w:style w:type="paragraph" w:customStyle="1" w:styleId="FR1">
    <w:name w:val="FR1"/>
    <w:rsid w:val="002368CA"/>
    <w:pPr>
      <w:tabs>
        <w:tab w:val="right" w:pos="567"/>
        <w:tab w:val="left" w:pos="680"/>
        <w:tab w:val="left" w:pos="1106"/>
        <w:tab w:val="left" w:pos="1729"/>
        <w:tab w:val="right" w:leader="dot" w:pos="7002"/>
      </w:tabs>
      <w:autoSpaceDE w:val="0"/>
      <w:autoSpaceDN w:val="0"/>
      <w:adjustRightInd w:val="0"/>
      <w:spacing w:before="220" w:after="200" w:line="360" w:lineRule="atLeast"/>
      <w:ind w:left="120"/>
      <w:jc w:val="both"/>
    </w:pPr>
    <w:rPr>
      <w:rFonts w:ascii="Arial" w:eastAsia="Times New Roman" w:hAnsi="Arial" w:cs="Arial"/>
      <w:sz w:val="16"/>
      <w:szCs w:val="16"/>
      <w:lang w:eastAsia="ru-RU"/>
    </w:rPr>
  </w:style>
  <w:style w:type="character" w:customStyle="1" w:styleId="hps">
    <w:name w:val="hps"/>
    <w:rsid w:val="002368CA"/>
  </w:style>
  <w:style w:type="paragraph" w:customStyle="1" w:styleId="afffe">
    <w:name w:val="Обычный текст"/>
    <w:basedOn w:val="a3"/>
    <w:link w:val="affff"/>
    <w:rsid w:val="002368CA"/>
    <w:pPr>
      <w:ind w:firstLine="454"/>
      <w:jc w:val="both"/>
    </w:pPr>
    <w:rPr>
      <w:szCs w:val="20"/>
    </w:rPr>
  </w:style>
  <w:style w:type="character" w:customStyle="1" w:styleId="affff">
    <w:name w:val="Обычный текст Знак"/>
    <w:link w:val="afffe"/>
    <w:rsid w:val="002368CA"/>
    <w:rPr>
      <w:rFonts w:ascii="Times New Roman" w:eastAsia="Times New Roman" w:hAnsi="Times New Roman" w:cs="Times New Roman"/>
      <w:sz w:val="24"/>
      <w:szCs w:val="20"/>
      <w:lang w:eastAsia="ru-RU"/>
    </w:rPr>
  </w:style>
  <w:style w:type="character" w:customStyle="1" w:styleId="Heading1Char">
    <w:name w:val="Heading 1 Char"/>
    <w:aliases w:val="Знак Char,Заголовок 1 Знак Знак Char,Знак Заголовок 1 Char,Знак4 Char,Основной текст с отступом1 Char,Основной текст с отступом Знак Знак Зна Char"/>
    <w:locked/>
    <w:rsid w:val="002368CA"/>
    <w:rPr>
      <w:bCs/>
      <w:kern w:val="32"/>
      <w:sz w:val="32"/>
      <w:lang w:val="ru-RU" w:eastAsia="en-US" w:bidi="ar-SA"/>
    </w:rPr>
  </w:style>
  <w:style w:type="character" w:customStyle="1" w:styleId="Heading3Char">
    <w:name w:val="Heading 3 Char"/>
    <w:aliases w:val="Знак2 Char"/>
    <w:locked/>
    <w:rsid w:val="002368CA"/>
    <w:rPr>
      <w:rFonts w:ascii="Arial" w:hAnsi="Arial" w:cs="Arial"/>
      <w:b/>
      <w:bCs/>
      <w:sz w:val="26"/>
      <w:szCs w:val="26"/>
      <w:lang w:val="ru-RU" w:eastAsia="en-US" w:bidi="ar-SA"/>
    </w:rPr>
  </w:style>
  <w:style w:type="character" w:customStyle="1" w:styleId="TitleChar">
    <w:name w:val="Title Char"/>
    <w:locked/>
    <w:rsid w:val="002368CA"/>
    <w:rPr>
      <w:sz w:val="28"/>
      <w:szCs w:val="24"/>
      <w:lang w:val="en-US" w:eastAsia="ar-SA" w:bidi="ar-SA"/>
    </w:rPr>
  </w:style>
  <w:style w:type="character" w:customStyle="1" w:styleId="BodyTextChar">
    <w:name w:val="Body Text Char"/>
    <w:aliases w:val="Знак1 Char1,Основной текст Знак Char,Body Text Char3,Знак1 Char11,Знак1 Char111"/>
    <w:locked/>
    <w:rsid w:val="002368CA"/>
    <w:rPr>
      <w:sz w:val="24"/>
      <w:lang w:val="en-US" w:eastAsia="en-US" w:bidi="ar-SA"/>
    </w:rPr>
  </w:style>
  <w:style w:type="paragraph" w:customStyle="1" w:styleId="l1">
    <w:name w:val="l1"/>
    <w:basedOn w:val="a3"/>
    <w:rsid w:val="002368CA"/>
    <w:pPr>
      <w:spacing w:before="100" w:beforeAutospacing="1" w:after="100" w:afterAutospacing="1"/>
    </w:pPr>
  </w:style>
  <w:style w:type="paragraph" w:customStyle="1" w:styleId="l2">
    <w:name w:val="l2"/>
    <w:basedOn w:val="a3"/>
    <w:rsid w:val="002368CA"/>
    <w:pPr>
      <w:spacing w:before="100" w:beforeAutospacing="1" w:after="100" w:afterAutospacing="1"/>
    </w:pPr>
  </w:style>
  <w:style w:type="character" w:customStyle="1" w:styleId="BodyTextIndentChar">
    <w:name w:val="Body Text Indent Char"/>
    <w:aliases w:val="текст Char,Основной текст 1 Char,Знак6 Char,Основной текст с отступом Знак1 Знак Char,Основной текст с отступом Знак Знак Знак Char,Знак7 Знак Знак Знак Char,Знак7 Знак1 Знак Char,Знак7 Знак Знак1 Char,Знак7 Знак Char,Знак61 Char"/>
    <w:locked/>
    <w:rsid w:val="002368CA"/>
    <w:rPr>
      <w:sz w:val="24"/>
      <w:szCs w:val="24"/>
      <w:lang w:val="ru-RU" w:eastAsia="ru-RU" w:bidi="ar-SA"/>
    </w:rPr>
  </w:style>
  <w:style w:type="character" w:customStyle="1" w:styleId="gapspan">
    <w:name w:val="gapspan"/>
    <w:rsid w:val="002368CA"/>
    <w:rPr>
      <w:rFonts w:cs="Times New Roman"/>
    </w:rPr>
  </w:style>
  <w:style w:type="paragraph" w:customStyle="1" w:styleId="TablLeft">
    <w:name w:val="Tabl Left"/>
    <w:basedOn w:val="a3"/>
    <w:semiHidden/>
    <w:rsid w:val="002368CA"/>
    <w:pPr>
      <w:overflowPunct w:val="0"/>
      <w:autoSpaceDE w:val="0"/>
      <w:autoSpaceDN w:val="0"/>
      <w:adjustRightInd w:val="0"/>
      <w:textAlignment w:val="baseline"/>
    </w:pPr>
    <w:rPr>
      <w:sz w:val="28"/>
      <w:szCs w:val="20"/>
    </w:rPr>
  </w:style>
  <w:style w:type="character" w:customStyle="1" w:styleId="citecrochet1">
    <w:name w:val="cite_crochet1"/>
    <w:rsid w:val="002368CA"/>
    <w:rPr>
      <w:vanish/>
    </w:rPr>
  </w:style>
  <w:style w:type="character" w:customStyle="1" w:styleId="nowrap1">
    <w:name w:val="nowrap1"/>
    <w:rsid w:val="002368CA"/>
  </w:style>
  <w:style w:type="paragraph" w:customStyle="1" w:styleId="style3">
    <w:name w:val="style3"/>
    <w:basedOn w:val="a3"/>
    <w:rsid w:val="002368CA"/>
    <w:pPr>
      <w:spacing w:before="100" w:beforeAutospacing="1" w:after="100" w:afterAutospacing="1"/>
    </w:pPr>
    <w:rPr>
      <w:rFonts w:ascii="Verdana" w:hAnsi="Verdana"/>
      <w:sz w:val="18"/>
      <w:szCs w:val="18"/>
    </w:rPr>
  </w:style>
  <w:style w:type="character" w:customStyle="1" w:styleId="zagl">
    <w:name w:val="zagl"/>
    <w:rsid w:val="002368CA"/>
  </w:style>
  <w:style w:type="character" w:customStyle="1" w:styleId="font4">
    <w:name w:val="font4"/>
    <w:rsid w:val="002368CA"/>
  </w:style>
  <w:style w:type="paragraph" w:customStyle="1" w:styleId="tekstob">
    <w:name w:val="tekstob"/>
    <w:basedOn w:val="a3"/>
    <w:rsid w:val="002368CA"/>
    <w:pPr>
      <w:spacing w:before="100" w:beforeAutospacing="1" w:after="100" w:afterAutospacing="1"/>
    </w:pPr>
  </w:style>
  <w:style w:type="character" w:customStyle="1" w:styleId="st1">
    <w:name w:val="st1"/>
    <w:rsid w:val="002368CA"/>
  </w:style>
  <w:style w:type="character" w:customStyle="1" w:styleId="p1">
    <w:name w:val="p1"/>
    <w:rsid w:val="002368CA"/>
    <w:rPr>
      <w:rFonts w:cs="Times New Roman"/>
    </w:rPr>
  </w:style>
  <w:style w:type="character" w:customStyle="1" w:styleId="accented">
    <w:name w:val="accented"/>
    <w:rsid w:val="002368CA"/>
  </w:style>
  <w:style w:type="character" w:customStyle="1" w:styleId="editsection">
    <w:name w:val="editsection"/>
    <w:rsid w:val="002368CA"/>
  </w:style>
  <w:style w:type="paragraph" w:customStyle="1" w:styleId="-1">
    <w:name w:val="Обычный-1"/>
    <w:basedOn w:val="a3"/>
    <w:rsid w:val="002368CA"/>
    <w:pPr>
      <w:widowControl w:val="0"/>
      <w:spacing w:line="360" w:lineRule="auto"/>
      <w:ind w:firstLine="720"/>
      <w:jc w:val="both"/>
    </w:pPr>
    <w:rPr>
      <w:szCs w:val="20"/>
    </w:rPr>
  </w:style>
  <w:style w:type="paragraph" w:customStyle="1" w:styleId="text-v">
    <w:name w:val="text-v"/>
    <w:basedOn w:val="a3"/>
    <w:rsid w:val="002368CA"/>
    <w:pPr>
      <w:spacing w:before="100" w:beforeAutospacing="1" w:after="100" w:afterAutospacing="1"/>
    </w:pPr>
  </w:style>
  <w:style w:type="paragraph" w:customStyle="1" w:styleId="normal5">
    <w:name w:val="normal5"/>
    <w:basedOn w:val="a3"/>
    <w:rsid w:val="002368CA"/>
    <w:pPr>
      <w:spacing w:before="100" w:beforeAutospacing="1" w:after="100" w:afterAutospacing="1"/>
    </w:pPr>
  </w:style>
  <w:style w:type="paragraph" w:styleId="affff0">
    <w:name w:val="No Spacing"/>
    <w:link w:val="affff1"/>
    <w:qFormat/>
    <w:rsid w:val="002368CA"/>
    <w:pPr>
      <w:spacing w:after="0" w:line="240" w:lineRule="auto"/>
    </w:pPr>
    <w:rPr>
      <w:rFonts w:ascii="Times New Roman" w:eastAsia="Times New Roman" w:hAnsi="Times New Roman" w:cs="Times New Roman"/>
      <w:sz w:val="24"/>
      <w:szCs w:val="24"/>
      <w:lang w:eastAsia="ru-RU"/>
    </w:rPr>
  </w:style>
  <w:style w:type="character" w:customStyle="1" w:styleId="affff1">
    <w:name w:val="Без интервала Знак"/>
    <w:link w:val="affff0"/>
    <w:locked/>
    <w:rsid w:val="002368CA"/>
    <w:rPr>
      <w:rFonts w:ascii="Times New Roman" w:eastAsia="Times New Roman" w:hAnsi="Times New Roman" w:cs="Times New Roman"/>
      <w:sz w:val="24"/>
      <w:szCs w:val="24"/>
      <w:lang w:eastAsia="ru-RU"/>
    </w:rPr>
  </w:style>
  <w:style w:type="paragraph" w:customStyle="1" w:styleId="1ff1">
    <w:name w:val="Основной текст1"/>
    <w:basedOn w:val="1a"/>
    <w:rsid w:val="002368CA"/>
    <w:pPr>
      <w:widowControl/>
      <w:spacing w:after="120"/>
      <w:ind w:firstLine="0"/>
      <w:jc w:val="left"/>
    </w:pPr>
    <w:rPr>
      <w:rFonts w:ascii="Times New Roman" w:hAnsi="Times New Roman"/>
      <w:sz w:val="24"/>
    </w:rPr>
  </w:style>
  <w:style w:type="character" w:customStyle="1" w:styleId="FontStyle571">
    <w:name w:val="Font Style571"/>
    <w:rsid w:val="002368CA"/>
    <w:rPr>
      <w:rFonts w:ascii="Times New Roman" w:hAnsi="Times New Roman" w:cs="Times New Roman"/>
      <w:b/>
      <w:bCs/>
      <w:i/>
      <w:iCs/>
      <w:spacing w:val="30"/>
      <w:sz w:val="20"/>
      <w:szCs w:val="20"/>
    </w:rPr>
  </w:style>
  <w:style w:type="character" w:customStyle="1" w:styleId="FontStyle658">
    <w:name w:val="Font Style658"/>
    <w:rsid w:val="002368CA"/>
    <w:rPr>
      <w:rFonts w:ascii="Times New Roman" w:hAnsi="Times New Roman" w:cs="Times New Roman"/>
      <w:b/>
      <w:bCs/>
      <w:spacing w:val="-30"/>
      <w:sz w:val="32"/>
      <w:szCs w:val="32"/>
    </w:rPr>
  </w:style>
  <w:style w:type="character" w:customStyle="1" w:styleId="FontStyle596">
    <w:name w:val="Font Style596"/>
    <w:rsid w:val="002368CA"/>
    <w:rPr>
      <w:rFonts w:ascii="Consolas" w:hAnsi="Consolas" w:cs="Consolas"/>
      <w:i/>
      <w:iCs/>
      <w:spacing w:val="10"/>
      <w:sz w:val="24"/>
      <w:szCs w:val="24"/>
    </w:rPr>
  </w:style>
  <w:style w:type="character" w:customStyle="1" w:styleId="FontStyle621">
    <w:name w:val="Font Style621"/>
    <w:rsid w:val="002368CA"/>
    <w:rPr>
      <w:rFonts w:ascii="Times New Roman" w:hAnsi="Times New Roman" w:cs="Times New Roman" w:hint="default"/>
      <w:b/>
      <w:bCs/>
      <w:i/>
      <w:iCs/>
      <w:spacing w:val="30"/>
      <w:sz w:val="18"/>
      <w:szCs w:val="18"/>
    </w:rPr>
  </w:style>
  <w:style w:type="paragraph" w:customStyle="1" w:styleId="Style570">
    <w:name w:val="Style570"/>
    <w:basedOn w:val="a3"/>
    <w:rsid w:val="002368CA"/>
    <w:pPr>
      <w:widowControl w:val="0"/>
      <w:autoSpaceDE w:val="0"/>
      <w:autoSpaceDN w:val="0"/>
      <w:adjustRightInd w:val="0"/>
    </w:pPr>
  </w:style>
  <w:style w:type="character" w:customStyle="1" w:styleId="FontStyle870">
    <w:name w:val="Font Style870"/>
    <w:rsid w:val="002368CA"/>
    <w:rPr>
      <w:rFonts w:ascii="Times New Roman" w:hAnsi="Times New Roman" w:cs="Times New Roman" w:hint="default"/>
      <w:b/>
      <w:bCs/>
      <w:i/>
      <w:iCs/>
      <w:sz w:val="22"/>
      <w:szCs w:val="22"/>
    </w:rPr>
  </w:style>
  <w:style w:type="paragraph" w:customStyle="1" w:styleId="Style43">
    <w:name w:val="Style43"/>
    <w:basedOn w:val="a3"/>
    <w:rsid w:val="002368CA"/>
    <w:pPr>
      <w:widowControl w:val="0"/>
      <w:autoSpaceDE w:val="0"/>
      <w:autoSpaceDN w:val="0"/>
      <w:adjustRightInd w:val="0"/>
      <w:spacing w:line="211" w:lineRule="exact"/>
      <w:ind w:hanging="756"/>
    </w:pPr>
  </w:style>
  <w:style w:type="paragraph" w:customStyle="1" w:styleId="Style318">
    <w:name w:val="Style318"/>
    <w:basedOn w:val="a3"/>
    <w:rsid w:val="002368CA"/>
    <w:pPr>
      <w:widowControl w:val="0"/>
      <w:autoSpaceDE w:val="0"/>
      <w:autoSpaceDN w:val="0"/>
      <w:adjustRightInd w:val="0"/>
      <w:spacing w:line="223" w:lineRule="exact"/>
      <w:ind w:firstLine="374"/>
      <w:jc w:val="both"/>
    </w:pPr>
  </w:style>
  <w:style w:type="character" w:customStyle="1" w:styleId="FontStyle846">
    <w:name w:val="Font Style846"/>
    <w:rsid w:val="002368CA"/>
    <w:rPr>
      <w:rFonts w:ascii="Times New Roman" w:hAnsi="Times New Roman" w:cs="Times New Roman"/>
      <w:b/>
      <w:bCs/>
      <w:sz w:val="22"/>
      <w:szCs w:val="22"/>
    </w:rPr>
  </w:style>
  <w:style w:type="character" w:customStyle="1" w:styleId="FontStyle811">
    <w:name w:val="Font Style811"/>
    <w:rsid w:val="002368CA"/>
    <w:rPr>
      <w:rFonts w:ascii="Times New Roman" w:hAnsi="Times New Roman" w:cs="Times New Roman"/>
      <w:b/>
      <w:bCs/>
      <w:i/>
      <w:iCs/>
      <w:sz w:val="22"/>
      <w:szCs w:val="22"/>
    </w:rPr>
  </w:style>
  <w:style w:type="paragraph" w:customStyle="1" w:styleId="bodytext">
    <w:name w:val="bodytext"/>
    <w:basedOn w:val="a3"/>
    <w:rsid w:val="002368CA"/>
    <w:pPr>
      <w:spacing w:after="100" w:afterAutospacing="1" w:line="300" w:lineRule="atLeast"/>
    </w:pPr>
    <w:rPr>
      <w:rFonts w:ascii="Arial" w:hAnsi="Arial" w:cs="Arial"/>
      <w:color w:val="666666"/>
      <w:sz w:val="21"/>
      <w:szCs w:val="21"/>
    </w:rPr>
  </w:style>
  <w:style w:type="paragraph" w:customStyle="1" w:styleId="subheader">
    <w:name w:val="subheader"/>
    <w:basedOn w:val="a3"/>
    <w:rsid w:val="002368CA"/>
    <w:pPr>
      <w:spacing w:before="100" w:beforeAutospacing="1" w:after="100" w:afterAutospacing="1" w:line="330" w:lineRule="atLeast"/>
    </w:pPr>
    <w:rPr>
      <w:rFonts w:ascii="Arial" w:hAnsi="Arial" w:cs="Arial"/>
      <w:b/>
      <w:bCs/>
      <w:color w:val="660033"/>
      <w:spacing w:val="48"/>
      <w:sz w:val="21"/>
      <w:szCs w:val="21"/>
    </w:rPr>
  </w:style>
  <w:style w:type="paragraph" w:customStyle="1" w:styleId="affff2">
    <w:name w:val="Îáû÷íûé"/>
    <w:rsid w:val="002368CA"/>
    <w:pPr>
      <w:widowControl w:val="0"/>
      <w:spacing w:after="0" w:line="240" w:lineRule="auto"/>
    </w:pPr>
    <w:rPr>
      <w:rFonts w:ascii="Arial" w:eastAsia="Times New Roman" w:hAnsi="Arial" w:cs="Times New Roman"/>
      <w:sz w:val="20"/>
      <w:szCs w:val="20"/>
      <w:lang w:eastAsia="ru-RU"/>
    </w:rPr>
  </w:style>
  <w:style w:type="character" w:customStyle="1" w:styleId="b-forumtext">
    <w:name w:val="b-forum__text"/>
    <w:rsid w:val="002368CA"/>
  </w:style>
  <w:style w:type="character" w:customStyle="1" w:styleId="mymarkfind">
    <w:name w:val="my_mark_find"/>
    <w:rsid w:val="002368CA"/>
  </w:style>
  <w:style w:type="paragraph" w:customStyle="1" w:styleId="3a">
    <w:name w:val="Знак3"/>
    <w:basedOn w:val="a3"/>
    <w:rsid w:val="002368CA"/>
    <w:pPr>
      <w:tabs>
        <w:tab w:val="left" w:pos="643"/>
      </w:tabs>
      <w:spacing w:after="160" w:line="240" w:lineRule="exact"/>
    </w:pPr>
    <w:rPr>
      <w:rFonts w:ascii="Verdana" w:hAnsi="Verdana" w:cs="Verdana"/>
      <w:sz w:val="20"/>
      <w:szCs w:val="20"/>
      <w:lang w:val="en-US" w:eastAsia="en-US"/>
    </w:rPr>
  </w:style>
  <w:style w:type="paragraph" w:customStyle="1" w:styleId="text0">
    <w:name w:val="text0"/>
    <w:basedOn w:val="a3"/>
    <w:rsid w:val="002368CA"/>
    <w:pPr>
      <w:spacing w:before="48" w:after="48"/>
      <w:jc w:val="both"/>
    </w:pPr>
  </w:style>
  <w:style w:type="character" w:customStyle="1" w:styleId="b-serp-url">
    <w:name w:val="b-serp-url"/>
    <w:rsid w:val="002368CA"/>
  </w:style>
  <w:style w:type="paragraph" w:styleId="z-2">
    <w:name w:val="HTML Bottom of Form"/>
    <w:basedOn w:val="a3"/>
    <w:next w:val="a3"/>
    <w:link w:val="z-3"/>
    <w:rsid w:val="002368CA"/>
    <w:pPr>
      <w:pBdr>
        <w:top w:val="single" w:sz="6" w:space="1" w:color="auto"/>
      </w:pBdr>
      <w:jc w:val="center"/>
    </w:pPr>
    <w:rPr>
      <w:rFonts w:ascii="Arial" w:hAnsi="Arial"/>
      <w:vanish/>
      <w:sz w:val="16"/>
      <w:szCs w:val="16"/>
    </w:rPr>
  </w:style>
  <w:style w:type="character" w:customStyle="1" w:styleId="z-3">
    <w:name w:val="z-Конец формы Знак"/>
    <w:basedOn w:val="a4"/>
    <w:link w:val="z-2"/>
    <w:rsid w:val="002368CA"/>
    <w:rPr>
      <w:rFonts w:ascii="Arial" w:eastAsia="Times New Roman" w:hAnsi="Arial" w:cs="Times New Roman"/>
      <w:vanish/>
      <w:sz w:val="16"/>
      <w:szCs w:val="16"/>
    </w:rPr>
  </w:style>
  <w:style w:type="paragraph" w:customStyle="1" w:styleId="3b">
    <w:name w:val="Стиль3"/>
    <w:basedOn w:val="a3"/>
    <w:link w:val="3c"/>
    <w:rsid w:val="002368CA"/>
    <w:pPr>
      <w:widowControl w:val="0"/>
      <w:autoSpaceDE w:val="0"/>
      <w:autoSpaceDN w:val="0"/>
      <w:adjustRightInd w:val="0"/>
      <w:ind w:firstLine="567"/>
      <w:jc w:val="both"/>
    </w:pPr>
    <w:rPr>
      <w:b/>
      <w:sz w:val="28"/>
      <w:szCs w:val="20"/>
    </w:rPr>
  </w:style>
  <w:style w:type="character" w:customStyle="1" w:styleId="3c">
    <w:name w:val="Стиль3 Знак"/>
    <w:link w:val="3b"/>
    <w:locked/>
    <w:rsid w:val="002368CA"/>
    <w:rPr>
      <w:rFonts w:ascii="Times New Roman" w:eastAsia="Times New Roman" w:hAnsi="Times New Roman" w:cs="Times New Roman"/>
      <w:b/>
      <w:sz w:val="28"/>
      <w:szCs w:val="20"/>
      <w:lang w:eastAsia="ru-RU"/>
    </w:rPr>
  </w:style>
  <w:style w:type="paragraph" w:customStyle="1" w:styleId="biblio">
    <w:name w:val="biblio"/>
    <w:basedOn w:val="a3"/>
    <w:rsid w:val="002368CA"/>
    <w:pPr>
      <w:spacing w:before="48" w:after="48"/>
      <w:ind w:firstLine="360"/>
      <w:jc w:val="both"/>
    </w:pPr>
    <w:rPr>
      <w:sz w:val="19"/>
      <w:szCs w:val="19"/>
    </w:rPr>
  </w:style>
  <w:style w:type="paragraph" w:customStyle="1" w:styleId="biblio0">
    <w:name w:val="biblio0"/>
    <w:basedOn w:val="a3"/>
    <w:rsid w:val="002368CA"/>
    <w:pPr>
      <w:spacing w:before="48" w:after="48"/>
      <w:jc w:val="both"/>
    </w:pPr>
    <w:rPr>
      <w:sz w:val="19"/>
      <w:szCs w:val="19"/>
    </w:rPr>
  </w:style>
  <w:style w:type="paragraph" w:customStyle="1" w:styleId="podpis">
    <w:name w:val="podpis"/>
    <w:basedOn w:val="a3"/>
    <w:rsid w:val="002368CA"/>
    <w:pPr>
      <w:spacing w:before="48" w:after="48"/>
      <w:jc w:val="right"/>
    </w:pPr>
    <w:rPr>
      <w:i/>
      <w:iCs/>
      <w:sz w:val="19"/>
      <w:szCs w:val="19"/>
    </w:rPr>
  </w:style>
  <w:style w:type="paragraph" w:customStyle="1" w:styleId="ris">
    <w:name w:val="ris"/>
    <w:basedOn w:val="a3"/>
    <w:rsid w:val="002368CA"/>
    <w:pPr>
      <w:spacing w:before="48" w:after="48"/>
      <w:jc w:val="center"/>
    </w:pPr>
    <w:rPr>
      <w:i/>
      <w:iCs/>
      <w:sz w:val="19"/>
      <w:szCs w:val="19"/>
    </w:rPr>
  </w:style>
  <w:style w:type="paragraph" w:customStyle="1" w:styleId="small">
    <w:name w:val="small"/>
    <w:basedOn w:val="a3"/>
    <w:rsid w:val="002368CA"/>
    <w:pPr>
      <w:spacing w:before="48" w:after="48"/>
      <w:ind w:firstLine="360"/>
      <w:jc w:val="both"/>
    </w:pPr>
    <w:rPr>
      <w:sz w:val="19"/>
      <w:szCs w:val="19"/>
    </w:rPr>
  </w:style>
  <w:style w:type="paragraph" w:customStyle="1" w:styleId="small0">
    <w:name w:val="small0"/>
    <w:basedOn w:val="a3"/>
    <w:rsid w:val="002368CA"/>
    <w:pPr>
      <w:spacing w:before="48" w:after="48"/>
      <w:jc w:val="both"/>
    </w:pPr>
    <w:rPr>
      <w:sz w:val="19"/>
      <w:szCs w:val="19"/>
    </w:rPr>
  </w:style>
  <w:style w:type="paragraph" w:customStyle="1" w:styleId="stih4">
    <w:name w:val="stih4"/>
    <w:basedOn w:val="a3"/>
    <w:rsid w:val="002368CA"/>
    <w:pPr>
      <w:spacing w:before="120" w:after="120"/>
      <w:ind w:left="3240"/>
    </w:pPr>
    <w:rPr>
      <w:sz w:val="19"/>
      <w:szCs w:val="19"/>
    </w:rPr>
  </w:style>
  <w:style w:type="paragraph" w:customStyle="1" w:styleId="zag8">
    <w:name w:val="zag8"/>
    <w:basedOn w:val="a3"/>
    <w:rsid w:val="002368CA"/>
    <w:pPr>
      <w:spacing w:before="240" w:after="48"/>
      <w:jc w:val="center"/>
    </w:pPr>
    <w:rPr>
      <w:sz w:val="19"/>
      <w:szCs w:val="19"/>
    </w:rPr>
  </w:style>
  <w:style w:type="character" w:customStyle="1" w:styleId="page">
    <w:name w:val="page"/>
    <w:rsid w:val="002368CA"/>
    <w:rPr>
      <w:i/>
      <w:iCs/>
      <w:vanish/>
      <w:color w:val="00008B"/>
      <w:sz w:val="19"/>
      <w:szCs w:val="19"/>
      <w:bdr w:val="single" w:sz="4" w:space="0" w:color="C1C1C1"/>
    </w:rPr>
  </w:style>
  <w:style w:type="paragraph" w:customStyle="1" w:styleId="hook">
    <w:name w:val="hook"/>
    <w:basedOn w:val="a3"/>
    <w:rsid w:val="002368CA"/>
    <w:pPr>
      <w:spacing w:before="100" w:beforeAutospacing="1" w:after="100" w:afterAutospacing="1"/>
    </w:pPr>
    <w:rPr>
      <w:rFonts w:ascii="Comic Sans MS" w:hAnsi="Comic Sans MS"/>
      <w:b/>
      <w:bCs/>
    </w:rPr>
  </w:style>
  <w:style w:type="character" w:customStyle="1" w:styleId="current">
    <w:name w:val="current"/>
    <w:rsid w:val="002368CA"/>
  </w:style>
  <w:style w:type="paragraph" w:customStyle="1" w:styleId="affff3">
    <w:name w:val="Цитаты"/>
    <w:basedOn w:val="1a"/>
    <w:rsid w:val="002368CA"/>
    <w:pPr>
      <w:widowControl/>
      <w:snapToGrid w:val="0"/>
      <w:spacing w:before="100" w:after="100"/>
      <w:ind w:left="360" w:right="360" w:firstLine="0"/>
      <w:jc w:val="left"/>
    </w:pPr>
    <w:rPr>
      <w:rFonts w:ascii="Times New Roman" w:hAnsi="Times New Roman"/>
      <w:snapToGrid/>
      <w:sz w:val="24"/>
    </w:rPr>
  </w:style>
  <w:style w:type="paragraph" w:customStyle="1" w:styleId="Web">
    <w:name w:val="Обычный (Web)"/>
    <w:basedOn w:val="a3"/>
    <w:rsid w:val="002368CA"/>
    <w:pPr>
      <w:spacing w:before="100" w:after="100"/>
      <w:jc w:val="both"/>
    </w:pPr>
    <w:rPr>
      <w:rFonts w:ascii="Arial" w:hAnsi="Arial"/>
      <w:color w:val="000000"/>
      <w:sz w:val="20"/>
      <w:szCs w:val="20"/>
    </w:rPr>
  </w:style>
  <w:style w:type="character" w:customStyle="1" w:styleId="udar">
    <w:name w:val="udar"/>
    <w:rsid w:val="002368CA"/>
    <w:rPr>
      <w:rFonts w:cs="Times New Roman"/>
    </w:rPr>
  </w:style>
  <w:style w:type="paragraph" w:customStyle="1" w:styleId="CharCharCarCarCharCharCarCarCharCharCarCarCharChar">
    <w:name w:val="Char Char Car Car Char Char Car Car Char Char Car Car Char Char"/>
    <w:basedOn w:val="a3"/>
    <w:rsid w:val="002368CA"/>
    <w:pPr>
      <w:spacing w:after="160" w:line="240" w:lineRule="exact"/>
    </w:pPr>
    <w:rPr>
      <w:sz w:val="20"/>
      <w:szCs w:val="20"/>
    </w:rPr>
  </w:style>
  <w:style w:type="paragraph" w:customStyle="1" w:styleId="310">
    <w:name w:val="Основной текст с отступом 31"/>
    <w:basedOn w:val="a3"/>
    <w:rsid w:val="002368CA"/>
    <w:pPr>
      <w:ind w:firstLine="567"/>
      <w:jc w:val="both"/>
    </w:pPr>
    <w:rPr>
      <w:rFonts w:ascii="Arial" w:hAnsi="Arial"/>
      <w:sz w:val="20"/>
      <w:szCs w:val="20"/>
    </w:rPr>
  </w:style>
  <w:style w:type="character" w:customStyle="1" w:styleId="submenu-table">
    <w:name w:val="submenu-table"/>
    <w:rsid w:val="002368CA"/>
  </w:style>
  <w:style w:type="paragraph" w:customStyle="1" w:styleId="book">
    <w:name w:val="book"/>
    <w:basedOn w:val="a3"/>
    <w:rsid w:val="002368CA"/>
    <w:pPr>
      <w:ind w:firstLine="450"/>
      <w:jc w:val="both"/>
    </w:pPr>
  </w:style>
  <w:style w:type="character" w:customStyle="1" w:styleId="bday">
    <w:name w:val="bday"/>
    <w:rsid w:val="002368CA"/>
  </w:style>
  <w:style w:type="paragraph" w:customStyle="1" w:styleId="212">
    <w:name w:val="Основной текст 21"/>
    <w:basedOn w:val="a3"/>
    <w:rsid w:val="002368CA"/>
    <w:pPr>
      <w:shd w:val="clear" w:color="auto" w:fill="FFFFFF"/>
      <w:spacing w:before="233" w:line="360" w:lineRule="auto"/>
      <w:ind w:left="1701" w:hanging="567"/>
    </w:pPr>
    <w:rPr>
      <w:b/>
      <w:color w:val="000000"/>
      <w:spacing w:val="-5"/>
      <w:sz w:val="28"/>
      <w:szCs w:val="20"/>
    </w:rPr>
  </w:style>
  <w:style w:type="character" w:customStyle="1" w:styleId="1ff2">
    <w:name w:val="Верхний колонтитул Знак1"/>
    <w:rsid w:val="002368CA"/>
    <w:rPr>
      <w:sz w:val="24"/>
      <w:szCs w:val="24"/>
    </w:rPr>
  </w:style>
  <w:style w:type="paragraph" w:customStyle="1" w:styleId="Style45">
    <w:name w:val="Style45"/>
    <w:basedOn w:val="a3"/>
    <w:rsid w:val="002368CA"/>
    <w:pPr>
      <w:widowControl w:val="0"/>
      <w:autoSpaceDE w:val="0"/>
      <w:autoSpaceDN w:val="0"/>
      <w:adjustRightInd w:val="0"/>
      <w:spacing w:line="480" w:lineRule="exact"/>
      <w:ind w:firstLine="691"/>
      <w:jc w:val="both"/>
    </w:pPr>
  </w:style>
  <w:style w:type="character" w:customStyle="1" w:styleId="affff4">
    <w:name w:val="Знак Знак"/>
    <w:aliases w:val="Заголовок 1 Знак Знак Знак,Знак Заголовок 1 Знак Знак,Заголовок 1 Знак Знак Знак1,Заголовок 1 Знак Знак1,heading 1 Знак,heading 1 Знак Знак,Заголовок 1 Знак Знак2,Знак Заголовок 1 Знак1,Знак Знак Знак21,Знак Знак Знак2,Знак Знак4 Знак2"/>
    <w:locked/>
    <w:rsid w:val="002368CA"/>
    <w:rPr>
      <w:b/>
      <w:caps/>
      <w:sz w:val="24"/>
      <w:szCs w:val="24"/>
      <w:lang w:val="ru-RU" w:eastAsia="ru-RU" w:bidi="ar-SA"/>
    </w:rPr>
  </w:style>
  <w:style w:type="character" w:customStyle="1" w:styleId="400">
    <w:name w:val="Знак Знак40"/>
    <w:locked/>
    <w:rsid w:val="002368CA"/>
    <w:rPr>
      <w:rFonts w:ascii="Arial" w:hAnsi="Arial" w:cs="Arial"/>
      <w:b/>
      <w:bCs/>
      <w:i/>
      <w:iCs/>
      <w:sz w:val="28"/>
      <w:szCs w:val="28"/>
      <w:lang w:val="ru-RU" w:eastAsia="en-US" w:bidi="ar-SA"/>
    </w:rPr>
  </w:style>
  <w:style w:type="character" w:customStyle="1" w:styleId="390">
    <w:name w:val="Знак Знак39"/>
    <w:locked/>
    <w:rsid w:val="002368CA"/>
    <w:rPr>
      <w:b/>
      <w:bCs/>
      <w:sz w:val="27"/>
      <w:szCs w:val="27"/>
      <w:lang w:val="ru-RU" w:eastAsia="ru-RU" w:bidi="ar-SA"/>
    </w:rPr>
  </w:style>
  <w:style w:type="character" w:customStyle="1" w:styleId="380">
    <w:name w:val="Знак Знак38"/>
    <w:locked/>
    <w:rsid w:val="002368CA"/>
    <w:rPr>
      <w:b/>
      <w:bCs/>
      <w:sz w:val="28"/>
      <w:szCs w:val="28"/>
      <w:lang w:val="ru-RU" w:eastAsia="ru-RU" w:bidi="ar-SA"/>
    </w:rPr>
  </w:style>
  <w:style w:type="character" w:customStyle="1" w:styleId="370">
    <w:name w:val="Знак Знак37"/>
    <w:locked/>
    <w:rsid w:val="002368CA"/>
    <w:rPr>
      <w:b/>
      <w:bCs/>
      <w:i/>
      <w:iCs/>
      <w:sz w:val="26"/>
      <w:szCs w:val="26"/>
      <w:lang w:val="ru-RU" w:eastAsia="ru-RU" w:bidi="ar-SA"/>
    </w:rPr>
  </w:style>
  <w:style w:type="character" w:customStyle="1" w:styleId="360">
    <w:name w:val="Знак Знак36"/>
    <w:locked/>
    <w:rsid w:val="002368CA"/>
    <w:rPr>
      <w:sz w:val="24"/>
      <w:lang w:val="ru-RU" w:eastAsia="ru-RU" w:bidi="ar-SA"/>
    </w:rPr>
  </w:style>
  <w:style w:type="character" w:customStyle="1" w:styleId="350">
    <w:name w:val="Знак Знак35"/>
    <w:locked/>
    <w:rsid w:val="002368CA"/>
    <w:rPr>
      <w:sz w:val="24"/>
      <w:szCs w:val="24"/>
      <w:lang w:val="ru-RU" w:eastAsia="ru-RU" w:bidi="ar-SA"/>
    </w:rPr>
  </w:style>
  <w:style w:type="character" w:customStyle="1" w:styleId="340">
    <w:name w:val="Знак Знак34"/>
    <w:locked/>
    <w:rsid w:val="002368CA"/>
    <w:rPr>
      <w:i/>
      <w:iCs/>
      <w:sz w:val="24"/>
      <w:szCs w:val="24"/>
      <w:lang w:val="ru-RU" w:eastAsia="ru-RU" w:bidi="ar-SA"/>
    </w:rPr>
  </w:style>
  <w:style w:type="character" w:customStyle="1" w:styleId="affff5">
    <w:name w:val="Знак Знак Знак"/>
    <w:locked/>
    <w:rsid w:val="002368CA"/>
    <w:rPr>
      <w:rFonts w:ascii="Courier New" w:hAnsi="Courier New" w:cs="Courier New"/>
      <w:lang w:val="ru-RU" w:eastAsia="ru-RU" w:bidi="ar-SA"/>
    </w:rPr>
  </w:style>
  <w:style w:type="paragraph" w:customStyle="1" w:styleId="affff6">
    <w:name w:val="Знак Знак Знак Знак Знак Знак"/>
    <w:basedOn w:val="a3"/>
    <w:rsid w:val="002368CA"/>
    <w:pPr>
      <w:tabs>
        <w:tab w:val="left" w:pos="643"/>
      </w:tabs>
      <w:spacing w:after="160" w:line="240" w:lineRule="exact"/>
    </w:pPr>
    <w:rPr>
      <w:rFonts w:ascii="Verdana" w:hAnsi="Verdana" w:cs="Verdana"/>
      <w:sz w:val="20"/>
      <w:szCs w:val="20"/>
      <w:lang w:val="en-US" w:eastAsia="en-US"/>
    </w:rPr>
  </w:style>
  <w:style w:type="paragraph" w:customStyle="1" w:styleId="affff7">
    <w:name w:val="......."/>
    <w:basedOn w:val="a3"/>
    <w:next w:val="a3"/>
    <w:rsid w:val="002368CA"/>
    <w:pPr>
      <w:autoSpaceDE w:val="0"/>
      <w:autoSpaceDN w:val="0"/>
      <w:adjustRightInd w:val="0"/>
    </w:pPr>
  </w:style>
  <w:style w:type="paragraph" w:customStyle="1" w:styleId="affff8">
    <w:name w:val="Темы"/>
    <w:basedOn w:val="a3"/>
    <w:link w:val="affff9"/>
    <w:rsid w:val="002368CA"/>
    <w:pPr>
      <w:keepNext/>
    </w:pPr>
  </w:style>
  <w:style w:type="character" w:customStyle="1" w:styleId="affff9">
    <w:name w:val="Темы Знак"/>
    <w:link w:val="affff8"/>
    <w:locked/>
    <w:rsid w:val="002368CA"/>
    <w:rPr>
      <w:rFonts w:ascii="Times New Roman" w:eastAsia="Times New Roman" w:hAnsi="Times New Roman" w:cs="Times New Roman"/>
      <w:sz w:val="24"/>
      <w:szCs w:val="24"/>
      <w:lang w:eastAsia="ru-RU"/>
    </w:rPr>
  </w:style>
  <w:style w:type="paragraph" w:customStyle="1" w:styleId="affffa">
    <w:name w:val="a"/>
    <w:basedOn w:val="a3"/>
    <w:rsid w:val="002368CA"/>
    <w:pPr>
      <w:spacing w:before="100" w:beforeAutospacing="1" w:after="100" w:afterAutospacing="1"/>
    </w:pPr>
  </w:style>
  <w:style w:type="paragraph" w:customStyle="1" w:styleId="acxspmiddle">
    <w:name w:val="acxspmiddle"/>
    <w:basedOn w:val="a3"/>
    <w:rsid w:val="002368CA"/>
    <w:pPr>
      <w:spacing w:before="100" w:beforeAutospacing="1" w:after="100" w:afterAutospacing="1"/>
    </w:pPr>
  </w:style>
  <w:style w:type="character" w:customStyle="1" w:styleId="affffb">
    <w:name w:val="Основной текст_"/>
    <w:link w:val="1ff3"/>
    <w:locked/>
    <w:rsid w:val="002368CA"/>
    <w:rPr>
      <w:rFonts w:ascii="Arial" w:hAnsi="Arial" w:cs="Arial"/>
      <w:sz w:val="19"/>
      <w:szCs w:val="19"/>
      <w:shd w:val="clear" w:color="auto" w:fill="FFFFFF"/>
    </w:rPr>
  </w:style>
  <w:style w:type="paragraph" w:customStyle="1" w:styleId="1ff3">
    <w:name w:val="Основной текст1"/>
    <w:basedOn w:val="a3"/>
    <w:link w:val="affffb"/>
    <w:rsid w:val="002368CA"/>
    <w:pPr>
      <w:shd w:val="clear" w:color="auto" w:fill="FFFFFF"/>
      <w:spacing w:before="180" w:line="235" w:lineRule="exact"/>
      <w:jc w:val="both"/>
    </w:pPr>
    <w:rPr>
      <w:rFonts w:ascii="Arial" w:eastAsiaTheme="minorHAnsi" w:hAnsi="Arial" w:cs="Arial"/>
      <w:sz w:val="19"/>
      <w:szCs w:val="19"/>
      <w:shd w:val="clear" w:color="auto" w:fill="FFFFFF"/>
      <w:lang w:eastAsia="en-US"/>
    </w:rPr>
  </w:style>
  <w:style w:type="paragraph" w:customStyle="1" w:styleId="2TimesNewRoman120">
    <w:name w:val="Стиль Заголовок 2 + (латиница) Times New Roman 12 пт Перед:  0 пт..."/>
    <w:basedOn w:val="21"/>
    <w:rsid w:val="002368CA"/>
    <w:pPr>
      <w:tabs>
        <w:tab w:val="left" w:pos="792"/>
      </w:tabs>
    </w:pPr>
    <w:rPr>
      <w:rFonts w:ascii="Times New Roman" w:hAnsi="Times New Roman" w:cs="Times New Roman"/>
      <w:i w:val="0"/>
      <w:iCs w:val="0"/>
      <w:kern w:val="32"/>
      <w:sz w:val="24"/>
      <w:szCs w:val="20"/>
      <w:lang w:eastAsia="ru-RU"/>
    </w:rPr>
  </w:style>
  <w:style w:type="paragraph" w:customStyle="1" w:styleId="Style9">
    <w:name w:val="Style9"/>
    <w:basedOn w:val="a3"/>
    <w:rsid w:val="002368CA"/>
    <w:pPr>
      <w:widowControl w:val="0"/>
      <w:autoSpaceDE w:val="0"/>
      <w:autoSpaceDN w:val="0"/>
      <w:adjustRightInd w:val="0"/>
    </w:pPr>
  </w:style>
  <w:style w:type="paragraph" w:customStyle="1" w:styleId="affffc">
    <w:name w:val="Знак Знак Знак Знак Знак Знак Знак Знак Знак Знак Знак Знак Знак"/>
    <w:basedOn w:val="a3"/>
    <w:rsid w:val="002368CA"/>
    <w:pPr>
      <w:spacing w:after="160" w:line="240" w:lineRule="exact"/>
    </w:pPr>
    <w:rPr>
      <w:rFonts w:ascii="Verdana" w:hAnsi="Verdana"/>
      <w:lang w:val="en-US" w:eastAsia="en-US"/>
    </w:rPr>
  </w:style>
  <w:style w:type="paragraph" w:customStyle="1" w:styleId="Style24">
    <w:name w:val="Style24"/>
    <w:basedOn w:val="a3"/>
    <w:rsid w:val="002368CA"/>
    <w:pPr>
      <w:widowControl w:val="0"/>
      <w:autoSpaceDE w:val="0"/>
      <w:autoSpaceDN w:val="0"/>
      <w:adjustRightInd w:val="0"/>
      <w:spacing w:line="482" w:lineRule="exact"/>
      <w:ind w:firstLine="720"/>
      <w:jc w:val="both"/>
    </w:pPr>
  </w:style>
  <w:style w:type="paragraph" w:customStyle="1" w:styleId="ConsPlusTitle">
    <w:name w:val="ConsPlusTitle"/>
    <w:rsid w:val="002368CA"/>
    <w:pPr>
      <w:widowControl w:val="0"/>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paragraph" w:customStyle="1" w:styleId="1ff4">
    <w:name w:val="Текст1"/>
    <w:basedOn w:val="a3"/>
    <w:rsid w:val="002368CA"/>
    <w:rPr>
      <w:rFonts w:ascii="Courier New" w:hAnsi="Courier New"/>
      <w:sz w:val="20"/>
      <w:szCs w:val="20"/>
    </w:rPr>
  </w:style>
  <w:style w:type="paragraph" w:customStyle="1" w:styleId="ConsPlusNormal">
    <w:name w:val="ConsPlusNormal"/>
    <w:link w:val="ConsPlusNormal0"/>
    <w:rsid w:val="002368C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link w:val="ConsPlusNormal"/>
    <w:locked/>
    <w:rsid w:val="002368CA"/>
    <w:rPr>
      <w:rFonts w:ascii="Arial" w:eastAsia="Times New Roman" w:hAnsi="Arial" w:cs="Arial"/>
      <w:sz w:val="20"/>
      <w:szCs w:val="20"/>
      <w:lang w:eastAsia="ru-RU"/>
    </w:rPr>
  </w:style>
  <w:style w:type="paragraph" w:customStyle="1" w:styleId="213">
    <w:name w:val="Заголовок 21"/>
    <w:basedOn w:val="a3"/>
    <w:next w:val="a3"/>
    <w:rsid w:val="002368CA"/>
    <w:pPr>
      <w:keepNext/>
      <w:widowControl w:val="0"/>
      <w:jc w:val="center"/>
    </w:pPr>
    <w:rPr>
      <w:b/>
      <w:sz w:val="26"/>
      <w:szCs w:val="20"/>
    </w:rPr>
  </w:style>
  <w:style w:type="paragraph" w:customStyle="1" w:styleId="2f1">
    <w:name w:val="Обычный2"/>
    <w:basedOn w:val="a3"/>
    <w:rsid w:val="002368CA"/>
    <w:pPr>
      <w:spacing w:before="100" w:beforeAutospacing="1" w:after="100" w:afterAutospacing="1"/>
    </w:pPr>
  </w:style>
  <w:style w:type="paragraph" w:customStyle="1" w:styleId="2f2">
    <w:name w:val="заголовок 2"/>
    <w:basedOn w:val="a3"/>
    <w:next w:val="a3"/>
    <w:rsid w:val="002368CA"/>
    <w:pPr>
      <w:keepNext/>
      <w:widowControl w:val="0"/>
      <w:autoSpaceDE w:val="0"/>
      <w:autoSpaceDN w:val="0"/>
      <w:adjustRightInd w:val="0"/>
      <w:spacing w:line="190" w:lineRule="atLeast"/>
      <w:ind w:firstLine="284"/>
      <w:jc w:val="both"/>
    </w:pPr>
    <w:rPr>
      <w:rFonts w:ascii="PragmaticaCTT" w:hAnsi="PragmaticaCTT" w:cs="PragmaticaCTT"/>
    </w:rPr>
  </w:style>
  <w:style w:type="paragraph" w:customStyle="1" w:styleId="2TimesNewRoman0">
    <w:name w:val="Стиль заголовок 2 + Times New Roman полужирный Первая строка:  0..."/>
    <w:basedOn w:val="2f2"/>
    <w:rsid w:val="002368CA"/>
    <w:pPr>
      <w:spacing w:before="24" w:after="16"/>
      <w:ind w:firstLine="454"/>
      <w:jc w:val="center"/>
    </w:pPr>
    <w:rPr>
      <w:rFonts w:ascii="Times New Roman" w:hAnsi="Times New Roman" w:cs="Times New Roman"/>
      <w:b/>
      <w:bCs/>
    </w:rPr>
  </w:style>
  <w:style w:type="paragraph" w:customStyle="1" w:styleId="46">
    <w:name w:val="Стиль4"/>
    <w:basedOn w:val="21"/>
    <w:rsid w:val="002368CA"/>
    <w:pPr>
      <w:spacing w:before="0" w:after="0" w:line="312" w:lineRule="auto"/>
      <w:ind w:firstLine="454"/>
    </w:pPr>
    <w:rPr>
      <w:rFonts w:ascii="Times New Roman" w:hAnsi="Times New Roman" w:cs="Times New Roman"/>
      <w:i w:val="0"/>
      <w:iCs w:val="0"/>
      <w:sz w:val="24"/>
      <w:szCs w:val="24"/>
      <w:lang w:eastAsia="ru-RU"/>
    </w:rPr>
  </w:style>
  <w:style w:type="paragraph" w:customStyle="1" w:styleId="55">
    <w:name w:val="Стиль5"/>
    <w:basedOn w:val="32"/>
    <w:rsid w:val="002368CA"/>
    <w:pPr>
      <w:keepNext/>
      <w:spacing w:before="0" w:beforeAutospacing="0" w:after="0" w:afterAutospacing="0" w:line="312" w:lineRule="auto"/>
      <w:ind w:firstLine="454"/>
    </w:pPr>
    <w:rPr>
      <w:sz w:val="22"/>
      <w:szCs w:val="22"/>
    </w:rPr>
  </w:style>
  <w:style w:type="paragraph" w:customStyle="1" w:styleId="63">
    <w:name w:val="Стиль6"/>
    <w:basedOn w:val="a3"/>
    <w:rsid w:val="002368CA"/>
    <w:pPr>
      <w:spacing w:line="312" w:lineRule="auto"/>
      <w:ind w:firstLine="454"/>
      <w:jc w:val="both"/>
    </w:pPr>
  </w:style>
  <w:style w:type="paragraph" w:customStyle="1" w:styleId="affffd">
    <w:name w:val="Стиль По ширине"/>
    <w:basedOn w:val="a3"/>
    <w:rsid w:val="002368CA"/>
    <w:pPr>
      <w:spacing w:line="312" w:lineRule="auto"/>
      <w:ind w:firstLine="454"/>
      <w:jc w:val="both"/>
    </w:pPr>
  </w:style>
  <w:style w:type="paragraph" w:customStyle="1" w:styleId="Style8">
    <w:name w:val="Style8"/>
    <w:basedOn w:val="a3"/>
    <w:rsid w:val="002368CA"/>
    <w:pPr>
      <w:widowControl w:val="0"/>
      <w:autoSpaceDE w:val="0"/>
      <w:autoSpaceDN w:val="0"/>
      <w:adjustRightInd w:val="0"/>
      <w:spacing w:line="214" w:lineRule="exact"/>
      <w:jc w:val="center"/>
    </w:pPr>
    <w:rPr>
      <w:rFonts w:ascii="Palatino Linotype" w:hAnsi="Palatino Linotype"/>
    </w:rPr>
  </w:style>
  <w:style w:type="paragraph" w:customStyle="1" w:styleId="Style33">
    <w:name w:val="Style33"/>
    <w:basedOn w:val="a3"/>
    <w:rsid w:val="002368CA"/>
    <w:pPr>
      <w:widowControl w:val="0"/>
      <w:autoSpaceDE w:val="0"/>
      <w:autoSpaceDN w:val="0"/>
      <w:adjustRightInd w:val="0"/>
      <w:spacing w:line="205" w:lineRule="exact"/>
      <w:jc w:val="both"/>
    </w:pPr>
    <w:rPr>
      <w:rFonts w:ascii="Palatino Linotype" w:hAnsi="Palatino Linotype"/>
    </w:rPr>
  </w:style>
  <w:style w:type="paragraph" w:customStyle="1" w:styleId="Style53">
    <w:name w:val="Style53"/>
    <w:basedOn w:val="a3"/>
    <w:rsid w:val="002368CA"/>
    <w:pPr>
      <w:widowControl w:val="0"/>
      <w:autoSpaceDE w:val="0"/>
      <w:autoSpaceDN w:val="0"/>
      <w:adjustRightInd w:val="0"/>
      <w:spacing w:line="197" w:lineRule="exact"/>
      <w:ind w:firstLine="456"/>
      <w:jc w:val="both"/>
    </w:pPr>
    <w:rPr>
      <w:rFonts w:ascii="Palatino Linotype" w:hAnsi="Palatino Linotype"/>
    </w:rPr>
  </w:style>
  <w:style w:type="paragraph" w:customStyle="1" w:styleId="Style57">
    <w:name w:val="Style57"/>
    <w:basedOn w:val="a3"/>
    <w:rsid w:val="002368CA"/>
    <w:pPr>
      <w:widowControl w:val="0"/>
      <w:autoSpaceDE w:val="0"/>
      <w:autoSpaceDN w:val="0"/>
      <w:adjustRightInd w:val="0"/>
      <w:spacing w:line="216" w:lineRule="exact"/>
      <w:jc w:val="both"/>
    </w:pPr>
    <w:rPr>
      <w:rFonts w:ascii="Palatino Linotype" w:hAnsi="Palatino Linotype"/>
    </w:rPr>
  </w:style>
  <w:style w:type="paragraph" w:customStyle="1" w:styleId="Style35">
    <w:name w:val="Style35"/>
    <w:basedOn w:val="a3"/>
    <w:rsid w:val="002368CA"/>
    <w:pPr>
      <w:widowControl w:val="0"/>
      <w:autoSpaceDE w:val="0"/>
      <w:autoSpaceDN w:val="0"/>
      <w:adjustRightInd w:val="0"/>
      <w:spacing w:line="197" w:lineRule="exact"/>
      <w:ind w:firstLine="442"/>
      <w:jc w:val="both"/>
    </w:pPr>
    <w:rPr>
      <w:rFonts w:ascii="Palatino Linotype" w:hAnsi="Palatino Linotype"/>
    </w:rPr>
  </w:style>
  <w:style w:type="paragraph" w:customStyle="1" w:styleId="Style37">
    <w:name w:val="Style37"/>
    <w:basedOn w:val="a3"/>
    <w:rsid w:val="002368CA"/>
    <w:pPr>
      <w:widowControl w:val="0"/>
      <w:autoSpaceDE w:val="0"/>
      <w:autoSpaceDN w:val="0"/>
      <w:adjustRightInd w:val="0"/>
      <w:spacing w:line="221" w:lineRule="exact"/>
      <w:ind w:firstLine="221"/>
      <w:jc w:val="both"/>
    </w:pPr>
    <w:rPr>
      <w:rFonts w:ascii="Palatino Linotype" w:hAnsi="Palatino Linotype"/>
    </w:rPr>
  </w:style>
  <w:style w:type="paragraph" w:customStyle="1" w:styleId="Style31">
    <w:name w:val="Style31"/>
    <w:basedOn w:val="a3"/>
    <w:rsid w:val="002368CA"/>
    <w:pPr>
      <w:widowControl w:val="0"/>
      <w:autoSpaceDE w:val="0"/>
      <w:autoSpaceDN w:val="0"/>
      <w:adjustRightInd w:val="0"/>
    </w:pPr>
    <w:rPr>
      <w:rFonts w:ascii="Palatino Linotype" w:hAnsi="Palatino Linotype"/>
    </w:rPr>
  </w:style>
  <w:style w:type="paragraph" w:customStyle="1" w:styleId="2Arial12">
    <w:name w:val="Стиль Заголовок 2 + Arial полужирный курсив Перед:  12 пт После..."/>
    <w:basedOn w:val="21"/>
    <w:rsid w:val="002368CA"/>
    <w:pPr>
      <w:tabs>
        <w:tab w:val="left" w:pos="720"/>
      </w:tabs>
      <w:ind w:left="720" w:hanging="360"/>
      <w:jc w:val="both"/>
    </w:pPr>
    <w:rPr>
      <w:rFonts w:cs="Times New Roman"/>
      <w:i w:val="0"/>
      <w:sz w:val="24"/>
      <w:szCs w:val="20"/>
      <w:lang w:eastAsia="ru-RU"/>
    </w:rPr>
  </w:style>
  <w:style w:type="paragraph" w:customStyle="1" w:styleId="2Arial0">
    <w:name w:val="Стиль Заголовок 2 + Arial полужирный Слева:  0 см Первая строка:..."/>
    <w:basedOn w:val="21"/>
    <w:rsid w:val="002368CA"/>
    <w:pPr>
      <w:tabs>
        <w:tab w:val="left" w:pos="720"/>
      </w:tabs>
      <w:ind w:left="720" w:hanging="360"/>
      <w:jc w:val="both"/>
    </w:pPr>
    <w:rPr>
      <w:rFonts w:cs="Times New Roman"/>
      <w:i w:val="0"/>
      <w:iCs w:val="0"/>
      <w:sz w:val="24"/>
      <w:szCs w:val="20"/>
      <w:lang w:eastAsia="ru-RU"/>
    </w:rPr>
  </w:style>
  <w:style w:type="paragraph" w:customStyle="1" w:styleId="1ff5">
    <w:name w:val="Цитата1"/>
    <w:basedOn w:val="a3"/>
    <w:rsid w:val="002368CA"/>
    <w:pPr>
      <w:shd w:val="clear" w:color="auto" w:fill="FFFFFF"/>
      <w:spacing w:before="230" w:line="360" w:lineRule="auto"/>
      <w:ind w:left="1750" w:right="1152" w:hanging="384"/>
      <w:jc w:val="center"/>
    </w:pPr>
    <w:rPr>
      <w:b/>
      <w:color w:val="000000"/>
      <w:spacing w:val="-5"/>
      <w:sz w:val="28"/>
      <w:szCs w:val="20"/>
    </w:rPr>
  </w:style>
  <w:style w:type="paragraph" w:customStyle="1" w:styleId="ConsNormal">
    <w:name w:val="ConsNormal"/>
    <w:link w:val="ConsNormal0"/>
    <w:rsid w:val="002368CA"/>
    <w:pPr>
      <w:widowControl w:val="0"/>
      <w:snapToGrid w:val="0"/>
      <w:spacing w:after="0" w:line="240" w:lineRule="auto"/>
      <w:ind w:firstLine="720"/>
    </w:pPr>
    <w:rPr>
      <w:rFonts w:ascii="Arial" w:eastAsia="Times New Roman" w:hAnsi="Arial" w:cs="Times New Roman"/>
      <w:sz w:val="20"/>
      <w:szCs w:val="20"/>
      <w:lang w:eastAsia="ru-RU"/>
    </w:rPr>
  </w:style>
  <w:style w:type="character" w:customStyle="1" w:styleId="ConsNormal0">
    <w:name w:val="ConsNormal Знак"/>
    <w:link w:val="ConsNormal"/>
    <w:rsid w:val="002368CA"/>
    <w:rPr>
      <w:rFonts w:ascii="Arial" w:eastAsia="Times New Roman" w:hAnsi="Arial" w:cs="Times New Roman"/>
      <w:sz w:val="20"/>
      <w:szCs w:val="20"/>
      <w:lang w:eastAsia="ru-RU"/>
    </w:rPr>
  </w:style>
  <w:style w:type="paragraph" w:customStyle="1" w:styleId="western">
    <w:name w:val="western"/>
    <w:basedOn w:val="a3"/>
    <w:rsid w:val="002368CA"/>
    <w:pPr>
      <w:shd w:val="clear" w:color="auto" w:fill="FFFFFF"/>
      <w:spacing w:before="778" w:line="475" w:lineRule="atLeast"/>
    </w:pPr>
    <w:rPr>
      <w:color w:val="000000"/>
    </w:rPr>
  </w:style>
  <w:style w:type="character" w:customStyle="1" w:styleId="small11">
    <w:name w:val="small11"/>
    <w:rsid w:val="002368CA"/>
    <w:rPr>
      <w:rFonts w:ascii="Times New Roman" w:hAnsi="Times New Roman" w:cs="Times New Roman" w:hint="default"/>
      <w:sz w:val="16"/>
      <w:szCs w:val="16"/>
    </w:rPr>
  </w:style>
  <w:style w:type="character" w:customStyle="1" w:styleId="b-serp-urlitem1">
    <w:name w:val="b-serp-url__item1"/>
    <w:rsid w:val="002368CA"/>
    <w:rPr>
      <w:rFonts w:ascii="Times New Roman" w:hAnsi="Times New Roman" w:cs="Times New Roman" w:hint="default"/>
    </w:rPr>
  </w:style>
  <w:style w:type="character" w:customStyle="1" w:styleId="121">
    <w:name w:val="Знак Знак12"/>
    <w:locked/>
    <w:rsid w:val="002368CA"/>
    <w:rPr>
      <w:b/>
      <w:bCs w:val="0"/>
      <w:caps/>
      <w:sz w:val="24"/>
      <w:szCs w:val="24"/>
      <w:lang w:val="ru-RU" w:eastAsia="ru-RU" w:bidi="ar-SA"/>
    </w:rPr>
  </w:style>
  <w:style w:type="character" w:customStyle="1" w:styleId="tbln121">
    <w:name w:val="tbln121"/>
    <w:rsid w:val="002368CA"/>
    <w:rPr>
      <w:rFonts w:ascii="Arial" w:hAnsi="Arial" w:cs="Arial" w:hint="default"/>
      <w:b w:val="0"/>
      <w:bCs w:val="0"/>
      <w:i/>
      <w:iCs/>
      <w:strike w:val="0"/>
      <w:dstrike w:val="0"/>
      <w:color w:val="000000"/>
      <w:sz w:val="18"/>
      <w:szCs w:val="18"/>
      <w:u w:val="none"/>
    </w:rPr>
  </w:style>
  <w:style w:type="character" w:customStyle="1" w:styleId="mistake">
    <w:name w:val="mistake"/>
    <w:rsid w:val="002368CA"/>
    <w:rPr>
      <w:sz w:val="24"/>
      <w:szCs w:val="24"/>
    </w:rPr>
  </w:style>
  <w:style w:type="character" w:customStyle="1" w:styleId="trb12">
    <w:name w:val="trb12"/>
    <w:rsid w:val="002368CA"/>
  </w:style>
  <w:style w:type="character" w:customStyle="1" w:styleId="tbln12">
    <w:name w:val="tbln12"/>
    <w:rsid w:val="002368CA"/>
  </w:style>
  <w:style w:type="character" w:customStyle="1" w:styleId="tbb12">
    <w:name w:val="tbb12"/>
    <w:rsid w:val="002368CA"/>
  </w:style>
  <w:style w:type="character" w:customStyle="1" w:styleId="hpsatn">
    <w:name w:val="hps atn"/>
    <w:rsid w:val="002368CA"/>
  </w:style>
  <w:style w:type="character" w:customStyle="1" w:styleId="64">
    <w:name w:val="Знак Знак6"/>
    <w:rsid w:val="002368CA"/>
    <w:rPr>
      <w:rFonts w:ascii="Arial" w:hAnsi="Arial" w:cs="Arial" w:hint="default"/>
      <w:b/>
      <w:bCs/>
      <w:kern w:val="32"/>
      <w:sz w:val="32"/>
      <w:szCs w:val="32"/>
    </w:rPr>
  </w:style>
  <w:style w:type="character" w:customStyle="1" w:styleId="FontStyle42">
    <w:name w:val="Font Style42"/>
    <w:rsid w:val="002368CA"/>
    <w:rPr>
      <w:rFonts w:ascii="Times New Roman" w:hAnsi="Times New Roman" w:cs="Times New Roman" w:hint="default"/>
      <w:sz w:val="26"/>
      <w:szCs w:val="26"/>
    </w:rPr>
  </w:style>
  <w:style w:type="character" w:customStyle="1" w:styleId="FontStyle41">
    <w:name w:val="Font Style41"/>
    <w:rsid w:val="002368CA"/>
    <w:rPr>
      <w:rFonts w:ascii="Times New Roman" w:hAnsi="Times New Roman" w:cs="Times New Roman" w:hint="default"/>
      <w:sz w:val="26"/>
      <w:szCs w:val="26"/>
    </w:rPr>
  </w:style>
  <w:style w:type="character" w:customStyle="1" w:styleId="affffe">
    <w:name w:val="Основной текст Знак Знак Знак"/>
    <w:aliases w:val=" Знак1 Знак"/>
    <w:locked/>
    <w:rsid w:val="002368CA"/>
    <w:rPr>
      <w:sz w:val="24"/>
      <w:szCs w:val="24"/>
      <w:lang w:val="ru-RU" w:eastAsia="ru-RU" w:bidi="ar-SA"/>
    </w:rPr>
  </w:style>
  <w:style w:type="character" w:customStyle="1" w:styleId="FontStyle139">
    <w:name w:val="Font Style139"/>
    <w:rsid w:val="002368CA"/>
    <w:rPr>
      <w:rFonts w:ascii="Palatino Linotype" w:hAnsi="Palatino Linotype" w:cs="Palatino Linotype" w:hint="default"/>
      <w:sz w:val="18"/>
      <w:szCs w:val="18"/>
    </w:rPr>
  </w:style>
  <w:style w:type="character" w:customStyle="1" w:styleId="FontStyle157">
    <w:name w:val="Font Style157"/>
    <w:rsid w:val="002368CA"/>
    <w:rPr>
      <w:rFonts w:ascii="Palatino Linotype" w:hAnsi="Palatino Linotype" w:cs="Palatino Linotype" w:hint="default"/>
      <w:sz w:val="18"/>
      <w:szCs w:val="18"/>
    </w:rPr>
  </w:style>
  <w:style w:type="character" w:customStyle="1" w:styleId="FontStyle138">
    <w:name w:val="Font Style138"/>
    <w:rsid w:val="002368CA"/>
    <w:rPr>
      <w:rFonts w:ascii="Palatino Linotype" w:hAnsi="Palatino Linotype" w:cs="Palatino Linotype" w:hint="default"/>
      <w:b/>
      <w:bCs/>
      <w:sz w:val="18"/>
      <w:szCs w:val="18"/>
    </w:rPr>
  </w:style>
  <w:style w:type="character" w:customStyle="1" w:styleId="FontStyle146">
    <w:name w:val="Font Style146"/>
    <w:rsid w:val="002368CA"/>
    <w:rPr>
      <w:rFonts w:ascii="Palatino Linotype" w:hAnsi="Palatino Linotype" w:cs="Palatino Linotype" w:hint="default"/>
      <w:b/>
      <w:bCs/>
      <w:sz w:val="18"/>
      <w:szCs w:val="18"/>
    </w:rPr>
  </w:style>
  <w:style w:type="character" w:customStyle="1" w:styleId="1ff6">
    <w:name w:val="Основной текст Знак1"/>
    <w:aliases w:val="Основной текст Знак Знак,Основной текст Знак Знак1,Знак1 Знак Знак4,Знак1 Знак,Знак1 Знак6,Основной текст Знак Знак Знак3,Знак1 Знак7,Основной текст Знак Знак Знак4,Основной текст Знак Знак6"/>
    <w:locked/>
    <w:rsid w:val="002368CA"/>
    <w:rPr>
      <w:sz w:val="24"/>
      <w:szCs w:val="24"/>
      <w:lang w:val="ru-RU" w:eastAsia="ru-RU" w:bidi="ar-SA"/>
    </w:rPr>
  </w:style>
  <w:style w:type="character" w:customStyle="1" w:styleId="1ff7">
    <w:name w:val="Знак1"/>
    <w:rsid w:val="002368CA"/>
    <w:rPr>
      <w:rFonts w:ascii="Arial" w:hAnsi="Arial" w:cs="Arial" w:hint="default"/>
      <w:b/>
      <w:bCs/>
      <w:kern w:val="32"/>
      <w:sz w:val="32"/>
      <w:szCs w:val="32"/>
      <w:lang w:val="ru-RU" w:eastAsia="ru-RU" w:bidi="ar-SA"/>
    </w:rPr>
  </w:style>
  <w:style w:type="character" w:customStyle="1" w:styleId="2f3">
    <w:name w:val="Знак2"/>
    <w:rsid w:val="002368CA"/>
    <w:rPr>
      <w:sz w:val="24"/>
      <w:lang w:val="ru-RU" w:eastAsia="en-US" w:bidi="ar-SA"/>
    </w:rPr>
  </w:style>
  <w:style w:type="character" w:customStyle="1" w:styleId="311">
    <w:name w:val="Заголовок 3 Знак1"/>
    <w:aliases w:val="Знак2 Знак3"/>
    <w:locked/>
    <w:rsid w:val="002368CA"/>
    <w:rPr>
      <w:b/>
      <w:bCs/>
      <w:sz w:val="27"/>
      <w:szCs w:val="27"/>
      <w:lang w:val="ru-RU" w:eastAsia="ru-RU" w:bidi="ar-SA"/>
    </w:rPr>
  </w:style>
  <w:style w:type="paragraph" w:customStyle="1" w:styleId="mane">
    <w:name w:val="mane"/>
    <w:rsid w:val="002368CA"/>
    <w:pPr>
      <w:autoSpaceDE w:val="0"/>
      <w:autoSpaceDN w:val="0"/>
      <w:adjustRightInd w:val="0"/>
      <w:spacing w:after="0" w:line="240" w:lineRule="auto"/>
      <w:ind w:firstLine="567"/>
      <w:jc w:val="both"/>
    </w:pPr>
    <w:rPr>
      <w:rFonts w:ascii="PragmaticaCTT" w:eastAsia="Times New Roman" w:hAnsi="PragmaticaCTT" w:cs="PragmaticaCTT"/>
      <w:spacing w:val="-15"/>
      <w:sz w:val="18"/>
      <w:szCs w:val="18"/>
      <w:lang w:eastAsia="ru-RU"/>
    </w:rPr>
  </w:style>
  <w:style w:type="character" w:customStyle="1" w:styleId="FontStyle37">
    <w:name w:val="Font Style37"/>
    <w:rsid w:val="002368CA"/>
    <w:rPr>
      <w:rFonts w:ascii="Sylfaen" w:hAnsi="Sylfaen" w:cs="Sylfaen"/>
      <w:sz w:val="18"/>
      <w:szCs w:val="18"/>
    </w:rPr>
  </w:style>
  <w:style w:type="character" w:customStyle="1" w:styleId="keyword1">
    <w:name w:val="keyword1"/>
    <w:rsid w:val="002368CA"/>
    <w:rPr>
      <w:i/>
      <w:iCs/>
    </w:rPr>
  </w:style>
  <w:style w:type="character" w:customStyle="1" w:styleId="keyworddef1">
    <w:name w:val="keyword_def1"/>
    <w:rsid w:val="002368CA"/>
    <w:rPr>
      <w:b/>
      <w:bCs/>
      <w:i/>
      <w:iCs/>
    </w:rPr>
  </w:style>
  <w:style w:type="character" w:customStyle="1" w:styleId="afffff">
    <w:name w:val="Выделение в тексте документа"/>
    <w:rsid w:val="002368CA"/>
    <w:rPr>
      <w:rFonts w:cs="Times New Roman"/>
      <w:b/>
    </w:rPr>
  </w:style>
  <w:style w:type="paragraph" w:customStyle="1" w:styleId="afffff0">
    <w:name w:val="Текст документа"/>
    <w:basedOn w:val="a3"/>
    <w:rsid w:val="002368CA"/>
    <w:pPr>
      <w:ind w:firstLine="709"/>
      <w:jc w:val="both"/>
    </w:pPr>
  </w:style>
  <w:style w:type="character" w:customStyle="1" w:styleId="xmlemitalic1">
    <w:name w:val="xml_em_italic1"/>
    <w:rsid w:val="002368CA"/>
    <w:rPr>
      <w:i/>
      <w:iCs/>
    </w:rPr>
  </w:style>
  <w:style w:type="paragraph" w:customStyle="1" w:styleId="afffff1">
    <w:name w:val="Модуль"/>
    <w:basedOn w:val="a3"/>
    <w:rsid w:val="002368CA"/>
    <w:pPr>
      <w:keepNext/>
      <w:jc w:val="both"/>
    </w:pPr>
  </w:style>
  <w:style w:type="character" w:customStyle="1" w:styleId="WW8Num4z3">
    <w:name w:val="WW8Num4z3"/>
    <w:rsid w:val="002368CA"/>
    <w:rPr>
      <w:rFonts w:ascii="Symbol" w:hAnsi="Symbol"/>
    </w:rPr>
  </w:style>
  <w:style w:type="paragraph" w:customStyle="1" w:styleId="114">
    <w:name w:val="Название11"/>
    <w:basedOn w:val="a3"/>
    <w:next w:val="aff2"/>
    <w:qFormat/>
    <w:rsid w:val="002368CA"/>
    <w:pPr>
      <w:keepNext/>
      <w:suppressAutoHyphens/>
      <w:spacing w:before="240" w:after="120"/>
    </w:pPr>
    <w:rPr>
      <w:rFonts w:ascii="Arial" w:eastAsia="MS Mincho" w:hAnsi="Arial" w:cs="Tahoma"/>
      <w:sz w:val="28"/>
      <w:szCs w:val="28"/>
      <w:lang w:eastAsia="ar-SA"/>
    </w:rPr>
  </w:style>
  <w:style w:type="paragraph" w:customStyle="1" w:styleId="afffff2">
    <w:name w:val="Содержимое таблицы"/>
    <w:basedOn w:val="a3"/>
    <w:rsid w:val="002368CA"/>
    <w:pPr>
      <w:suppressLineNumbers/>
      <w:suppressAutoHyphens/>
    </w:pPr>
    <w:rPr>
      <w:lang w:eastAsia="ar-SA"/>
    </w:rPr>
  </w:style>
  <w:style w:type="paragraph" w:customStyle="1" w:styleId="afffff3">
    <w:name w:val="Заголовок таблицы"/>
    <w:basedOn w:val="afffff2"/>
    <w:rsid w:val="002368CA"/>
    <w:pPr>
      <w:jc w:val="center"/>
    </w:pPr>
    <w:rPr>
      <w:b/>
      <w:bCs/>
    </w:rPr>
  </w:style>
  <w:style w:type="paragraph" w:customStyle="1" w:styleId="Style46">
    <w:name w:val="Style46"/>
    <w:basedOn w:val="a3"/>
    <w:rsid w:val="002368CA"/>
    <w:pPr>
      <w:widowControl w:val="0"/>
      <w:autoSpaceDE w:val="0"/>
      <w:autoSpaceDN w:val="0"/>
      <w:adjustRightInd w:val="0"/>
      <w:spacing w:line="240" w:lineRule="exact"/>
      <w:ind w:hanging="106"/>
    </w:pPr>
  </w:style>
  <w:style w:type="paragraph" w:customStyle="1" w:styleId="Style61">
    <w:name w:val="Style61"/>
    <w:basedOn w:val="a3"/>
    <w:rsid w:val="002368CA"/>
    <w:pPr>
      <w:widowControl w:val="0"/>
      <w:autoSpaceDE w:val="0"/>
      <w:autoSpaceDN w:val="0"/>
      <w:adjustRightInd w:val="0"/>
      <w:spacing w:line="242" w:lineRule="exact"/>
      <w:ind w:hanging="446"/>
    </w:pPr>
  </w:style>
  <w:style w:type="paragraph" w:customStyle="1" w:styleId="Style164">
    <w:name w:val="Style164"/>
    <w:basedOn w:val="a3"/>
    <w:rsid w:val="002368CA"/>
    <w:pPr>
      <w:widowControl w:val="0"/>
      <w:autoSpaceDE w:val="0"/>
      <w:autoSpaceDN w:val="0"/>
      <w:adjustRightInd w:val="0"/>
      <w:spacing w:line="247" w:lineRule="exact"/>
      <w:ind w:firstLine="528"/>
      <w:jc w:val="both"/>
    </w:pPr>
  </w:style>
  <w:style w:type="paragraph" w:customStyle="1" w:styleId="14pt">
    <w:name w:val="Стиль Обычный. + 14 pt"/>
    <w:basedOn w:val="a3"/>
    <w:link w:val="14pt0"/>
    <w:rsid w:val="002368CA"/>
    <w:pPr>
      <w:shd w:val="clear" w:color="auto" w:fill="FFFFFF"/>
      <w:suppressAutoHyphens/>
      <w:autoSpaceDE w:val="0"/>
      <w:autoSpaceDN w:val="0"/>
      <w:adjustRightInd w:val="0"/>
      <w:spacing w:line="310" w:lineRule="auto"/>
      <w:ind w:firstLine="454"/>
      <w:jc w:val="both"/>
    </w:pPr>
  </w:style>
  <w:style w:type="character" w:customStyle="1" w:styleId="14pt0">
    <w:name w:val="Стиль Обычный. + 14 pt Знак"/>
    <w:link w:val="14pt"/>
    <w:rsid w:val="002368CA"/>
    <w:rPr>
      <w:rFonts w:ascii="Times New Roman" w:eastAsia="Times New Roman" w:hAnsi="Times New Roman" w:cs="Times New Roman"/>
      <w:sz w:val="24"/>
      <w:szCs w:val="24"/>
      <w:shd w:val="clear" w:color="auto" w:fill="FFFFFF"/>
    </w:rPr>
  </w:style>
  <w:style w:type="paragraph" w:customStyle="1" w:styleId="1ff8">
    <w:name w:val="Обычный (веб)1"/>
    <w:basedOn w:val="a3"/>
    <w:rsid w:val="002368CA"/>
    <w:pPr>
      <w:spacing w:before="100" w:beforeAutospacing="1" w:after="100" w:afterAutospacing="1"/>
      <w:ind w:firstLine="360"/>
      <w:jc w:val="both"/>
    </w:pPr>
  </w:style>
  <w:style w:type="character" w:customStyle="1" w:styleId="c1">
    <w:name w:val="c1"/>
    <w:rsid w:val="002368CA"/>
  </w:style>
  <w:style w:type="character" w:customStyle="1" w:styleId="afffff4">
    <w:name w:val="Текст.Акцентированный"/>
    <w:rsid w:val="002368CA"/>
    <w:rPr>
      <w:rFonts w:cs="Times New Roman"/>
      <w:i/>
    </w:rPr>
  </w:style>
  <w:style w:type="paragraph" w:customStyle="1" w:styleId="65">
    <w:name w:val="Обычный (веб)6"/>
    <w:basedOn w:val="a3"/>
    <w:rsid w:val="002368CA"/>
  </w:style>
  <w:style w:type="paragraph" w:customStyle="1" w:styleId="afffff5">
    <w:name w:val="слайд"/>
    <w:basedOn w:val="a3"/>
    <w:rsid w:val="002368CA"/>
    <w:pPr>
      <w:jc w:val="both"/>
    </w:pPr>
    <w:rPr>
      <w:sz w:val="36"/>
      <w:lang w:eastAsia="en-US"/>
    </w:rPr>
  </w:style>
  <w:style w:type="character" w:customStyle="1" w:styleId="st">
    <w:name w:val="st"/>
    <w:rsid w:val="002368CA"/>
  </w:style>
  <w:style w:type="character" w:customStyle="1" w:styleId="keyworddef">
    <w:name w:val="keyword_def"/>
    <w:rsid w:val="002368CA"/>
  </w:style>
  <w:style w:type="character" w:customStyle="1" w:styleId="grame">
    <w:name w:val="grame"/>
    <w:rsid w:val="002368CA"/>
  </w:style>
  <w:style w:type="paragraph" w:customStyle="1" w:styleId="115">
    <w:name w:val="Обычный + 11 пт"/>
    <w:basedOn w:val="a3"/>
    <w:rsid w:val="002368CA"/>
    <w:pPr>
      <w:widowControl w:val="0"/>
      <w:shd w:val="clear" w:color="auto" w:fill="FFFFFF"/>
      <w:autoSpaceDE w:val="0"/>
      <w:autoSpaceDN w:val="0"/>
      <w:adjustRightInd w:val="0"/>
      <w:spacing w:before="25" w:line="241" w:lineRule="exact"/>
      <w:ind w:left="7"/>
    </w:pPr>
    <w:rPr>
      <w:sz w:val="22"/>
      <w:szCs w:val="20"/>
    </w:rPr>
  </w:style>
  <w:style w:type="character" w:customStyle="1" w:styleId="fontstyle27">
    <w:name w:val="fontstyle27"/>
    <w:rsid w:val="002368CA"/>
  </w:style>
  <w:style w:type="paragraph" w:customStyle="1" w:styleId="afffff6">
    <w:name w:val="Знак Знак Знак Знак Знак Знак Знак Знак Знак Знак Знак Знак Знак"/>
    <w:basedOn w:val="a3"/>
    <w:rsid w:val="002368CA"/>
    <w:pPr>
      <w:spacing w:after="160" w:line="240" w:lineRule="exact"/>
    </w:pPr>
    <w:rPr>
      <w:rFonts w:ascii="Verdana" w:hAnsi="Verdana"/>
      <w:lang w:val="en-US" w:eastAsia="en-US"/>
    </w:rPr>
  </w:style>
  <w:style w:type="character" w:customStyle="1" w:styleId="pav31">
    <w:name w:val="pav31"/>
    <w:rsid w:val="002368CA"/>
    <w:rPr>
      <w:rFonts w:ascii="Comic Sans MS" w:hAnsi="Comic Sans MS" w:hint="default"/>
      <w:color w:val="272652"/>
      <w:sz w:val="12"/>
      <w:szCs w:val="12"/>
    </w:rPr>
  </w:style>
  <w:style w:type="paragraph" w:customStyle="1" w:styleId="pri">
    <w:name w:val="pri"/>
    <w:basedOn w:val="a3"/>
    <w:rsid w:val="002368CA"/>
    <w:pPr>
      <w:spacing w:before="60" w:after="100" w:afterAutospacing="1"/>
      <w:ind w:left="100" w:right="100"/>
    </w:pPr>
    <w:rPr>
      <w:rFonts w:ascii="Comic Sans MS" w:hAnsi="Comic Sans MS"/>
      <w:i/>
      <w:iCs/>
      <w:color w:val="111565"/>
      <w:sz w:val="18"/>
      <w:szCs w:val="18"/>
    </w:rPr>
  </w:style>
  <w:style w:type="paragraph" w:customStyle="1" w:styleId="FR2">
    <w:name w:val="FR2"/>
    <w:link w:val="FR20"/>
    <w:rsid w:val="002368CA"/>
    <w:pPr>
      <w:widowControl w:val="0"/>
      <w:spacing w:before="20" w:after="0" w:line="240" w:lineRule="auto"/>
    </w:pPr>
    <w:rPr>
      <w:rFonts w:ascii="Times New Roman" w:eastAsia="Times New Roman" w:hAnsi="Times New Roman" w:cs="Times New Roman"/>
      <w:i/>
      <w:snapToGrid w:val="0"/>
      <w:sz w:val="12"/>
      <w:szCs w:val="20"/>
      <w:lang w:eastAsia="ru-RU"/>
    </w:rPr>
  </w:style>
  <w:style w:type="character" w:customStyle="1" w:styleId="FR20">
    <w:name w:val="FR2 Знак"/>
    <w:link w:val="FR2"/>
    <w:locked/>
    <w:rsid w:val="002368CA"/>
    <w:rPr>
      <w:rFonts w:ascii="Times New Roman" w:eastAsia="Times New Roman" w:hAnsi="Times New Roman" w:cs="Times New Roman"/>
      <w:i/>
      <w:snapToGrid w:val="0"/>
      <w:sz w:val="12"/>
      <w:szCs w:val="20"/>
      <w:lang w:eastAsia="ru-RU"/>
    </w:rPr>
  </w:style>
  <w:style w:type="character" w:customStyle="1" w:styleId="WW8Num3z1">
    <w:name w:val="WW8Num3z1"/>
    <w:rsid w:val="002368CA"/>
    <w:rPr>
      <w:rFonts w:ascii="Times New Roman" w:eastAsia="Times New Roman" w:hAnsi="Times New Roman" w:cs="Times New Roman"/>
    </w:rPr>
  </w:style>
  <w:style w:type="character" w:customStyle="1" w:styleId="WW8Num4z0">
    <w:name w:val="WW8Num4z0"/>
    <w:rsid w:val="002368CA"/>
    <w:rPr>
      <w:rFonts w:ascii="Wingdings" w:hAnsi="Wingdings"/>
    </w:rPr>
  </w:style>
  <w:style w:type="character" w:customStyle="1" w:styleId="WW8Num4z1">
    <w:name w:val="WW8Num4z1"/>
    <w:rsid w:val="002368CA"/>
    <w:rPr>
      <w:rFonts w:ascii="Courier New" w:hAnsi="Courier New" w:cs="Courier New"/>
    </w:rPr>
  </w:style>
  <w:style w:type="character" w:customStyle="1" w:styleId="WW8Num6z1">
    <w:name w:val="WW8Num6z1"/>
    <w:rsid w:val="002368CA"/>
    <w:rPr>
      <w:rFonts w:ascii="Times New Roman" w:eastAsia="Times New Roman" w:hAnsi="Times New Roman" w:cs="Times New Roman"/>
    </w:rPr>
  </w:style>
  <w:style w:type="character" w:customStyle="1" w:styleId="WW8Num7z1">
    <w:name w:val="WW8Num7z1"/>
    <w:rsid w:val="002368CA"/>
    <w:rPr>
      <w:rFonts w:ascii="Times New Roman" w:eastAsia="Times New Roman" w:hAnsi="Times New Roman" w:cs="Times New Roman"/>
    </w:rPr>
  </w:style>
  <w:style w:type="character" w:customStyle="1" w:styleId="WW8Num8z0">
    <w:name w:val="WW8Num8z0"/>
    <w:rsid w:val="002368CA"/>
    <w:rPr>
      <w:color w:val="auto"/>
    </w:rPr>
  </w:style>
  <w:style w:type="character" w:customStyle="1" w:styleId="WW8Num14z0">
    <w:name w:val="WW8Num14z0"/>
    <w:rsid w:val="002368CA"/>
    <w:rPr>
      <w:rFonts w:ascii="Wingdings" w:hAnsi="Wingdings"/>
    </w:rPr>
  </w:style>
  <w:style w:type="character" w:customStyle="1" w:styleId="WW8Num14z1">
    <w:name w:val="WW8Num14z1"/>
    <w:rsid w:val="002368CA"/>
    <w:rPr>
      <w:rFonts w:ascii="Courier New" w:hAnsi="Courier New" w:cs="Courier New"/>
    </w:rPr>
  </w:style>
  <w:style w:type="character" w:customStyle="1" w:styleId="WW8Num14z3">
    <w:name w:val="WW8Num14z3"/>
    <w:rsid w:val="002368CA"/>
    <w:rPr>
      <w:rFonts w:ascii="Symbol" w:hAnsi="Symbol"/>
    </w:rPr>
  </w:style>
  <w:style w:type="character" w:customStyle="1" w:styleId="WW8Num15z1">
    <w:name w:val="WW8Num15z1"/>
    <w:rsid w:val="002368CA"/>
    <w:rPr>
      <w:rFonts w:ascii="Times New Roman" w:eastAsia="Times New Roman" w:hAnsi="Times New Roman" w:cs="Times New Roman"/>
    </w:rPr>
  </w:style>
  <w:style w:type="character" w:customStyle="1" w:styleId="WW8Num17z1">
    <w:name w:val="WW8Num17z1"/>
    <w:rsid w:val="002368CA"/>
    <w:rPr>
      <w:rFonts w:ascii="Times New Roman" w:eastAsia="Times New Roman" w:hAnsi="Times New Roman" w:cs="Times New Roman"/>
    </w:rPr>
  </w:style>
  <w:style w:type="character" w:customStyle="1" w:styleId="WW8Num18z0">
    <w:name w:val="WW8Num18z0"/>
    <w:rsid w:val="002368CA"/>
    <w:rPr>
      <w:rFonts w:ascii="Wingdings" w:hAnsi="Wingdings"/>
      <w:sz w:val="20"/>
    </w:rPr>
  </w:style>
  <w:style w:type="character" w:customStyle="1" w:styleId="FontStyle514">
    <w:name w:val="Font Style514"/>
    <w:rsid w:val="002368CA"/>
    <w:rPr>
      <w:rFonts w:ascii="Times New Roman" w:hAnsi="Times New Roman" w:cs="Times New Roman" w:hint="default"/>
      <w:sz w:val="20"/>
      <w:szCs w:val="20"/>
    </w:rPr>
  </w:style>
  <w:style w:type="character" w:customStyle="1" w:styleId="FontStyle528">
    <w:name w:val="Font Style528"/>
    <w:rsid w:val="002368CA"/>
    <w:rPr>
      <w:rFonts w:ascii="Times New Roman" w:hAnsi="Times New Roman" w:cs="Times New Roman"/>
      <w:b/>
      <w:bCs/>
      <w:i/>
      <w:iCs/>
      <w:sz w:val="16"/>
      <w:szCs w:val="16"/>
    </w:rPr>
  </w:style>
  <w:style w:type="character" w:customStyle="1" w:styleId="MTEquationSection">
    <w:name w:val="MTEquationSection"/>
    <w:rsid w:val="002368CA"/>
    <w:rPr>
      <w:vanish/>
      <w:color w:val="FF0000"/>
      <w:lang w:val="en-US"/>
    </w:rPr>
  </w:style>
  <w:style w:type="character" w:customStyle="1" w:styleId="texample1">
    <w:name w:val="texample1"/>
    <w:rsid w:val="002368CA"/>
    <w:rPr>
      <w:rFonts w:ascii="Courier New" w:hAnsi="Courier New" w:cs="Courier New" w:hint="default"/>
      <w:color w:val="8B0000"/>
    </w:rPr>
  </w:style>
  <w:style w:type="character" w:customStyle="1" w:styleId="FontStyle28">
    <w:name w:val="Font Style28"/>
    <w:rsid w:val="002368CA"/>
    <w:rPr>
      <w:rFonts w:ascii="Times New Roman" w:hAnsi="Times New Roman" w:cs="Times New Roman"/>
      <w:i/>
      <w:iCs/>
      <w:sz w:val="18"/>
      <w:szCs w:val="18"/>
    </w:rPr>
  </w:style>
  <w:style w:type="character" w:customStyle="1" w:styleId="FontStyle33">
    <w:name w:val="Font Style33"/>
    <w:rsid w:val="002368CA"/>
    <w:rPr>
      <w:rFonts w:ascii="Arial" w:hAnsi="Arial" w:cs="Arial"/>
      <w:sz w:val="16"/>
      <w:szCs w:val="16"/>
    </w:rPr>
  </w:style>
  <w:style w:type="character" w:customStyle="1" w:styleId="FontStyle20">
    <w:name w:val="Font Style20"/>
    <w:rsid w:val="002368CA"/>
    <w:rPr>
      <w:rFonts w:ascii="Book Antiqua" w:hAnsi="Book Antiqua" w:cs="Book Antiqua"/>
      <w:sz w:val="18"/>
      <w:szCs w:val="18"/>
    </w:rPr>
  </w:style>
  <w:style w:type="paragraph" w:customStyle="1" w:styleId="Style6">
    <w:name w:val="Style6"/>
    <w:basedOn w:val="a3"/>
    <w:rsid w:val="002368CA"/>
    <w:pPr>
      <w:widowControl w:val="0"/>
      <w:autoSpaceDE w:val="0"/>
      <w:autoSpaceDN w:val="0"/>
      <w:adjustRightInd w:val="0"/>
    </w:pPr>
    <w:rPr>
      <w:rFonts w:ascii="Arial Narrow" w:hAnsi="Arial Narrow"/>
    </w:rPr>
  </w:style>
  <w:style w:type="character" w:customStyle="1" w:styleId="FontStyle14">
    <w:name w:val="Font Style14"/>
    <w:rsid w:val="002368CA"/>
    <w:rPr>
      <w:rFonts w:ascii="Franklin Gothic Book" w:hAnsi="Franklin Gothic Book" w:cs="Franklin Gothic Book"/>
      <w:b/>
      <w:bCs/>
      <w:sz w:val="30"/>
      <w:szCs w:val="30"/>
    </w:rPr>
  </w:style>
  <w:style w:type="character" w:customStyle="1" w:styleId="FontStyle13">
    <w:name w:val="Font Style13"/>
    <w:rsid w:val="002368CA"/>
    <w:rPr>
      <w:rFonts w:ascii="Arial" w:hAnsi="Arial" w:cs="Arial"/>
      <w:b/>
      <w:bCs/>
      <w:sz w:val="14"/>
      <w:szCs w:val="14"/>
    </w:rPr>
  </w:style>
  <w:style w:type="paragraph" w:customStyle="1" w:styleId="Style18">
    <w:name w:val="Style18"/>
    <w:basedOn w:val="a3"/>
    <w:rsid w:val="002368CA"/>
    <w:pPr>
      <w:widowControl w:val="0"/>
      <w:autoSpaceDE w:val="0"/>
      <w:autoSpaceDN w:val="0"/>
      <w:adjustRightInd w:val="0"/>
      <w:spacing w:line="483" w:lineRule="exact"/>
      <w:ind w:firstLine="566"/>
      <w:jc w:val="both"/>
    </w:pPr>
  </w:style>
  <w:style w:type="paragraph" w:customStyle="1" w:styleId="2f4">
    <w:name w:val="Загол. 2 ур."/>
    <w:basedOn w:val="a3"/>
    <w:rsid w:val="002368CA"/>
    <w:pPr>
      <w:keepNext/>
      <w:keepLines/>
      <w:autoSpaceDE w:val="0"/>
      <w:autoSpaceDN w:val="0"/>
      <w:adjustRightInd w:val="0"/>
      <w:spacing w:before="221" w:after="221" w:line="220" w:lineRule="atLeast"/>
      <w:jc w:val="center"/>
    </w:pPr>
    <w:rPr>
      <w:rFonts w:ascii="PragmaticaCTT" w:hAnsi="PragmaticaCTT" w:cs="PragmaticaCTT"/>
      <w:b/>
      <w:bCs/>
      <w:sz w:val="22"/>
      <w:szCs w:val="22"/>
    </w:rPr>
  </w:style>
  <w:style w:type="paragraph" w:customStyle="1" w:styleId="3d">
    <w:name w:val="Загол. 3 ур."/>
    <w:rsid w:val="002368CA"/>
    <w:pPr>
      <w:keepNext/>
      <w:keepLines/>
      <w:autoSpaceDE w:val="0"/>
      <w:autoSpaceDN w:val="0"/>
      <w:adjustRightInd w:val="0"/>
      <w:spacing w:before="221" w:after="221" w:line="220" w:lineRule="atLeast"/>
      <w:jc w:val="center"/>
    </w:pPr>
    <w:rPr>
      <w:rFonts w:ascii="PragmaticaCTT" w:eastAsia="Times New Roman" w:hAnsi="PragmaticaCTT" w:cs="PragmaticaCTT"/>
      <w:b/>
      <w:bCs/>
      <w:color w:val="000000"/>
      <w:sz w:val="20"/>
      <w:szCs w:val="20"/>
      <w:lang w:eastAsia="ru-RU"/>
    </w:rPr>
  </w:style>
  <w:style w:type="paragraph" w:customStyle="1" w:styleId="afffff7">
    <w:name w:val="Обычный. Знак Знак"/>
    <w:basedOn w:val="a3"/>
    <w:rsid w:val="002368CA"/>
    <w:pPr>
      <w:widowControl w:val="0"/>
      <w:shd w:val="clear" w:color="auto" w:fill="FFFFFF"/>
      <w:tabs>
        <w:tab w:val="left" w:pos="567"/>
      </w:tabs>
      <w:autoSpaceDE w:val="0"/>
      <w:autoSpaceDN w:val="0"/>
      <w:adjustRightInd w:val="0"/>
      <w:spacing w:line="384" w:lineRule="auto"/>
      <w:ind w:left="737" w:hanging="283"/>
      <w:jc w:val="both"/>
    </w:pPr>
    <w:rPr>
      <w:sz w:val="20"/>
      <w:szCs w:val="20"/>
    </w:rPr>
  </w:style>
  <w:style w:type="paragraph" w:customStyle="1" w:styleId="FR21">
    <w:name w:val="[О] FR2"/>
    <w:rsid w:val="002368CA"/>
    <w:pPr>
      <w:tabs>
        <w:tab w:val="right" w:leader="dot" w:pos="7002"/>
      </w:tabs>
      <w:autoSpaceDE w:val="0"/>
      <w:autoSpaceDN w:val="0"/>
      <w:adjustRightInd w:val="0"/>
      <w:spacing w:after="0" w:line="240" w:lineRule="auto"/>
      <w:ind w:left="283" w:hanging="283"/>
    </w:pPr>
    <w:rPr>
      <w:rFonts w:ascii="PragmaticaCTT" w:eastAsia="Times New Roman" w:hAnsi="PragmaticaCTT" w:cs="PragmaticaCTT"/>
      <w:b/>
      <w:bCs/>
      <w:lang w:eastAsia="ru-RU"/>
    </w:rPr>
  </w:style>
  <w:style w:type="character" w:customStyle="1" w:styleId="articletext">
    <w:name w:val="article_text"/>
    <w:rsid w:val="002368CA"/>
  </w:style>
  <w:style w:type="character" w:customStyle="1" w:styleId="fontstyle15">
    <w:name w:val="fontstyle15"/>
    <w:rsid w:val="002368CA"/>
  </w:style>
  <w:style w:type="character" w:customStyle="1" w:styleId="fontstyle140">
    <w:name w:val="fontstyle14"/>
    <w:rsid w:val="002368CA"/>
  </w:style>
  <w:style w:type="character" w:customStyle="1" w:styleId="fontstyle16">
    <w:name w:val="fontstyle16"/>
    <w:rsid w:val="002368CA"/>
  </w:style>
  <w:style w:type="character" w:customStyle="1" w:styleId="noprint">
    <w:name w:val="noprint"/>
    <w:rsid w:val="002368CA"/>
  </w:style>
  <w:style w:type="paragraph" w:customStyle="1" w:styleId="center">
    <w:name w:val="center"/>
    <w:basedOn w:val="a3"/>
    <w:rsid w:val="002368CA"/>
    <w:pPr>
      <w:spacing w:before="100" w:beforeAutospacing="1" w:after="100" w:afterAutospacing="1"/>
    </w:pPr>
  </w:style>
  <w:style w:type="paragraph" w:customStyle="1" w:styleId="p12left">
    <w:name w:val="p12_left"/>
    <w:basedOn w:val="a3"/>
    <w:rsid w:val="002368CA"/>
    <w:pPr>
      <w:spacing w:before="100" w:beforeAutospacing="1" w:after="100" w:afterAutospacing="1"/>
    </w:pPr>
  </w:style>
  <w:style w:type="character" w:customStyle="1" w:styleId="spelle">
    <w:name w:val="spelle"/>
    <w:rsid w:val="002368CA"/>
  </w:style>
  <w:style w:type="character" w:customStyle="1" w:styleId="a00">
    <w:name w:val="a0"/>
    <w:rsid w:val="002368CA"/>
  </w:style>
  <w:style w:type="character" w:customStyle="1" w:styleId="style10">
    <w:name w:val="style1"/>
    <w:rsid w:val="002368CA"/>
  </w:style>
  <w:style w:type="character" w:customStyle="1" w:styleId="Typewriter">
    <w:name w:val="Typewriter"/>
    <w:rsid w:val="002368CA"/>
    <w:rPr>
      <w:rFonts w:ascii="Courier New" w:hAnsi="Courier New"/>
      <w:sz w:val="20"/>
    </w:rPr>
  </w:style>
  <w:style w:type="paragraph" w:customStyle="1" w:styleId="ConsNonformat">
    <w:name w:val="ConsNonformat"/>
    <w:rsid w:val="002368CA"/>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1ff9">
    <w:name w:val="Верхний колонтитул1"/>
    <w:basedOn w:val="a3"/>
    <w:rsid w:val="002368CA"/>
    <w:pPr>
      <w:tabs>
        <w:tab w:val="center" w:pos="4153"/>
        <w:tab w:val="right" w:pos="8306"/>
      </w:tabs>
    </w:pPr>
    <w:rPr>
      <w:rFonts w:ascii="Arial" w:hAnsi="Arial"/>
      <w:szCs w:val="20"/>
    </w:rPr>
  </w:style>
  <w:style w:type="character" w:customStyle="1" w:styleId="keyword">
    <w:name w:val="keyword"/>
    <w:rsid w:val="002368CA"/>
  </w:style>
  <w:style w:type="character" w:customStyle="1" w:styleId="texample">
    <w:name w:val="texample"/>
    <w:rsid w:val="002368CA"/>
  </w:style>
  <w:style w:type="character" w:customStyle="1" w:styleId="sentence">
    <w:name w:val="sentence"/>
    <w:rsid w:val="002368CA"/>
  </w:style>
  <w:style w:type="character" w:customStyle="1" w:styleId="input">
    <w:name w:val="input"/>
    <w:rsid w:val="002368CA"/>
  </w:style>
  <w:style w:type="character" w:customStyle="1" w:styleId="xmlemitalic">
    <w:name w:val="xml_em_italic"/>
    <w:rsid w:val="002368CA"/>
  </w:style>
  <w:style w:type="character" w:customStyle="1" w:styleId="WW8Num16z0">
    <w:name w:val="WW8Num16z0"/>
    <w:rsid w:val="002368CA"/>
    <w:rPr>
      <w:rFonts w:ascii="Wingdings 2" w:hAnsi="Wingdings 2" w:cs="OpenSymbol"/>
    </w:rPr>
  </w:style>
  <w:style w:type="paragraph" w:customStyle="1" w:styleId="afffff8">
    <w:name w:val="Абзац"/>
    <w:basedOn w:val="a3"/>
    <w:rsid w:val="002368CA"/>
    <w:pPr>
      <w:spacing w:line="312" w:lineRule="auto"/>
      <w:ind w:firstLine="567"/>
      <w:jc w:val="both"/>
    </w:pPr>
    <w:rPr>
      <w:spacing w:val="-4"/>
      <w:szCs w:val="20"/>
    </w:rPr>
  </w:style>
  <w:style w:type="character" w:customStyle="1" w:styleId="BodyTextIndent3Char">
    <w:name w:val="Body Text Indent 3 Char"/>
    <w:semiHidden/>
    <w:locked/>
    <w:rsid w:val="002368CA"/>
    <w:rPr>
      <w:sz w:val="16"/>
      <w:szCs w:val="16"/>
      <w:lang w:val="ru-RU" w:eastAsia="ru-RU" w:bidi="ar-SA"/>
    </w:rPr>
  </w:style>
  <w:style w:type="character" w:customStyle="1" w:styleId="FontStyle54">
    <w:name w:val="Font Style54"/>
    <w:rsid w:val="002368CA"/>
    <w:rPr>
      <w:rFonts w:ascii="Times New Roman" w:hAnsi="Times New Roman" w:cs="Times New Roman"/>
      <w:sz w:val="24"/>
      <w:szCs w:val="24"/>
    </w:rPr>
  </w:style>
  <w:style w:type="character" w:customStyle="1" w:styleId="HTML10">
    <w:name w:val="Стандартный HTML Знак1"/>
    <w:semiHidden/>
    <w:rsid w:val="002368CA"/>
    <w:rPr>
      <w:rFonts w:ascii="Consolas" w:hAnsi="Consolas"/>
    </w:rPr>
  </w:style>
  <w:style w:type="character" w:customStyle="1" w:styleId="1ffa">
    <w:name w:val="Основной текст с отступом Знак1"/>
    <w:aliases w:val="текст Знак1,Основной текст 1 Знак1,Знак6 Знак1,Основной текст с отступом Знак1 Знак Знак1,Основной текст с отступом Знак Знак Знак Знак1,Знак7 Знак Знак Знак Знак1,Знак7 Знак1 Знак Знак1,Знак7 Знак Знак1 Знак2"/>
    <w:semiHidden/>
    <w:rsid w:val="002368CA"/>
    <w:rPr>
      <w:sz w:val="24"/>
      <w:szCs w:val="24"/>
    </w:rPr>
  </w:style>
  <w:style w:type="character" w:customStyle="1" w:styleId="1ffb">
    <w:name w:val="Текст примечания Знак1"/>
    <w:semiHidden/>
    <w:rsid w:val="002368CA"/>
  </w:style>
  <w:style w:type="character" w:customStyle="1" w:styleId="1ffc">
    <w:name w:val="Нижний колонтитул Знак1"/>
    <w:semiHidden/>
    <w:rsid w:val="002368CA"/>
    <w:rPr>
      <w:sz w:val="24"/>
      <w:szCs w:val="24"/>
    </w:rPr>
  </w:style>
  <w:style w:type="character" w:customStyle="1" w:styleId="312">
    <w:name w:val="Основной текст 3 Знак1"/>
    <w:aliases w:val="Знак5 Знак3,Основной текст 3 Знак13,Знак5 Знак Знак16,Знак5 Знак5,Знак5 Знак6,Знак5 Знак7,Знак5 Знак8,Знак5 Знак9"/>
    <w:semiHidden/>
    <w:rsid w:val="002368CA"/>
    <w:rPr>
      <w:sz w:val="16"/>
      <w:szCs w:val="16"/>
    </w:rPr>
  </w:style>
  <w:style w:type="character" w:customStyle="1" w:styleId="313">
    <w:name w:val="Основной текст с отступом 3 Знак1"/>
    <w:semiHidden/>
    <w:rsid w:val="002368CA"/>
    <w:rPr>
      <w:sz w:val="16"/>
      <w:szCs w:val="16"/>
    </w:rPr>
  </w:style>
  <w:style w:type="character" w:customStyle="1" w:styleId="214">
    <w:name w:val="Основной текст с отступом 2 Знак1"/>
    <w:semiHidden/>
    <w:rsid w:val="002368CA"/>
    <w:rPr>
      <w:sz w:val="24"/>
      <w:szCs w:val="24"/>
    </w:rPr>
  </w:style>
  <w:style w:type="character" w:customStyle="1" w:styleId="215">
    <w:name w:val="Основной текст 2 Знак1"/>
    <w:semiHidden/>
    <w:rsid w:val="002368CA"/>
    <w:rPr>
      <w:sz w:val="24"/>
      <w:szCs w:val="24"/>
    </w:rPr>
  </w:style>
  <w:style w:type="character" w:customStyle="1" w:styleId="1ffd">
    <w:name w:val="Схема документа Знак1"/>
    <w:semiHidden/>
    <w:rsid w:val="002368CA"/>
    <w:rPr>
      <w:rFonts w:ascii="Tahoma" w:hAnsi="Tahoma" w:cs="Tahoma"/>
      <w:sz w:val="16"/>
      <w:szCs w:val="16"/>
    </w:rPr>
  </w:style>
  <w:style w:type="character" w:customStyle="1" w:styleId="1ffe">
    <w:name w:val="Текст выноски Знак1"/>
    <w:semiHidden/>
    <w:rsid w:val="002368CA"/>
    <w:rPr>
      <w:rFonts w:ascii="Tahoma" w:hAnsi="Tahoma" w:cs="Tahoma"/>
      <w:sz w:val="16"/>
      <w:szCs w:val="16"/>
    </w:rPr>
  </w:style>
  <w:style w:type="character" w:customStyle="1" w:styleId="1fff">
    <w:name w:val="Название Знак1"/>
    <w:rsid w:val="002368CA"/>
    <w:rPr>
      <w:rFonts w:ascii="Cambria" w:eastAsia="Times New Roman" w:hAnsi="Cambria" w:cs="Times New Roman"/>
      <w:color w:val="17365D"/>
      <w:spacing w:val="5"/>
      <w:kern w:val="28"/>
      <w:sz w:val="52"/>
      <w:szCs w:val="52"/>
    </w:rPr>
  </w:style>
  <w:style w:type="character" w:customStyle="1" w:styleId="1fff0">
    <w:name w:val="Тема примечания Знак1"/>
    <w:semiHidden/>
    <w:rsid w:val="002368CA"/>
    <w:rPr>
      <w:b/>
      <w:bCs/>
    </w:rPr>
  </w:style>
  <w:style w:type="character" w:customStyle="1" w:styleId="serp-urlitem">
    <w:name w:val="serp-url__item"/>
    <w:rsid w:val="002368CA"/>
  </w:style>
  <w:style w:type="character" w:customStyle="1" w:styleId="1fff1">
    <w:name w:val="Гиперссылка1"/>
    <w:rsid w:val="002368CA"/>
    <w:rPr>
      <w:strike w:val="0"/>
      <w:dstrike w:val="0"/>
      <w:color w:val="006890"/>
      <w:u w:val="none"/>
    </w:rPr>
  </w:style>
  <w:style w:type="character" w:customStyle="1" w:styleId="221">
    <w:name w:val="Заголовок 2 Знак2"/>
    <w:rsid w:val="002368CA"/>
    <w:rPr>
      <w:rFonts w:ascii="Arial" w:hAnsi="Arial" w:cs="Arial"/>
      <w:b/>
      <w:bCs/>
      <w:i/>
      <w:iCs/>
      <w:sz w:val="28"/>
      <w:szCs w:val="28"/>
      <w:lang w:val="ru-RU" w:eastAsia="en-US" w:bidi="ar-SA"/>
    </w:rPr>
  </w:style>
  <w:style w:type="character" w:customStyle="1" w:styleId="afffff9">
    <w:name w:val="Основной текст Знак Знак Знак Знак"/>
    <w:locked/>
    <w:rsid w:val="002368CA"/>
    <w:rPr>
      <w:sz w:val="24"/>
      <w:szCs w:val="24"/>
    </w:rPr>
  </w:style>
  <w:style w:type="paragraph" w:customStyle="1" w:styleId="paragraf2">
    <w:name w:val="paragraf2"/>
    <w:basedOn w:val="a3"/>
    <w:rsid w:val="002368CA"/>
    <w:pPr>
      <w:widowControl w:val="0"/>
      <w:spacing w:before="72"/>
      <w:ind w:left="510"/>
      <w:jc w:val="both"/>
    </w:pPr>
    <w:rPr>
      <w:rFonts w:ascii="Antiqua" w:hAnsi="Antiqua"/>
      <w:sz w:val="28"/>
      <w:szCs w:val="20"/>
      <w:lang w:val="en-GB"/>
    </w:rPr>
  </w:style>
  <w:style w:type="paragraph" w:customStyle="1" w:styleId="MTDisplayEquation">
    <w:name w:val="MTDisplayEquation"/>
    <w:basedOn w:val="a3"/>
    <w:next w:val="a3"/>
    <w:rsid w:val="002368CA"/>
    <w:pPr>
      <w:tabs>
        <w:tab w:val="center" w:pos="4680"/>
        <w:tab w:val="right" w:pos="9360"/>
      </w:tabs>
      <w:ind w:right="850"/>
    </w:pPr>
    <w:rPr>
      <w:lang w:eastAsia="en-US"/>
    </w:rPr>
  </w:style>
  <w:style w:type="paragraph" w:customStyle="1" w:styleId="Mycell">
    <w:name w:val="My cell"/>
    <w:basedOn w:val="a3"/>
    <w:rsid w:val="002368CA"/>
    <w:pPr>
      <w:widowControl w:val="0"/>
      <w:jc w:val="both"/>
    </w:pPr>
    <w:rPr>
      <w:rFonts w:ascii="Antiqua" w:hAnsi="Antiqua"/>
      <w:szCs w:val="20"/>
      <w:lang w:val="en-GB"/>
    </w:rPr>
  </w:style>
  <w:style w:type="character" w:customStyle="1" w:styleId="FontStyle55">
    <w:name w:val="Font Style55"/>
    <w:rsid w:val="002368CA"/>
    <w:rPr>
      <w:rFonts w:ascii="Times New Roman" w:hAnsi="Times New Roman" w:cs="Times New Roman"/>
      <w:sz w:val="28"/>
      <w:szCs w:val="28"/>
    </w:rPr>
  </w:style>
  <w:style w:type="paragraph" w:customStyle="1" w:styleId="Style49">
    <w:name w:val="Style49"/>
    <w:basedOn w:val="a3"/>
    <w:rsid w:val="002368CA"/>
    <w:pPr>
      <w:widowControl w:val="0"/>
      <w:autoSpaceDE w:val="0"/>
      <w:autoSpaceDN w:val="0"/>
      <w:adjustRightInd w:val="0"/>
      <w:spacing w:line="480" w:lineRule="exact"/>
      <w:ind w:firstLine="240"/>
      <w:jc w:val="both"/>
    </w:pPr>
  </w:style>
  <w:style w:type="character" w:customStyle="1" w:styleId="gogofoundword">
    <w:name w:val="gogofoundword"/>
    <w:rsid w:val="002368CA"/>
  </w:style>
  <w:style w:type="paragraph" w:customStyle="1" w:styleId="20">
    <w:name w:val="Обычный 2"/>
    <w:basedOn w:val="a3"/>
    <w:rsid w:val="002368CA"/>
    <w:pPr>
      <w:numPr>
        <w:ilvl w:val="1"/>
        <w:numId w:val="9"/>
      </w:numPr>
      <w:tabs>
        <w:tab w:val="left" w:pos="1211"/>
      </w:tabs>
      <w:jc w:val="both"/>
    </w:pPr>
    <w:rPr>
      <w:sz w:val="20"/>
      <w:szCs w:val="20"/>
    </w:rPr>
  </w:style>
  <w:style w:type="paragraph" w:customStyle="1" w:styleId="2f5">
    <w:name w:val="Стиль Заголовок 2 + полужирный"/>
    <w:basedOn w:val="21"/>
    <w:rsid w:val="002368CA"/>
    <w:rPr>
      <w:rFonts w:ascii="Times New Roman" w:hAnsi="Times New Roman" w:cs="Times New Roman"/>
      <w:i w:val="0"/>
      <w:iCs w:val="0"/>
      <w:snapToGrid w:val="0"/>
      <w:sz w:val="24"/>
      <w:szCs w:val="20"/>
      <w:lang w:eastAsia="ru-RU"/>
    </w:rPr>
  </w:style>
  <w:style w:type="paragraph" w:customStyle="1" w:styleId="1fff2">
    <w:name w:val="Заголовок 1+"/>
    <w:basedOn w:val="11"/>
    <w:rsid w:val="002368CA"/>
    <w:pPr>
      <w:keepNext/>
      <w:pageBreakBefore/>
      <w:autoSpaceDE w:val="0"/>
      <w:autoSpaceDN w:val="0"/>
      <w:adjustRightInd w:val="0"/>
      <w:spacing w:line="312" w:lineRule="auto"/>
      <w:jc w:val="right"/>
    </w:pPr>
    <w:rPr>
      <w:rFonts w:eastAsia="SimSun"/>
      <w:bCs/>
    </w:rPr>
  </w:style>
  <w:style w:type="paragraph" w:customStyle="1" w:styleId="2120">
    <w:name w:val="Стиль Заголовок 2 + 12 пт По левому краю"/>
    <w:basedOn w:val="21"/>
    <w:rsid w:val="002368CA"/>
    <w:pPr>
      <w:autoSpaceDE w:val="0"/>
      <w:autoSpaceDN w:val="0"/>
      <w:adjustRightInd w:val="0"/>
      <w:spacing w:before="0" w:after="0" w:line="312" w:lineRule="auto"/>
      <w:ind w:firstLine="454"/>
    </w:pPr>
    <w:rPr>
      <w:rFonts w:ascii="Times New Roman" w:hAnsi="Times New Roman" w:cs="Times New Roman"/>
      <w:i w:val="0"/>
      <w:iCs w:val="0"/>
      <w:color w:val="000000"/>
      <w:sz w:val="24"/>
      <w:szCs w:val="20"/>
      <w:lang w:eastAsia="ru-RU"/>
    </w:rPr>
  </w:style>
  <w:style w:type="paragraph" w:customStyle="1" w:styleId="1085">
    <w:name w:val="Стиль Заголовок 1 + По ширине Справа:  085 см"/>
    <w:basedOn w:val="11"/>
    <w:rsid w:val="002368CA"/>
    <w:pPr>
      <w:keepNext/>
      <w:pageBreakBefore/>
      <w:autoSpaceDE w:val="0"/>
      <w:autoSpaceDN w:val="0"/>
      <w:adjustRightInd w:val="0"/>
      <w:spacing w:line="312" w:lineRule="auto"/>
      <w:ind w:right="482"/>
      <w:jc w:val="both"/>
    </w:pPr>
    <w:rPr>
      <w:bCs/>
      <w:szCs w:val="20"/>
    </w:rPr>
  </w:style>
  <w:style w:type="paragraph" w:customStyle="1" w:styleId="10851">
    <w:name w:val="Стиль Заголовок 1 + По ширине Справа:  085 см1"/>
    <w:basedOn w:val="11"/>
    <w:rsid w:val="002368CA"/>
    <w:pPr>
      <w:keepNext/>
      <w:pageBreakBefore/>
      <w:autoSpaceDE w:val="0"/>
      <w:autoSpaceDN w:val="0"/>
      <w:adjustRightInd w:val="0"/>
      <w:spacing w:line="312" w:lineRule="auto"/>
    </w:pPr>
    <w:rPr>
      <w:bCs/>
      <w:szCs w:val="20"/>
    </w:rPr>
  </w:style>
  <w:style w:type="paragraph" w:customStyle="1" w:styleId="314">
    <w:name w:val="Заголовок 31"/>
    <w:rsid w:val="002368CA"/>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910">
    <w:name w:val="Заголовок 91"/>
    <w:rsid w:val="002368CA"/>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116">
    <w:name w:val="Заголовок 11"/>
    <w:rsid w:val="002368CA"/>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610">
    <w:name w:val="Заголовок 61"/>
    <w:rsid w:val="002368CA"/>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710">
    <w:name w:val="Заголовок 71"/>
    <w:rsid w:val="002368CA"/>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222">
    <w:name w:val="Заголовок 22"/>
    <w:rsid w:val="002368CA"/>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510">
    <w:name w:val="Заголовок 51"/>
    <w:rsid w:val="002368CA"/>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afffffa">
    <w:name w:val="Таблицы (моноширинный)"/>
    <w:basedOn w:val="a3"/>
    <w:next w:val="a3"/>
    <w:rsid w:val="002368CA"/>
    <w:pPr>
      <w:autoSpaceDE w:val="0"/>
      <w:autoSpaceDN w:val="0"/>
      <w:adjustRightInd w:val="0"/>
      <w:spacing w:line="312" w:lineRule="auto"/>
      <w:ind w:firstLine="709"/>
      <w:jc w:val="both"/>
    </w:pPr>
    <w:rPr>
      <w:rFonts w:ascii="Courier New" w:hAnsi="Courier New" w:cs="Courier New"/>
      <w:sz w:val="20"/>
      <w:szCs w:val="20"/>
    </w:rPr>
  </w:style>
  <w:style w:type="paragraph" w:customStyle="1" w:styleId="315">
    <w:name w:val="Основной текст с отступом 31"/>
    <w:basedOn w:val="a3"/>
    <w:rsid w:val="002368CA"/>
    <w:pPr>
      <w:overflowPunct w:val="0"/>
      <w:autoSpaceDE w:val="0"/>
      <w:autoSpaceDN w:val="0"/>
      <w:adjustRightInd w:val="0"/>
      <w:spacing w:after="120" w:line="312" w:lineRule="auto"/>
      <w:ind w:left="283" w:firstLine="709"/>
      <w:jc w:val="both"/>
    </w:pPr>
    <w:rPr>
      <w:sz w:val="16"/>
      <w:szCs w:val="20"/>
    </w:rPr>
  </w:style>
  <w:style w:type="paragraph" w:customStyle="1" w:styleId="Iauiue">
    <w:name w:val="Iau.iue"/>
    <w:basedOn w:val="Default"/>
    <w:next w:val="Default"/>
    <w:rsid w:val="002368CA"/>
    <w:rPr>
      <w:color w:val="auto"/>
    </w:rPr>
  </w:style>
  <w:style w:type="paragraph" w:customStyle="1" w:styleId="Caaieiaie2">
    <w:name w:val="Caaieiaie 2"/>
    <w:basedOn w:val="Default"/>
    <w:next w:val="Default"/>
    <w:rsid w:val="002368CA"/>
    <w:rPr>
      <w:color w:val="auto"/>
    </w:rPr>
  </w:style>
  <w:style w:type="paragraph" w:customStyle="1" w:styleId="afffffb">
    <w:name w:val="Нормальный"/>
    <w:rsid w:val="002368CA"/>
    <w:pPr>
      <w:spacing w:after="0" w:line="240" w:lineRule="auto"/>
    </w:pPr>
    <w:rPr>
      <w:rFonts w:ascii="Times New Roman" w:eastAsia="Times New Roman" w:hAnsi="Times New Roman" w:cs="Times New Roman"/>
      <w:snapToGrid w:val="0"/>
      <w:sz w:val="20"/>
      <w:szCs w:val="20"/>
      <w:lang w:eastAsia="ru-RU"/>
    </w:rPr>
  </w:style>
  <w:style w:type="paragraph" w:customStyle="1" w:styleId="afffffc">
    <w:name w:val="Обычный.Нормальный"/>
    <w:rsid w:val="002368CA"/>
    <w:pPr>
      <w:spacing w:after="0" w:line="240" w:lineRule="auto"/>
    </w:pPr>
    <w:rPr>
      <w:rFonts w:ascii="Times New Roman" w:eastAsia="Times New Roman" w:hAnsi="Times New Roman" w:cs="Times New Roman"/>
      <w:snapToGrid w:val="0"/>
      <w:sz w:val="20"/>
      <w:szCs w:val="20"/>
      <w:lang w:eastAsia="ru-RU"/>
    </w:rPr>
  </w:style>
  <w:style w:type="character" w:customStyle="1" w:styleId="FontStyle511">
    <w:name w:val="Font Style511"/>
    <w:rsid w:val="002368CA"/>
    <w:rPr>
      <w:rFonts w:ascii="Times New Roman" w:hAnsi="Times New Roman" w:cs="Times New Roman"/>
      <w:i/>
      <w:iCs/>
      <w:sz w:val="20"/>
      <w:szCs w:val="20"/>
    </w:rPr>
  </w:style>
  <w:style w:type="character" w:customStyle="1" w:styleId="Heading4Char">
    <w:name w:val="Heading 4 Char"/>
    <w:semiHidden/>
    <w:locked/>
    <w:rsid w:val="002368CA"/>
    <w:rPr>
      <w:b/>
      <w:bCs/>
      <w:sz w:val="28"/>
      <w:szCs w:val="28"/>
      <w:lang w:val="ru-RU" w:eastAsia="ru-RU" w:bidi="ar-SA"/>
    </w:rPr>
  </w:style>
  <w:style w:type="paragraph" w:customStyle="1" w:styleId="e">
    <w:name w:val="Основн*e"/>
    <w:basedOn w:val="a3"/>
    <w:rsid w:val="002368CA"/>
    <w:pPr>
      <w:widowControl w:val="0"/>
      <w:autoSpaceDE w:val="0"/>
      <w:autoSpaceDN w:val="0"/>
      <w:adjustRightInd w:val="0"/>
      <w:spacing w:line="360" w:lineRule="auto"/>
      <w:ind w:firstLine="709"/>
      <w:jc w:val="both"/>
    </w:pPr>
    <w:rPr>
      <w:sz w:val="28"/>
      <w:szCs w:val="28"/>
    </w:rPr>
  </w:style>
  <w:style w:type="character" w:customStyle="1" w:styleId="font2">
    <w:name w:val="font2"/>
    <w:rsid w:val="002368CA"/>
  </w:style>
  <w:style w:type="character" w:customStyle="1" w:styleId="FontStyle40">
    <w:name w:val="Font Style40"/>
    <w:rsid w:val="002368CA"/>
    <w:rPr>
      <w:rFonts w:ascii="Times New Roman" w:hAnsi="Times New Roman" w:cs="Times New Roman"/>
      <w:sz w:val="26"/>
      <w:szCs w:val="26"/>
    </w:rPr>
  </w:style>
  <w:style w:type="paragraph" w:customStyle="1" w:styleId="Style23">
    <w:name w:val="Style23"/>
    <w:basedOn w:val="a3"/>
    <w:rsid w:val="002368CA"/>
    <w:pPr>
      <w:widowControl w:val="0"/>
      <w:autoSpaceDE w:val="0"/>
      <w:autoSpaceDN w:val="0"/>
      <w:adjustRightInd w:val="0"/>
      <w:spacing w:line="482" w:lineRule="exact"/>
      <w:ind w:firstLine="720"/>
      <w:jc w:val="both"/>
    </w:pPr>
  </w:style>
  <w:style w:type="character" w:customStyle="1" w:styleId="FontStyle43">
    <w:name w:val="Font Style43"/>
    <w:rsid w:val="002368CA"/>
    <w:rPr>
      <w:rFonts w:ascii="Times New Roman" w:hAnsi="Times New Roman" w:cs="Times New Roman"/>
      <w:b/>
      <w:bCs/>
      <w:sz w:val="26"/>
      <w:szCs w:val="26"/>
    </w:rPr>
  </w:style>
  <w:style w:type="character" w:customStyle="1" w:styleId="FontStyle59">
    <w:name w:val="Font Style59"/>
    <w:rsid w:val="002368CA"/>
    <w:rPr>
      <w:rFonts w:ascii="Times New Roman" w:hAnsi="Times New Roman" w:cs="Times New Roman"/>
      <w:sz w:val="28"/>
      <w:szCs w:val="28"/>
    </w:rPr>
  </w:style>
  <w:style w:type="paragraph" w:customStyle="1" w:styleId="Style28">
    <w:name w:val="Style28"/>
    <w:basedOn w:val="a3"/>
    <w:rsid w:val="002368CA"/>
    <w:pPr>
      <w:widowControl w:val="0"/>
      <w:autoSpaceDE w:val="0"/>
      <w:autoSpaceDN w:val="0"/>
      <w:adjustRightInd w:val="0"/>
      <w:spacing w:line="494" w:lineRule="exact"/>
      <w:ind w:firstLine="902"/>
    </w:pPr>
  </w:style>
  <w:style w:type="character" w:customStyle="1" w:styleId="blk">
    <w:name w:val="blk"/>
    <w:rsid w:val="002368CA"/>
  </w:style>
  <w:style w:type="character" w:customStyle="1" w:styleId="FontStyle47">
    <w:name w:val="Font Style47"/>
    <w:rsid w:val="002368CA"/>
    <w:rPr>
      <w:rFonts w:ascii="Times New Roman" w:hAnsi="Times New Roman" w:cs="Times New Roman"/>
      <w:b/>
      <w:bCs/>
      <w:sz w:val="22"/>
      <w:szCs w:val="22"/>
    </w:rPr>
  </w:style>
  <w:style w:type="character" w:customStyle="1" w:styleId="FontStyle44">
    <w:name w:val="Font Style44"/>
    <w:rsid w:val="002368CA"/>
    <w:rPr>
      <w:rFonts w:ascii="Times New Roman" w:hAnsi="Times New Roman" w:cs="Times New Roman"/>
      <w:b/>
      <w:bCs/>
      <w:sz w:val="26"/>
      <w:szCs w:val="26"/>
    </w:rPr>
  </w:style>
  <w:style w:type="character" w:customStyle="1" w:styleId="FontStyle34">
    <w:name w:val="Font Style34"/>
    <w:rsid w:val="002368CA"/>
    <w:rPr>
      <w:rFonts w:ascii="Times New Roman" w:hAnsi="Times New Roman" w:cs="Times New Roman"/>
      <w:sz w:val="26"/>
      <w:szCs w:val="26"/>
    </w:rPr>
  </w:style>
  <w:style w:type="paragraph" w:styleId="afffffd">
    <w:name w:val="Intense Quote"/>
    <w:basedOn w:val="a3"/>
    <w:next w:val="a3"/>
    <w:link w:val="afffffe"/>
    <w:qFormat/>
    <w:rsid w:val="002368CA"/>
    <w:pPr>
      <w:pBdr>
        <w:bottom w:val="single" w:sz="4" w:space="4" w:color="4F81BD"/>
      </w:pBdr>
      <w:spacing w:before="200" w:after="280"/>
      <w:ind w:left="936" w:right="936"/>
    </w:pPr>
    <w:rPr>
      <w:b/>
      <w:bCs/>
      <w:i/>
      <w:iCs/>
      <w:color w:val="4F81BD"/>
    </w:rPr>
  </w:style>
  <w:style w:type="character" w:customStyle="1" w:styleId="afffffe">
    <w:name w:val="Выделенная цитата Знак"/>
    <w:basedOn w:val="a4"/>
    <w:link w:val="afffffd"/>
    <w:rsid w:val="002368CA"/>
    <w:rPr>
      <w:rFonts w:ascii="Times New Roman" w:eastAsia="Times New Roman" w:hAnsi="Times New Roman" w:cs="Times New Roman"/>
      <w:b/>
      <w:bCs/>
      <w:i/>
      <w:iCs/>
      <w:color w:val="4F81BD"/>
      <w:sz w:val="24"/>
      <w:szCs w:val="24"/>
    </w:rPr>
  </w:style>
  <w:style w:type="character" w:customStyle="1" w:styleId="FontStyle45">
    <w:name w:val="Font Style45"/>
    <w:rsid w:val="002368CA"/>
    <w:rPr>
      <w:rFonts w:ascii="Times New Roman" w:hAnsi="Times New Roman" w:cs="Times New Roman"/>
      <w:i/>
      <w:iCs/>
      <w:sz w:val="26"/>
      <w:szCs w:val="26"/>
    </w:rPr>
  </w:style>
  <w:style w:type="paragraph" w:customStyle="1" w:styleId="Style36">
    <w:name w:val="Style36"/>
    <w:basedOn w:val="a3"/>
    <w:rsid w:val="002368CA"/>
    <w:pPr>
      <w:widowControl w:val="0"/>
      <w:autoSpaceDE w:val="0"/>
      <w:autoSpaceDN w:val="0"/>
      <w:adjustRightInd w:val="0"/>
    </w:pPr>
  </w:style>
  <w:style w:type="paragraph" w:customStyle="1" w:styleId="47">
    <w:name w:val="Квадрат4"/>
    <w:basedOn w:val="a3"/>
    <w:rsid w:val="002368CA"/>
    <w:pPr>
      <w:widowControl w:val="0"/>
      <w:autoSpaceDE w:val="0"/>
      <w:autoSpaceDN w:val="0"/>
      <w:adjustRightInd w:val="0"/>
      <w:jc w:val="both"/>
    </w:pPr>
    <w:rPr>
      <w:rFonts w:ascii="a_Timer" w:hAnsi="a_Timer" w:cs="a_Timer"/>
      <w:lang w:val="en-US"/>
    </w:rPr>
  </w:style>
  <w:style w:type="character" w:customStyle="1" w:styleId="85">
    <w:name w:val="Основной текст + 85"/>
    <w:aliases w:val="5 pt45,Полужирный38,Курсив23,Интервал 1 pt46,Основной текст (12) + 13 pt,Интервал 1 pt29"/>
    <w:rsid w:val="002368CA"/>
    <w:rPr>
      <w:rFonts w:ascii="Times New Roman" w:hAnsi="Times New Roman" w:cs="Times New Roman"/>
      <w:b/>
      <w:bCs/>
      <w:i/>
      <w:iCs/>
      <w:spacing w:val="30"/>
      <w:sz w:val="17"/>
      <w:szCs w:val="17"/>
      <w:shd w:val="clear" w:color="auto" w:fill="FFFFFF"/>
      <w:lang w:val="ru-RU" w:eastAsia="ru-RU" w:bidi="ar-SA"/>
    </w:rPr>
  </w:style>
  <w:style w:type="character" w:customStyle="1" w:styleId="223">
    <w:name w:val="Основной текст (22)_"/>
    <w:link w:val="225"/>
    <w:locked/>
    <w:rsid w:val="002368CA"/>
    <w:rPr>
      <w:rFonts w:ascii="Century Schoolbook" w:hAnsi="Century Schoolbook"/>
      <w:sz w:val="21"/>
      <w:szCs w:val="21"/>
      <w:shd w:val="clear" w:color="auto" w:fill="FFFFFF"/>
    </w:rPr>
  </w:style>
  <w:style w:type="paragraph" w:customStyle="1" w:styleId="225">
    <w:name w:val="Основной текст (22)"/>
    <w:basedOn w:val="a3"/>
    <w:link w:val="223"/>
    <w:rsid w:val="002368CA"/>
    <w:pPr>
      <w:shd w:val="clear" w:color="auto" w:fill="FFFFFF"/>
      <w:spacing w:before="540" w:after="120" w:line="238" w:lineRule="exact"/>
      <w:ind w:hanging="480"/>
      <w:jc w:val="both"/>
    </w:pPr>
    <w:rPr>
      <w:rFonts w:ascii="Century Schoolbook" w:eastAsiaTheme="minorHAnsi" w:hAnsi="Century Schoolbook" w:cstheme="minorBidi"/>
      <w:sz w:val="21"/>
      <w:szCs w:val="21"/>
      <w:shd w:val="clear" w:color="auto" w:fill="FFFFFF"/>
      <w:lang w:eastAsia="en-US"/>
    </w:rPr>
  </w:style>
  <w:style w:type="character" w:customStyle="1" w:styleId="22Arial">
    <w:name w:val="Основной текст (22) + Arial"/>
    <w:aliases w:val="Полужирный,Курсив,Основной текст + 13 pt,Интервал 0 pt,Основной текст (2) + 9 pt1"/>
    <w:rsid w:val="002368CA"/>
    <w:rPr>
      <w:rFonts w:ascii="Arial" w:hAnsi="Arial" w:cs="Arial"/>
      <w:b/>
      <w:bCs/>
      <w:i/>
      <w:iCs/>
      <w:sz w:val="21"/>
      <w:szCs w:val="21"/>
      <w:shd w:val="clear" w:color="auto" w:fill="FFFFFF"/>
    </w:rPr>
  </w:style>
  <w:style w:type="paragraph" w:customStyle="1" w:styleId="341">
    <w:name w:val="Основной текст34"/>
    <w:basedOn w:val="a3"/>
    <w:rsid w:val="002368CA"/>
    <w:pPr>
      <w:shd w:val="clear" w:color="auto" w:fill="FFFFFF"/>
      <w:spacing w:before="480" w:after="120" w:line="284" w:lineRule="exact"/>
      <w:ind w:hanging="1620"/>
      <w:jc w:val="both"/>
    </w:pPr>
    <w:rPr>
      <w:rFonts w:ascii="Arial" w:hAnsi="Arial" w:cs="Arial"/>
      <w:color w:val="000000"/>
      <w:sz w:val="19"/>
      <w:szCs w:val="19"/>
    </w:rPr>
  </w:style>
  <w:style w:type="character" w:customStyle="1" w:styleId="130">
    <w:name w:val="Основной текст (13)_"/>
    <w:link w:val="132"/>
    <w:locked/>
    <w:rsid w:val="002368CA"/>
    <w:rPr>
      <w:rFonts w:ascii="Century Schoolbook" w:hAnsi="Century Schoolbook"/>
      <w:sz w:val="18"/>
      <w:szCs w:val="18"/>
      <w:shd w:val="clear" w:color="auto" w:fill="FFFFFF"/>
    </w:rPr>
  </w:style>
  <w:style w:type="paragraph" w:customStyle="1" w:styleId="132">
    <w:name w:val="Основной текст (13)"/>
    <w:basedOn w:val="a3"/>
    <w:link w:val="130"/>
    <w:rsid w:val="002368CA"/>
    <w:pPr>
      <w:shd w:val="clear" w:color="auto" w:fill="FFFFFF"/>
      <w:spacing w:before="480" w:after="300" w:line="240" w:lineRule="atLeast"/>
      <w:ind w:hanging="420"/>
    </w:pPr>
    <w:rPr>
      <w:rFonts w:ascii="Century Schoolbook" w:eastAsiaTheme="minorHAnsi" w:hAnsi="Century Schoolbook" w:cstheme="minorBidi"/>
      <w:sz w:val="18"/>
      <w:szCs w:val="18"/>
      <w:shd w:val="clear" w:color="auto" w:fill="FFFFFF"/>
      <w:lang w:eastAsia="en-US"/>
    </w:rPr>
  </w:style>
  <w:style w:type="character" w:customStyle="1" w:styleId="92">
    <w:name w:val="Основной текст (9)_"/>
    <w:link w:val="93"/>
    <w:locked/>
    <w:rsid w:val="002368CA"/>
    <w:rPr>
      <w:rFonts w:ascii="Century Schoolbook" w:hAnsi="Century Schoolbook"/>
      <w:sz w:val="18"/>
      <w:szCs w:val="18"/>
      <w:shd w:val="clear" w:color="auto" w:fill="FFFFFF"/>
    </w:rPr>
  </w:style>
  <w:style w:type="paragraph" w:customStyle="1" w:styleId="93">
    <w:name w:val="Основной текст (9)"/>
    <w:basedOn w:val="a3"/>
    <w:link w:val="92"/>
    <w:rsid w:val="002368CA"/>
    <w:pPr>
      <w:shd w:val="clear" w:color="auto" w:fill="FFFFFF"/>
      <w:spacing w:before="120" w:after="240" w:line="240" w:lineRule="atLeast"/>
    </w:pPr>
    <w:rPr>
      <w:rFonts w:ascii="Century Schoolbook" w:eastAsiaTheme="minorHAnsi" w:hAnsi="Century Schoolbook" w:cstheme="minorBidi"/>
      <w:sz w:val="18"/>
      <w:szCs w:val="18"/>
      <w:shd w:val="clear" w:color="auto" w:fill="FFFFFF"/>
      <w:lang w:eastAsia="en-US"/>
    </w:rPr>
  </w:style>
  <w:style w:type="character" w:customStyle="1" w:styleId="3e">
    <w:name w:val="Основной текст (3)_"/>
    <w:link w:val="3f"/>
    <w:locked/>
    <w:rsid w:val="002368CA"/>
    <w:rPr>
      <w:rFonts w:ascii="Century Schoolbook" w:hAnsi="Century Schoolbook"/>
      <w:sz w:val="18"/>
      <w:szCs w:val="18"/>
      <w:shd w:val="clear" w:color="auto" w:fill="FFFFFF"/>
    </w:rPr>
  </w:style>
  <w:style w:type="paragraph" w:customStyle="1" w:styleId="3f">
    <w:name w:val="Основной текст (3)"/>
    <w:basedOn w:val="a3"/>
    <w:link w:val="3e"/>
    <w:rsid w:val="002368CA"/>
    <w:pPr>
      <w:shd w:val="clear" w:color="auto" w:fill="FFFFFF"/>
      <w:spacing w:before="60" w:after="180" w:line="240" w:lineRule="atLeast"/>
      <w:ind w:hanging="2220"/>
      <w:jc w:val="both"/>
    </w:pPr>
    <w:rPr>
      <w:rFonts w:ascii="Century Schoolbook" w:eastAsiaTheme="minorHAnsi" w:hAnsi="Century Schoolbook" w:cstheme="minorBidi"/>
      <w:sz w:val="18"/>
      <w:szCs w:val="18"/>
      <w:shd w:val="clear" w:color="auto" w:fill="FFFFFF"/>
      <w:lang w:eastAsia="en-US"/>
    </w:rPr>
  </w:style>
  <w:style w:type="character" w:customStyle="1" w:styleId="affffff">
    <w:name w:val="Основной текст + Полужирный"/>
    <w:rsid w:val="002368CA"/>
    <w:rPr>
      <w:rFonts w:ascii="Century Schoolbook" w:eastAsia="Times New Roman" w:hAnsi="Century Schoolbook" w:cs="Century Schoolbook"/>
      <w:b/>
      <w:bCs/>
      <w:sz w:val="18"/>
      <w:szCs w:val="18"/>
      <w:shd w:val="clear" w:color="auto" w:fill="FFFFFF"/>
    </w:rPr>
  </w:style>
  <w:style w:type="paragraph" w:customStyle="1" w:styleId="2Arial">
    <w:name w:val="Заголовок 2  Arial"/>
    <w:basedOn w:val="21"/>
    <w:rsid w:val="002368CA"/>
    <w:pPr>
      <w:keepLines/>
      <w:spacing w:after="120"/>
    </w:pPr>
    <w:rPr>
      <w:rFonts w:eastAsia="Calibri"/>
      <w:i w:val="0"/>
      <w:iCs w:val="0"/>
      <w:sz w:val="24"/>
      <w:szCs w:val="24"/>
    </w:rPr>
  </w:style>
  <w:style w:type="paragraph" w:customStyle="1" w:styleId="1fff3">
    <w:name w:val="Заголовок 1  Междустр.интервал:  одинарный"/>
    <w:basedOn w:val="11"/>
    <w:rsid w:val="002368CA"/>
    <w:pPr>
      <w:keepNext/>
      <w:spacing w:before="240" w:after="60"/>
      <w:ind w:firstLine="0"/>
      <w:jc w:val="both"/>
    </w:pPr>
    <w:rPr>
      <w:rFonts w:ascii="Arial" w:hAnsi="Arial" w:cs="Arial"/>
      <w:bCs/>
      <w:caps w:val="0"/>
      <w:kern w:val="32"/>
      <w:sz w:val="32"/>
      <w:szCs w:val="32"/>
      <w:lang w:eastAsia="en-US"/>
    </w:rPr>
  </w:style>
  <w:style w:type="paragraph" w:customStyle="1" w:styleId="142">
    <w:name w:val="Основной 14"/>
    <w:basedOn w:val="a3"/>
    <w:rsid w:val="002368CA"/>
    <w:pPr>
      <w:autoSpaceDE w:val="0"/>
      <w:autoSpaceDN w:val="0"/>
      <w:adjustRightInd w:val="0"/>
      <w:spacing w:line="360" w:lineRule="auto"/>
      <w:ind w:left="-851" w:right="-1091" w:firstLine="567"/>
      <w:jc w:val="center"/>
    </w:pPr>
    <w:rPr>
      <w:b/>
      <w:sz w:val="28"/>
      <w:szCs w:val="20"/>
    </w:rPr>
  </w:style>
  <w:style w:type="character" w:customStyle="1" w:styleId="BodyTextIndent2Char">
    <w:name w:val="Body Text Indent 2 Char"/>
    <w:locked/>
    <w:rsid w:val="002368CA"/>
    <w:rPr>
      <w:sz w:val="24"/>
      <w:lang w:eastAsia="ru-RU"/>
    </w:rPr>
  </w:style>
  <w:style w:type="paragraph" w:customStyle="1" w:styleId="affffff0">
    <w:name w:val="Êðàòêèé îáðàòíûé àäðåñ"/>
    <w:basedOn w:val="a3"/>
    <w:rsid w:val="002368CA"/>
    <w:rPr>
      <w:rFonts w:ascii="MS Sans Serif" w:hAnsi="MS Sans Serif"/>
      <w:sz w:val="20"/>
      <w:szCs w:val="20"/>
      <w:lang w:val="en-US"/>
    </w:rPr>
  </w:style>
  <w:style w:type="character" w:customStyle="1" w:styleId="530">
    <w:name w:val="Знак Знак53"/>
    <w:locked/>
    <w:rsid w:val="002368CA"/>
    <w:rPr>
      <w:b/>
      <w:caps/>
      <w:sz w:val="24"/>
      <w:szCs w:val="24"/>
      <w:lang w:val="ru-RU" w:eastAsia="ru-RU" w:bidi="ar-SA"/>
    </w:rPr>
  </w:style>
  <w:style w:type="character" w:customStyle="1" w:styleId="ft250">
    <w:name w:val="ft250"/>
    <w:rsid w:val="002368CA"/>
  </w:style>
  <w:style w:type="paragraph" w:customStyle="1" w:styleId="s16">
    <w:name w:val="s_16"/>
    <w:basedOn w:val="a3"/>
    <w:rsid w:val="002368CA"/>
    <w:pPr>
      <w:spacing w:before="100" w:beforeAutospacing="1" w:after="100" w:afterAutospacing="1"/>
    </w:pPr>
  </w:style>
  <w:style w:type="character" w:customStyle="1" w:styleId="410">
    <w:name w:val="Знак Знак41"/>
    <w:locked/>
    <w:rsid w:val="002368CA"/>
    <w:rPr>
      <w:sz w:val="16"/>
      <w:szCs w:val="16"/>
      <w:lang w:val="ru-RU" w:eastAsia="ru-RU" w:bidi="ar-SA"/>
    </w:rPr>
  </w:style>
  <w:style w:type="paragraph" w:customStyle="1" w:styleId="Iniiaiieoaenonionooiii3">
    <w:name w:val="Iniiaiie oaeno n ionooiii 3"/>
    <w:basedOn w:val="a3"/>
    <w:rsid w:val="002368CA"/>
    <w:pPr>
      <w:widowControl w:val="0"/>
      <w:overflowPunct w:val="0"/>
      <w:autoSpaceDE w:val="0"/>
      <w:autoSpaceDN w:val="0"/>
      <w:adjustRightInd w:val="0"/>
      <w:spacing w:line="220" w:lineRule="atLeast"/>
      <w:ind w:firstLine="440"/>
    </w:pPr>
    <w:rPr>
      <w:sz w:val="32"/>
      <w:szCs w:val="20"/>
    </w:rPr>
  </w:style>
  <w:style w:type="paragraph" w:customStyle="1" w:styleId="aoeao">
    <w:name w:val="aoeao"/>
    <w:basedOn w:val="a3"/>
    <w:rsid w:val="002368CA"/>
    <w:pPr>
      <w:widowControl w:val="0"/>
      <w:overflowPunct w:val="0"/>
      <w:autoSpaceDE w:val="0"/>
      <w:autoSpaceDN w:val="0"/>
      <w:adjustRightInd w:val="0"/>
      <w:spacing w:line="240" w:lineRule="exact"/>
      <w:ind w:left="397" w:hanging="397"/>
      <w:jc w:val="both"/>
    </w:pPr>
    <w:rPr>
      <w:rFonts w:ascii="TimesET" w:hAnsi="TimesET"/>
      <w:kern w:val="28"/>
      <w:sz w:val="20"/>
      <w:szCs w:val="20"/>
    </w:rPr>
  </w:style>
  <w:style w:type="paragraph" w:customStyle="1" w:styleId="auiue">
    <w:name w:val="au?iue"/>
    <w:rsid w:val="002368CA"/>
    <w:pPr>
      <w:widowControl w:val="0"/>
      <w:overflowPunct w:val="0"/>
      <w:autoSpaceDE w:val="0"/>
      <w:autoSpaceDN w:val="0"/>
      <w:adjustRightInd w:val="0"/>
      <w:spacing w:after="0" w:line="240" w:lineRule="auto"/>
    </w:pPr>
    <w:rPr>
      <w:rFonts w:ascii="Times New Roman" w:eastAsia="Times New Roman" w:hAnsi="Times New Roman" w:cs="Times New Roman"/>
      <w:spacing w:val="2"/>
      <w:kern w:val="28"/>
      <w:sz w:val="28"/>
      <w:szCs w:val="20"/>
      <w:lang w:eastAsia="ru-RU"/>
    </w:rPr>
  </w:style>
  <w:style w:type="paragraph" w:customStyle="1" w:styleId="Iauiue0">
    <w:name w:val="Iau?iue"/>
    <w:rsid w:val="002368CA"/>
    <w:pPr>
      <w:widowControl w:val="0"/>
      <w:overflowPunct w:val="0"/>
      <w:autoSpaceDE w:val="0"/>
      <w:autoSpaceDN w:val="0"/>
      <w:adjustRightInd w:val="0"/>
      <w:spacing w:after="0" w:line="240" w:lineRule="auto"/>
    </w:pPr>
    <w:rPr>
      <w:rFonts w:ascii="Times New Roman" w:eastAsia="Times New Roman" w:hAnsi="Times New Roman" w:cs="Times New Roman"/>
      <w:spacing w:val="2"/>
      <w:kern w:val="28"/>
      <w:sz w:val="28"/>
      <w:szCs w:val="20"/>
      <w:lang w:eastAsia="ru-RU"/>
    </w:rPr>
  </w:style>
  <w:style w:type="character" w:customStyle="1" w:styleId="122">
    <w:name w:val="Заголовок 1 Знак2"/>
    <w:aliases w:val="Заголовок 1 Знак Знак3,Заголовок 1 Знак Знак Знак3,Знак Заголовок 1 Знак2,Знак Заголовок 1 Знак"/>
    <w:locked/>
    <w:rsid w:val="002368CA"/>
    <w:rPr>
      <w:rFonts w:ascii="Arial" w:eastAsia="Times New Roman" w:hAnsi="Arial" w:cs="Arial"/>
      <w:b/>
      <w:bCs/>
      <w:kern w:val="32"/>
      <w:sz w:val="32"/>
      <w:szCs w:val="32"/>
      <w:lang w:eastAsia="ru-RU"/>
    </w:rPr>
  </w:style>
  <w:style w:type="paragraph" w:customStyle="1" w:styleId="article">
    <w:name w:val="article"/>
    <w:basedOn w:val="a3"/>
    <w:rsid w:val="002368CA"/>
    <w:pPr>
      <w:spacing w:before="100" w:beforeAutospacing="1" w:after="100" w:afterAutospacing="1"/>
    </w:pPr>
  </w:style>
  <w:style w:type="character" w:customStyle="1" w:styleId="HTML11">
    <w:name w:val="Адрес HTML Знак1"/>
    <w:rsid w:val="002368CA"/>
    <w:rPr>
      <w:rFonts w:ascii="Times New Roman" w:eastAsia="Times New Roman" w:hAnsi="Times New Roman"/>
      <w:i/>
      <w:iCs/>
      <w:sz w:val="24"/>
      <w:szCs w:val="24"/>
    </w:rPr>
  </w:style>
  <w:style w:type="paragraph" w:customStyle="1" w:styleId="affffff1">
    <w:name w:val="ненормальный"/>
    <w:basedOn w:val="a3"/>
    <w:rsid w:val="002368CA"/>
    <w:pPr>
      <w:spacing w:line="360" w:lineRule="auto"/>
      <w:ind w:firstLine="709"/>
      <w:jc w:val="both"/>
    </w:pPr>
    <w:rPr>
      <w:sz w:val="28"/>
      <w:szCs w:val="20"/>
    </w:rPr>
  </w:style>
  <w:style w:type="character" w:customStyle="1" w:styleId="FontStyle564">
    <w:name w:val="Font Style564"/>
    <w:rsid w:val="002368CA"/>
    <w:rPr>
      <w:rFonts w:ascii="Times New Roman" w:hAnsi="Times New Roman" w:cs="Times New Roman"/>
      <w:sz w:val="20"/>
      <w:szCs w:val="20"/>
    </w:rPr>
  </w:style>
  <w:style w:type="character" w:customStyle="1" w:styleId="FontStyle115">
    <w:name w:val="Font Style115"/>
    <w:rsid w:val="002368CA"/>
    <w:rPr>
      <w:rFonts w:ascii="Times New Roman" w:hAnsi="Times New Roman" w:cs="Times New Roman"/>
      <w:sz w:val="28"/>
      <w:szCs w:val="28"/>
    </w:rPr>
  </w:style>
  <w:style w:type="character" w:customStyle="1" w:styleId="FontStyle117">
    <w:name w:val="Font Style117"/>
    <w:rsid w:val="002368CA"/>
    <w:rPr>
      <w:rFonts w:ascii="Times New Roman" w:hAnsi="Times New Roman" w:cs="Times New Roman"/>
      <w:i/>
      <w:iCs/>
      <w:sz w:val="28"/>
      <w:szCs w:val="28"/>
    </w:rPr>
  </w:style>
  <w:style w:type="character" w:customStyle="1" w:styleId="ft318">
    <w:name w:val="ft318"/>
    <w:rsid w:val="002368CA"/>
  </w:style>
  <w:style w:type="character" w:customStyle="1" w:styleId="fieldname">
    <w:name w:val="fieldname"/>
    <w:rsid w:val="002368CA"/>
  </w:style>
  <w:style w:type="character" w:customStyle="1" w:styleId="FontStyle448">
    <w:name w:val="Font Style448"/>
    <w:rsid w:val="002368CA"/>
    <w:rPr>
      <w:rFonts w:ascii="Times New Roman" w:hAnsi="Times New Roman" w:cs="Times New Roman"/>
      <w:sz w:val="20"/>
      <w:szCs w:val="20"/>
    </w:rPr>
  </w:style>
  <w:style w:type="paragraph" w:customStyle="1" w:styleId="caaieiaie3">
    <w:name w:val="caaieiaie 3"/>
    <w:rsid w:val="002368CA"/>
    <w:pPr>
      <w:keepNext/>
      <w:spacing w:after="0" w:line="190" w:lineRule="atLeast"/>
      <w:jc w:val="center"/>
    </w:pPr>
    <w:rPr>
      <w:rFonts w:ascii="PragmaticaCTT" w:eastAsia="Times New Roman" w:hAnsi="PragmaticaCTT" w:cs="Times New Roman"/>
      <w:snapToGrid w:val="0"/>
      <w:sz w:val="24"/>
      <w:szCs w:val="20"/>
      <w:lang w:eastAsia="ru-RU"/>
    </w:rPr>
  </w:style>
  <w:style w:type="character" w:customStyle="1" w:styleId="Garamond">
    <w:name w:val="Основной текст + Garamond"/>
    <w:aliases w:val="12 pt56"/>
    <w:rsid w:val="002368CA"/>
    <w:rPr>
      <w:rFonts w:ascii="Garamond" w:hAnsi="Garamond" w:cs="Garamond"/>
      <w:sz w:val="24"/>
      <w:szCs w:val="24"/>
    </w:rPr>
  </w:style>
  <w:style w:type="character" w:customStyle="1" w:styleId="FooterChar">
    <w:name w:val="Footer Char"/>
    <w:locked/>
    <w:rsid w:val="002368CA"/>
    <w:rPr>
      <w:sz w:val="24"/>
      <w:lang w:eastAsia="ru-RU"/>
    </w:rPr>
  </w:style>
  <w:style w:type="character" w:customStyle="1" w:styleId="1fff4">
    <w:name w:val="Текст сноски Знак Знак Знак1"/>
    <w:aliases w:val="Знак3 Знак Знак Знак1,Знак3 Знак Знак Знак11,Текст сноски Знак Знак Знак Знак1,Текст сноски Знак Знак Знак Знак Знак,Текст сноски Знак Знак Знак Знак Знак Знак Знак,сноска Знак Знак"/>
    <w:semiHidden/>
    <w:rsid w:val="002368CA"/>
    <w:rPr>
      <w:lang w:eastAsia="en-US"/>
    </w:rPr>
  </w:style>
  <w:style w:type="character" w:customStyle="1" w:styleId="316">
    <w:name w:val="Знак3 Знак Знак1"/>
    <w:aliases w:val=" Знак3 Знак Знак Знак1"/>
    <w:semiHidden/>
    <w:locked/>
    <w:rsid w:val="002368CA"/>
    <w:rPr>
      <w:rFonts w:ascii="Courier New" w:hAnsi="Courier New"/>
      <w:lang w:eastAsia="en-US"/>
    </w:rPr>
  </w:style>
  <w:style w:type="character" w:customStyle="1" w:styleId="117">
    <w:name w:val="Знак Знак11"/>
    <w:aliases w:val="Знак4 Знак11,Заголовок 1 Знак Знак Знак71,Знак Заголовок 1 Знак31"/>
    <w:rsid w:val="002368CA"/>
    <w:rPr>
      <w:rFonts w:ascii="Arial" w:hAnsi="Arial"/>
      <w:b/>
      <w:sz w:val="36"/>
      <w:lang w:val="ru-RU" w:eastAsia="en-US"/>
    </w:rPr>
  </w:style>
  <w:style w:type="character" w:customStyle="1" w:styleId="2f6">
    <w:name w:val="Знак Знак2"/>
    <w:rsid w:val="002368CA"/>
    <w:rPr>
      <w:rFonts w:ascii="Arial" w:hAnsi="Arial"/>
      <w:b/>
      <w:sz w:val="36"/>
      <w:lang w:val="ru-RU" w:eastAsia="en-US"/>
    </w:rPr>
  </w:style>
  <w:style w:type="paragraph" w:customStyle="1" w:styleId="1fff5">
    <w:name w:val="Знак Знак Знак Знак Знак Знак1"/>
    <w:basedOn w:val="a3"/>
    <w:rsid w:val="002368CA"/>
    <w:pPr>
      <w:tabs>
        <w:tab w:val="left" w:pos="643"/>
      </w:tabs>
      <w:spacing w:after="160" w:line="240" w:lineRule="exact"/>
    </w:pPr>
    <w:rPr>
      <w:rFonts w:ascii="Verdana" w:hAnsi="Verdana" w:cs="Verdana"/>
      <w:sz w:val="20"/>
      <w:szCs w:val="20"/>
      <w:lang w:val="en-US" w:eastAsia="en-US"/>
    </w:rPr>
  </w:style>
  <w:style w:type="character" w:customStyle="1" w:styleId="160">
    <w:name w:val="Знак Знак16"/>
    <w:locked/>
    <w:rsid w:val="002368CA"/>
    <w:rPr>
      <w:b/>
      <w:caps/>
      <w:sz w:val="24"/>
      <w:lang w:val="ru-RU" w:eastAsia="ru-RU"/>
    </w:rPr>
  </w:style>
  <w:style w:type="character" w:customStyle="1" w:styleId="143">
    <w:name w:val="Знак Знак14"/>
    <w:locked/>
    <w:rsid w:val="002368CA"/>
    <w:rPr>
      <w:b/>
      <w:sz w:val="27"/>
      <w:lang w:val="ru-RU" w:eastAsia="ru-RU"/>
    </w:rPr>
  </w:style>
  <w:style w:type="character" w:customStyle="1" w:styleId="72">
    <w:name w:val="Знак Знак7"/>
    <w:rsid w:val="002368CA"/>
    <w:rPr>
      <w:sz w:val="16"/>
      <w:lang w:val="ru-RU" w:eastAsia="ru-RU"/>
    </w:rPr>
  </w:style>
  <w:style w:type="character" w:customStyle="1" w:styleId="151">
    <w:name w:val="Знак Знак15"/>
    <w:rsid w:val="002368CA"/>
    <w:rPr>
      <w:rFonts w:ascii="Arial" w:hAnsi="Arial"/>
      <w:b/>
      <w:i/>
      <w:sz w:val="28"/>
      <w:lang w:val="ru-RU" w:eastAsia="en-US"/>
    </w:rPr>
  </w:style>
  <w:style w:type="character" w:customStyle="1" w:styleId="101">
    <w:name w:val="Знак Знак10"/>
    <w:rsid w:val="002368CA"/>
    <w:rPr>
      <w:rFonts w:ascii="Calibri" w:hAnsi="Calibri"/>
      <w:i/>
      <w:sz w:val="24"/>
      <w:lang w:val="ru-RU" w:eastAsia="en-US"/>
    </w:rPr>
  </w:style>
  <w:style w:type="character" w:customStyle="1" w:styleId="611">
    <w:name w:val="Знак Знак61"/>
    <w:locked/>
    <w:rsid w:val="002368CA"/>
    <w:rPr>
      <w:sz w:val="24"/>
    </w:rPr>
  </w:style>
  <w:style w:type="character" w:customStyle="1" w:styleId="affffff2">
    <w:name w:val="Основной текст + Курсив"/>
    <w:aliases w:val="Интервал 1 pt144"/>
    <w:rsid w:val="002368CA"/>
    <w:rPr>
      <w:i/>
      <w:spacing w:val="20"/>
      <w:sz w:val="22"/>
    </w:rPr>
  </w:style>
  <w:style w:type="character" w:customStyle="1" w:styleId="460">
    <w:name w:val="Знак Знак46"/>
    <w:locked/>
    <w:rsid w:val="002368CA"/>
    <w:rPr>
      <w:rFonts w:ascii="Arial" w:hAnsi="Arial" w:cs="Arial"/>
      <w:b/>
      <w:bCs/>
      <w:i/>
      <w:iCs/>
      <w:sz w:val="28"/>
      <w:szCs w:val="28"/>
      <w:lang w:val="ru-RU" w:eastAsia="en-US" w:bidi="ar-SA"/>
    </w:rPr>
  </w:style>
  <w:style w:type="character" w:customStyle="1" w:styleId="56">
    <w:name w:val="Знак5 Знак Знак"/>
    <w:locked/>
    <w:rsid w:val="002368CA"/>
    <w:rPr>
      <w:sz w:val="16"/>
      <w:szCs w:val="16"/>
      <w:lang w:val="ru-RU" w:eastAsia="ru-RU" w:bidi="ar-SA"/>
    </w:rPr>
  </w:style>
  <w:style w:type="paragraph" w:customStyle="1" w:styleId="affffff3">
    <w:name w:val="заг_пар"/>
    <w:basedOn w:val="32"/>
    <w:next w:val="1a"/>
    <w:rsid w:val="002368CA"/>
    <w:pPr>
      <w:keepNext/>
      <w:spacing w:before="240" w:beforeAutospacing="0" w:after="60" w:afterAutospacing="0"/>
    </w:pPr>
    <w:rPr>
      <w:rFonts w:ascii="Arial" w:hAnsi="Arial" w:cs="Arial"/>
      <w:sz w:val="26"/>
      <w:szCs w:val="26"/>
      <w:lang w:eastAsia="en-US"/>
    </w:rPr>
  </w:style>
  <w:style w:type="paragraph" w:customStyle="1" w:styleId="TableParagraph">
    <w:name w:val="Table Paragraph"/>
    <w:basedOn w:val="a3"/>
    <w:rsid w:val="002368CA"/>
    <w:pPr>
      <w:widowControl w:val="0"/>
    </w:pPr>
    <w:rPr>
      <w:rFonts w:ascii="Calibri" w:hAnsi="Calibri"/>
      <w:sz w:val="22"/>
      <w:szCs w:val="22"/>
      <w:lang w:val="en-US" w:eastAsia="en-US"/>
    </w:rPr>
  </w:style>
  <w:style w:type="paragraph" w:customStyle="1" w:styleId="affffff4">
    <w:name w:val="параг_огл"/>
    <w:basedOn w:val="a3"/>
    <w:next w:val="aff0"/>
    <w:rsid w:val="002368CA"/>
    <w:rPr>
      <w:sz w:val="20"/>
      <w:szCs w:val="20"/>
      <w:lang w:eastAsia="en-US"/>
    </w:rPr>
  </w:style>
  <w:style w:type="paragraph" w:customStyle="1" w:styleId="411">
    <w:name w:val="Заголовок 41"/>
    <w:basedOn w:val="1a"/>
    <w:next w:val="1a"/>
    <w:rsid w:val="002368CA"/>
    <w:pPr>
      <w:keepNext/>
      <w:widowControl/>
      <w:ind w:firstLine="0"/>
      <w:jc w:val="left"/>
    </w:pPr>
    <w:rPr>
      <w:rFonts w:ascii="Times New Roman" w:hAnsi="Times New Roman"/>
      <w:snapToGrid/>
      <w:sz w:val="24"/>
    </w:rPr>
  </w:style>
  <w:style w:type="paragraph" w:customStyle="1" w:styleId="Style17">
    <w:name w:val="Style17"/>
    <w:basedOn w:val="a3"/>
    <w:rsid w:val="002368CA"/>
    <w:pPr>
      <w:widowControl w:val="0"/>
      <w:autoSpaceDE w:val="0"/>
      <w:autoSpaceDN w:val="0"/>
      <w:adjustRightInd w:val="0"/>
      <w:spacing w:line="516" w:lineRule="exact"/>
      <w:ind w:firstLine="691"/>
      <w:jc w:val="both"/>
    </w:pPr>
  </w:style>
  <w:style w:type="paragraph" w:customStyle="1" w:styleId="216">
    <w:name w:val="Заголовок 21"/>
    <w:basedOn w:val="a3"/>
    <w:next w:val="a3"/>
    <w:rsid w:val="002368CA"/>
    <w:pPr>
      <w:keepNext/>
      <w:widowControl w:val="0"/>
      <w:jc w:val="center"/>
    </w:pPr>
    <w:rPr>
      <w:rFonts w:eastAsia="Calibri"/>
      <w:b/>
      <w:sz w:val="26"/>
      <w:szCs w:val="20"/>
    </w:rPr>
  </w:style>
  <w:style w:type="paragraph" w:customStyle="1" w:styleId="2f7">
    <w:name w:val="Обычный2"/>
    <w:basedOn w:val="a3"/>
    <w:rsid w:val="002368CA"/>
    <w:pPr>
      <w:spacing w:before="100" w:beforeAutospacing="1" w:after="100" w:afterAutospacing="1"/>
    </w:pPr>
    <w:rPr>
      <w:rFonts w:eastAsia="Calibri"/>
    </w:rPr>
  </w:style>
  <w:style w:type="paragraph" w:customStyle="1" w:styleId="217">
    <w:name w:val="Основной текст 21"/>
    <w:basedOn w:val="a3"/>
    <w:rsid w:val="002368CA"/>
    <w:pPr>
      <w:shd w:val="clear" w:color="auto" w:fill="FFFFFF"/>
      <w:spacing w:before="233" w:line="360" w:lineRule="auto"/>
      <w:ind w:left="1701" w:hanging="567"/>
    </w:pPr>
    <w:rPr>
      <w:rFonts w:eastAsia="Calibri"/>
      <w:b/>
      <w:color w:val="000000"/>
      <w:spacing w:val="-5"/>
      <w:sz w:val="28"/>
      <w:szCs w:val="20"/>
    </w:rPr>
  </w:style>
  <w:style w:type="paragraph" w:customStyle="1" w:styleId="1fff6">
    <w:name w:val="Цитата1"/>
    <w:basedOn w:val="a3"/>
    <w:rsid w:val="002368CA"/>
    <w:pPr>
      <w:shd w:val="clear" w:color="auto" w:fill="FFFFFF"/>
      <w:spacing w:before="230" w:line="360" w:lineRule="auto"/>
      <w:ind w:left="1750" w:right="1152" w:hanging="384"/>
      <w:jc w:val="center"/>
    </w:pPr>
    <w:rPr>
      <w:rFonts w:eastAsia="Calibri"/>
      <w:b/>
      <w:color w:val="000000"/>
      <w:spacing w:val="-5"/>
      <w:sz w:val="28"/>
      <w:szCs w:val="20"/>
    </w:rPr>
  </w:style>
  <w:style w:type="paragraph" w:customStyle="1" w:styleId="2f8">
    <w:name w:val="Текст2"/>
    <w:basedOn w:val="1ff"/>
    <w:rsid w:val="002368CA"/>
    <w:pPr>
      <w:widowControl/>
      <w:spacing w:before="0" w:after="0"/>
    </w:pPr>
    <w:rPr>
      <w:rFonts w:ascii="Courier New" w:eastAsia="Calibri" w:hAnsi="Courier New"/>
      <w:sz w:val="20"/>
    </w:rPr>
  </w:style>
  <w:style w:type="paragraph" w:customStyle="1" w:styleId="412">
    <w:name w:val="Заголовок 41"/>
    <w:basedOn w:val="1ff"/>
    <w:next w:val="1ff"/>
    <w:rsid w:val="002368CA"/>
    <w:pPr>
      <w:keepNext/>
      <w:widowControl/>
      <w:spacing w:before="0" w:after="0"/>
    </w:pPr>
    <w:rPr>
      <w:rFonts w:eastAsia="Calibri"/>
    </w:rPr>
  </w:style>
  <w:style w:type="paragraph" w:customStyle="1" w:styleId="1fff7">
    <w:name w:val="Знак Знак Знак Знак Знак Знак Знак Знак Знак Знак Знак Знак Знак1"/>
    <w:basedOn w:val="a3"/>
    <w:rsid w:val="002368CA"/>
    <w:pPr>
      <w:spacing w:after="160" w:line="240" w:lineRule="exact"/>
    </w:pPr>
    <w:rPr>
      <w:rFonts w:ascii="Verdana" w:eastAsia="Calibri" w:hAnsi="Verdana"/>
      <w:lang w:val="en-US" w:eastAsia="en-US"/>
    </w:rPr>
  </w:style>
  <w:style w:type="paragraph" w:customStyle="1" w:styleId="affffff5">
    <w:name w:val="Мой стиль"/>
    <w:basedOn w:val="a3"/>
    <w:rsid w:val="002368CA"/>
    <w:pPr>
      <w:ind w:left="284" w:right="567"/>
      <w:jc w:val="center"/>
    </w:pPr>
    <w:rPr>
      <w:rFonts w:ascii="Calibri" w:hAnsi="Calibri" w:cs="Calibri"/>
      <w:b/>
      <w:bCs/>
      <w:sz w:val="28"/>
      <w:szCs w:val="28"/>
    </w:rPr>
  </w:style>
  <w:style w:type="paragraph" w:customStyle="1" w:styleId="base">
    <w:name w:val="base"/>
    <w:basedOn w:val="a3"/>
    <w:rsid w:val="002368CA"/>
    <w:pPr>
      <w:spacing w:before="100" w:beforeAutospacing="1" w:after="100" w:afterAutospacing="1"/>
    </w:pPr>
  </w:style>
  <w:style w:type="character" w:customStyle="1" w:styleId="3f0">
    <w:name w:val="Знак Знак3"/>
    <w:aliases w:val="Заголовок 1 Знак Знак Знак4,Знак Заголовок 1 Знак Знак2,heading 1 Знак1,Знак Знак510"/>
    <w:locked/>
    <w:rsid w:val="002368CA"/>
    <w:rPr>
      <w:b/>
      <w:caps/>
      <w:sz w:val="24"/>
      <w:szCs w:val="24"/>
      <w:lang w:val="ru-RU" w:eastAsia="ru-RU" w:bidi="ar-SA"/>
    </w:rPr>
  </w:style>
  <w:style w:type="character" w:customStyle="1" w:styleId="57">
    <w:name w:val="Знак5 Знак"/>
    <w:aliases w:val="Знак5 Знак Знак,Знак5 Знак1,Знак5 Знак2,Знак5 Знак Знак2, Знак5 Знак1, Знак5 Знак2,Знак5 Знак14,Знак5 Знак15,Знак5 Знак21"/>
    <w:locked/>
    <w:rsid w:val="002368CA"/>
    <w:rPr>
      <w:sz w:val="16"/>
      <w:szCs w:val="16"/>
      <w:lang w:bidi="ar-SA"/>
    </w:rPr>
  </w:style>
  <w:style w:type="character" w:customStyle="1" w:styleId="1fff8">
    <w:name w:val="Знак1 Знак Знак"/>
    <w:rsid w:val="002368CA"/>
    <w:rPr>
      <w:sz w:val="24"/>
      <w:szCs w:val="24"/>
      <w:lang w:val="ru-RU" w:eastAsia="ru-RU" w:bidi="ar-SA"/>
    </w:rPr>
  </w:style>
  <w:style w:type="character" w:customStyle="1" w:styleId="1fff9">
    <w:name w:val="Знак Знак Знак1"/>
    <w:locked/>
    <w:rsid w:val="002368CA"/>
    <w:rPr>
      <w:b/>
      <w:caps/>
      <w:sz w:val="24"/>
      <w:szCs w:val="24"/>
      <w:lang w:val="ru-RU" w:eastAsia="ru-RU" w:bidi="ar-SA"/>
    </w:rPr>
  </w:style>
  <w:style w:type="character" w:customStyle="1" w:styleId="sem">
    <w:name w:val="sem"/>
    <w:rsid w:val="002368CA"/>
  </w:style>
  <w:style w:type="paragraph" w:customStyle="1" w:styleId="1">
    <w:name w:val="1"/>
    <w:basedOn w:val="a3"/>
    <w:rsid w:val="002368CA"/>
    <w:pPr>
      <w:numPr>
        <w:numId w:val="10"/>
      </w:numPr>
      <w:tabs>
        <w:tab w:val="clear" w:pos="643"/>
      </w:tabs>
      <w:spacing w:after="160" w:line="240" w:lineRule="exact"/>
      <w:ind w:left="0" w:firstLine="0"/>
    </w:pPr>
    <w:rPr>
      <w:rFonts w:ascii="Verdana" w:hAnsi="Verdana"/>
      <w:lang w:val="en-US" w:eastAsia="en-US"/>
    </w:rPr>
  </w:style>
  <w:style w:type="paragraph" w:customStyle="1" w:styleId="2121">
    <w:name w:val="Стиль Заголовок 2 + 12 пт"/>
    <w:basedOn w:val="21"/>
    <w:rsid w:val="002368CA"/>
    <w:rPr>
      <w:rFonts w:ascii="Times New Roman" w:hAnsi="Times New Roman"/>
      <w:i w:val="0"/>
      <w:iCs w:val="0"/>
      <w:sz w:val="24"/>
      <w:lang w:eastAsia="ru-RU"/>
    </w:rPr>
  </w:style>
  <w:style w:type="paragraph" w:customStyle="1" w:styleId="main">
    <w:name w:val="main"/>
    <w:basedOn w:val="a3"/>
    <w:rsid w:val="002368CA"/>
    <w:pPr>
      <w:ind w:firstLine="400"/>
      <w:jc w:val="both"/>
      <w:textAlignment w:val="center"/>
    </w:pPr>
    <w:rPr>
      <w:sz w:val="27"/>
      <w:szCs w:val="27"/>
    </w:rPr>
  </w:style>
  <w:style w:type="character" w:customStyle="1" w:styleId="affffff6">
    <w:name w:val="кадр"/>
    <w:rsid w:val="002368CA"/>
  </w:style>
  <w:style w:type="character" w:customStyle="1" w:styleId="-">
    <w:name w:val="опред-е"/>
    <w:rsid w:val="002368CA"/>
  </w:style>
  <w:style w:type="paragraph" w:customStyle="1" w:styleId="218">
    <w:name w:val="Основной текст с отступом 21"/>
    <w:basedOn w:val="a3"/>
    <w:rsid w:val="002368CA"/>
    <w:pPr>
      <w:keepNext/>
      <w:ind w:right="-2" w:firstLine="709"/>
      <w:jc w:val="both"/>
    </w:pPr>
    <w:rPr>
      <w:sz w:val="28"/>
      <w:szCs w:val="20"/>
    </w:rPr>
  </w:style>
  <w:style w:type="character" w:customStyle="1" w:styleId="searchmatch">
    <w:name w:val="searchmatch"/>
    <w:rsid w:val="002368CA"/>
  </w:style>
  <w:style w:type="character" w:customStyle="1" w:styleId="FontStyle160">
    <w:name w:val="Font Style16"/>
    <w:rsid w:val="002368CA"/>
    <w:rPr>
      <w:rFonts w:ascii="Times New Roman" w:hAnsi="Times New Roman" w:cs="Times New Roman"/>
      <w:sz w:val="26"/>
      <w:szCs w:val="26"/>
    </w:rPr>
  </w:style>
  <w:style w:type="paragraph" w:customStyle="1" w:styleId="1KGK9">
    <w:name w:val="1KG=K9"/>
    <w:rsid w:val="002368CA"/>
    <w:pPr>
      <w:overflowPunct w:val="0"/>
      <w:autoSpaceDE w:val="0"/>
      <w:autoSpaceDN w:val="0"/>
      <w:adjustRightInd w:val="0"/>
      <w:spacing w:after="0" w:line="240" w:lineRule="auto"/>
      <w:textAlignment w:val="baseline"/>
    </w:pPr>
    <w:rPr>
      <w:rFonts w:ascii="MS Sans Serif" w:eastAsia="Times New Roman" w:hAnsi="MS Sans Serif" w:cs="Times New Roman"/>
      <w:sz w:val="24"/>
      <w:szCs w:val="20"/>
      <w:lang w:eastAsia="ru-RU"/>
    </w:rPr>
  </w:style>
  <w:style w:type="character" w:customStyle="1" w:styleId="FontStyle53">
    <w:name w:val="Font Style53"/>
    <w:rsid w:val="002368CA"/>
    <w:rPr>
      <w:rFonts w:ascii="Times New Roman" w:hAnsi="Times New Roman" w:cs="Times New Roman"/>
      <w:i/>
      <w:iCs/>
      <w:sz w:val="24"/>
      <w:szCs w:val="24"/>
    </w:rPr>
  </w:style>
  <w:style w:type="character" w:customStyle="1" w:styleId="1fffa">
    <w:name w:val="Основной шрифт абзаца1"/>
    <w:rsid w:val="002368CA"/>
  </w:style>
  <w:style w:type="character" w:customStyle="1" w:styleId="affffff7">
    <w:name w:val="Символ сноски"/>
    <w:rsid w:val="002368CA"/>
  </w:style>
  <w:style w:type="character" w:customStyle="1" w:styleId="mnemo">
    <w:name w:val="mnemo"/>
    <w:rsid w:val="002368CA"/>
  </w:style>
  <w:style w:type="character" w:customStyle="1" w:styleId="texhtml">
    <w:name w:val="texhtml"/>
    <w:rsid w:val="002368CA"/>
  </w:style>
  <w:style w:type="paragraph" w:customStyle="1" w:styleId="1fffb">
    <w:name w:val="Название1"/>
    <w:basedOn w:val="a3"/>
    <w:rsid w:val="002368CA"/>
    <w:pPr>
      <w:suppressLineNumbers/>
      <w:suppressAutoHyphens/>
      <w:spacing w:before="120" w:after="120"/>
    </w:pPr>
    <w:rPr>
      <w:rFonts w:cs="Mangal"/>
      <w:i/>
      <w:iCs/>
      <w:lang w:eastAsia="ar-SA"/>
    </w:rPr>
  </w:style>
  <w:style w:type="paragraph" w:customStyle="1" w:styleId="1fffc">
    <w:name w:val="Указатель1"/>
    <w:basedOn w:val="a3"/>
    <w:rsid w:val="002368CA"/>
    <w:pPr>
      <w:suppressLineNumbers/>
      <w:suppressAutoHyphens/>
    </w:pPr>
    <w:rPr>
      <w:rFonts w:cs="Mangal"/>
      <w:lang w:eastAsia="ar-SA"/>
    </w:rPr>
  </w:style>
  <w:style w:type="character" w:customStyle="1" w:styleId="butback">
    <w:name w:val="butback"/>
    <w:rsid w:val="002368CA"/>
  </w:style>
  <w:style w:type="paragraph" w:customStyle="1" w:styleId="Style26">
    <w:name w:val="Style26"/>
    <w:basedOn w:val="a3"/>
    <w:rsid w:val="002368CA"/>
    <w:pPr>
      <w:widowControl w:val="0"/>
      <w:autoSpaceDE w:val="0"/>
      <w:autoSpaceDN w:val="0"/>
      <w:adjustRightInd w:val="0"/>
      <w:spacing w:line="485" w:lineRule="exact"/>
      <w:ind w:firstLine="902"/>
      <w:jc w:val="both"/>
    </w:pPr>
  </w:style>
  <w:style w:type="paragraph" w:customStyle="1" w:styleId="Style7">
    <w:name w:val="Style7"/>
    <w:basedOn w:val="a3"/>
    <w:rsid w:val="002368CA"/>
    <w:pPr>
      <w:widowControl w:val="0"/>
      <w:autoSpaceDE w:val="0"/>
      <w:autoSpaceDN w:val="0"/>
      <w:adjustRightInd w:val="0"/>
    </w:pPr>
  </w:style>
  <w:style w:type="paragraph" w:customStyle="1" w:styleId="Style32">
    <w:name w:val="Style32"/>
    <w:basedOn w:val="a3"/>
    <w:rsid w:val="002368CA"/>
    <w:pPr>
      <w:widowControl w:val="0"/>
      <w:autoSpaceDE w:val="0"/>
      <w:autoSpaceDN w:val="0"/>
      <w:adjustRightInd w:val="0"/>
    </w:pPr>
  </w:style>
  <w:style w:type="paragraph" w:customStyle="1" w:styleId="Style34">
    <w:name w:val="Style34"/>
    <w:basedOn w:val="a3"/>
    <w:rsid w:val="002368CA"/>
    <w:pPr>
      <w:widowControl w:val="0"/>
      <w:autoSpaceDE w:val="0"/>
      <w:autoSpaceDN w:val="0"/>
      <w:adjustRightInd w:val="0"/>
      <w:spacing w:line="485" w:lineRule="exact"/>
      <w:ind w:firstLine="691"/>
    </w:pPr>
  </w:style>
  <w:style w:type="paragraph" w:customStyle="1" w:styleId="Style4">
    <w:name w:val="Style4"/>
    <w:basedOn w:val="a3"/>
    <w:rsid w:val="002368CA"/>
    <w:pPr>
      <w:widowControl w:val="0"/>
      <w:autoSpaceDE w:val="0"/>
      <w:autoSpaceDN w:val="0"/>
      <w:adjustRightInd w:val="0"/>
      <w:spacing w:line="499" w:lineRule="exact"/>
      <w:ind w:firstLine="667"/>
      <w:jc w:val="both"/>
    </w:pPr>
  </w:style>
  <w:style w:type="paragraph" w:customStyle="1" w:styleId="Style40">
    <w:name w:val="Style40"/>
    <w:basedOn w:val="a3"/>
    <w:rsid w:val="002368CA"/>
    <w:pPr>
      <w:widowControl w:val="0"/>
      <w:autoSpaceDE w:val="0"/>
      <w:autoSpaceDN w:val="0"/>
      <w:adjustRightInd w:val="0"/>
      <w:spacing w:line="480" w:lineRule="exact"/>
      <w:ind w:firstLine="773"/>
    </w:pPr>
  </w:style>
  <w:style w:type="paragraph" w:customStyle="1" w:styleId="144">
    <w:name w:val="Знак Знак Знак Знак Знак Знак Знак14"/>
    <w:basedOn w:val="a3"/>
    <w:rsid w:val="002368CA"/>
    <w:pPr>
      <w:tabs>
        <w:tab w:val="left" w:pos="643"/>
      </w:tabs>
      <w:spacing w:after="160" w:line="240" w:lineRule="exact"/>
    </w:pPr>
    <w:rPr>
      <w:rFonts w:ascii="Verdana" w:hAnsi="Verdana" w:cs="Verdana"/>
      <w:sz w:val="20"/>
      <w:szCs w:val="20"/>
      <w:lang w:val="en-US" w:eastAsia="en-US"/>
    </w:rPr>
  </w:style>
  <w:style w:type="paragraph" w:customStyle="1" w:styleId="1fffd">
    <w:name w:val="Заголовок 1ъ"/>
    <w:basedOn w:val="1fe"/>
    <w:rsid w:val="002368CA"/>
    <w:pPr>
      <w:spacing w:before="0" w:after="0" w:line="240" w:lineRule="auto"/>
      <w:ind w:firstLine="709"/>
      <w:jc w:val="left"/>
    </w:pPr>
    <w:rPr>
      <w:rFonts w:ascii="Times New Roman" w:hAnsi="Times New Roman" w:cs="Times New Roman"/>
      <w:sz w:val="24"/>
      <w:szCs w:val="24"/>
    </w:rPr>
  </w:style>
  <w:style w:type="paragraph" w:customStyle="1" w:styleId="Style25">
    <w:name w:val="Style25"/>
    <w:basedOn w:val="a3"/>
    <w:rsid w:val="002368CA"/>
    <w:pPr>
      <w:widowControl w:val="0"/>
      <w:autoSpaceDE w:val="0"/>
      <w:autoSpaceDN w:val="0"/>
      <w:adjustRightInd w:val="0"/>
      <w:spacing w:line="446" w:lineRule="exact"/>
    </w:pPr>
  </w:style>
  <w:style w:type="paragraph" w:customStyle="1" w:styleId="Style20">
    <w:name w:val="Style20"/>
    <w:basedOn w:val="a3"/>
    <w:rsid w:val="002368CA"/>
    <w:pPr>
      <w:widowControl w:val="0"/>
      <w:autoSpaceDE w:val="0"/>
      <w:autoSpaceDN w:val="0"/>
      <w:adjustRightInd w:val="0"/>
      <w:spacing w:line="485" w:lineRule="exact"/>
      <w:ind w:firstLine="854"/>
      <w:jc w:val="both"/>
    </w:pPr>
  </w:style>
  <w:style w:type="paragraph" w:customStyle="1" w:styleId="Style13">
    <w:name w:val="Style13"/>
    <w:basedOn w:val="a3"/>
    <w:rsid w:val="002368CA"/>
    <w:pPr>
      <w:widowControl w:val="0"/>
      <w:autoSpaceDE w:val="0"/>
      <w:autoSpaceDN w:val="0"/>
      <w:adjustRightInd w:val="0"/>
      <w:spacing w:line="486" w:lineRule="exact"/>
      <w:ind w:firstLine="710"/>
      <w:jc w:val="both"/>
    </w:pPr>
  </w:style>
  <w:style w:type="paragraph" w:customStyle="1" w:styleId="urllink">
    <w:name w:val="urllink"/>
    <w:basedOn w:val="a3"/>
    <w:rsid w:val="002368CA"/>
    <w:pPr>
      <w:spacing w:before="100" w:beforeAutospacing="1" w:after="100" w:afterAutospacing="1"/>
    </w:pPr>
  </w:style>
  <w:style w:type="paragraph" w:customStyle="1" w:styleId="131">
    <w:name w:val="Стиль Стиль по ширине Междустр.интервал:  множитель 13 ин + полужир...1"/>
    <w:basedOn w:val="a3"/>
    <w:rsid w:val="002368CA"/>
    <w:pPr>
      <w:numPr>
        <w:numId w:val="11"/>
      </w:numPr>
      <w:tabs>
        <w:tab w:val="clear" w:pos="1361"/>
        <w:tab w:val="left" w:pos="680"/>
      </w:tabs>
      <w:spacing w:line="312" w:lineRule="auto"/>
      <w:ind w:left="680" w:hanging="226"/>
    </w:pPr>
    <w:rPr>
      <w:bCs/>
      <w:i/>
      <w:szCs w:val="20"/>
    </w:rPr>
  </w:style>
  <w:style w:type="paragraph" w:customStyle="1" w:styleId="1fffe">
    <w:name w:val="Нумерация 1"/>
    <w:basedOn w:val="a3"/>
    <w:next w:val="a2"/>
    <w:rsid w:val="002368CA"/>
    <w:pPr>
      <w:tabs>
        <w:tab w:val="left" w:pos="454"/>
      </w:tabs>
      <w:ind w:left="454" w:hanging="454"/>
      <w:jc w:val="both"/>
    </w:pPr>
    <w:rPr>
      <w:b/>
    </w:rPr>
  </w:style>
  <w:style w:type="paragraph" w:customStyle="1" w:styleId="10pt">
    <w:name w:val="Стиль Основной текст с отступом + 10 pt по ширине"/>
    <w:basedOn w:val="aff9"/>
    <w:rsid w:val="002368CA"/>
    <w:pPr>
      <w:spacing w:after="0"/>
      <w:ind w:left="0" w:firstLine="454"/>
      <w:jc w:val="both"/>
    </w:pPr>
    <w:rPr>
      <w:sz w:val="20"/>
      <w:szCs w:val="20"/>
    </w:rPr>
  </w:style>
  <w:style w:type="paragraph" w:customStyle="1" w:styleId="ConsPlusDocList">
    <w:name w:val="ConsPlusDocList"/>
    <w:rsid w:val="002368CA"/>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ft459">
    <w:name w:val="ft459"/>
    <w:rsid w:val="002368CA"/>
  </w:style>
  <w:style w:type="paragraph" w:customStyle="1" w:styleId="affffff8">
    <w:name w:val="Стиль"/>
    <w:link w:val="3f1"/>
    <w:rsid w:val="002368CA"/>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3f1">
    <w:name w:val="Заголовок Знак3"/>
    <w:link w:val="affffff8"/>
    <w:locked/>
    <w:rsid w:val="002368CA"/>
    <w:rPr>
      <w:rFonts w:ascii="Times New Roman" w:eastAsia="Times New Roman" w:hAnsi="Times New Roman" w:cs="Times New Roman"/>
      <w:sz w:val="24"/>
      <w:szCs w:val="24"/>
      <w:lang w:eastAsia="ru-RU"/>
    </w:rPr>
  </w:style>
  <w:style w:type="paragraph" w:customStyle="1" w:styleId="affffff9">
    <w:name w:val="Литература"/>
    <w:basedOn w:val="a3"/>
    <w:rsid w:val="002368CA"/>
    <w:pPr>
      <w:keepNext/>
      <w:jc w:val="center"/>
    </w:pPr>
    <w:rPr>
      <w:b/>
    </w:rPr>
  </w:style>
  <w:style w:type="paragraph" w:customStyle="1" w:styleId="affffffa">
    <w:name w:val="Знак Знак Знак Знак Знак Знак Знак"/>
    <w:basedOn w:val="a3"/>
    <w:rsid w:val="002368CA"/>
    <w:pPr>
      <w:spacing w:after="160" w:line="240" w:lineRule="exact"/>
    </w:pPr>
    <w:rPr>
      <w:rFonts w:ascii="Verdana" w:hAnsi="Verdana"/>
      <w:sz w:val="20"/>
      <w:szCs w:val="20"/>
      <w:lang w:val="en-US" w:eastAsia="en-US"/>
    </w:rPr>
  </w:style>
  <w:style w:type="character" w:customStyle="1" w:styleId="highlighthighlightactive">
    <w:name w:val="highlight highlight_active"/>
    <w:rsid w:val="002368CA"/>
  </w:style>
  <w:style w:type="paragraph" w:customStyle="1" w:styleId="osntext">
    <w:name w:val="osn_text"/>
    <w:basedOn w:val="a3"/>
    <w:rsid w:val="002368CA"/>
    <w:pPr>
      <w:widowControl w:val="0"/>
      <w:ind w:firstLine="567"/>
      <w:jc w:val="both"/>
    </w:pPr>
    <w:rPr>
      <w:sz w:val="20"/>
      <w:szCs w:val="20"/>
    </w:rPr>
  </w:style>
  <w:style w:type="paragraph" w:customStyle="1" w:styleId="copyrights">
    <w:name w:val="copyrights"/>
    <w:basedOn w:val="a3"/>
    <w:rsid w:val="002368CA"/>
    <w:pPr>
      <w:spacing w:before="100" w:beforeAutospacing="1" w:after="100" w:afterAutospacing="1"/>
    </w:pPr>
    <w:rPr>
      <w:rFonts w:ascii="Tahoma" w:hAnsi="Tahoma" w:cs="Tahoma"/>
      <w:color w:val="AFAFAF"/>
      <w:sz w:val="15"/>
      <w:szCs w:val="15"/>
    </w:rPr>
  </w:style>
  <w:style w:type="paragraph" w:customStyle="1" w:styleId="Style27">
    <w:name w:val="Style27"/>
    <w:basedOn w:val="a3"/>
    <w:rsid w:val="002368CA"/>
    <w:pPr>
      <w:widowControl w:val="0"/>
      <w:autoSpaceDE w:val="0"/>
      <w:autoSpaceDN w:val="0"/>
      <w:adjustRightInd w:val="0"/>
    </w:pPr>
  </w:style>
  <w:style w:type="paragraph" w:customStyle="1" w:styleId="Style30">
    <w:name w:val="Style30"/>
    <w:basedOn w:val="a3"/>
    <w:rsid w:val="002368CA"/>
    <w:pPr>
      <w:widowControl w:val="0"/>
      <w:autoSpaceDE w:val="0"/>
      <w:autoSpaceDN w:val="0"/>
      <w:adjustRightInd w:val="0"/>
    </w:pPr>
  </w:style>
  <w:style w:type="paragraph" w:customStyle="1" w:styleId="20630">
    <w:name w:val="Стиль Заголовок 2 + Слева:  063 см Первая строка:  0 см"/>
    <w:basedOn w:val="21"/>
    <w:next w:val="11"/>
    <w:rsid w:val="002368CA"/>
    <w:pPr>
      <w:numPr>
        <w:ilvl w:val="1"/>
      </w:numPr>
      <w:tabs>
        <w:tab w:val="left" w:pos="792"/>
      </w:tabs>
    </w:pPr>
    <w:rPr>
      <w:rFonts w:cs="Times New Roman"/>
      <w:i w:val="0"/>
      <w:iCs w:val="0"/>
      <w:kern w:val="32"/>
      <w:sz w:val="32"/>
      <w:szCs w:val="20"/>
      <w:lang w:eastAsia="ru-RU"/>
    </w:rPr>
  </w:style>
  <w:style w:type="paragraph" w:customStyle="1" w:styleId="2TimesNewRoman1200">
    <w:name w:val="Стиль Заголовок 2 + Times New Roman 12 пт Слева:  0 см Первая ст..."/>
    <w:basedOn w:val="21"/>
    <w:rsid w:val="002368CA"/>
    <w:pPr>
      <w:numPr>
        <w:ilvl w:val="1"/>
      </w:numPr>
      <w:tabs>
        <w:tab w:val="left" w:pos="792"/>
      </w:tabs>
      <w:ind w:left="792" w:hanging="432"/>
    </w:pPr>
    <w:rPr>
      <w:rFonts w:ascii="Times New Roman" w:hAnsi="Times New Roman" w:cs="Times New Roman"/>
      <w:i w:val="0"/>
      <w:iCs w:val="0"/>
      <w:kern w:val="32"/>
      <w:sz w:val="24"/>
      <w:szCs w:val="20"/>
      <w:lang w:eastAsia="ru-RU"/>
    </w:rPr>
  </w:style>
  <w:style w:type="paragraph" w:customStyle="1" w:styleId="21210">
    <w:name w:val="Стиль Заголовок 2 + 12 пт1"/>
    <w:basedOn w:val="21"/>
    <w:rsid w:val="002368CA"/>
    <w:pPr>
      <w:numPr>
        <w:ilvl w:val="1"/>
      </w:numPr>
      <w:tabs>
        <w:tab w:val="left" w:pos="792"/>
      </w:tabs>
    </w:pPr>
    <w:rPr>
      <w:i w:val="0"/>
      <w:iCs w:val="0"/>
      <w:kern w:val="32"/>
      <w:sz w:val="24"/>
      <w:szCs w:val="32"/>
      <w:lang w:eastAsia="ru-RU"/>
    </w:rPr>
  </w:style>
  <w:style w:type="character" w:styleId="affffffb">
    <w:name w:val="Subtle Emphasis"/>
    <w:qFormat/>
    <w:rsid w:val="002368CA"/>
    <w:rPr>
      <w:i/>
      <w:iCs/>
      <w:color w:val="808080"/>
    </w:rPr>
  </w:style>
  <w:style w:type="character" w:styleId="affffffc">
    <w:name w:val="Placeholder Text"/>
    <w:semiHidden/>
    <w:rsid w:val="002368CA"/>
    <w:rPr>
      <w:color w:val="808080"/>
    </w:rPr>
  </w:style>
  <w:style w:type="character" w:customStyle="1" w:styleId="textcopy">
    <w:name w:val="textcopy"/>
    <w:rsid w:val="002368CA"/>
  </w:style>
  <w:style w:type="character" w:customStyle="1" w:styleId="affffffd">
    <w:name w:val="Выделенный"/>
    <w:rsid w:val="002368CA"/>
    <w:rPr>
      <w:b/>
      <w:lang w:val="ru-RU" w:eastAsia="ru-RU"/>
    </w:rPr>
  </w:style>
  <w:style w:type="character" w:customStyle="1" w:styleId="ft224">
    <w:name w:val="ft224"/>
    <w:rsid w:val="002368CA"/>
  </w:style>
  <w:style w:type="paragraph" w:customStyle="1" w:styleId="1ffff">
    <w:name w:val="стиль1"/>
    <w:basedOn w:val="a3"/>
    <w:rsid w:val="002368CA"/>
    <w:pPr>
      <w:spacing w:before="100" w:beforeAutospacing="1" w:after="100" w:afterAutospacing="1"/>
    </w:pPr>
  </w:style>
  <w:style w:type="character" w:customStyle="1" w:styleId="PlainTextChar">
    <w:name w:val="Plain Text Char"/>
    <w:aliases w:val="Heading 12 Char,Знак8 Char"/>
    <w:semiHidden/>
    <w:locked/>
    <w:rsid w:val="002368CA"/>
    <w:rPr>
      <w:rFonts w:ascii="Courier New" w:hAnsi="Courier New"/>
      <w:lang w:val="ru-RU" w:eastAsia="ru-RU" w:bidi="ar-SA"/>
    </w:rPr>
  </w:style>
  <w:style w:type="paragraph" w:customStyle="1" w:styleId="Times">
    <w:name w:val="Times"/>
    <w:basedOn w:val="TableParagraph"/>
    <w:rsid w:val="002368CA"/>
    <w:pPr>
      <w:kinsoku w:val="0"/>
      <w:overflowPunct w:val="0"/>
      <w:autoSpaceDE w:val="0"/>
      <w:autoSpaceDN w:val="0"/>
      <w:adjustRightInd w:val="0"/>
      <w:spacing w:before="15"/>
      <w:ind w:left="19" w:right="373"/>
    </w:pPr>
    <w:rPr>
      <w:rFonts w:ascii="Times New Roman" w:hAnsi="Times New Roman"/>
      <w:sz w:val="24"/>
      <w:szCs w:val="24"/>
      <w:lang w:val="ru-RU" w:eastAsia="ru-RU"/>
    </w:rPr>
  </w:style>
  <w:style w:type="character" w:customStyle="1" w:styleId="searchhit">
    <w:name w:val="search_hit"/>
    <w:rsid w:val="002368CA"/>
  </w:style>
  <w:style w:type="paragraph" w:customStyle="1" w:styleId="2f9">
    <w:name w:val="Основной текст2"/>
    <w:basedOn w:val="a3"/>
    <w:rsid w:val="002368CA"/>
    <w:pPr>
      <w:widowControl w:val="0"/>
      <w:shd w:val="clear" w:color="auto" w:fill="FFFFFF"/>
      <w:spacing w:before="120" w:line="278" w:lineRule="exact"/>
      <w:ind w:hanging="360"/>
    </w:pPr>
    <w:rPr>
      <w:sz w:val="23"/>
      <w:szCs w:val="23"/>
      <w:shd w:val="clear" w:color="auto" w:fill="FFFFFF"/>
    </w:rPr>
  </w:style>
  <w:style w:type="character" w:customStyle="1" w:styleId="butback1">
    <w:name w:val="butback1"/>
    <w:rsid w:val="002368CA"/>
    <w:rPr>
      <w:rFonts w:cs="Times New Roman"/>
      <w:color w:val="666666"/>
    </w:rPr>
  </w:style>
  <w:style w:type="paragraph" w:customStyle="1" w:styleId="12pt025">
    <w:name w:val="Стиль 12 pt полужирный Черный уплотненный на  025 пт"/>
    <w:basedOn w:val="11"/>
    <w:rsid w:val="002368CA"/>
    <w:pPr>
      <w:keepNext/>
      <w:widowControl w:val="0"/>
      <w:numPr>
        <w:numId w:val="12"/>
      </w:numPr>
      <w:shd w:val="clear" w:color="auto" w:fill="FFFFFF"/>
      <w:tabs>
        <w:tab w:val="clear" w:pos="1076"/>
        <w:tab w:val="left" w:pos="360"/>
      </w:tabs>
      <w:autoSpaceDE w:val="0"/>
      <w:autoSpaceDN w:val="0"/>
      <w:adjustRightInd w:val="0"/>
      <w:spacing w:before="340" w:after="240"/>
      <w:ind w:left="0" w:firstLine="454"/>
      <w:jc w:val="center"/>
    </w:pPr>
    <w:rPr>
      <w:rFonts w:cs="Arial"/>
      <w:caps w:val="0"/>
      <w:color w:val="000000"/>
      <w:spacing w:val="-5"/>
      <w:kern w:val="32"/>
      <w:sz w:val="26"/>
    </w:rPr>
  </w:style>
  <w:style w:type="paragraph" w:customStyle="1" w:styleId="a0">
    <w:name w:val="заголовок"/>
    <w:basedOn w:val="a3"/>
    <w:rsid w:val="002368CA"/>
    <w:pPr>
      <w:numPr>
        <w:numId w:val="13"/>
      </w:numPr>
      <w:tabs>
        <w:tab w:val="left" w:pos="0"/>
      </w:tabs>
      <w:jc w:val="both"/>
    </w:pPr>
    <w:rPr>
      <w:b/>
    </w:rPr>
  </w:style>
  <w:style w:type="character" w:customStyle="1" w:styleId="FontStyle111">
    <w:name w:val="Font Style111"/>
    <w:rsid w:val="002368CA"/>
    <w:rPr>
      <w:rFonts w:ascii="Century Schoolbook" w:hAnsi="Century Schoolbook" w:cs="Century Schoolbook" w:hint="default"/>
      <w:sz w:val="18"/>
      <w:szCs w:val="18"/>
    </w:rPr>
  </w:style>
  <w:style w:type="character" w:customStyle="1" w:styleId="FontStyle136">
    <w:name w:val="Font Style136"/>
    <w:rsid w:val="002368CA"/>
    <w:rPr>
      <w:rFonts w:ascii="Century Schoolbook" w:hAnsi="Century Schoolbook" w:cs="Century Schoolbook"/>
      <w:b/>
      <w:bCs/>
      <w:sz w:val="18"/>
      <w:szCs w:val="18"/>
    </w:rPr>
  </w:style>
  <w:style w:type="paragraph" w:customStyle="1" w:styleId="Style67">
    <w:name w:val="Style67"/>
    <w:basedOn w:val="a3"/>
    <w:rsid w:val="002368CA"/>
    <w:pPr>
      <w:widowControl w:val="0"/>
      <w:autoSpaceDE w:val="0"/>
      <w:autoSpaceDN w:val="0"/>
      <w:adjustRightInd w:val="0"/>
    </w:pPr>
    <w:rPr>
      <w:rFonts w:ascii="Arial Black" w:hAnsi="Arial Black"/>
    </w:rPr>
  </w:style>
  <w:style w:type="character" w:customStyle="1" w:styleId="r">
    <w:name w:val="r"/>
    <w:rsid w:val="002368CA"/>
  </w:style>
  <w:style w:type="character" w:customStyle="1" w:styleId="rl">
    <w:name w:val="rl"/>
    <w:rsid w:val="002368CA"/>
  </w:style>
  <w:style w:type="character" w:customStyle="1" w:styleId="ep">
    <w:name w:val="ep"/>
    <w:rsid w:val="002368CA"/>
  </w:style>
  <w:style w:type="character" w:customStyle="1" w:styleId="f">
    <w:name w:val="f"/>
    <w:rsid w:val="002368CA"/>
  </w:style>
  <w:style w:type="paragraph" w:customStyle="1" w:styleId="affffffe">
    <w:name w:val="Диссер"/>
    <w:basedOn w:val="a3"/>
    <w:rsid w:val="002368CA"/>
    <w:pPr>
      <w:widowControl w:val="0"/>
      <w:autoSpaceDE w:val="0"/>
      <w:autoSpaceDN w:val="0"/>
      <w:adjustRightInd w:val="0"/>
      <w:spacing w:line="360" w:lineRule="auto"/>
      <w:ind w:firstLine="709"/>
      <w:jc w:val="both"/>
    </w:pPr>
    <w:rPr>
      <w:rFonts w:cs="Arial"/>
      <w:sz w:val="28"/>
      <w:szCs w:val="28"/>
    </w:rPr>
  </w:style>
  <w:style w:type="character" w:customStyle="1" w:styleId="2fa">
    <w:name w:val="Основной текст Знак2"/>
    <w:locked/>
    <w:rsid w:val="002368CA"/>
    <w:rPr>
      <w:sz w:val="24"/>
      <w:szCs w:val="24"/>
      <w:lang w:val="ru-RU" w:eastAsia="ru-RU" w:bidi="ar-SA"/>
    </w:rPr>
  </w:style>
  <w:style w:type="character" w:customStyle="1" w:styleId="430">
    <w:name w:val="Знак Знак43"/>
    <w:locked/>
    <w:rsid w:val="002368CA"/>
    <w:rPr>
      <w:color w:val="000000"/>
      <w:sz w:val="28"/>
      <w:szCs w:val="24"/>
      <w:lang w:eastAsia="ru-RU"/>
    </w:rPr>
  </w:style>
  <w:style w:type="paragraph" w:customStyle="1" w:styleId="afffffff">
    <w:name w:val="Знак Знак Знак Знак Знак Знак Знак Знак Знак"/>
    <w:basedOn w:val="a3"/>
    <w:rsid w:val="002368CA"/>
    <w:pPr>
      <w:tabs>
        <w:tab w:val="left" w:pos="643"/>
      </w:tabs>
      <w:spacing w:after="160" w:line="240" w:lineRule="exact"/>
    </w:pPr>
    <w:rPr>
      <w:rFonts w:ascii="Verdana" w:hAnsi="Verdana" w:cs="Verdana"/>
      <w:sz w:val="20"/>
      <w:szCs w:val="20"/>
      <w:lang w:val="en-US" w:eastAsia="en-US"/>
    </w:rPr>
  </w:style>
  <w:style w:type="character" w:customStyle="1" w:styleId="ft10166">
    <w:name w:val="ft10166"/>
    <w:rsid w:val="002368CA"/>
  </w:style>
  <w:style w:type="character" w:customStyle="1" w:styleId="73">
    <w:name w:val="Знак7 Знак Знак Знак"/>
    <w:aliases w:val=" Знак7 Знак1 Знак,Основной текст с отступом Знак1 Знак Знак Знак,Основной текст с отступом Знак Знак Знак Знак Знак Знак"/>
    <w:rsid w:val="002368CA"/>
    <w:rPr>
      <w:sz w:val="24"/>
      <w:szCs w:val="24"/>
      <w:lang w:val="ru-RU" w:eastAsia="ru-RU" w:bidi="ar-SA"/>
    </w:rPr>
  </w:style>
  <w:style w:type="paragraph" w:customStyle="1" w:styleId="a1">
    <w:name w:val="мой"/>
    <w:basedOn w:val="a3"/>
    <w:rsid w:val="002368CA"/>
    <w:pPr>
      <w:numPr>
        <w:numId w:val="14"/>
      </w:numPr>
      <w:tabs>
        <w:tab w:val="clear" w:pos="540"/>
        <w:tab w:val="left" w:pos="360"/>
      </w:tabs>
      <w:spacing w:line="360" w:lineRule="auto"/>
      <w:ind w:left="360" w:right="397"/>
      <w:jc w:val="center"/>
    </w:pPr>
    <w:rPr>
      <w:sz w:val="23"/>
      <w:szCs w:val="23"/>
    </w:rPr>
  </w:style>
  <w:style w:type="paragraph" w:customStyle="1" w:styleId="317">
    <w:name w:val="Основной текст 31"/>
    <w:basedOn w:val="1a"/>
    <w:rsid w:val="002368CA"/>
    <w:pPr>
      <w:widowControl/>
      <w:ind w:firstLine="0"/>
      <w:jc w:val="left"/>
    </w:pPr>
    <w:rPr>
      <w:rFonts w:ascii="Times New Roman" w:hAnsi="Times New Roman"/>
      <w:snapToGrid/>
      <w:sz w:val="24"/>
    </w:rPr>
  </w:style>
  <w:style w:type="paragraph" w:customStyle="1" w:styleId="31">
    <w:name w:val="заголовок 3"/>
    <w:basedOn w:val="a3"/>
    <w:next w:val="a3"/>
    <w:rsid w:val="002368CA"/>
    <w:pPr>
      <w:keepNext/>
      <w:numPr>
        <w:numId w:val="15"/>
      </w:numPr>
      <w:tabs>
        <w:tab w:val="left" w:pos="284"/>
        <w:tab w:val="left" w:pos="360"/>
      </w:tabs>
      <w:autoSpaceDE w:val="0"/>
      <w:autoSpaceDN w:val="0"/>
      <w:jc w:val="both"/>
      <w:outlineLvl w:val="2"/>
    </w:pPr>
    <w:rPr>
      <w:rFonts w:ascii="Arial" w:hAnsi="Arial" w:cs="Arial"/>
      <w:sz w:val="20"/>
      <w:szCs w:val="20"/>
    </w:rPr>
  </w:style>
  <w:style w:type="character" w:customStyle="1" w:styleId="afffffff0">
    <w:name w:val="Основной шрифт"/>
    <w:rsid w:val="002368CA"/>
  </w:style>
  <w:style w:type="paragraph" w:customStyle="1" w:styleId="-0">
    <w:name w:val="абзац-Азар"/>
    <w:basedOn w:val="afe"/>
    <w:rsid w:val="002368CA"/>
    <w:pPr>
      <w:spacing w:line="288" w:lineRule="auto"/>
      <w:ind w:firstLine="567"/>
    </w:pPr>
    <w:rPr>
      <w:rFonts w:ascii="Times New Roman" w:eastAsia="Times New Roman" w:hAnsi="Times New Roman" w:cs="Times New Roman"/>
      <w:color w:val="auto"/>
      <w:sz w:val="24"/>
    </w:rPr>
  </w:style>
  <w:style w:type="paragraph" w:customStyle="1" w:styleId="abz1">
    <w:name w:val="abz1"/>
    <w:basedOn w:val="a3"/>
    <w:rsid w:val="002368CA"/>
    <w:pPr>
      <w:spacing w:line="200" w:lineRule="exact"/>
      <w:ind w:firstLine="454"/>
      <w:jc w:val="both"/>
    </w:pPr>
    <w:rPr>
      <w:sz w:val="20"/>
      <w:szCs w:val="20"/>
    </w:rPr>
  </w:style>
  <w:style w:type="character" w:customStyle="1" w:styleId="1ffff0">
    <w:name w:val="Подзаголовок Знак Знак1"/>
    <w:aliases w:val="Подзаголовок Знак1 Знак Знак,Подзаголовок Знак Знак Знак Знак, Знак1 Знак Знак Знак Знак, Знак1 Знак1 Знак Знак,Подзаголовок Знак1 Знак1,Подзаголовок Знак Знак Знак1, Знак1 Знак Знак Знак1, Знак1 Знак1 Знак Знак1"/>
    <w:rsid w:val="002368CA"/>
    <w:rPr>
      <w:rFonts w:ascii="Arial" w:hAnsi="Arial"/>
      <w:sz w:val="24"/>
      <w:szCs w:val="24"/>
      <w:lang w:bidi="ar-SA"/>
    </w:rPr>
  </w:style>
  <w:style w:type="paragraph" w:customStyle="1" w:styleId="1ffff1">
    <w:name w:val="Знак Знак Знак Знак Знак Знак1 Знак Знак Знак"/>
    <w:basedOn w:val="a3"/>
    <w:rsid w:val="002368CA"/>
    <w:pPr>
      <w:tabs>
        <w:tab w:val="left" w:pos="643"/>
      </w:tabs>
      <w:spacing w:after="160" w:line="240" w:lineRule="exact"/>
    </w:pPr>
    <w:rPr>
      <w:rFonts w:ascii="Verdana" w:hAnsi="Verdana" w:cs="Verdana"/>
      <w:sz w:val="20"/>
      <w:szCs w:val="20"/>
      <w:lang w:val="en-US" w:eastAsia="en-US"/>
    </w:rPr>
  </w:style>
  <w:style w:type="paragraph" w:customStyle="1" w:styleId="mbizcontent">
    <w:name w:val="mbizcontent"/>
    <w:basedOn w:val="a3"/>
    <w:rsid w:val="002368CA"/>
    <w:pPr>
      <w:spacing w:before="100" w:beforeAutospacing="1" w:after="100" w:afterAutospacing="1"/>
      <w:jc w:val="both"/>
    </w:pPr>
    <w:rPr>
      <w:rFonts w:ascii="Georgia" w:hAnsi="Georgia"/>
      <w:color w:val="555555"/>
    </w:rPr>
  </w:style>
  <w:style w:type="paragraph" w:customStyle="1" w:styleId="bodytxt">
    <w:name w:val="bodytxt"/>
    <w:basedOn w:val="a3"/>
    <w:rsid w:val="002368CA"/>
    <w:pPr>
      <w:spacing w:before="100" w:beforeAutospacing="1" w:after="100" w:afterAutospacing="1"/>
    </w:pPr>
    <w:rPr>
      <w:rFonts w:ascii="Tahoma" w:hAnsi="Tahoma" w:cs="Tahoma"/>
      <w:color w:val="111111"/>
      <w:sz w:val="33"/>
      <w:szCs w:val="33"/>
    </w:rPr>
  </w:style>
  <w:style w:type="character" w:customStyle="1" w:styleId="afffffff1">
    <w:name w:val="выделение"/>
    <w:rsid w:val="002368CA"/>
    <w:rPr>
      <w:rFonts w:cs="Times New Roman"/>
    </w:rPr>
  </w:style>
  <w:style w:type="paragraph" w:customStyle="1" w:styleId="a">
    <w:name w:val="нумерованный содержание"/>
    <w:basedOn w:val="a3"/>
    <w:rsid w:val="002368CA"/>
    <w:pPr>
      <w:numPr>
        <w:numId w:val="16"/>
      </w:numPr>
    </w:pPr>
    <w:rPr>
      <w:rFonts w:eastAsia="Calibri"/>
      <w:szCs w:val="22"/>
      <w:lang w:eastAsia="en-US"/>
    </w:rPr>
  </w:style>
  <w:style w:type="character" w:customStyle="1" w:styleId="440">
    <w:name w:val="Знак Знак44"/>
    <w:locked/>
    <w:rsid w:val="002368CA"/>
    <w:rPr>
      <w:sz w:val="24"/>
      <w:szCs w:val="24"/>
    </w:rPr>
  </w:style>
  <w:style w:type="character" w:customStyle="1" w:styleId="FontStyle18">
    <w:name w:val="Font Style18"/>
    <w:rsid w:val="002368CA"/>
    <w:rPr>
      <w:rFonts w:ascii="Times New Roman" w:hAnsi="Times New Roman" w:cs="Times New Roman"/>
      <w:b/>
      <w:bCs/>
      <w:sz w:val="18"/>
      <w:szCs w:val="18"/>
    </w:rPr>
  </w:style>
  <w:style w:type="character" w:customStyle="1" w:styleId="FontStyle19">
    <w:name w:val="Font Style19"/>
    <w:rsid w:val="002368CA"/>
    <w:rPr>
      <w:rFonts w:ascii="Arial" w:hAnsi="Arial" w:cs="Arial"/>
      <w:sz w:val="16"/>
      <w:szCs w:val="16"/>
    </w:rPr>
  </w:style>
  <w:style w:type="character" w:customStyle="1" w:styleId="FontStyle150">
    <w:name w:val="Font Style15"/>
    <w:rsid w:val="002368CA"/>
    <w:rPr>
      <w:rFonts w:ascii="Georgia" w:hAnsi="Georgia" w:cs="Georgia"/>
      <w:sz w:val="18"/>
      <w:szCs w:val="18"/>
    </w:rPr>
  </w:style>
  <w:style w:type="character" w:customStyle="1" w:styleId="FontStyle17">
    <w:name w:val="Font Style17"/>
    <w:rsid w:val="002368CA"/>
    <w:rPr>
      <w:rFonts w:ascii="Times New Roman" w:hAnsi="Times New Roman" w:cs="Times New Roman"/>
      <w:sz w:val="20"/>
      <w:szCs w:val="20"/>
    </w:rPr>
  </w:style>
  <w:style w:type="character" w:customStyle="1" w:styleId="c0">
    <w:name w:val="c0"/>
    <w:rsid w:val="002368CA"/>
  </w:style>
  <w:style w:type="character" w:customStyle="1" w:styleId="FontStyle48">
    <w:name w:val="Font Style48"/>
    <w:rsid w:val="002368CA"/>
    <w:rPr>
      <w:rFonts w:ascii="Times New Roman" w:hAnsi="Times New Roman" w:cs="Times New Roman"/>
      <w:b/>
      <w:bCs/>
      <w:sz w:val="26"/>
      <w:szCs w:val="26"/>
    </w:rPr>
  </w:style>
  <w:style w:type="paragraph" w:customStyle="1" w:styleId="1000">
    <w:name w:val="Стиль Заголовок 1 + Слева:  0 см Первая строка:  0 см"/>
    <w:basedOn w:val="11"/>
    <w:next w:val="11"/>
    <w:rsid w:val="002368CA"/>
    <w:pPr>
      <w:keepNext/>
      <w:spacing w:before="240" w:after="60"/>
      <w:ind w:right="140" w:firstLine="709"/>
      <w:jc w:val="both"/>
    </w:pPr>
    <w:rPr>
      <w:rFonts w:eastAsia="TimesNewRomanPS-BoldMT"/>
      <w:bCs/>
      <w:caps w:val="0"/>
      <w:kern w:val="32"/>
      <w:szCs w:val="20"/>
    </w:rPr>
  </w:style>
  <w:style w:type="paragraph" w:customStyle="1" w:styleId="msonormalcxspmiddle">
    <w:name w:val="msonormalcxspmiddle"/>
    <w:basedOn w:val="a3"/>
    <w:rsid w:val="002368CA"/>
    <w:pPr>
      <w:spacing w:before="100" w:beforeAutospacing="1" w:after="100" w:afterAutospacing="1"/>
    </w:pPr>
  </w:style>
  <w:style w:type="character" w:customStyle="1" w:styleId="WW8Num1z0">
    <w:name w:val="WW8Num1z0"/>
    <w:rsid w:val="002368CA"/>
  </w:style>
  <w:style w:type="character" w:customStyle="1" w:styleId="WW8Num1z1">
    <w:name w:val="WW8Num1z1"/>
    <w:rsid w:val="002368CA"/>
  </w:style>
  <w:style w:type="character" w:customStyle="1" w:styleId="WW8Num1z2">
    <w:name w:val="WW8Num1z2"/>
    <w:rsid w:val="002368CA"/>
  </w:style>
  <w:style w:type="character" w:customStyle="1" w:styleId="WW8Num1z3">
    <w:name w:val="WW8Num1z3"/>
    <w:rsid w:val="002368CA"/>
  </w:style>
  <w:style w:type="character" w:customStyle="1" w:styleId="WW8Num1z4">
    <w:name w:val="WW8Num1z4"/>
    <w:rsid w:val="002368CA"/>
  </w:style>
  <w:style w:type="character" w:customStyle="1" w:styleId="WW8Num1z5">
    <w:name w:val="WW8Num1z5"/>
    <w:rsid w:val="002368CA"/>
  </w:style>
  <w:style w:type="character" w:customStyle="1" w:styleId="WW8Num1z6">
    <w:name w:val="WW8Num1z6"/>
    <w:rsid w:val="002368CA"/>
  </w:style>
  <w:style w:type="character" w:customStyle="1" w:styleId="WW8Num1z7">
    <w:name w:val="WW8Num1z7"/>
    <w:rsid w:val="002368CA"/>
  </w:style>
  <w:style w:type="character" w:customStyle="1" w:styleId="WW8Num1z8">
    <w:name w:val="WW8Num1z8"/>
    <w:rsid w:val="002368CA"/>
  </w:style>
  <w:style w:type="character" w:customStyle="1" w:styleId="WW8Num2z0">
    <w:name w:val="WW8Num2z0"/>
    <w:rsid w:val="002368CA"/>
    <w:rPr>
      <w:rFonts w:ascii="Symbol" w:hAnsi="Symbol" w:cs="Symbol"/>
    </w:rPr>
  </w:style>
  <w:style w:type="character" w:customStyle="1" w:styleId="WW8Num2z1">
    <w:name w:val="WW8Num2z1"/>
    <w:rsid w:val="002368CA"/>
    <w:rPr>
      <w:rFonts w:ascii="Courier New" w:hAnsi="Courier New" w:cs="Courier New"/>
    </w:rPr>
  </w:style>
  <w:style w:type="character" w:customStyle="1" w:styleId="WW8Num2z2">
    <w:name w:val="WW8Num2z2"/>
    <w:rsid w:val="002368CA"/>
    <w:rPr>
      <w:rFonts w:ascii="Wingdings" w:hAnsi="Wingdings" w:cs="Wingdings"/>
    </w:rPr>
  </w:style>
  <w:style w:type="character" w:customStyle="1" w:styleId="WW8Num3z0">
    <w:name w:val="WW8Num3z0"/>
    <w:rsid w:val="002368CA"/>
    <w:rPr>
      <w:rFonts w:ascii="Symbol" w:hAnsi="Symbol" w:cs="Symbol"/>
      <w:color w:val="auto"/>
    </w:rPr>
  </w:style>
  <w:style w:type="character" w:customStyle="1" w:styleId="WW8Num3z2">
    <w:name w:val="WW8Num3z2"/>
    <w:rsid w:val="002368CA"/>
    <w:rPr>
      <w:rFonts w:ascii="Wingdings" w:hAnsi="Wingdings" w:cs="Wingdings"/>
    </w:rPr>
  </w:style>
  <w:style w:type="character" w:customStyle="1" w:styleId="WW8Num3z3">
    <w:name w:val="WW8Num3z3"/>
    <w:rsid w:val="002368CA"/>
    <w:rPr>
      <w:rFonts w:ascii="Symbol" w:hAnsi="Symbol" w:cs="Symbol"/>
    </w:rPr>
  </w:style>
  <w:style w:type="character" w:customStyle="1" w:styleId="WW8Num4z2">
    <w:name w:val="WW8Num4z2"/>
    <w:rsid w:val="002368CA"/>
  </w:style>
  <w:style w:type="character" w:customStyle="1" w:styleId="WW8Num4z4">
    <w:name w:val="WW8Num4z4"/>
    <w:rsid w:val="002368CA"/>
  </w:style>
  <w:style w:type="character" w:customStyle="1" w:styleId="WW8Num4z5">
    <w:name w:val="WW8Num4z5"/>
    <w:rsid w:val="002368CA"/>
  </w:style>
  <w:style w:type="character" w:customStyle="1" w:styleId="WW8Num4z6">
    <w:name w:val="WW8Num4z6"/>
    <w:rsid w:val="002368CA"/>
  </w:style>
  <w:style w:type="character" w:customStyle="1" w:styleId="WW8Num4z7">
    <w:name w:val="WW8Num4z7"/>
    <w:rsid w:val="002368CA"/>
  </w:style>
  <w:style w:type="character" w:customStyle="1" w:styleId="WW8Num4z8">
    <w:name w:val="WW8Num4z8"/>
    <w:rsid w:val="002368CA"/>
  </w:style>
  <w:style w:type="character" w:customStyle="1" w:styleId="WW8Num5z0">
    <w:name w:val="WW8Num5z0"/>
    <w:rsid w:val="002368CA"/>
  </w:style>
  <w:style w:type="character" w:customStyle="1" w:styleId="WW8Num5z1">
    <w:name w:val="WW8Num5z1"/>
    <w:rsid w:val="002368CA"/>
  </w:style>
  <w:style w:type="character" w:customStyle="1" w:styleId="WW8Num5z2">
    <w:name w:val="WW8Num5z2"/>
    <w:rsid w:val="002368CA"/>
  </w:style>
  <w:style w:type="character" w:customStyle="1" w:styleId="WW8Num5z3">
    <w:name w:val="WW8Num5z3"/>
    <w:rsid w:val="002368CA"/>
  </w:style>
  <w:style w:type="character" w:customStyle="1" w:styleId="WW8Num5z4">
    <w:name w:val="WW8Num5z4"/>
    <w:rsid w:val="002368CA"/>
  </w:style>
  <w:style w:type="character" w:customStyle="1" w:styleId="WW8Num5z5">
    <w:name w:val="WW8Num5z5"/>
    <w:rsid w:val="002368CA"/>
  </w:style>
  <w:style w:type="character" w:customStyle="1" w:styleId="WW8Num5z6">
    <w:name w:val="WW8Num5z6"/>
    <w:rsid w:val="002368CA"/>
  </w:style>
  <w:style w:type="character" w:customStyle="1" w:styleId="WW8Num5z7">
    <w:name w:val="WW8Num5z7"/>
    <w:rsid w:val="002368CA"/>
  </w:style>
  <w:style w:type="character" w:customStyle="1" w:styleId="WW8Num5z8">
    <w:name w:val="WW8Num5z8"/>
    <w:rsid w:val="002368CA"/>
  </w:style>
  <w:style w:type="character" w:customStyle="1" w:styleId="WW8Num6z0">
    <w:name w:val="WW8Num6z0"/>
    <w:rsid w:val="002368CA"/>
  </w:style>
  <w:style w:type="character" w:customStyle="1" w:styleId="WW8Num6z2">
    <w:name w:val="WW8Num6z2"/>
    <w:rsid w:val="002368CA"/>
  </w:style>
  <w:style w:type="character" w:customStyle="1" w:styleId="WW8Num6z3">
    <w:name w:val="WW8Num6z3"/>
    <w:rsid w:val="002368CA"/>
  </w:style>
  <w:style w:type="character" w:customStyle="1" w:styleId="WW8Num6z4">
    <w:name w:val="WW8Num6z4"/>
    <w:rsid w:val="002368CA"/>
  </w:style>
  <w:style w:type="character" w:customStyle="1" w:styleId="WW8Num6z5">
    <w:name w:val="WW8Num6z5"/>
    <w:rsid w:val="002368CA"/>
  </w:style>
  <w:style w:type="character" w:customStyle="1" w:styleId="WW8Num6z6">
    <w:name w:val="WW8Num6z6"/>
    <w:rsid w:val="002368CA"/>
  </w:style>
  <w:style w:type="character" w:customStyle="1" w:styleId="WW8Num6z7">
    <w:name w:val="WW8Num6z7"/>
    <w:rsid w:val="002368CA"/>
  </w:style>
  <w:style w:type="character" w:customStyle="1" w:styleId="WW8Num6z8">
    <w:name w:val="WW8Num6z8"/>
    <w:rsid w:val="002368CA"/>
  </w:style>
  <w:style w:type="character" w:customStyle="1" w:styleId="WW8Num7z0">
    <w:name w:val="WW8Num7z0"/>
    <w:rsid w:val="002368CA"/>
    <w:rPr>
      <w:rFonts w:ascii="Symbol" w:hAnsi="Symbol" w:cs="Symbol"/>
    </w:rPr>
  </w:style>
  <w:style w:type="character" w:customStyle="1" w:styleId="WW8Num7z2">
    <w:name w:val="WW8Num7z2"/>
    <w:rsid w:val="002368CA"/>
  </w:style>
  <w:style w:type="character" w:customStyle="1" w:styleId="WW8Num7z3">
    <w:name w:val="WW8Num7z3"/>
    <w:rsid w:val="002368CA"/>
  </w:style>
  <w:style w:type="character" w:customStyle="1" w:styleId="WW8Num7z4">
    <w:name w:val="WW8Num7z4"/>
    <w:rsid w:val="002368CA"/>
  </w:style>
  <w:style w:type="character" w:customStyle="1" w:styleId="WW8Num7z5">
    <w:name w:val="WW8Num7z5"/>
    <w:rsid w:val="002368CA"/>
  </w:style>
  <w:style w:type="character" w:customStyle="1" w:styleId="WW8Num7z6">
    <w:name w:val="WW8Num7z6"/>
    <w:rsid w:val="002368CA"/>
  </w:style>
  <w:style w:type="character" w:customStyle="1" w:styleId="WW8Num7z7">
    <w:name w:val="WW8Num7z7"/>
    <w:rsid w:val="002368CA"/>
  </w:style>
  <w:style w:type="character" w:customStyle="1" w:styleId="WW8Num7z8">
    <w:name w:val="WW8Num7z8"/>
    <w:rsid w:val="002368CA"/>
  </w:style>
  <w:style w:type="character" w:customStyle="1" w:styleId="WW8Num8z1">
    <w:name w:val="WW8Num8z1"/>
    <w:rsid w:val="002368CA"/>
  </w:style>
  <w:style w:type="character" w:customStyle="1" w:styleId="WW8Num8z2">
    <w:name w:val="WW8Num8z2"/>
    <w:rsid w:val="002368CA"/>
  </w:style>
  <w:style w:type="character" w:customStyle="1" w:styleId="WW8Num8z3">
    <w:name w:val="WW8Num8z3"/>
    <w:rsid w:val="002368CA"/>
  </w:style>
  <w:style w:type="character" w:customStyle="1" w:styleId="WW8Num8z4">
    <w:name w:val="WW8Num8z4"/>
    <w:rsid w:val="002368CA"/>
  </w:style>
  <w:style w:type="character" w:customStyle="1" w:styleId="WW8Num8z5">
    <w:name w:val="WW8Num8z5"/>
    <w:rsid w:val="002368CA"/>
  </w:style>
  <w:style w:type="character" w:customStyle="1" w:styleId="WW8Num8z6">
    <w:name w:val="WW8Num8z6"/>
    <w:rsid w:val="002368CA"/>
  </w:style>
  <w:style w:type="character" w:customStyle="1" w:styleId="WW8Num8z7">
    <w:name w:val="WW8Num8z7"/>
    <w:rsid w:val="002368CA"/>
  </w:style>
  <w:style w:type="character" w:customStyle="1" w:styleId="WW8Num8z8">
    <w:name w:val="WW8Num8z8"/>
    <w:rsid w:val="002368CA"/>
  </w:style>
  <w:style w:type="character" w:customStyle="1" w:styleId="WW8Num9z0">
    <w:name w:val="WW8Num9z0"/>
    <w:rsid w:val="002368CA"/>
  </w:style>
  <w:style w:type="character" w:customStyle="1" w:styleId="WW8Num9z1">
    <w:name w:val="WW8Num9z1"/>
    <w:rsid w:val="002368CA"/>
  </w:style>
  <w:style w:type="character" w:customStyle="1" w:styleId="WW8Num9z2">
    <w:name w:val="WW8Num9z2"/>
    <w:rsid w:val="002368CA"/>
  </w:style>
  <w:style w:type="character" w:customStyle="1" w:styleId="WW8Num9z3">
    <w:name w:val="WW8Num9z3"/>
    <w:rsid w:val="002368CA"/>
  </w:style>
  <w:style w:type="character" w:customStyle="1" w:styleId="WW8Num9z4">
    <w:name w:val="WW8Num9z4"/>
    <w:rsid w:val="002368CA"/>
  </w:style>
  <w:style w:type="character" w:customStyle="1" w:styleId="WW8Num9z5">
    <w:name w:val="WW8Num9z5"/>
    <w:rsid w:val="002368CA"/>
  </w:style>
  <w:style w:type="character" w:customStyle="1" w:styleId="WW8Num9z6">
    <w:name w:val="WW8Num9z6"/>
    <w:rsid w:val="002368CA"/>
  </w:style>
  <w:style w:type="character" w:customStyle="1" w:styleId="WW8Num9z7">
    <w:name w:val="WW8Num9z7"/>
    <w:rsid w:val="002368CA"/>
  </w:style>
  <w:style w:type="character" w:customStyle="1" w:styleId="WW8Num9z8">
    <w:name w:val="WW8Num9z8"/>
    <w:rsid w:val="002368CA"/>
  </w:style>
  <w:style w:type="character" w:customStyle="1" w:styleId="WW8Num10z0">
    <w:name w:val="WW8Num10z0"/>
    <w:rsid w:val="002368CA"/>
  </w:style>
  <w:style w:type="character" w:customStyle="1" w:styleId="WW8Num10z1">
    <w:name w:val="WW8Num10z1"/>
    <w:rsid w:val="002368CA"/>
  </w:style>
  <w:style w:type="character" w:customStyle="1" w:styleId="WW8Num10z2">
    <w:name w:val="WW8Num10z2"/>
    <w:rsid w:val="002368CA"/>
  </w:style>
  <w:style w:type="character" w:customStyle="1" w:styleId="WW8Num10z3">
    <w:name w:val="WW8Num10z3"/>
    <w:rsid w:val="002368CA"/>
  </w:style>
  <w:style w:type="character" w:customStyle="1" w:styleId="WW8Num10z4">
    <w:name w:val="WW8Num10z4"/>
    <w:rsid w:val="002368CA"/>
  </w:style>
  <w:style w:type="character" w:customStyle="1" w:styleId="WW8Num10z5">
    <w:name w:val="WW8Num10z5"/>
    <w:rsid w:val="002368CA"/>
  </w:style>
  <w:style w:type="character" w:customStyle="1" w:styleId="WW8Num10z6">
    <w:name w:val="WW8Num10z6"/>
    <w:rsid w:val="002368CA"/>
  </w:style>
  <w:style w:type="character" w:customStyle="1" w:styleId="WW8Num10z7">
    <w:name w:val="WW8Num10z7"/>
    <w:rsid w:val="002368CA"/>
  </w:style>
  <w:style w:type="character" w:customStyle="1" w:styleId="WW8Num10z8">
    <w:name w:val="WW8Num10z8"/>
    <w:rsid w:val="002368CA"/>
  </w:style>
  <w:style w:type="character" w:customStyle="1" w:styleId="WW8Num11z0">
    <w:name w:val="WW8Num11z0"/>
    <w:rsid w:val="002368CA"/>
  </w:style>
  <w:style w:type="character" w:customStyle="1" w:styleId="WW8Num11z1">
    <w:name w:val="WW8Num11z1"/>
    <w:rsid w:val="002368CA"/>
    <w:rPr>
      <w:rFonts w:ascii="Symbol" w:hAnsi="Symbol" w:cs="Symbol"/>
    </w:rPr>
  </w:style>
  <w:style w:type="character" w:customStyle="1" w:styleId="WW8Num11z2">
    <w:name w:val="WW8Num11z2"/>
    <w:rsid w:val="002368CA"/>
  </w:style>
  <w:style w:type="character" w:customStyle="1" w:styleId="WW8Num11z3">
    <w:name w:val="WW8Num11z3"/>
    <w:rsid w:val="002368CA"/>
  </w:style>
  <w:style w:type="character" w:customStyle="1" w:styleId="WW8Num11z4">
    <w:name w:val="WW8Num11z4"/>
    <w:rsid w:val="002368CA"/>
  </w:style>
  <w:style w:type="character" w:customStyle="1" w:styleId="WW8Num11z5">
    <w:name w:val="WW8Num11z5"/>
    <w:rsid w:val="002368CA"/>
  </w:style>
  <w:style w:type="character" w:customStyle="1" w:styleId="WW8Num11z6">
    <w:name w:val="WW8Num11z6"/>
    <w:rsid w:val="002368CA"/>
  </w:style>
  <w:style w:type="character" w:customStyle="1" w:styleId="WW8Num11z7">
    <w:name w:val="WW8Num11z7"/>
    <w:rsid w:val="002368CA"/>
  </w:style>
  <w:style w:type="character" w:customStyle="1" w:styleId="WW8Num11z8">
    <w:name w:val="WW8Num11z8"/>
    <w:rsid w:val="002368CA"/>
  </w:style>
  <w:style w:type="character" w:customStyle="1" w:styleId="WW8Num12z0">
    <w:name w:val="WW8Num12z0"/>
    <w:rsid w:val="002368CA"/>
  </w:style>
  <w:style w:type="character" w:customStyle="1" w:styleId="WW8Num12z1">
    <w:name w:val="WW8Num12z1"/>
    <w:rsid w:val="002368CA"/>
    <w:rPr>
      <w:b/>
      <w:bCs/>
    </w:rPr>
  </w:style>
  <w:style w:type="character" w:customStyle="1" w:styleId="WW8Num12z2">
    <w:name w:val="WW8Num12z2"/>
    <w:rsid w:val="002368CA"/>
  </w:style>
  <w:style w:type="character" w:customStyle="1" w:styleId="WW8Num12z3">
    <w:name w:val="WW8Num12z3"/>
    <w:rsid w:val="002368CA"/>
  </w:style>
  <w:style w:type="character" w:customStyle="1" w:styleId="WW8Num12z4">
    <w:name w:val="WW8Num12z4"/>
    <w:rsid w:val="002368CA"/>
  </w:style>
  <w:style w:type="character" w:customStyle="1" w:styleId="WW8Num12z5">
    <w:name w:val="WW8Num12z5"/>
    <w:rsid w:val="002368CA"/>
  </w:style>
  <w:style w:type="character" w:customStyle="1" w:styleId="WW8Num12z6">
    <w:name w:val="WW8Num12z6"/>
    <w:rsid w:val="002368CA"/>
  </w:style>
  <w:style w:type="character" w:customStyle="1" w:styleId="WW8Num12z7">
    <w:name w:val="WW8Num12z7"/>
    <w:rsid w:val="002368CA"/>
  </w:style>
  <w:style w:type="character" w:customStyle="1" w:styleId="WW8Num12z8">
    <w:name w:val="WW8Num12z8"/>
    <w:rsid w:val="002368CA"/>
  </w:style>
  <w:style w:type="character" w:customStyle="1" w:styleId="WW8Num13z0">
    <w:name w:val="WW8Num13z0"/>
    <w:rsid w:val="002368CA"/>
    <w:rPr>
      <w:rFonts w:ascii="Symbol" w:hAnsi="Symbol" w:cs="Symbol"/>
    </w:rPr>
  </w:style>
  <w:style w:type="character" w:customStyle="1" w:styleId="WW8Num13z1">
    <w:name w:val="WW8Num13z1"/>
    <w:rsid w:val="002368CA"/>
    <w:rPr>
      <w:rFonts w:ascii="Courier New" w:hAnsi="Courier New" w:cs="Courier New"/>
    </w:rPr>
  </w:style>
  <w:style w:type="character" w:customStyle="1" w:styleId="WW8Num13z2">
    <w:name w:val="WW8Num13z2"/>
    <w:rsid w:val="002368CA"/>
    <w:rPr>
      <w:rFonts w:ascii="Wingdings" w:hAnsi="Wingdings" w:cs="Wingdings"/>
    </w:rPr>
  </w:style>
  <w:style w:type="character" w:customStyle="1" w:styleId="WW8Num14z2">
    <w:name w:val="WW8Num14z2"/>
    <w:rsid w:val="002368CA"/>
    <w:rPr>
      <w:rFonts w:ascii="Wingdings" w:hAnsi="Wingdings" w:cs="Wingdings"/>
    </w:rPr>
  </w:style>
  <w:style w:type="character" w:customStyle="1" w:styleId="WW8Num15z0">
    <w:name w:val="WW8Num15z0"/>
    <w:rsid w:val="002368CA"/>
  </w:style>
  <w:style w:type="character" w:customStyle="1" w:styleId="WW8Num15z2">
    <w:name w:val="WW8Num15z2"/>
    <w:rsid w:val="002368CA"/>
  </w:style>
  <w:style w:type="character" w:customStyle="1" w:styleId="WW8Num15z3">
    <w:name w:val="WW8Num15z3"/>
    <w:rsid w:val="002368CA"/>
  </w:style>
  <w:style w:type="character" w:customStyle="1" w:styleId="WW8Num15z4">
    <w:name w:val="WW8Num15z4"/>
    <w:rsid w:val="002368CA"/>
  </w:style>
  <w:style w:type="character" w:customStyle="1" w:styleId="WW8Num15z5">
    <w:name w:val="WW8Num15z5"/>
    <w:rsid w:val="002368CA"/>
  </w:style>
  <w:style w:type="character" w:customStyle="1" w:styleId="WW8Num15z6">
    <w:name w:val="WW8Num15z6"/>
    <w:rsid w:val="002368CA"/>
  </w:style>
  <w:style w:type="character" w:customStyle="1" w:styleId="WW8Num15z7">
    <w:name w:val="WW8Num15z7"/>
    <w:rsid w:val="002368CA"/>
  </w:style>
  <w:style w:type="character" w:customStyle="1" w:styleId="WW8Num15z8">
    <w:name w:val="WW8Num15z8"/>
    <w:rsid w:val="002368CA"/>
  </w:style>
  <w:style w:type="character" w:customStyle="1" w:styleId="WW8Num16z1">
    <w:name w:val="WW8Num16z1"/>
    <w:rsid w:val="002368CA"/>
  </w:style>
  <w:style w:type="character" w:customStyle="1" w:styleId="WW8Num16z2">
    <w:name w:val="WW8Num16z2"/>
    <w:rsid w:val="002368CA"/>
  </w:style>
  <w:style w:type="character" w:customStyle="1" w:styleId="WW8Num16z3">
    <w:name w:val="WW8Num16z3"/>
    <w:rsid w:val="002368CA"/>
  </w:style>
  <w:style w:type="character" w:customStyle="1" w:styleId="WW8Num16z4">
    <w:name w:val="WW8Num16z4"/>
    <w:rsid w:val="002368CA"/>
  </w:style>
  <w:style w:type="character" w:customStyle="1" w:styleId="WW8Num16z5">
    <w:name w:val="WW8Num16z5"/>
    <w:rsid w:val="002368CA"/>
  </w:style>
  <w:style w:type="character" w:customStyle="1" w:styleId="WW8Num16z6">
    <w:name w:val="WW8Num16z6"/>
    <w:rsid w:val="002368CA"/>
  </w:style>
  <w:style w:type="character" w:customStyle="1" w:styleId="WW8Num16z7">
    <w:name w:val="WW8Num16z7"/>
    <w:rsid w:val="002368CA"/>
  </w:style>
  <w:style w:type="character" w:customStyle="1" w:styleId="WW8Num16z8">
    <w:name w:val="WW8Num16z8"/>
    <w:rsid w:val="002368CA"/>
  </w:style>
  <w:style w:type="character" w:customStyle="1" w:styleId="WW8Num17z0">
    <w:name w:val="WW8Num17z0"/>
    <w:rsid w:val="002368CA"/>
    <w:rPr>
      <w:rFonts w:ascii="Times New Roman" w:hAnsi="Times New Roman" w:cs="Times New Roman"/>
      <w:b w:val="0"/>
      <w:i w:val="0"/>
      <w:sz w:val="24"/>
      <w:szCs w:val="24"/>
    </w:rPr>
  </w:style>
  <w:style w:type="character" w:customStyle="1" w:styleId="WW8Num17z2">
    <w:name w:val="WW8Num17z2"/>
    <w:rsid w:val="002368CA"/>
  </w:style>
  <w:style w:type="character" w:customStyle="1" w:styleId="WW8Num17z3">
    <w:name w:val="WW8Num17z3"/>
    <w:rsid w:val="002368CA"/>
  </w:style>
  <w:style w:type="character" w:customStyle="1" w:styleId="WW8Num17z4">
    <w:name w:val="WW8Num17z4"/>
    <w:rsid w:val="002368CA"/>
  </w:style>
  <w:style w:type="character" w:customStyle="1" w:styleId="WW8Num17z5">
    <w:name w:val="WW8Num17z5"/>
    <w:rsid w:val="002368CA"/>
  </w:style>
  <w:style w:type="character" w:customStyle="1" w:styleId="WW8Num17z6">
    <w:name w:val="WW8Num17z6"/>
    <w:rsid w:val="002368CA"/>
  </w:style>
  <w:style w:type="character" w:customStyle="1" w:styleId="WW8Num17z7">
    <w:name w:val="WW8Num17z7"/>
    <w:rsid w:val="002368CA"/>
  </w:style>
  <w:style w:type="character" w:customStyle="1" w:styleId="WW8Num17z8">
    <w:name w:val="WW8Num17z8"/>
    <w:rsid w:val="002368CA"/>
  </w:style>
  <w:style w:type="character" w:customStyle="1" w:styleId="WW8Num18z1">
    <w:name w:val="WW8Num18z1"/>
    <w:rsid w:val="002368CA"/>
  </w:style>
  <w:style w:type="character" w:customStyle="1" w:styleId="WW8Num18z2">
    <w:name w:val="WW8Num18z2"/>
    <w:rsid w:val="002368CA"/>
  </w:style>
  <w:style w:type="character" w:customStyle="1" w:styleId="WW8Num18z3">
    <w:name w:val="WW8Num18z3"/>
    <w:rsid w:val="002368CA"/>
  </w:style>
  <w:style w:type="character" w:customStyle="1" w:styleId="WW8Num18z4">
    <w:name w:val="WW8Num18z4"/>
    <w:rsid w:val="002368CA"/>
  </w:style>
  <w:style w:type="character" w:customStyle="1" w:styleId="WW8Num18z5">
    <w:name w:val="WW8Num18z5"/>
    <w:rsid w:val="002368CA"/>
  </w:style>
  <w:style w:type="character" w:customStyle="1" w:styleId="WW8Num18z6">
    <w:name w:val="WW8Num18z6"/>
    <w:rsid w:val="002368CA"/>
  </w:style>
  <w:style w:type="character" w:customStyle="1" w:styleId="WW8Num18z7">
    <w:name w:val="WW8Num18z7"/>
    <w:rsid w:val="002368CA"/>
  </w:style>
  <w:style w:type="character" w:customStyle="1" w:styleId="WW8Num18z8">
    <w:name w:val="WW8Num18z8"/>
    <w:rsid w:val="002368CA"/>
  </w:style>
  <w:style w:type="character" w:customStyle="1" w:styleId="WW8Num19z0">
    <w:name w:val="WW8Num19z0"/>
    <w:rsid w:val="002368CA"/>
  </w:style>
  <w:style w:type="character" w:customStyle="1" w:styleId="WW8Num19z1">
    <w:name w:val="WW8Num19z1"/>
    <w:rsid w:val="002368CA"/>
  </w:style>
  <w:style w:type="character" w:customStyle="1" w:styleId="WW8Num19z2">
    <w:name w:val="WW8Num19z2"/>
    <w:rsid w:val="002368CA"/>
  </w:style>
  <w:style w:type="character" w:customStyle="1" w:styleId="WW8Num19z3">
    <w:name w:val="WW8Num19z3"/>
    <w:rsid w:val="002368CA"/>
  </w:style>
  <w:style w:type="character" w:customStyle="1" w:styleId="WW8Num19z4">
    <w:name w:val="WW8Num19z4"/>
    <w:rsid w:val="002368CA"/>
  </w:style>
  <w:style w:type="character" w:customStyle="1" w:styleId="WW8Num19z5">
    <w:name w:val="WW8Num19z5"/>
    <w:rsid w:val="002368CA"/>
  </w:style>
  <w:style w:type="character" w:customStyle="1" w:styleId="WW8Num19z6">
    <w:name w:val="WW8Num19z6"/>
    <w:rsid w:val="002368CA"/>
  </w:style>
  <w:style w:type="character" w:customStyle="1" w:styleId="WW8Num19z7">
    <w:name w:val="WW8Num19z7"/>
    <w:rsid w:val="002368CA"/>
  </w:style>
  <w:style w:type="character" w:customStyle="1" w:styleId="WW8Num19z8">
    <w:name w:val="WW8Num19z8"/>
    <w:rsid w:val="002368CA"/>
  </w:style>
  <w:style w:type="character" w:customStyle="1" w:styleId="WW8Num20z0">
    <w:name w:val="WW8Num20z0"/>
    <w:rsid w:val="002368CA"/>
  </w:style>
  <w:style w:type="character" w:customStyle="1" w:styleId="WW8Num21z0">
    <w:name w:val="WW8Num21z0"/>
    <w:rsid w:val="002368CA"/>
  </w:style>
  <w:style w:type="character" w:customStyle="1" w:styleId="WW8Num21z1">
    <w:name w:val="WW8Num21z1"/>
    <w:rsid w:val="002368CA"/>
  </w:style>
  <w:style w:type="character" w:customStyle="1" w:styleId="WW8Num21z2">
    <w:name w:val="WW8Num21z2"/>
    <w:rsid w:val="002368CA"/>
  </w:style>
  <w:style w:type="character" w:customStyle="1" w:styleId="WW8Num21z3">
    <w:name w:val="WW8Num21z3"/>
    <w:rsid w:val="002368CA"/>
  </w:style>
  <w:style w:type="character" w:customStyle="1" w:styleId="WW8Num21z4">
    <w:name w:val="WW8Num21z4"/>
    <w:rsid w:val="002368CA"/>
  </w:style>
  <w:style w:type="character" w:customStyle="1" w:styleId="WW8Num21z5">
    <w:name w:val="WW8Num21z5"/>
    <w:rsid w:val="002368CA"/>
  </w:style>
  <w:style w:type="character" w:customStyle="1" w:styleId="WW8Num21z6">
    <w:name w:val="WW8Num21z6"/>
    <w:rsid w:val="002368CA"/>
  </w:style>
  <w:style w:type="character" w:customStyle="1" w:styleId="WW8Num21z7">
    <w:name w:val="WW8Num21z7"/>
    <w:rsid w:val="002368CA"/>
  </w:style>
  <w:style w:type="character" w:customStyle="1" w:styleId="WW8Num21z8">
    <w:name w:val="WW8Num21z8"/>
    <w:rsid w:val="002368CA"/>
  </w:style>
  <w:style w:type="character" w:customStyle="1" w:styleId="WW8Num22z0">
    <w:name w:val="WW8Num22z0"/>
    <w:rsid w:val="002368CA"/>
    <w:rPr>
      <w:rFonts w:ascii="Symbol" w:hAnsi="Symbol" w:cs="Symbol"/>
    </w:rPr>
  </w:style>
  <w:style w:type="character" w:customStyle="1" w:styleId="WW8Num22z1">
    <w:name w:val="WW8Num22z1"/>
    <w:rsid w:val="002368CA"/>
    <w:rPr>
      <w:rFonts w:ascii="Courier New" w:hAnsi="Courier New" w:cs="Courier New"/>
    </w:rPr>
  </w:style>
  <w:style w:type="character" w:customStyle="1" w:styleId="WW8Num22z2">
    <w:name w:val="WW8Num22z2"/>
    <w:rsid w:val="002368CA"/>
    <w:rPr>
      <w:rFonts w:ascii="Wingdings" w:hAnsi="Wingdings" w:cs="Wingdings"/>
    </w:rPr>
  </w:style>
  <w:style w:type="character" w:customStyle="1" w:styleId="WW8Num23z0">
    <w:name w:val="WW8Num23z0"/>
    <w:rsid w:val="002368CA"/>
    <w:rPr>
      <w:b w:val="0"/>
      <w:bCs/>
    </w:rPr>
  </w:style>
  <w:style w:type="character" w:customStyle="1" w:styleId="WW8Num23z1">
    <w:name w:val="WW8Num23z1"/>
    <w:rsid w:val="002368CA"/>
  </w:style>
  <w:style w:type="character" w:customStyle="1" w:styleId="WW8Num23z2">
    <w:name w:val="WW8Num23z2"/>
    <w:rsid w:val="002368CA"/>
  </w:style>
  <w:style w:type="character" w:customStyle="1" w:styleId="WW8Num23z3">
    <w:name w:val="WW8Num23z3"/>
    <w:rsid w:val="002368CA"/>
  </w:style>
  <w:style w:type="character" w:customStyle="1" w:styleId="WW8Num23z4">
    <w:name w:val="WW8Num23z4"/>
    <w:rsid w:val="002368CA"/>
  </w:style>
  <w:style w:type="character" w:customStyle="1" w:styleId="WW8Num23z5">
    <w:name w:val="WW8Num23z5"/>
    <w:rsid w:val="002368CA"/>
  </w:style>
  <w:style w:type="character" w:customStyle="1" w:styleId="WW8Num23z6">
    <w:name w:val="WW8Num23z6"/>
    <w:rsid w:val="002368CA"/>
  </w:style>
  <w:style w:type="character" w:customStyle="1" w:styleId="WW8Num23z7">
    <w:name w:val="WW8Num23z7"/>
    <w:rsid w:val="002368CA"/>
  </w:style>
  <w:style w:type="character" w:customStyle="1" w:styleId="WW8Num23z8">
    <w:name w:val="WW8Num23z8"/>
    <w:rsid w:val="002368CA"/>
  </w:style>
  <w:style w:type="character" w:customStyle="1" w:styleId="WW8Num24z0">
    <w:name w:val="WW8Num24z0"/>
    <w:rsid w:val="002368CA"/>
    <w:rPr>
      <w:rFonts w:ascii="Symbol" w:hAnsi="Symbol" w:cs="Symbol"/>
      <w:sz w:val="24"/>
      <w:szCs w:val="24"/>
    </w:rPr>
  </w:style>
  <w:style w:type="character" w:customStyle="1" w:styleId="WW8Num24z1">
    <w:name w:val="WW8Num24z1"/>
    <w:rsid w:val="002368CA"/>
    <w:rPr>
      <w:rFonts w:ascii="Courier New" w:hAnsi="Courier New" w:cs="Courier New"/>
    </w:rPr>
  </w:style>
  <w:style w:type="character" w:customStyle="1" w:styleId="WW8Num24z2">
    <w:name w:val="WW8Num24z2"/>
    <w:rsid w:val="002368CA"/>
    <w:rPr>
      <w:rFonts w:ascii="Wingdings" w:hAnsi="Wingdings" w:cs="Wingdings"/>
    </w:rPr>
  </w:style>
  <w:style w:type="character" w:customStyle="1" w:styleId="WW8Num24z3">
    <w:name w:val="WW8Num24z3"/>
    <w:rsid w:val="002368CA"/>
    <w:rPr>
      <w:rFonts w:ascii="Symbol" w:hAnsi="Symbol" w:cs="Symbol"/>
    </w:rPr>
  </w:style>
  <w:style w:type="character" w:customStyle="1" w:styleId="WW8Num25z0">
    <w:name w:val="WW8Num25z0"/>
    <w:rsid w:val="002368CA"/>
    <w:rPr>
      <w:rFonts w:ascii="Symbol" w:hAnsi="Symbol" w:cs="Symbol"/>
      <w:color w:val="auto"/>
    </w:rPr>
  </w:style>
  <w:style w:type="character" w:customStyle="1" w:styleId="WW8Num25z1">
    <w:name w:val="WW8Num25z1"/>
    <w:rsid w:val="002368CA"/>
    <w:rPr>
      <w:rFonts w:ascii="Courier New" w:hAnsi="Courier New" w:cs="Courier New"/>
    </w:rPr>
  </w:style>
  <w:style w:type="character" w:customStyle="1" w:styleId="WW8Num25z2">
    <w:name w:val="WW8Num25z2"/>
    <w:rsid w:val="002368CA"/>
    <w:rPr>
      <w:rFonts w:ascii="Wingdings" w:hAnsi="Wingdings" w:cs="Wingdings"/>
    </w:rPr>
  </w:style>
  <w:style w:type="character" w:customStyle="1" w:styleId="WW8Num25z3">
    <w:name w:val="WW8Num25z3"/>
    <w:rsid w:val="002368CA"/>
    <w:rPr>
      <w:rFonts w:ascii="Symbol" w:hAnsi="Symbol" w:cs="Symbol"/>
    </w:rPr>
  </w:style>
  <w:style w:type="character" w:customStyle="1" w:styleId="WW8Num26z0">
    <w:name w:val="WW8Num26z0"/>
    <w:rsid w:val="002368CA"/>
    <w:rPr>
      <w:rFonts w:ascii="Symbol" w:hAnsi="Symbol" w:cs="Symbol"/>
    </w:rPr>
  </w:style>
  <w:style w:type="character" w:customStyle="1" w:styleId="WW8Num26z1">
    <w:name w:val="WW8Num26z1"/>
    <w:rsid w:val="002368CA"/>
    <w:rPr>
      <w:rFonts w:ascii="Courier New" w:hAnsi="Courier New" w:cs="Courier New"/>
    </w:rPr>
  </w:style>
  <w:style w:type="character" w:customStyle="1" w:styleId="WW8Num26z2">
    <w:name w:val="WW8Num26z2"/>
    <w:rsid w:val="002368CA"/>
    <w:rPr>
      <w:rFonts w:ascii="Wingdings" w:hAnsi="Wingdings" w:cs="Wingdings"/>
    </w:rPr>
  </w:style>
  <w:style w:type="character" w:customStyle="1" w:styleId="WW8Num27z0">
    <w:name w:val="WW8Num27z0"/>
    <w:rsid w:val="002368CA"/>
  </w:style>
  <w:style w:type="character" w:customStyle="1" w:styleId="WW8Num27z1">
    <w:name w:val="WW8Num27z1"/>
    <w:rsid w:val="002368CA"/>
  </w:style>
  <w:style w:type="character" w:customStyle="1" w:styleId="WW8Num27z2">
    <w:name w:val="WW8Num27z2"/>
    <w:rsid w:val="002368CA"/>
  </w:style>
  <w:style w:type="character" w:customStyle="1" w:styleId="WW8Num27z3">
    <w:name w:val="WW8Num27z3"/>
    <w:rsid w:val="002368CA"/>
  </w:style>
  <w:style w:type="character" w:customStyle="1" w:styleId="WW8Num27z4">
    <w:name w:val="WW8Num27z4"/>
    <w:rsid w:val="002368CA"/>
  </w:style>
  <w:style w:type="character" w:customStyle="1" w:styleId="WW8Num27z5">
    <w:name w:val="WW8Num27z5"/>
    <w:rsid w:val="002368CA"/>
  </w:style>
  <w:style w:type="character" w:customStyle="1" w:styleId="WW8Num27z6">
    <w:name w:val="WW8Num27z6"/>
    <w:rsid w:val="002368CA"/>
  </w:style>
  <w:style w:type="character" w:customStyle="1" w:styleId="WW8Num27z7">
    <w:name w:val="WW8Num27z7"/>
    <w:rsid w:val="002368CA"/>
  </w:style>
  <w:style w:type="character" w:customStyle="1" w:styleId="WW8Num27z8">
    <w:name w:val="WW8Num27z8"/>
    <w:rsid w:val="002368CA"/>
  </w:style>
  <w:style w:type="character" w:customStyle="1" w:styleId="WW8Num28z0">
    <w:name w:val="WW8Num28z0"/>
    <w:rsid w:val="002368CA"/>
  </w:style>
  <w:style w:type="character" w:customStyle="1" w:styleId="WW8Num28z1">
    <w:name w:val="WW8Num28z1"/>
    <w:rsid w:val="002368CA"/>
    <w:rPr>
      <w:rFonts w:ascii="Symbol" w:hAnsi="Symbol" w:cs="Symbol"/>
      <w:sz w:val="24"/>
      <w:szCs w:val="24"/>
    </w:rPr>
  </w:style>
  <w:style w:type="character" w:customStyle="1" w:styleId="WW8Num28z2">
    <w:name w:val="WW8Num28z2"/>
    <w:rsid w:val="002368CA"/>
  </w:style>
  <w:style w:type="character" w:customStyle="1" w:styleId="WW8Num28z3">
    <w:name w:val="WW8Num28z3"/>
    <w:rsid w:val="002368CA"/>
  </w:style>
  <w:style w:type="character" w:customStyle="1" w:styleId="WW8Num28z4">
    <w:name w:val="WW8Num28z4"/>
    <w:rsid w:val="002368CA"/>
  </w:style>
  <w:style w:type="character" w:customStyle="1" w:styleId="WW8Num28z5">
    <w:name w:val="WW8Num28z5"/>
    <w:rsid w:val="002368CA"/>
  </w:style>
  <w:style w:type="character" w:customStyle="1" w:styleId="WW8Num28z6">
    <w:name w:val="WW8Num28z6"/>
    <w:rsid w:val="002368CA"/>
  </w:style>
  <w:style w:type="character" w:customStyle="1" w:styleId="WW8Num28z7">
    <w:name w:val="WW8Num28z7"/>
    <w:rsid w:val="002368CA"/>
  </w:style>
  <w:style w:type="character" w:customStyle="1" w:styleId="WW8Num28z8">
    <w:name w:val="WW8Num28z8"/>
    <w:rsid w:val="002368CA"/>
  </w:style>
  <w:style w:type="character" w:customStyle="1" w:styleId="WW8Num29z0">
    <w:name w:val="WW8Num29z0"/>
    <w:rsid w:val="002368CA"/>
  </w:style>
  <w:style w:type="character" w:customStyle="1" w:styleId="WW8Num29z1">
    <w:name w:val="WW8Num29z1"/>
    <w:rsid w:val="002368CA"/>
  </w:style>
  <w:style w:type="character" w:customStyle="1" w:styleId="WW8Num29z2">
    <w:name w:val="WW8Num29z2"/>
    <w:rsid w:val="002368CA"/>
  </w:style>
  <w:style w:type="character" w:customStyle="1" w:styleId="WW8Num29z3">
    <w:name w:val="WW8Num29z3"/>
    <w:rsid w:val="002368CA"/>
  </w:style>
  <w:style w:type="character" w:customStyle="1" w:styleId="WW8Num29z4">
    <w:name w:val="WW8Num29z4"/>
    <w:rsid w:val="002368CA"/>
  </w:style>
  <w:style w:type="character" w:customStyle="1" w:styleId="WW8Num29z5">
    <w:name w:val="WW8Num29z5"/>
    <w:rsid w:val="002368CA"/>
  </w:style>
  <w:style w:type="character" w:customStyle="1" w:styleId="WW8Num29z6">
    <w:name w:val="WW8Num29z6"/>
    <w:rsid w:val="002368CA"/>
  </w:style>
  <w:style w:type="character" w:customStyle="1" w:styleId="WW8Num29z7">
    <w:name w:val="WW8Num29z7"/>
    <w:rsid w:val="002368CA"/>
  </w:style>
  <w:style w:type="character" w:customStyle="1" w:styleId="WW8Num29z8">
    <w:name w:val="WW8Num29z8"/>
    <w:rsid w:val="002368CA"/>
  </w:style>
  <w:style w:type="character" w:customStyle="1" w:styleId="WW8Num30z0">
    <w:name w:val="WW8Num30z0"/>
    <w:rsid w:val="002368CA"/>
    <w:rPr>
      <w:rFonts w:ascii="Wingdings" w:hAnsi="Wingdings" w:cs="Wingdings"/>
    </w:rPr>
  </w:style>
  <w:style w:type="character" w:customStyle="1" w:styleId="WW8Num30z1">
    <w:name w:val="WW8Num30z1"/>
    <w:rsid w:val="002368CA"/>
    <w:rPr>
      <w:rFonts w:ascii="Courier New" w:hAnsi="Courier New" w:cs="Courier New"/>
    </w:rPr>
  </w:style>
  <w:style w:type="character" w:customStyle="1" w:styleId="WW8Num30z3">
    <w:name w:val="WW8Num30z3"/>
    <w:rsid w:val="002368CA"/>
    <w:rPr>
      <w:rFonts w:ascii="Symbol" w:hAnsi="Symbol" w:cs="Symbol"/>
    </w:rPr>
  </w:style>
  <w:style w:type="character" w:customStyle="1" w:styleId="WW8Num31z0">
    <w:name w:val="WW8Num31z0"/>
    <w:rsid w:val="002368CA"/>
    <w:rPr>
      <w:rFonts w:ascii="Wingdings" w:hAnsi="Wingdings" w:cs="Wingdings"/>
    </w:rPr>
  </w:style>
  <w:style w:type="character" w:customStyle="1" w:styleId="WW8Num31z1">
    <w:name w:val="WW8Num31z1"/>
    <w:rsid w:val="002368CA"/>
    <w:rPr>
      <w:rFonts w:ascii="Courier New" w:hAnsi="Courier New" w:cs="Courier New"/>
    </w:rPr>
  </w:style>
  <w:style w:type="character" w:customStyle="1" w:styleId="WW8Num31z3">
    <w:name w:val="WW8Num31z3"/>
    <w:rsid w:val="002368CA"/>
    <w:rPr>
      <w:rFonts w:ascii="Symbol" w:hAnsi="Symbol" w:cs="Symbol"/>
    </w:rPr>
  </w:style>
  <w:style w:type="character" w:customStyle="1" w:styleId="WW8Num32z0">
    <w:name w:val="WW8Num32z0"/>
    <w:rsid w:val="002368CA"/>
  </w:style>
  <w:style w:type="character" w:customStyle="1" w:styleId="WW8Num32z1">
    <w:name w:val="WW8Num32z1"/>
    <w:rsid w:val="002368CA"/>
    <w:rPr>
      <w:rFonts w:ascii="Courier New" w:hAnsi="Courier New" w:cs="Courier New"/>
    </w:rPr>
  </w:style>
  <w:style w:type="character" w:customStyle="1" w:styleId="WW8Num32z2">
    <w:name w:val="WW8Num32z2"/>
    <w:rsid w:val="002368CA"/>
    <w:rPr>
      <w:rFonts w:ascii="Wingdings" w:hAnsi="Wingdings" w:cs="Wingdings"/>
    </w:rPr>
  </w:style>
  <w:style w:type="character" w:customStyle="1" w:styleId="WW8Num32z3">
    <w:name w:val="WW8Num32z3"/>
    <w:rsid w:val="002368CA"/>
    <w:rPr>
      <w:rFonts w:ascii="Symbol" w:hAnsi="Symbol" w:cs="Symbol"/>
    </w:rPr>
  </w:style>
  <w:style w:type="character" w:customStyle="1" w:styleId="FontStyle30">
    <w:name w:val="Font Style30"/>
    <w:rsid w:val="002368CA"/>
    <w:rPr>
      <w:rFonts w:ascii="Times New Roman" w:hAnsi="Times New Roman" w:cs="Times New Roman"/>
      <w:sz w:val="28"/>
      <w:szCs w:val="28"/>
    </w:rPr>
  </w:style>
  <w:style w:type="paragraph" w:customStyle="1" w:styleId="318">
    <w:name w:val="Основной текст 31"/>
    <w:basedOn w:val="a3"/>
    <w:rsid w:val="002368CA"/>
    <w:pPr>
      <w:suppressAutoHyphens/>
      <w:spacing w:after="120"/>
    </w:pPr>
    <w:rPr>
      <w:sz w:val="16"/>
      <w:szCs w:val="16"/>
      <w:lang w:eastAsia="zh-CN"/>
    </w:rPr>
  </w:style>
  <w:style w:type="paragraph" w:customStyle="1" w:styleId="219">
    <w:name w:val="Основной текст с отступом 21"/>
    <w:basedOn w:val="a3"/>
    <w:rsid w:val="002368CA"/>
    <w:pPr>
      <w:suppressAutoHyphens/>
      <w:spacing w:after="120" w:line="480" w:lineRule="auto"/>
      <w:ind w:left="283"/>
    </w:pPr>
    <w:rPr>
      <w:lang w:eastAsia="zh-CN"/>
    </w:rPr>
  </w:style>
  <w:style w:type="paragraph" w:customStyle="1" w:styleId="afffffff2">
    <w:name w:val="Содержимое врезки"/>
    <w:basedOn w:val="a3"/>
    <w:rsid w:val="002368CA"/>
    <w:pPr>
      <w:suppressAutoHyphens/>
    </w:pPr>
    <w:rPr>
      <w:lang w:eastAsia="zh-CN"/>
    </w:rPr>
  </w:style>
  <w:style w:type="paragraph" w:customStyle="1" w:styleId="text1">
    <w:name w:val="text1"/>
    <w:basedOn w:val="a3"/>
    <w:rsid w:val="002368CA"/>
    <w:pPr>
      <w:spacing w:after="300"/>
    </w:pPr>
  </w:style>
  <w:style w:type="paragraph" w:styleId="afffffff3">
    <w:name w:val="TOC Heading"/>
    <w:basedOn w:val="11"/>
    <w:next w:val="a3"/>
    <w:qFormat/>
    <w:rsid w:val="002368CA"/>
    <w:pPr>
      <w:keepNext/>
      <w:keepLines/>
      <w:spacing w:before="480" w:line="276" w:lineRule="auto"/>
      <w:ind w:firstLine="0"/>
      <w:outlineLvl w:val="9"/>
    </w:pPr>
    <w:rPr>
      <w:rFonts w:ascii="Cambria" w:hAnsi="Cambria"/>
      <w:bCs/>
      <w:caps w:val="0"/>
      <w:color w:val="365F91"/>
      <w:sz w:val="28"/>
      <w:szCs w:val="28"/>
      <w:lang w:eastAsia="en-US"/>
    </w:rPr>
  </w:style>
  <w:style w:type="character" w:customStyle="1" w:styleId="FontStyle310">
    <w:name w:val="Font Style310"/>
    <w:rsid w:val="002368CA"/>
    <w:rPr>
      <w:rFonts w:ascii="Times New Roman" w:hAnsi="Times New Roman" w:cs="Times New Roman"/>
      <w:sz w:val="18"/>
      <w:szCs w:val="18"/>
    </w:rPr>
  </w:style>
  <w:style w:type="paragraph" w:customStyle="1" w:styleId="afffffff4">
    <w:name w:val="Базовый"/>
    <w:rsid w:val="002368CA"/>
    <w:pPr>
      <w:suppressAutoHyphens/>
      <w:spacing w:after="200" w:line="276" w:lineRule="auto"/>
    </w:pPr>
    <w:rPr>
      <w:rFonts w:ascii="Times New Roman" w:eastAsia="Times New Roman" w:hAnsi="Times New Roman" w:cs="Times New Roman"/>
      <w:color w:val="00000A"/>
      <w:sz w:val="24"/>
      <w:szCs w:val="24"/>
      <w:lang w:eastAsia="ru-RU"/>
    </w:rPr>
  </w:style>
  <w:style w:type="character" w:customStyle="1" w:styleId="-2">
    <w:name w:val="Интернет-ссылка"/>
    <w:rsid w:val="002368CA"/>
    <w:rPr>
      <w:rFonts w:cs="Times New Roman"/>
      <w:color w:val="0000FF"/>
      <w:u w:val="single"/>
    </w:rPr>
  </w:style>
  <w:style w:type="character" w:customStyle="1" w:styleId="textmaincenter">
    <w:name w:val="textmain_center"/>
    <w:rsid w:val="002368CA"/>
  </w:style>
  <w:style w:type="character" w:customStyle="1" w:styleId="WW8Num2z3">
    <w:name w:val="WW8Num2z3"/>
    <w:rsid w:val="002368CA"/>
  </w:style>
  <w:style w:type="character" w:customStyle="1" w:styleId="WW8Num2z4">
    <w:name w:val="WW8Num2z4"/>
    <w:rsid w:val="002368CA"/>
  </w:style>
  <w:style w:type="character" w:customStyle="1" w:styleId="WW8Num2z5">
    <w:name w:val="WW8Num2z5"/>
    <w:rsid w:val="002368CA"/>
  </w:style>
  <w:style w:type="character" w:customStyle="1" w:styleId="WW8Num2z6">
    <w:name w:val="WW8Num2z6"/>
    <w:rsid w:val="002368CA"/>
  </w:style>
  <w:style w:type="character" w:customStyle="1" w:styleId="WW8Num2z7">
    <w:name w:val="WW8Num2z7"/>
    <w:rsid w:val="002368CA"/>
  </w:style>
  <w:style w:type="character" w:customStyle="1" w:styleId="WW8Num2z8">
    <w:name w:val="WW8Num2z8"/>
    <w:rsid w:val="002368CA"/>
  </w:style>
  <w:style w:type="character" w:customStyle="1" w:styleId="WW8Num3z4">
    <w:name w:val="WW8Num3z4"/>
    <w:rsid w:val="002368CA"/>
  </w:style>
  <w:style w:type="character" w:customStyle="1" w:styleId="WW8Num3z5">
    <w:name w:val="WW8Num3z5"/>
    <w:rsid w:val="002368CA"/>
  </w:style>
  <w:style w:type="character" w:customStyle="1" w:styleId="WW8Num3z6">
    <w:name w:val="WW8Num3z6"/>
    <w:rsid w:val="002368CA"/>
  </w:style>
  <w:style w:type="character" w:customStyle="1" w:styleId="WW8Num3z7">
    <w:name w:val="WW8Num3z7"/>
    <w:rsid w:val="002368CA"/>
  </w:style>
  <w:style w:type="character" w:customStyle="1" w:styleId="WW8Num3z8">
    <w:name w:val="WW8Num3z8"/>
    <w:rsid w:val="002368CA"/>
  </w:style>
  <w:style w:type="paragraph" w:customStyle="1" w:styleId="LO-Normal">
    <w:name w:val="LO-Normal"/>
    <w:rsid w:val="002368CA"/>
    <w:pPr>
      <w:widowControl w:val="0"/>
      <w:suppressAutoHyphens/>
      <w:spacing w:after="0" w:line="240" w:lineRule="auto"/>
      <w:ind w:firstLine="420"/>
      <w:jc w:val="both"/>
    </w:pPr>
    <w:rPr>
      <w:rFonts w:ascii="Arial" w:eastAsia="Times New Roman" w:hAnsi="Arial" w:cs="Arial"/>
      <w:sz w:val="18"/>
      <w:szCs w:val="20"/>
      <w:lang w:eastAsia="zh-CN"/>
    </w:rPr>
  </w:style>
  <w:style w:type="paragraph" w:customStyle="1" w:styleId="10">
    <w:name w:val="Нумерованный список1"/>
    <w:basedOn w:val="a3"/>
    <w:rsid w:val="002368CA"/>
    <w:pPr>
      <w:numPr>
        <w:numId w:val="17"/>
      </w:numPr>
      <w:tabs>
        <w:tab w:val="left" w:pos="1429"/>
      </w:tabs>
      <w:suppressAutoHyphens/>
      <w:contextualSpacing/>
    </w:pPr>
    <w:rPr>
      <w:sz w:val="20"/>
      <w:szCs w:val="20"/>
      <w:lang w:eastAsia="zh-CN"/>
    </w:rPr>
  </w:style>
  <w:style w:type="character" w:customStyle="1" w:styleId="afffffff5">
    <w:name w:val="Символ нумерации"/>
    <w:rsid w:val="002368CA"/>
  </w:style>
  <w:style w:type="character" w:customStyle="1" w:styleId="afffffff6">
    <w:name w:val="Стиль Обычный"/>
    <w:rsid w:val="002368CA"/>
    <w:rPr>
      <w:rFonts w:ascii="Times New Roman" w:hAnsi="Times New Roman"/>
      <w:sz w:val="24"/>
    </w:rPr>
  </w:style>
  <w:style w:type="paragraph" w:customStyle="1" w:styleId="2TimesNewRoman12">
    <w:name w:val="Стиль Заголовок 2 + Times New Roman 12 пт"/>
    <w:basedOn w:val="21"/>
    <w:rsid w:val="002368CA"/>
    <w:rPr>
      <w:i w:val="0"/>
      <w:sz w:val="24"/>
      <w:lang w:eastAsia="ru-RU"/>
    </w:rPr>
  </w:style>
  <w:style w:type="paragraph" w:customStyle="1" w:styleId="afffffff7">
    <w:name w:val="Стиль Основной текст"/>
    <w:basedOn w:val="a3"/>
    <w:rsid w:val="002368CA"/>
    <w:rPr>
      <w:szCs w:val="20"/>
    </w:rPr>
  </w:style>
  <w:style w:type="character" w:customStyle="1" w:styleId="1ffff2">
    <w:name w:val="Основной текст + Полужирный1"/>
    <w:rsid w:val="002368CA"/>
    <w:rPr>
      <w:rFonts w:ascii="Times New Roman" w:hAnsi="Times New Roman" w:cs="Times New Roman"/>
      <w:b/>
      <w:bCs/>
      <w:sz w:val="20"/>
      <w:szCs w:val="20"/>
    </w:rPr>
  </w:style>
  <w:style w:type="paragraph" w:customStyle="1" w:styleId="319">
    <w:name w:val="Основной текст (3)1"/>
    <w:basedOn w:val="a3"/>
    <w:rsid w:val="002368CA"/>
    <w:pPr>
      <w:shd w:val="clear" w:color="auto" w:fill="FFFFFF"/>
      <w:spacing w:before="300" w:after="180" w:line="240" w:lineRule="atLeast"/>
    </w:pPr>
    <w:rPr>
      <w:rFonts w:ascii="Garamond" w:hAnsi="Garamond"/>
    </w:rPr>
  </w:style>
  <w:style w:type="character" w:customStyle="1" w:styleId="48">
    <w:name w:val="Основной текст (4)"/>
    <w:link w:val="413"/>
    <w:rsid w:val="002368CA"/>
    <w:rPr>
      <w:rFonts w:ascii="Garamond" w:hAnsi="Garamond"/>
      <w:sz w:val="24"/>
      <w:szCs w:val="24"/>
      <w:shd w:val="clear" w:color="auto" w:fill="FFFFFF"/>
    </w:rPr>
  </w:style>
  <w:style w:type="paragraph" w:customStyle="1" w:styleId="413">
    <w:name w:val="Основной текст (4)1"/>
    <w:basedOn w:val="a3"/>
    <w:link w:val="48"/>
    <w:rsid w:val="002368CA"/>
    <w:pPr>
      <w:shd w:val="clear" w:color="auto" w:fill="FFFFFF"/>
      <w:spacing w:before="180" w:after="60" w:line="242" w:lineRule="exact"/>
      <w:ind w:hanging="320"/>
    </w:pPr>
    <w:rPr>
      <w:rFonts w:ascii="Garamond" w:eastAsiaTheme="minorHAnsi" w:hAnsi="Garamond" w:cstheme="minorBidi"/>
      <w:lang w:eastAsia="en-US"/>
    </w:rPr>
  </w:style>
  <w:style w:type="character" w:customStyle="1" w:styleId="2fb">
    <w:name w:val="Подпись к картинке (2)"/>
    <w:link w:val="21a"/>
    <w:rsid w:val="002368CA"/>
    <w:rPr>
      <w:rFonts w:ascii="Garamond" w:hAnsi="Garamond"/>
      <w:sz w:val="24"/>
      <w:szCs w:val="24"/>
      <w:shd w:val="clear" w:color="auto" w:fill="FFFFFF"/>
    </w:rPr>
  </w:style>
  <w:style w:type="paragraph" w:customStyle="1" w:styleId="21a">
    <w:name w:val="Подпись к картинке (2)1"/>
    <w:basedOn w:val="a3"/>
    <w:link w:val="2fb"/>
    <w:rsid w:val="002368CA"/>
    <w:pPr>
      <w:shd w:val="clear" w:color="auto" w:fill="FFFFFF"/>
      <w:spacing w:line="226" w:lineRule="exact"/>
      <w:ind w:hanging="560"/>
    </w:pPr>
    <w:rPr>
      <w:rFonts w:ascii="Garamond" w:eastAsiaTheme="minorHAnsi" w:hAnsi="Garamond" w:cstheme="minorBidi"/>
      <w:lang w:eastAsia="en-US"/>
    </w:rPr>
  </w:style>
  <w:style w:type="character" w:customStyle="1" w:styleId="260">
    <w:name w:val="Основной текст (26)"/>
    <w:link w:val="261"/>
    <w:uiPriority w:val="99"/>
    <w:rsid w:val="002368CA"/>
    <w:rPr>
      <w:rFonts w:ascii="Garamond" w:hAnsi="Garamond"/>
      <w:b/>
      <w:bCs/>
      <w:sz w:val="18"/>
      <w:szCs w:val="18"/>
      <w:shd w:val="clear" w:color="auto" w:fill="FFFFFF"/>
    </w:rPr>
  </w:style>
  <w:style w:type="paragraph" w:customStyle="1" w:styleId="261">
    <w:name w:val="Основной текст (26)1"/>
    <w:basedOn w:val="a3"/>
    <w:link w:val="260"/>
    <w:uiPriority w:val="99"/>
    <w:rsid w:val="002368CA"/>
    <w:pPr>
      <w:shd w:val="clear" w:color="auto" w:fill="FFFFFF"/>
      <w:spacing w:line="240" w:lineRule="atLeast"/>
    </w:pPr>
    <w:rPr>
      <w:rFonts w:ascii="Garamond" w:eastAsiaTheme="minorHAnsi" w:hAnsi="Garamond" w:cstheme="minorBidi"/>
      <w:b/>
      <w:bCs/>
      <w:sz w:val="18"/>
      <w:szCs w:val="18"/>
      <w:lang w:eastAsia="en-US"/>
    </w:rPr>
  </w:style>
  <w:style w:type="character" w:customStyle="1" w:styleId="531">
    <w:name w:val="Основной текст (53)"/>
    <w:link w:val="5310"/>
    <w:rsid w:val="002368CA"/>
    <w:rPr>
      <w:rFonts w:ascii="Century Schoolbook" w:hAnsi="Century Schoolbook"/>
      <w:shd w:val="clear" w:color="auto" w:fill="FFFFFF"/>
    </w:rPr>
  </w:style>
  <w:style w:type="paragraph" w:customStyle="1" w:styleId="5310">
    <w:name w:val="Основной текст (53)1"/>
    <w:basedOn w:val="a3"/>
    <w:link w:val="531"/>
    <w:rsid w:val="002368CA"/>
    <w:pPr>
      <w:shd w:val="clear" w:color="auto" w:fill="FFFFFF"/>
      <w:spacing w:line="235" w:lineRule="exact"/>
      <w:jc w:val="both"/>
    </w:pPr>
    <w:rPr>
      <w:rFonts w:ascii="Century Schoolbook" w:eastAsiaTheme="minorHAnsi" w:hAnsi="Century Schoolbook" w:cstheme="minorBidi"/>
      <w:sz w:val="22"/>
      <w:szCs w:val="22"/>
      <w:lang w:eastAsia="en-US"/>
    </w:rPr>
  </w:style>
  <w:style w:type="character" w:customStyle="1" w:styleId="74">
    <w:name w:val="Основной текст (7)"/>
    <w:link w:val="711"/>
    <w:rsid w:val="002368CA"/>
    <w:rPr>
      <w:rFonts w:ascii="Century Schoolbook" w:hAnsi="Century Schoolbook"/>
      <w:sz w:val="26"/>
      <w:szCs w:val="26"/>
      <w:shd w:val="clear" w:color="auto" w:fill="FFFFFF"/>
    </w:rPr>
  </w:style>
  <w:style w:type="paragraph" w:customStyle="1" w:styleId="711">
    <w:name w:val="Основной текст (7)1"/>
    <w:basedOn w:val="a3"/>
    <w:link w:val="74"/>
    <w:rsid w:val="002368CA"/>
    <w:pPr>
      <w:shd w:val="clear" w:color="auto" w:fill="FFFFFF"/>
      <w:spacing w:after="180" w:line="240" w:lineRule="atLeast"/>
    </w:pPr>
    <w:rPr>
      <w:rFonts w:ascii="Century Schoolbook" w:eastAsiaTheme="minorHAnsi" w:hAnsi="Century Schoolbook" w:cstheme="minorBidi"/>
      <w:sz w:val="26"/>
      <w:szCs w:val="26"/>
      <w:lang w:eastAsia="en-US"/>
    </w:rPr>
  </w:style>
  <w:style w:type="character" w:customStyle="1" w:styleId="810">
    <w:name w:val="Основной текст (81)"/>
    <w:link w:val="811"/>
    <w:rsid w:val="002368CA"/>
    <w:rPr>
      <w:rFonts w:ascii="Trebuchet MS" w:hAnsi="Trebuchet MS"/>
      <w:b/>
      <w:bCs/>
      <w:sz w:val="14"/>
      <w:szCs w:val="14"/>
      <w:shd w:val="clear" w:color="auto" w:fill="FFFFFF"/>
    </w:rPr>
  </w:style>
  <w:style w:type="paragraph" w:customStyle="1" w:styleId="811">
    <w:name w:val="Основной текст (81)1"/>
    <w:basedOn w:val="a3"/>
    <w:link w:val="810"/>
    <w:rsid w:val="002368CA"/>
    <w:pPr>
      <w:shd w:val="clear" w:color="auto" w:fill="FFFFFF"/>
      <w:spacing w:line="192" w:lineRule="exact"/>
      <w:ind w:firstLine="280"/>
    </w:pPr>
    <w:rPr>
      <w:rFonts w:ascii="Trebuchet MS" w:eastAsiaTheme="minorHAnsi" w:hAnsi="Trebuchet MS" w:cstheme="minorBidi"/>
      <w:b/>
      <w:bCs/>
      <w:sz w:val="14"/>
      <w:szCs w:val="14"/>
      <w:lang w:eastAsia="en-US"/>
    </w:rPr>
  </w:style>
  <w:style w:type="character" w:customStyle="1" w:styleId="740">
    <w:name w:val="Основной текст (74)"/>
    <w:link w:val="741"/>
    <w:rsid w:val="002368CA"/>
    <w:rPr>
      <w:sz w:val="10"/>
      <w:szCs w:val="10"/>
      <w:shd w:val="clear" w:color="auto" w:fill="FFFFFF"/>
      <w:lang w:val="ru-RU" w:eastAsia="ru-RU"/>
    </w:rPr>
  </w:style>
  <w:style w:type="paragraph" w:customStyle="1" w:styleId="741">
    <w:name w:val="Основной текст (74)1"/>
    <w:basedOn w:val="a3"/>
    <w:link w:val="740"/>
    <w:rsid w:val="002368CA"/>
    <w:pPr>
      <w:shd w:val="clear" w:color="auto" w:fill="FFFFFF"/>
      <w:spacing w:line="240" w:lineRule="atLeast"/>
    </w:pPr>
    <w:rPr>
      <w:rFonts w:asciiTheme="minorHAnsi" w:eastAsiaTheme="minorHAnsi" w:hAnsiTheme="minorHAnsi" w:cstheme="minorBidi"/>
      <w:sz w:val="10"/>
      <w:szCs w:val="10"/>
    </w:rPr>
  </w:style>
  <w:style w:type="character" w:customStyle="1" w:styleId="270">
    <w:name w:val="Основной текст (27)"/>
    <w:link w:val="271"/>
    <w:rsid w:val="002368CA"/>
    <w:rPr>
      <w:rFonts w:ascii="Garamond" w:hAnsi="Garamond"/>
      <w:sz w:val="10"/>
      <w:szCs w:val="10"/>
      <w:shd w:val="clear" w:color="auto" w:fill="FFFFFF"/>
      <w:lang w:val="ru-RU" w:eastAsia="ru-RU"/>
    </w:rPr>
  </w:style>
  <w:style w:type="paragraph" w:customStyle="1" w:styleId="271">
    <w:name w:val="Основной текст (27)1"/>
    <w:basedOn w:val="a3"/>
    <w:link w:val="270"/>
    <w:rsid w:val="002368CA"/>
    <w:pPr>
      <w:shd w:val="clear" w:color="auto" w:fill="FFFFFF"/>
      <w:spacing w:line="240" w:lineRule="atLeast"/>
    </w:pPr>
    <w:rPr>
      <w:rFonts w:ascii="Garamond" w:eastAsiaTheme="minorHAnsi" w:hAnsi="Garamond" w:cstheme="minorBidi"/>
      <w:sz w:val="10"/>
      <w:szCs w:val="10"/>
    </w:rPr>
  </w:style>
  <w:style w:type="paragraph" w:customStyle="1" w:styleId="afffffff8">
    <w:name w:val="Основа"/>
    <w:basedOn w:val="a3"/>
    <w:rsid w:val="002368CA"/>
    <w:pPr>
      <w:ind w:firstLine="709"/>
      <w:jc w:val="both"/>
    </w:pPr>
    <w:rPr>
      <w:rFonts w:ascii="Verdana" w:hAnsi="Verdana"/>
      <w:bCs/>
      <w:sz w:val="20"/>
      <w:szCs w:val="20"/>
    </w:rPr>
  </w:style>
  <w:style w:type="character" w:customStyle="1" w:styleId="3f2">
    <w:name w:val="Основной текст3"/>
    <w:rsid w:val="002368CA"/>
    <w:rPr>
      <w:rFonts w:ascii="Arial" w:eastAsia="Arial" w:hAnsi="Arial" w:cs="Arial" w:hint="default"/>
      <w:spacing w:val="-10"/>
      <w:sz w:val="43"/>
      <w:szCs w:val="43"/>
      <w:shd w:val="clear" w:color="auto" w:fill="FFFFFF"/>
    </w:rPr>
  </w:style>
  <w:style w:type="paragraph" w:customStyle="1" w:styleId="127">
    <w:name w:val="Стиль По ширине Первая строка:  127 см Междустр.интервал:  полут..."/>
    <w:basedOn w:val="a3"/>
    <w:rsid w:val="002368CA"/>
    <w:pPr>
      <w:spacing w:line="360" w:lineRule="auto"/>
    </w:pPr>
    <w:rPr>
      <w:szCs w:val="20"/>
    </w:rPr>
  </w:style>
  <w:style w:type="paragraph" w:customStyle="1" w:styleId="21b">
    <w:name w:val="Красная строка 21"/>
    <w:basedOn w:val="aff9"/>
    <w:rsid w:val="002368CA"/>
    <w:pPr>
      <w:widowControl w:val="0"/>
      <w:suppressAutoHyphens/>
      <w:ind w:firstLine="210"/>
    </w:pPr>
    <w:rPr>
      <w:rFonts w:eastAsia="MS PMincho" w:cs="Mangal"/>
      <w:kern w:val="1"/>
      <w:lang w:val="en-US" w:eastAsia="hi-IN" w:bidi="hi-IN"/>
    </w:rPr>
  </w:style>
  <w:style w:type="paragraph" w:customStyle="1" w:styleId="09">
    <w:name w:val="Стиль Междустр.интервал:  множитель 09 ин"/>
    <w:basedOn w:val="a3"/>
    <w:rsid w:val="002368CA"/>
    <w:rPr>
      <w:szCs w:val="20"/>
    </w:rPr>
  </w:style>
  <w:style w:type="paragraph" w:customStyle="1" w:styleId="Style100">
    <w:name w:val="Style10"/>
    <w:basedOn w:val="a3"/>
    <w:rsid w:val="002368CA"/>
    <w:pPr>
      <w:widowControl w:val="0"/>
      <w:autoSpaceDE w:val="0"/>
      <w:autoSpaceDN w:val="0"/>
      <w:adjustRightInd w:val="0"/>
      <w:spacing w:line="321" w:lineRule="exact"/>
      <w:ind w:firstLine="485"/>
      <w:jc w:val="both"/>
    </w:pPr>
  </w:style>
  <w:style w:type="paragraph" w:customStyle="1" w:styleId="u">
    <w:name w:val="u"/>
    <w:basedOn w:val="a3"/>
    <w:rsid w:val="002368CA"/>
    <w:pPr>
      <w:spacing w:before="100" w:beforeAutospacing="1" w:after="100" w:afterAutospacing="1"/>
    </w:pPr>
  </w:style>
  <w:style w:type="character" w:customStyle="1" w:styleId="FontStyle95">
    <w:name w:val="Font Style95"/>
    <w:rsid w:val="002368CA"/>
    <w:rPr>
      <w:rFonts w:ascii="Times New Roman" w:hAnsi="Times New Roman" w:cs="Times New Roman"/>
      <w:sz w:val="22"/>
      <w:szCs w:val="22"/>
    </w:rPr>
  </w:style>
  <w:style w:type="character" w:customStyle="1" w:styleId="FontStyle94">
    <w:name w:val="Font Style94"/>
    <w:rsid w:val="002368CA"/>
    <w:rPr>
      <w:rFonts w:ascii="Times New Roman" w:hAnsi="Times New Roman" w:cs="Times New Roman"/>
      <w:b/>
      <w:bCs/>
      <w:sz w:val="22"/>
      <w:szCs w:val="22"/>
    </w:rPr>
  </w:style>
  <w:style w:type="character" w:customStyle="1" w:styleId="FontStyle231">
    <w:name w:val="Font Style231"/>
    <w:rsid w:val="002368CA"/>
    <w:rPr>
      <w:rFonts w:ascii="Times New Roman" w:hAnsi="Times New Roman" w:cs="Times New Roman"/>
      <w:sz w:val="26"/>
      <w:szCs w:val="26"/>
    </w:rPr>
  </w:style>
  <w:style w:type="character" w:customStyle="1" w:styleId="Heading1Char1">
    <w:name w:val="Heading 1 Char1"/>
    <w:aliases w:val="Знак Char1"/>
    <w:locked/>
    <w:rsid w:val="002368CA"/>
    <w:rPr>
      <w:rFonts w:ascii="Times New Roman" w:hAnsi="Times New Roman" w:cs="Tahoma"/>
      <w:b/>
      <w:bCs/>
      <w:kern w:val="32"/>
      <w:sz w:val="32"/>
      <w:szCs w:val="32"/>
      <w:lang w:eastAsia="ru-RU"/>
    </w:rPr>
  </w:style>
  <w:style w:type="character" w:customStyle="1" w:styleId="news">
    <w:name w:val="news"/>
    <w:rsid w:val="002368CA"/>
    <w:rPr>
      <w:rFonts w:ascii="Times New Roman" w:hAnsi="Times New Roman" w:cs="Times New Roman"/>
    </w:rPr>
  </w:style>
  <w:style w:type="character" w:customStyle="1" w:styleId="hl">
    <w:name w:val="hl"/>
    <w:rsid w:val="002368CA"/>
    <w:rPr>
      <w:rFonts w:cs="Times New Roman"/>
    </w:rPr>
  </w:style>
  <w:style w:type="character" w:customStyle="1" w:styleId="DocumentMapChar">
    <w:name w:val="Document Map Char"/>
    <w:semiHidden/>
    <w:locked/>
    <w:rsid w:val="002368CA"/>
    <w:rPr>
      <w:rFonts w:ascii="Tahoma" w:hAnsi="Tahoma" w:cs="Tahoma"/>
      <w:lang w:val="ru-RU" w:eastAsia="ru-RU" w:bidi="ar-SA"/>
    </w:rPr>
  </w:style>
  <w:style w:type="character" w:customStyle="1" w:styleId="BodyText3Char">
    <w:name w:val="Body Text 3 Char"/>
    <w:aliases w:val="Знак5 Char"/>
    <w:locked/>
    <w:rsid w:val="002368CA"/>
    <w:rPr>
      <w:sz w:val="16"/>
      <w:szCs w:val="16"/>
      <w:lang w:val="ru-RU" w:eastAsia="ru-RU" w:bidi="ar-SA"/>
    </w:rPr>
  </w:style>
  <w:style w:type="character" w:customStyle="1" w:styleId="BalloonTextChar">
    <w:name w:val="Balloon Text Char"/>
    <w:locked/>
    <w:rsid w:val="002368CA"/>
    <w:rPr>
      <w:rFonts w:ascii="Tahoma" w:hAnsi="Tahoma" w:cs="Tahoma"/>
      <w:sz w:val="16"/>
      <w:szCs w:val="16"/>
      <w:lang w:val="ru-RU" w:eastAsia="ru-RU" w:bidi="ar-SA"/>
    </w:rPr>
  </w:style>
  <w:style w:type="character" w:customStyle="1" w:styleId="FontStyle145">
    <w:name w:val="Font Style145"/>
    <w:rsid w:val="002368CA"/>
    <w:rPr>
      <w:rFonts w:ascii="Times New Roman" w:hAnsi="Times New Roman" w:cs="Times New Roman"/>
      <w:color w:val="000000"/>
      <w:sz w:val="18"/>
      <w:szCs w:val="18"/>
    </w:rPr>
  </w:style>
  <w:style w:type="character" w:customStyle="1" w:styleId="FontStyle215">
    <w:name w:val="Font Style215"/>
    <w:rsid w:val="002368CA"/>
    <w:rPr>
      <w:rFonts w:ascii="Times New Roman" w:hAnsi="Times New Roman" w:cs="Times New Roman"/>
      <w:b/>
      <w:bCs/>
      <w:color w:val="000000"/>
      <w:sz w:val="18"/>
      <w:szCs w:val="18"/>
    </w:rPr>
  </w:style>
  <w:style w:type="character" w:customStyle="1" w:styleId="FontStyle153">
    <w:name w:val="Font Style153"/>
    <w:rsid w:val="002368CA"/>
    <w:rPr>
      <w:rFonts w:ascii="Times New Roman" w:hAnsi="Times New Roman" w:cs="Times New Roman"/>
      <w:i/>
      <w:iCs/>
      <w:color w:val="000000"/>
      <w:sz w:val="18"/>
      <w:szCs w:val="18"/>
    </w:rPr>
  </w:style>
  <w:style w:type="paragraph" w:customStyle="1" w:styleId="Style101">
    <w:name w:val="Style101"/>
    <w:basedOn w:val="a3"/>
    <w:rsid w:val="002368CA"/>
    <w:pPr>
      <w:widowControl w:val="0"/>
      <w:suppressAutoHyphens/>
      <w:autoSpaceDE w:val="0"/>
      <w:spacing w:line="240" w:lineRule="atLeast"/>
    </w:pPr>
    <w:rPr>
      <w:sz w:val="20"/>
      <w:szCs w:val="20"/>
      <w:lang w:eastAsia="ar-SA"/>
    </w:rPr>
  </w:style>
  <w:style w:type="character" w:customStyle="1" w:styleId="FontStyle173">
    <w:name w:val="Font Style173"/>
    <w:rsid w:val="002368CA"/>
    <w:rPr>
      <w:rFonts w:ascii="Times New Roman" w:hAnsi="Times New Roman" w:cs="Times New Roman"/>
      <w:i/>
      <w:iCs/>
      <w:color w:val="000000"/>
      <w:spacing w:val="20"/>
      <w:sz w:val="18"/>
      <w:szCs w:val="18"/>
    </w:rPr>
  </w:style>
  <w:style w:type="paragraph" w:customStyle="1" w:styleId="Style92">
    <w:name w:val="Style92"/>
    <w:basedOn w:val="a3"/>
    <w:rsid w:val="002368CA"/>
    <w:pPr>
      <w:widowControl w:val="0"/>
      <w:suppressAutoHyphens/>
      <w:autoSpaceDE w:val="0"/>
      <w:spacing w:line="240" w:lineRule="atLeast"/>
    </w:pPr>
    <w:rPr>
      <w:sz w:val="20"/>
      <w:szCs w:val="20"/>
      <w:lang w:eastAsia="ar-SA"/>
    </w:rPr>
  </w:style>
  <w:style w:type="paragraph" w:customStyle="1" w:styleId="Style87">
    <w:name w:val="Style87"/>
    <w:basedOn w:val="a3"/>
    <w:rsid w:val="002368CA"/>
    <w:pPr>
      <w:widowControl w:val="0"/>
      <w:suppressAutoHyphens/>
      <w:autoSpaceDE w:val="0"/>
      <w:spacing w:line="240" w:lineRule="atLeast"/>
    </w:pPr>
    <w:rPr>
      <w:sz w:val="20"/>
      <w:szCs w:val="20"/>
      <w:lang w:eastAsia="ar-SA"/>
    </w:rPr>
  </w:style>
  <w:style w:type="paragraph" w:customStyle="1" w:styleId="Style44">
    <w:name w:val="Style44"/>
    <w:basedOn w:val="a3"/>
    <w:rsid w:val="002368CA"/>
    <w:pPr>
      <w:widowControl w:val="0"/>
      <w:autoSpaceDE w:val="0"/>
      <w:autoSpaceDN w:val="0"/>
      <w:adjustRightInd w:val="0"/>
      <w:spacing w:line="235" w:lineRule="exact"/>
      <w:ind w:hanging="202"/>
      <w:jc w:val="both"/>
    </w:pPr>
    <w:rPr>
      <w:rFonts w:ascii="Segoe UI" w:hAnsi="Segoe UI" w:cs="Segoe UI"/>
    </w:rPr>
  </w:style>
  <w:style w:type="character" w:customStyle="1" w:styleId="FontStyle235">
    <w:name w:val="Font Style235"/>
    <w:rsid w:val="002368CA"/>
    <w:rPr>
      <w:rFonts w:ascii="Arial" w:hAnsi="Arial" w:cs="Arial"/>
      <w:b/>
      <w:bCs/>
      <w:sz w:val="18"/>
      <w:szCs w:val="18"/>
    </w:rPr>
  </w:style>
  <w:style w:type="character" w:customStyle="1" w:styleId="FontStyle255">
    <w:name w:val="Font Style255"/>
    <w:rsid w:val="002368CA"/>
    <w:rPr>
      <w:rFonts w:ascii="Times New Roman" w:hAnsi="Times New Roman" w:cs="Times New Roman"/>
      <w:b/>
      <w:bCs/>
      <w:i/>
      <w:iCs/>
      <w:sz w:val="20"/>
      <w:szCs w:val="20"/>
    </w:rPr>
  </w:style>
  <w:style w:type="character" w:customStyle="1" w:styleId="FontStyle256">
    <w:name w:val="Font Style256"/>
    <w:rsid w:val="002368CA"/>
    <w:rPr>
      <w:rFonts w:ascii="Times New Roman" w:hAnsi="Times New Roman" w:cs="Times New Roman"/>
      <w:b/>
      <w:bCs/>
      <w:sz w:val="20"/>
      <w:szCs w:val="20"/>
    </w:rPr>
  </w:style>
  <w:style w:type="character" w:customStyle="1" w:styleId="FontStyle240">
    <w:name w:val="Font Style240"/>
    <w:rsid w:val="002368CA"/>
    <w:rPr>
      <w:rFonts w:ascii="Times New Roman" w:hAnsi="Times New Roman" w:cs="Times New Roman"/>
      <w:sz w:val="18"/>
      <w:szCs w:val="18"/>
    </w:rPr>
  </w:style>
  <w:style w:type="character" w:customStyle="1" w:styleId="FontStyle253">
    <w:name w:val="Font Style253"/>
    <w:rsid w:val="002368CA"/>
    <w:rPr>
      <w:rFonts w:ascii="Times New Roman" w:hAnsi="Times New Roman" w:cs="Times New Roman"/>
      <w:i/>
      <w:iCs/>
      <w:sz w:val="18"/>
      <w:szCs w:val="18"/>
    </w:rPr>
  </w:style>
  <w:style w:type="character" w:customStyle="1" w:styleId="FontStyle234">
    <w:name w:val="Font Style234"/>
    <w:rsid w:val="002368CA"/>
    <w:rPr>
      <w:rFonts w:ascii="Arial" w:hAnsi="Arial" w:cs="Arial"/>
      <w:b/>
      <w:bCs/>
      <w:sz w:val="16"/>
      <w:szCs w:val="16"/>
    </w:rPr>
  </w:style>
  <w:style w:type="paragraph" w:customStyle="1" w:styleId="Style55">
    <w:name w:val="Style55"/>
    <w:basedOn w:val="a3"/>
    <w:rsid w:val="002368CA"/>
    <w:pPr>
      <w:widowControl w:val="0"/>
      <w:autoSpaceDE w:val="0"/>
      <w:autoSpaceDN w:val="0"/>
      <w:adjustRightInd w:val="0"/>
    </w:pPr>
    <w:rPr>
      <w:rFonts w:ascii="Segoe UI" w:hAnsi="Segoe UI" w:cs="Segoe UI"/>
    </w:rPr>
  </w:style>
  <w:style w:type="paragraph" w:customStyle="1" w:styleId="Style69">
    <w:name w:val="Style69"/>
    <w:basedOn w:val="a3"/>
    <w:rsid w:val="002368CA"/>
    <w:pPr>
      <w:widowControl w:val="0"/>
      <w:autoSpaceDE w:val="0"/>
      <w:autoSpaceDN w:val="0"/>
      <w:adjustRightInd w:val="0"/>
      <w:spacing w:line="235" w:lineRule="exact"/>
      <w:ind w:hanging="206"/>
      <w:jc w:val="both"/>
    </w:pPr>
    <w:rPr>
      <w:rFonts w:ascii="Segoe UI" w:hAnsi="Segoe UI" w:cs="Segoe UI"/>
    </w:rPr>
  </w:style>
  <w:style w:type="paragraph" w:customStyle="1" w:styleId="Style72">
    <w:name w:val="Style72"/>
    <w:basedOn w:val="a3"/>
    <w:rsid w:val="002368CA"/>
    <w:pPr>
      <w:widowControl w:val="0"/>
      <w:autoSpaceDE w:val="0"/>
      <w:autoSpaceDN w:val="0"/>
      <w:adjustRightInd w:val="0"/>
    </w:pPr>
    <w:rPr>
      <w:rFonts w:ascii="Segoe UI" w:hAnsi="Segoe UI" w:cs="Segoe UI"/>
    </w:rPr>
  </w:style>
  <w:style w:type="character" w:customStyle="1" w:styleId="FontStyle271">
    <w:name w:val="Font Style271"/>
    <w:rsid w:val="002368CA"/>
    <w:rPr>
      <w:rFonts w:ascii="Arial" w:hAnsi="Arial" w:cs="Arial"/>
      <w:b/>
      <w:bCs/>
      <w:spacing w:val="-10"/>
      <w:sz w:val="18"/>
      <w:szCs w:val="18"/>
    </w:rPr>
  </w:style>
  <w:style w:type="character" w:customStyle="1" w:styleId="FontStyle38">
    <w:name w:val="Font Style38"/>
    <w:rsid w:val="002368CA"/>
    <w:rPr>
      <w:rFonts w:ascii="Times New Roman" w:hAnsi="Times New Roman" w:cs="Times New Roman"/>
      <w:sz w:val="28"/>
      <w:szCs w:val="28"/>
    </w:rPr>
  </w:style>
  <w:style w:type="character" w:customStyle="1" w:styleId="FontStyle35">
    <w:name w:val="Font Style35"/>
    <w:rsid w:val="002368CA"/>
    <w:rPr>
      <w:rFonts w:ascii="Times New Roman" w:hAnsi="Times New Roman" w:cs="Times New Roman"/>
      <w:sz w:val="26"/>
      <w:szCs w:val="26"/>
    </w:rPr>
  </w:style>
  <w:style w:type="paragraph" w:customStyle="1" w:styleId="Style15">
    <w:name w:val="Style15"/>
    <w:basedOn w:val="a3"/>
    <w:rsid w:val="002368CA"/>
    <w:pPr>
      <w:widowControl w:val="0"/>
      <w:autoSpaceDE w:val="0"/>
      <w:autoSpaceDN w:val="0"/>
      <w:adjustRightInd w:val="0"/>
      <w:spacing w:line="482" w:lineRule="exact"/>
      <w:ind w:firstLine="701"/>
      <w:jc w:val="both"/>
    </w:pPr>
  </w:style>
  <w:style w:type="paragraph" w:customStyle="1" w:styleId="Style22">
    <w:name w:val="Style22"/>
    <w:basedOn w:val="a3"/>
    <w:rsid w:val="002368CA"/>
    <w:pPr>
      <w:widowControl w:val="0"/>
      <w:autoSpaceDE w:val="0"/>
      <w:autoSpaceDN w:val="0"/>
      <w:adjustRightInd w:val="0"/>
      <w:spacing w:line="274" w:lineRule="exact"/>
    </w:pPr>
  </w:style>
  <w:style w:type="character" w:customStyle="1" w:styleId="citation">
    <w:name w:val="citation"/>
    <w:rsid w:val="002368CA"/>
  </w:style>
  <w:style w:type="character" w:customStyle="1" w:styleId="xmlemitalic10">
    <w:name w:val="xmlemitalic1"/>
    <w:rsid w:val="002368CA"/>
  </w:style>
  <w:style w:type="paragraph" w:customStyle="1" w:styleId="nospacing">
    <w:name w:val="nospacing"/>
    <w:basedOn w:val="a3"/>
    <w:rsid w:val="002368CA"/>
    <w:pPr>
      <w:spacing w:before="100" w:beforeAutospacing="1" w:after="100" w:afterAutospacing="1"/>
    </w:pPr>
  </w:style>
  <w:style w:type="paragraph" w:customStyle="1" w:styleId="afffffff9">
    <w:name w:val="...... . ......."/>
    <w:basedOn w:val="Default"/>
    <w:next w:val="Default"/>
    <w:rsid w:val="002368CA"/>
    <w:rPr>
      <w:color w:val="auto"/>
    </w:rPr>
  </w:style>
  <w:style w:type="paragraph" w:customStyle="1" w:styleId="PrilogRazd">
    <w:name w:val="Prilog Razd"/>
    <w:rsid w:val="002368CA"/>
    <w:pPr>
      <w:keepNext/>
      <w:widowControl w:val="0"/>
      <w:autoSpaceDE w:val="0"/>
      <w:autoSpaceDN w:val="0"/>
      <w:adjustRightInd w:val="0"/>
      <w:spacing w:after="200" w:line="207" w:lineRule="atLeast"/>
      <w:jc w:val="center"/>
    </w:pPr>
    <w:rPr>
      <w:rFonts w:ascii="SchoolBookCTT" w:eastAsia="Times New Roman" w:hAnsi="SchoolBookCTT" w:cs="SchoolBookCTT"/>
      <w:b/>
      <w:bCs/>
      <w:sz w:val="20"/>
      <w:szCs w:val="20"/>
      <w:lang w:eastAsia="ru-RU"/>
    </w:rPr>
  </w:style>
  <w:style w:type="character" w:customStyle="1" w:styleId="118">
    <w:name w:val="Знак1 Знак Знак1"/>
    <w:locked/>
    <w:rsid w:val="002368CA"/>
    <w:rPr>
      <w:sz w:val="24"/>
      <w:szCs w:val="24"/>
      <w:lang w:bidi="ar-SA"/>
    </w:rPr>
  </w:style>
  <w:style w:type="character" w:customStyle="1" w:styleId="2fc">
    <w:name w:val="Подзаголовок Знак Знак2"/>
    <w:aliases w:val="Подзаголовок Знак1 Знак Знак1,Подзаголовок Знак Знак Знак Знак1, Знак1 Знак Знак Знак Знак1, Знак1 Знак1 Знак Знак2,Подзаголовок Знак1 Знак2,Подзаголовок Знак Знак Знак2, Знак1 Знак Знак Знак2, Знак1 Знак1 Знак Знак3"/>
    <w:rsid w:val="002368CA"/>
    <w:rPr>
      <w:rFonts w:ascii="Calibri" w:hAnsi="Calibri"/>
      <w:i/>
      <w:iCs/>
      <w:sz w:val="24"/>
      <w:szCs w:val="24"/>
      <w:lang w:val="ru-RU" w:eastAsia="en-US" w:bidi="ar-SA"/>
    </w:rPr>
  </w:style>
  <w:style w:type="character" w:customStyle="1" w:styleId="640">
    <w:name w:val="Знак Знак64"/>
    <w:locked/>
    <w:rsid w:val="002368CA"/>
    <w:rPr>
      <w:b/>
      <w:bCs/>
      <w:sz w:val="28"/>
      <w:szCs w:val="28"/>
      <w:lang w:val="ru-RU" w:eastAsia="ru-RU" w:bidi="ar-SA"/>
    </w:rPr>
  </w:style>
  <w:style w:type="character" w:customStyle="1" w:styleId="FontStyle133">
    <w:name w:val="Font Style133"/>
    <w:rsid w:val="002368CA"/>
    <w:rPr>
      <w:rFonts w:ascii="Times New Roman" w:hAnsi="Times New Roman" w:cs="Times New Roman"/>
      <w:i/>
      <w:iCs/>
      <w:sz w:val="18"/>
      <w:szCs w:val="18"/>
    </w:rPr>
  </w:style>
  <w:style w:type="character" w:customStyle="1" w:styleId="blk3">
    <w:name w:val="blk3"/>
    <w:rsid w:val="002368CA"/>
    <w:rPr>
      <w:vanish w:val="0"/>
    </w:rPr>
  </w:style>
  <w:style w:type="paragraph" w:customStyle="1" w:styleId="afffffffa">
    <w:name w:val="Словарная статья"/>
    <w:basedOn w:val="a3"/>
    <w:next w:val="a3"/>
    <w:rsid w:val="002368CA"/>
    <w:pPr>
      <w:autoSpaceDE w:val="0"/>
      <w:autoSpaceDN w:val="0"/>
      <w:adjustRightInd w:val="0"/>
      <w:ind w:left="170" w:right="118"/>
      <w:jc w:val="both"/>
    </w:pPr>
    <w:rPr>
      <w:rFonts w:ascii="Arial" w:hAnsi="Arial"/>
      <w:sz w:val="20"/>
      <w:szCs w:val="20"/>
    </w:rPr>
  </w:style>
  <w:style w:type="character" w:customStyle="1" w:styleId="FontStyle214">
    <w:name w:val="Font Style214"/>
    <w:rsid w:val="002368CA"/>
    <w:rPr>
      <w:rFonts w:ascii="Trebuchet MS" w:hAnsi="Trebuchet MS" w:cs="Trebuchet MS"/>
      <w:b/>
      <w:bCs/>
      <w:color w:val="000000"/>
      <w:sz w:val="22"/>
      <w:szCs w:val="22"/>
    </w:rPr>
  </w:style>
  <w:style w:type="character" w:customStyle="1" w:styleId="afffffffb">
    <w:name w:val="Цветовое выделение"/>
    <w:rsid w:val="002368CA"/>
    <w:rPr>
      <w:b/>
      <w:bCs/>
      <w:color w:val="000080"/>
      <w:sz w:val="22"/>
      <w:szCs w:val="22"/>
    </w:rPr>
  </w:style>
  <w:style w:type="character" w:customStyle="1" w:styleId="afffffffc">
    <w:name w:val="Гипертекстовая ссылка"/>
    <w:rsid w:val="002368CA"/>
    <w:rPr>
      <w:b/>
      <w:bCs/>
      <w:color w:val="008000"/>
      <w:sz w:val="22"/>
      <w:szCs w:val="22"/>
      <w:u w:val="single"/>
    </w:rPr>
  </w:style>
  <w:style w:type="paragraph" w:customStyle="1" w:styleId="Tst1">
    <w:name w:val="Tst1"/>
    <w:basedOn w:val="a3"/>
    <w:rsid w:val="002368CA"/>
    <w:pPr>
      <w:jc w:val="both"/>
    </w:pPr>
    <w:rPr>
      <w:szCs w:val="20"/>
    </w:rPr>
  </w:style>
  <w:style w:type="character" w:customStyle="1" w:styleId="2fd">
    <w:name w:val="Основной текст Знак Знак2"/>
    <w:aliases w:val="Знак1 Знак1,Знак1 Знак Знак3, Знак1 Знак Знак3,Знак1 Знак3,Знак1 Знак Знак5,Знак1 Знак Знак6,Знак1 Знак Знак7,Знак1 Знак Знак8,Знак1 Знак Знак9,Знак1 Знак Знак10,Знак1 Знак Знак20,Знак1 Знак Знак201,Основной текст Знак Знак5"/>
    <w:semiHidden/>
    <w:locked/>
    <w:rsid w:val="002368CA"/>
    <w:rPr>
      <w:sz w:val="24"/>
      <w:lang w:val="ru-RU" w:eastAsia="ru-RU" w:bidi="ar-SA"/>
    </w:rPr>
  </w:style>
  <w:style w:type="character" w:customStyle="1" w:styleId="FontStyle816">
    <w:name w:val="Font Style816"/>
    <w:rsid w:val="002368CA"/>
    <w:rPr>
      <w:rFonts w:ascii="Times New Roman" w:hAnsi="Times New Roman" w:cs="Times New Roman"/>
      <w:sz w:val="20"/>
      <w:szCs w:val="20"/>
    </w:rPr>
  </w:style>
  <w:style w:type="paragraph" w:customStyle="1" w:styleId="opredelenie">
    <w:name w:val="opredelenie"/>
    <w:basedOn w:val="a3"/>
    <w:rsid w:val="002368CA"/>
    <w:pPr>
      <w:spacing w:before="100" w:beforeAutospacing="1" w:after="100" w:afterAutospacing="1"/>
    </w:pPr>
  </w:style>
  <w:style w:type="paragraph" w:customStyle="1" w:styleId="afffffffd">
    <w:name w:val="НУМ"/>
    <w:basedOn w:val="afff3"/>
    <w:next w:val="afff3"/>
    <w:rsid w:val="002368CA"/>
    <w:pPr>
      <w:spacing w:before="0" w:beforeAutospacing="0" w:after="0" w:afterAutospacing="0" w:line="264" w:lineRule="auto"/>
      <w:jc w:val="both"/>
    </w:pPr>
    <w:rPr>
      <w:rFonts w:eastAsia="Arial Unicode MS" w:cs="Arial"/>
      <w:sz w:val="30"/>
      <w:szCs w:val="16"/>
      <w:lang w:bidi="ar-SA"/>
    </w:rPr>
  </w:style>
  <w:style w:type="character" w:customStyle="1" w:styleId="49">
    <w:name w:val="Знак Знак4"/>
    <w:rsid w:val="002368CA"/>
    <w:rPr>
      <w:rFonts w:ascii="Cambria" w:eastAsia="Times New Roman" w:hAnsi="Cambria" w:cs="Times New Roman" w:hint="default"/>
      <w:b/>
      <w:bCs/>
      <w:color w:val="4F81BD"/>
      <w:sz w:val="26"/>
      <w:szCs w:val="26"/>
    </w:rPr>
  </w:style>
  <w:style w:type="character" w:customStyle="1" w:styleId="280">
    <w:name w:val="Знак Знак28"/>
    <w:locked/>
    <w:rsid w:val="002368CA"/>
    <w:rPr>
      <w:b/>
      <w:bCs/>
      <w:lang w:val="ru-RU" w:eastAsia="ru-RU" w:bidi="ar-SA"/>
    </w:rPr>
  </w:style>
  <w:style w:type="paragraph" w:customStyle="1" w:styleId="afffffffe">
    <w:name w:val="ТЕМА"/>
    <w:basedOn w:val="a3"/>
    <w:rsid w:val="002368CA"/>
    <w:pPr>
      <w:spacing w:after="60" w:line="264" w:lineRule="auto"/>
      <w:jc w:val="both"/>
    </w:pPr>
    <w:rPr>
      <w:rFonts w:ascii="Arial" w:hAnsi="Arial"/>
      <w:b/>
      <w:sz w:val="30"/>
    </w:rPr>
  </w:style>
  <w:style w:type="character" w:customStyle="1" w:styleId="3f3">
    <w:name w:val="Гиперссылка3"/>
    <w:rsid w:val="002368CA"/>
    <w:rPr>
      <w:strike w:val="0"/>
      <w:dstrike w:val="0"/>
      <w:color w:val="2C437A"/>
      <w:u w:val="none"/>
    </w:rPr>
  </w:style>
  <w:style w:type="paragraph" w:customStyle="1" w:styleId="affffffff">
    <w:name w:val="Список М"/>
    <w:basedOn w:val="afff3"/>
    <w:rsid w:val="002368CA"/>
    <w:pPr>
      <w:spacing w:before="0" w:beforeAutospacing="0" w:after="0" w:afterAutospacing="0" w:line="288" w:lineRule="auto"/>
      <w:jc w:val="both"/>
    </w:pPr>
    <w:rPr>
      <w:sz w:val="30"/>
      <w:szCs w:val="30"/>
      <w:lang w:bidi="ar-SA"/>
    </w:rPr>
  </w:style>
  <w:style w:type="character" w:customStyle="1" w:styleId="FontStyle31">
    <w:name w:val="Font Style31"/>
    <w:rsid w:val="002368CA"/>
    <w:rPr>
      <w:rFonts w:ascii="Times New Roman" w:hAnsi="Times New Roman" w:cs="Times New Roman"/>
      <w:b/>
      <w:bCs/>
      <w:sz w:val="28"/>
      <w:szCs w:val="28"/>
    </w:rPr>
  </w:style>
  <w:style w:type="character" w:customStyle="1" w:styleId="480">
    <w:name w:val="Знак Знак48"/>
    <w:locked/>
    <w:rsid w:val="002368CA"/>
    <w:rPr>
      <w:b/>
      <w:bCs/>
      <w:sz w:val="27"/>
      <w:szCs w:val="27"/>
      <w:lang w:val="ru-RU" w:eastAsia="ru-RU" w:bidi="ar-SA"/>
    </w:rPr>
  </w:style>
  <w:style w:type="character" w:customStyle="1" w:styleId="511">
    <w:name w:val="Знак5 Знак Знак1"/>
    <w:locked/>
    <w:rsid w:val="002368CA"/>
    <w:rPr>
      <w:sz w:val="16"/>
      <w:szCs w:val="16"/>
      <w:lang w:val="ru-RU" w:eastAsia="ru-RU" w:bidi="ar-SA"/>
    </w:rPr>
  </w:style>
  <w:style w:type="table" w:customStyle="1" w:styleId="1ffff3">
    <w:name w:val="Сетка таблицы1"/>
    <w:basedOn w:val="a5"/>
    <w:rsid w:val="002368CA"/>
    <w:pPr>
      <w:widowControl w:val="0"/>
      <w:spacing w:after="0" w:line="240" w:lineRule="atLeast"/>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4">
    <w:name w:val="список1"/>
    <w:basedOn w:val="a3"/>
    <w:rsid w:val="002368CA"/>
    <w:pPr>
      <w:tabs>
        <w:tab w:val="left" w:pos="0"/>
      </w:tabs>
      <w:autoSpaceDE w:val="0"/>
      <w:autoSpaceDN w:val="0"/>
      <w:adjustRightInd w:val="0"/>
      <w:ind w:firstLine="66"/>
      <w:jc w:val="both"/>
    </w:pPr>
    <w:rPr>
      <w:rFonts w:ascii="PragmaticaCTT" w:hAnsi="PragmaticaCTT"/>
      <w:sz w:val="20"/>
    </w:rPr>
  </w:style>
  <w:style w:type="character" w:customStyle="1" w:styleId="470">
    <w:name w:val="Знак Знак47"/>
    <w:rsid w:val="002368CA"/>
    <w:rPr>
      <w:b/>
      <w:bCs/>
      <w:sz w:val="28"/>
      <w:szCs w:val="28"/>
      <w:lang w:val="ru-RU" w:eastAsia="ru-RU" w:bidi="ar-SA"/>
    </w:rPr>
  </w:style>
  <w:style w:type="character" w:customStyle="1" w:styleId="hl1">
    <w:name w:val="hl1"/>
    <w:rsid w:val="002368CA"/>
    <w:rPr>
      <w:color w:val="4682B4"/>
    </w:rPr>
  </w:style>
  <w:style w:type="character" w:customStyle="1" w:styleId="font23">
    <w:name w:val="font23"/>
    <w:rsid w:val="002368CA"/>
  </w:style>
  <w:style w:type="character" w:customStyle="1" w:styleId="texttext1">
    <w:name w:val="texttext1"/>
    <w:rsid w:val="002368CA"/>
    <w:rPr>
      <w:rFonts w:ascii="Verdana" w:hAnsi="Verdana" w:hint="default"/>
      <w:b w:val="0"/>
      <w:bCs w:val="0"/>
      <w:i w:val="0"/>
      <w:iCs w:val="0"/>
      <w:caps w:val="0"/>
      <w:smallCaps w:val="0"/>
      <w:strike w:val="0"/>
      <w:dstrike w:val="0"/>
      <w:color w:val="000000"/>
      <w:sz w:val="19"/>
      <w:szCs w:val="19"/>
      <w:u w:val="none"/>
    </w:rPr>
  </w:style>
  <w:style w:type="character" w:customStyle="1" w:styleId="FontStyle64">
    <w:name w:val="Font Style64"/>
    <w:rsid w:val="002368CA"/>
    <w:rPr>
      <w:rFonts w:ascii="Times New Roman" w:hAnsi="Times New Roman" w:cs="Times New Roman" w:hint="default"/>
      <w:b/>
      <w:bCs/>
      <w:sz w:val="24"/>
      <w:szCs w:val="24"/>
    </w:rPr>
  </w:style>
  <w:style w:type="character" w:customStyle="1" w:styleId="authorabout1">
    <w:name w:val="authorabout1"/>
    <w:rsid w:val="002368CA"/>
    <w:rPr>
      <w:vanish w:val="0"/>
      <w:sz w:val="26"/>
      <w:szCs w:val="26"/>
    </w:rPr>
  </w:style>
  <w:style w:type="character" w:customStyle="1" w:styleId="authorabout">
    <w:name w:val="authorabout"/>
    <w:rsid w:val="002368CA"/>
    <w:rPr>
      <w:rFonts w:ascii="Times New Roman" w:hAnsi="Times New Roman" w:cs="Times New Roman" w:hint="default"/>
    </w:rPr>
  </w:style>
  <w:style w:type="character" w:customStyle="1" w:styleId="textbf">
    <w:name w:val="textbf"/>
    <w:rsid w:val="002368CA"/>
    <w:rPr>
      <w:rFonts w:cs="Times New Roman"/>
    </w:rPr>
  </w:style>
  <w:style w:type="character" w:customStyle="1" w:styleId="textit">
    <w:name w:val="textit"/>
    <w:rsid w:val="002368CA"/>
    <w:rPr>
      <w:rFonts w:cs="Times New Roman"/>
    </w:rPr>
  </w:style>
  <w:style w:type="character" w:customStyle="1" w:styleId="textdoc1">
    <w:name w:val="textdoc1"/>
    <w:rsid w:val="002368CA"/>
    <w:rPr>
      <w:rFonts w:cs="Times New Roman"/>
    </w:rPr>
  </w:style>
  <w:style w:type="paragraph" w:customStyle="1" w:styleId="textdoc">
    <w:name w:val="textdoc"/>
    <w:basedOn w:val="a3"/>
    <w:rsid w:val="002368CA"/>
    <w:pPr>
      <w:spacing w:before="100" w:beforeAutospacing="1" w:after="100" w:afterAutospacing="1"/>
    </w:pPr>
  </w:style>
  <w:style w:type="paragraph" w:customStyle="1" w:styleId="msonormalcxsplast">
    <w:name w:val="msonormalcxsplast"/>
    <w:basedOn w:val="a3"/>
    <w:rsid w:val="002368CA"/>
    <w:pPr>
      <w:spacing w:before="100" w:beforeAutospacing="1" w:after="100" w:afterAutospacing="1"/>
    </w:pPr>
    <w:rPr>
      <w:rFonts w:ascii="Arial" w:hAnsi="Arial" w:cs="Arial"/>
      <w:color w:val="000000"/>
      <w:sz w:val="20"/>
      <w:szCs w:val="20"/>
    </w:rPr>
  </w:style>
  <w:style w:type="paragraph" w:customStyle="1" w:styleId="msonormalcxspmiddlecxspmiddle">
    <w:name w:val="msonormalcxspmiddlecxspmiddle"/>
    <w:basedOn w:val="a3"/>
    <w:rsid w:val="002368CA"/>
    <w:pPr>
      <w:spacing w:before="100" w:beforeAutospacing="1" w:after="100" w:afterAutospacing="1"/>
    </w:pPr>
    <w:rPr>
      <w:rFonts w:ascii="Arial" w:hAnsi="Arial" w:cs="Arial"/>
      <w:color w:val="000000"/>
      <w:sz w:val="20"/>
      <w:szCs w:val="20"/>
    </w:rPr>
  </w:style>
  <w:style w:type="character" w:customStyle="1" w:styleId="FontStyle52">
    <w:name w:val="Font Style52"/>
    <w:rsid w:val="002368CA"/>
    <w:rPr>
      <w:rFonts w:ascii="Times New Roman" w:hAnsi="Times New Roman" w:cs="Times New Roman"/>
      <w:sz w:val="20"/>
      <w:szCs w:val="20"/>
    </w:rPr>
  </w:style>
  <w:style w:type="character" w:customStyle="1" w:styleId="t9">
    <w:name w:val="t9"/>
    <w:rsid w:val="002368CA"/>
  </w:style>
  <w:style w:type="character" w:customStyle="1" w:styleId="t10">
    <w:name w:val="t10"/>
    <w:rsid w:val="002368CA"/>
  </w:style>
  <w:style w:type="character" w:customStyle="1" w:styleId="snsep">
    <w:name w:val="snsep"/>
    <w:rsid w:val="002368CA"/>
  </w:style>
  <w:style w:type="character" w:customStyle="1" w:styleId="FontStyle56">
    <w:name w:val="Font Style56"/>
    <w:rsid w:val="002368CA"/>
    <w:rPr>
      <w:rFonts w:ascii="Times New Roman" w:hAnsi="Times New Roman" w:cs="Times New Roman"/>
      <w:sz w:val="22"/>
      <w:szCs w:val="22"/>
    </w:rPr>
  </w:style>
  <w:style w:type="paragraph" w:customStyle="1" w:styleId="normalrus">
    <w:name w:val="normalrus"/>
    <w:basedOn w:val="a3"/>
    <w:rsid w:val="002368CA"/>
    <w:pPr>
      <w:spacing w:before="100" w:beforeAutospacing="1" w:after="100" w:afterAutospacing="1"/>
    </w:pPr>
  </w:style>
  <w:style w:type="paragraph" w:customStyle="1" w:styleId="listnum">
    <w:name w:val="listnum"/>
    <w:basedOn w:val="a3"/>
    <w:rsid w:val="002368CA"/>
    <w:pPr>
      <w:spacing w:before="100" w:beforeAutospacing="1" w:after="100" w:afterAutospacing="1"/>
    </w:pPr>
  </w:style>
  <w:style w:type="character" w:customStyle="1" w:styleId="bold">
    <w:name w:val="bold"/>
    <w:rsid w:val="002368CA"/>
    <w:rPr>
      <w:rFonts w:cs="Times New Roman"/>
    </w:rPr>
  </w:style>
  <w:style w:type="character" w:customStyle="1" w:styleId="133">
    <w:name w:val="табл_заголовок_13 Знак"/>
    <w:link w:val="134"/>
    <w:locked/>
    <w:rsid w:val="002368CA"/>
    <w:rPr>
      <w:b/>
      <w:bCs/>
      <w:sz w:val="26"/>
      <w:lang w:eastAsia="ru-RU"/>
    </w:rPr>
  </w:style>
  <w:style w:type="paragraph" w:customStyle="1" w:styleId="134">
    <w:name w:val="табл_заголовок_13"/>
    <w:basedOn w:val="a3"/>
    <w:link w:val="133"/>
    <w:rsid w:val="002368CA"/>
    <w:pPr>
      <w:spacing w:after="240" w:line="288" w:lineRule="auto"/>
      <w:jc w:val="center"/>
    </w:pPr>
    <w:rPr>
      <w:rFonts w:asciiTheme="minorHAnsi" w:eastAsiaTheme="minorHAnsi" w:hAnsiTheme="minorHAnsi" w:cstheme="minorBidi"/>
      <w:b/>
      <w:bCs/>
      <w:sz w:val="26"/>
      <w:szCs w:val="22"/>
    </w:rPr>
  </w:style>
  <w:style w:type="paragraph" w:customStyle="1" w:styleId="PlainText1">
    <w:name w:val="Plain Text1"/>
    <w:basedOn w:val="a3"/>
    <w:rsid w:val="002368CA"/>
    <w:rPr>
      <w:rFonts w:ascii="Courier New" w:eastAsia="Calibri" w:hAnsi="Courier New"/>
      <w:sz w:val="20"/>
      <w:szCs w:val="20"/>
    </w:rPr>
  </w:style>
  <w:style w:type="paragraph" w:customStyle="1" w:styleId="a0cxspmiddle">
    <w:name w:val="a0cxspmiddle"/>
    <w:basedOn w:val="a3"/>
    <w:rsid w:val="002368CA"/>
    <w:pPr>
      <w:spacing w:before="100" w:beforeAutospacing="1" w:after="100" w:afterAutospacing="1"/>
    </w:pPr>
  </w:style>
  <w:style w:type="character" w:customStyle="1" w:styleId="wrc131">
    <w:name w:val="wrc131"/>
    <w:rsid w:val="002368CA"/>
    <w:rPr>
      <w:vanish/>
    </w:rPr>
  </w:style>
  <w:style w:type="character" w:customStyle="1" w:styleId="mw-editsection">
    <w:name w:val="mw-editsection"/>
    <w:rsid w:val="002368CA"/>
  </w:style>
  <w:style w:type="character" w:customStyle="1" w:styleId="num0">
    <w:name w:val="num0"/>
    <w:rsid w:val="002368CA"/>
  </w:style>
  <w:style w:type="paragraph" w:customStyle="1" w:styleId="c3">
    <w:name w:val="c3"/>
    <w:basedOn w:val="a3"/>
    <w:rsid w:val="002368CA"/>
    <w:pPr>
      <w:spacing w:before="100" w:beforeAutospacing="1" w:after="100" w:afterAutospacing="1"/>
    </w:pPr>
  </w:style>
  <w:style w:type="character" w:customStyle="1" w:styleId="c4">
    <w:name w:val="c4"/>
    <w:rsid w:val="002368CA"/>
  </w:style>
  <w:style w:type="paragraph" w:customStyle="1" w:styleId="HTML12">
    <w:name w:val="Стандартный HTML1"/>
    <w:basedOn w:val="a3"/>
    <w:rsid w:val="002368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pPr>
    <w:rPr>
      <w:rFonts w:ascii="Courier New" w:eastAsia="Arial Unicode MS" w:hAnsi="Courier New" w:cs="Courier New"/>
      <w:kern w:val="1"/>
      <w:sz w:val="20"/>
      <w:szCs w:val="20"/>
      <w:lang w:eastAsia="hi-IN" w:bidi="hi-IN"/>
    </w:rPr>
  </w:style>
  <w:style w:type="character" w:customStyle="1" w:styleId="copy3">
    <w:name w:val="copy3"/>
    <w:rsid w:val="002368CA"/>
    <w:rPr>
      <w:rFonts w:cs="Times New Roman"/>
    </w:rPr>
  </w:style>
  <w:style w:type="character" w:customStyle="1" w:styleId="BalloonTextChar1">
    <w:name w:val="Balloon Text Char1"/>
    <w:locked/>
    <w:rsid w:val="002368CA"/>
    <w:rPr>
      <w:rFonts w:cs="Times New Roman"/>
      <w:sz w:val="2"/>
    </w:rPr>
  </w:style>
  <w:style w:type="character" w:customStyle="1" w:styleId="highlight">
    <w:name w:val="highlight"/>
    <w:rsid w:val="002368CA"/>
    <w:rPr>
      <w:rFonts w:cs="Times New Roman"/>
    </w:rPr>
  </w:style>
  <w:style w:type="character" w:customStyle="1" w:styleId="style80">
    <w:name w:val="style8"/>
    <w:rsid w:val="002368CA"/>
    <w:rPr>
      <w:rFonts w:cs="Times New Roman"/>
    </w:rPr>
  </w:style>
  <w:style w:type="character" w:customStyle="1" w:styleId="b-serp-itemtextpassage">
    <w:name w:val="b-serp-item__text_passage"/>
    <w:rsid w:val="002368CA"/>
    <w:rPr>
      <w:rFonts w:cs="Times New Roman"/>
    </w:rPr>
  </w:style>
  <w:style w:type="character" w:customStyle="1" w:styleId="postbody">
    <w:name w:val="postbody"/>
    <w:rsid w:val="002368CA"/>
    <w:rPr>
      <w:rFonts w:cs="Times New Roman"/>
    </w:rPr>
  </w:style>
  <w:style w:type="paragraph" w:customStyle="1" w:styleId="ptx2">
    <w:name w:val="ptx2"/>
    <w:basedOn w:val="a3"/>
    <w:rsid w:val="002368CA"/>
    <w:pPr>
      <w:spacing w:before="100" w:beforeAutospacing="1" w:after="100" w:afterAutospacing="1"/>
    </w:pPr>
  </w:style>
  <w:style w:type="character" w:customStyle="1" w:styleId="512">
    <w:name w:val="Заголовок 5 Знак1"/>
    <w:locked/>
    <w:rsid w:val="002368CA"/>
    <w:rPr>
      <w:b/>
      <w:bCs/>
      <w:i/>
      <w:iCs/>
      <w:sz w:val="26"/>
      <w:szCs w:val="26"/>
    </w:rPr>
  </w:style>
  <w:style w:type="character" w:customStyle="1" w:styleId="affffffff0">
    <w:name w:val="Выделение жирным"/>
    <w:rsid w:val="002368CA"/>
    <w:rPr>
      <w:b/>
    </w:rPr>
  </w:style>
  <w:style w:type="character" w:customStyle="1" w:styleId="ListLabel1">
    <w:name w:val="ListLabel 1"/>
    <w:rsid w:val="002368CA"/>
    <w:rPr>
      <w:color w:val="000000"/>
      <w:spacing w:val="0"/>
      <w:position w:val="0"/>
      <w:sz w:val="20"/>
      <w:u w:val="none"/>
      <w:vertAlign w:val="baseline"/>
    </w:rPr>
  </w:style>
  <w:style w:type="character" w:customStyle="1" w:styleId="ListLabel2">
    <w:name w:val="ListLabel 2"/>
    <w:rsid w:val="002368CA"/>
  </w:style>
  <w:style w:type="character" w:customStyle="1" w:styleId="ListLabel3">
    <w:name w:val="ListLabel 3"/>
    <w:rsid w:val="002368CA"/>
    <w:rPr>
      <w:b/>
    </w:rPr>
  </w:style>
  <w:style w:type="character" w:customStyle="1" w:styleId="ListLabel4">
    <w:name w:val="ListLabel 4"/>
    <w:rsid w:val="002368CA"/>
  </w:style>
  <w:style w:type="character" w:customStyle="1" w:styleId="ListLabel5">
    <w:name w:val="ListLabel 5"/>
    <w:rsid w:val="002368CA"/>
    <w:rPr>
      <w:color w:val="00000A"/>
    </w:rPr>
  </w:style>
  <w:style w:type="character" w:customStyle="1" w:styleId="ListLabel6">
    <w:name w:val="ListLabel 6"/>
    <w:rsid w:val="002368CA"/>
    <w:rPr>
      <w:sz w:val="20"/>
    </w:rPr>
  </w:style>
  <w:style w:type="character" w:customStyle="1" w:styleId="2fe">
    <w:name w:val="Название Знак2"/>
    <w:locked/>
    <w:rsid w:val="002368CA"/>
    <w:rPr>
      <w:rFonts w:cs="Mangal"/>
      <w:i/>
      <w:iCs/>
      <w:color w:val="00000A"/>
      <w:sz w:val="24"/>
      <w:szCs w:val="24"/>
    </w:rPr>
  </w:style>
  <w:style w:type="character" w:customStyle="1" w:styleId="2ff">
    <w:name w:val="Схема документа Знак2"/>
    <w:locked/>
    <w:rsid w:val="002368CA"/>
    <w:rPr>
      <w:rFonts w:ascii="Tahoma" w:hAnsi="Tahoma" w:cs="Tahoma"/>
      <w:color w:val="00000A"/>
      <w:shd w:val="clear" w:color="auto" w:fill="000080"/>
    </w:rPr>
  </w:style>
  <w:style w:type="character" w:customStyle="1" w:styleId="322">
    <w:name w:val="Основной текст с отступом 3 Знак2"/>
    <w:semiHidden/>
    <w:locked/>
    <w:rsid w:val="002368CA"/>
    <w:rPr>
      <w:color w:val="00000A"/>
      <w:sz w:val="16"/>
      <w:szCs w:val="16"/>
      <w:lang w:val="ru-RU" w:eastAsia="ru-RU" w:bidi="ar-SA"/>
    </w:rPr>
  </w:style>
  <w:style w:type="character" w:customStyle="1" w:styleId="2ff0">
    <w:name w:val="Нижний колонтитул Знак2"/>
    <w:locked/>
    <w:rsid w:val="002368CA"/>
    <w:rPr>
      <w:sz w:val="24"/>
      <w:szCs w:val="24"/>
    </w:rPr>
  </w:style>
  <w:style w:type="character" w:customStyle="1" w:styleId="2ff1">
    <w:name w:val="Текст выноски Знак2"/>
    <w:locked/>
    <w:rsid w:val="002368CA"/>
    <w:rPr>
      <w:rFonts w:ascii="Tahoma" w:hAnsi="Tahoma"/>
      <w:color w:val="00000A"/>
      <w:sz w:val="16"/>
      <w:szCs w:val="16"/>
    </w:rPr>
  </w:style>
  <w:style w:type="character" w:customStyle="1" w:styleId="HTML20">
    <w:name w:val="Стандартный HTML Знак2"/>
    <w:locked/>
    <w:rsid w:val="002368CA"/>
    <w:rPr>
      <w:rFonts w:ascii="Courier New" w:hAnsi="Courier New" w:cs="Courier New"/>
      <w:color w:val="00000A"/>
    </w:rPr>
  </w:style>
  <w:style w:type="character" w:customStyle="1" w:styleId="226">
    <w:name w:val="Основной текст 2 Знак2"/>
    <w:locked/>
    <w:rsid w:val="002368CA"/>
    <w:rPr>
      <w:sz w:val="24"/>
      <w:szCs w:val="24"/>
    </w:rPr>
  </w:style>
  <w:style w:type="paragraph" w:customStyle="1" w:styleId="affffffff1">
    <w:name w:val="Заглавие"/>
    <w:basedOn w:val="afffffff4"/>
    <w:rsid w:val="002368CA"/>
    <w:pPr>
      <w:jc w:val="center"/>
    </w:pPr>
    <w:rPr>
      <w:sz w:val="20"/>
      <w:szCs w:val="20"/>
    </w:rPr>
  </w:style>
  <w:style w:type="table" w:customStyle="1" w:styleId="119">
    <w:name w:val="Сетка таблицы11"/>
    <w:basedOn w:val="a5"/>
    <w:rsid w:val="002368CA"/>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50">
    <w:name w:val="Знак Знак45"/>
    <w:rsid w:val="002368CA"/>
    <w:rPr>
      <w:b/>
      <w:bCs/>
      <w:sz w:val="22"/>
      <w:szCs w:val="22"/>
      <w:lang w:val="ru-RU" w:eastAsia="ru-RU" w:bidi="ar-SA"/>
    </w:rPr>
  </w:style>
  <w:style w:type="character" w:customStyle="1" w:styleId="420">
    <w:name w:val="Знак Знак42"/>
    <w:rsid w:val="002368CA"/>
    <w:rPr>
      <w:sz w:val="24"/>
      <w:szCs w:val="24"/>
      <w:lang w:val="ru-RU" w:eastAsia="ru-RU" w:bidi="ar-SA"/>
    </w:rPr>
  </w:style>
  <w:style w:type="character" w:customStyle="1" w:styleId="ft1834">
    <w:name w:val="ft1834"/>
    <w:rsid w:val="002368CA"/>
  </w:style>
  <w:style w:type="character" w:customStyle="1" w:styleId="ft1846">
    <w:name w:val="ft1846"/>
    <w:rsid w:val="002368CA"/>
  </w:style>
  <w:style w:type="character" w:customStyle="1" w:styleId="ft1850">
    <w:name w:val="ft1850"/>
    <w:rsid w:val="002368CA"/>
  </w:style>
  <w:style w:type="character" w:customStyle="1" w:styleId="ft1994">
    <w:name w:val="ft1994"/>
    <w:rsid w:val="002368CA"/>
  </w:style>
  <w:style w:type="character" w:customStyle="1" w:styleId="ft2006">
    <w:name w:val="ft2006"/>
    <w:rsid w:val="002368CA"/>
  </w:style>
  <w:style w:type="character" w:customStyle="1" w:styleId="ft2181">
    <w:name w:val="ft2181"/>
    <w:rsid w:val="002368CA"/>
  </w:style>
  <w:style w:type="character" w:customStyle="1" w:styleId="ft2193">
    <w:name w:val="ft2193"/>
    <w:rsid w:val="002368CA"/>
  </w:style>
  <w:style w:type="character" w:customStyle="1" w:styleId="ft2205">
    <w:name w:val="ft2205"/>
    <w:rsid w:val="002368CA"/>
  </w:style>
  <w:style w:type="character" w:customStyle="1" w:styleId="ft2213">
    <w:name w:val="ft2213"/>
    <w:rsid w:val="002368CA"/>
  </w:style>
  <w:style w:type="paragraph" w:customStyle="1" w:styleId="-10-11">
    <w:name w:val="А-10-11"/>
    <w:basedOn w:val="a3"/>
    <w:rsid w:val="002368CA"/>
    <w:pPr>
      <w:spacing w:line="233" w:lineRule="exact"/>
      <w:ind w:firstLine="397"/>
      <w:jc w:val="both"/>
    </w:pPr>
    <w:rPr>
      <w:sz w:val="20"/>
      <w:szCs w:val="20"/>
    </w:rPr>
  </w:style>
  <w:style w:type="paragraph" w:customStyle="1" w:styleId="Lang">
    <w:name w:val="Lang"/>
    <w:basedOn w:val="a3"/>
    <w:rsid w:val="002368CA"/>
    <w:pPr>
      <w:overflowPunct w:val="0"/>
      <w:autoSpaceDE w:val="0"/>
      <w:autoSpaceDN w:val="0"/>
      <w:adjustRightInd w:val="0"/>
      <w:spacing w:line="480" w:lineRule="exact"/>
      <w:ind w:right="-170" w:firstLine="567"/>
      <w:jc w:val="both"/>
      <w:textAlignment w:val="baseline"/>
    </w:pPr>
    <w:rPr>
      <w:rFonts w:ascii="Courier New" w:hAnsi="Courier New"/>
      <w:szCs w:val="20"/>
    </w:rPr>
  </w:style>
  <w:style w:type="paragraph" w:customStyle="1" w:styleId="iauiueiiiaaiio">
    <w:name w:val="iau?iue ii i?aaiio"/>
    <w:basedOn w:val="a3"/>
    <w:rsid w:val="002368CA"/>
    <w:pPr>
      <w:overflowPunct w:val="0"/>
      <w:autoSpaceDE w:val="0"/>
      <w:autoSpaceDN w:val="0"/>
      <w:adjustRightInd w:val="0"/>
      <w:jc w:val="right"/>
      <w:textAlignment w:val="baseline"/>
    </w:pPr>
    <w:rPr>
      <w:sz w:val="20"/>
      <w:szCs w:val="20"/>
    </w:rPr>
  </w:style>
  <w:style w:type="paragraph" w:customStyle="1" w:styleId="135">
    <w:name w:val="табл_текст_центр_ 13"/>
    <w:basedOn w:val="a3"/>
    <w:rsid w:val="002368CA"/>
    <w:pPr>
      <w:suppressAutoHyphens/>
      <w:jc w:val="center"/>
    </w:pPr>
    <w:rPr>
      <w:sz w:val="26"/>
      <w:lang w:eastAsia="ar-SA"/>
    </w:rPr>
  </w:style>
  <w:style w:type="paragraph" w:customStyle="1" w:styleId="2ff2">
    <w:name w:val="Заголовок_2"/>
    <w:basedOn w:val="a3"/>
    <w:rsid w:val="002368CA"/>
    <w:pPr>
      <w:spacing w:line="360" w:lineRule="auto"/>
      <w:jc w:val="both"/>
    </w:pPr>
    <w:rPr>
      <w:rFonts w:ascii="Arial" w:hAnsi="Arial"/>
      <w:b/>
      <w:i/>
      <w:sz w:val="28"/>
      <w:szCs w:val="20"/>
    </w:rPr>
  </w:style>
  <w:style w:type="paragraph" w:customStyle="1" w:styleId="affffffff2">
    <w:name w:val="Абзац_СУБД"/>
    <w:basedOn w:val="a3"/>
    <w:rsid w:val="002368CA"/>
    <w:pPr>
      <w:spacing w:line="360" w:lineRule="auto"/>
      <w:ind w:firstLine="720"/>
      <w:jc w:val="both"/>
    </w:pPr>
    <w:rPr>
      <w:rFonts w:ascii="Arial" w:hAnsi="Arial"/>
      <w:sz w:val="28"/>
      <w:szCs w:val="20"/>
    </w:rPr>
  </w:style>
  <w:style w:type="character" w:customStyle="1" w:styleId="f1">
    <w:name w:val="f1"/>
    <w:rsid w:val="002368CA"/>
    <w:rPr>
      <w:rFonts w:cs="Times New Roman"/>
    </w:rPr>
  </w:style>
  <w:style w:type="paragraph" w:customStyle="1" w:styleId="075">
    <w:name w:val="Стиль Нумерованный список + сверху: (одинарная Авто  075 пт лини..."/>
    <w:basedOn w:val="a2"/>
    <w:rsid w:val="002368CA"/>
    <w:pPr>
      <w:numPr>
        <w:numId w:val="0"/>
      </w:numPr>
      <w:tabs>
        <w:tab w:val="left" w:pos="720"/>
        <w:tab w:val="left" w:pos="1354"/>
      </w:tabs>
      <w:ind w:left="360" w:hanging="360"/>
    </w:pPr>
    <w:rPr>
      <w:sz w:val="24"/>
      <w:lang w:eastAsia="ru-RU"/>
    </w:rPr>
  </w:style>
  <w:style w:type="paragraph" w:customStyle="1" w:styleId="4a">
    <w:name w:val="Обычный4"/>
    <w:rsid w:val="002368CA"/>
    <w:pPr>
      <w:widowControl w:val="0"/>
      <w:spacing w:after="0" w:line="240" w:lineRule="auto"/>
    </w:pPr>
    <w:rPr>
      <w:rFonts w:ascii="Times New Roman" w:eastAsia="Times New Roman" w:hAnsi="Times New Roman" w:cs="Times New Roman"/>
      <w:sz w:val="20"/>
      <w:szCs w:val="20"/>
      <w:lang w:eastAsia="ru-RU"/>
    </w:rPr>
  </w:style>
  <w:style w:type="paragraph" w:customStyle="1" w:styleId="Normal1">
    <w:name w:val="Normal1"/>
    <w:rsid w:val="002368CA"/>
    <w:pPr>
      <w:widowControl w:val="0"/>
      <w:spacing w:after="0" w:line="240" w:lineRule="auto"/>
    </w:pPr>
    <w:rPr>
      <w:rFonts w:ascii="Times New Roman" w:eastAsia="Times New Roman" w:hAnsi="Times New Roman" w:cs="Times New Roman"/>
      <w:sz w:val="20"/>
      <w:szCs w:val="20"/>
      <w:lang w:eastAsia="ru-RU"/>
    </w:rPr>
  </w:style>
  <w:style w:type="table" w:customStyle="1" w:styleId="123">
    <w:name w:val="Сетка таблицы12"/>
    <w:basedOn w:val="a5"/>
    <w:rsid w:val="002368CA"/>
    <w:pPr>
      <w:spacing w:after="0" w:line="240" w:lineRule="auto"/>
    </w:pPr>
    <w:rPr>
      <w:rFonts w:ascii="Times New Roman" w:eastAsia="MS Mincho"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2">
    <w:name w:val="c2"/>
    <w:rsid w:val="002368CA"/>
  </w:style>
  <w:style w:type="character" w:customStyle="1" w:styleId="ft776">
    <w:name w:val="ft776"/>
    <w:rsid w:val="002368CA"/>
  </w:style>
  <w:style w:type="character" w:customStyle="1" w:styleId="ft431">
    <w:name w:val="ft431"/>
    <w:rsid w:val="002368CA"/>
  </w:style>
  <w:style w:type="character" w:customStyle="1" w:styleId="ft793">
    <w:name w:val="ft793"/>
    <w:rsid w:val="002368CA"/>
  </w:style>
  <w:style w:type="character" w:customStyle="1" w:styleId="ft802">
    <w:name w:val="ft802"/>
    <w:rsid w:val="002368CA"/>
  </w:style>
  <w:style w:type="character" w:customStyle="1" w:styleId="ft890">
    <w:name w:val="ft890"/>
    <w:rsid w:val="002368CA"/>
  </w:style>
  <w:style w:type="character" w:customStyle="1" w:styleId="ft904">
    <w:name w:val="ft904"/>
    <w:rsid w:val="002368CA"/>
  </w:style>
  <w:style w:type="character" w:customStyle="1" w:styleId="ft914">
    <w:name w:val="ft914"/>
    <w:rsid w:val="002368CA"/>
  </w:style>
  <w:style w:type="character" w:customStyle="1" w:styleId="HTMLPreformattedChar">
    <w:name w:val="HTML Preformatted Char"/>
    <w:locked/>
    <w:rsid w:val="002368CA"/>
    <w:rPr>
      <w:rFonts w:ascii="Courier New" w:hAnsi="Courier New" w:cs="Courier New"/>
      <w:sz w:val="20"/>
      <w:szCs w:val="20"/>
      <w:lang w:eastAsia="ru-RU"/>
    </w:rPr>
  </w:style>
  <w:style w:type="paragraph" w:customStyle="1" w:styleId="2TimesNewRoman121">
    <w:name w:val="Стиль Заголовок 2 + Times New Roman 12 пт По левому краю"/>
    <w:basedOn w:val="21"/>
    <w:rsid w:val="002368CA"/>
    <w:pPr>
      <w:keepNext w:val="0"/>
    </w:pPr>
    <w:rPr>
      <w:rFonts w:ascii="Times New Roman" w:hAnsi="Times New Roman" w:cs="Times New Roman"/>
      <w:bCs w:val="0"/>
      <w:i w:val="0"/>
      <w:iCs w:val="0"/>
      <w:kern w:val="32"/>
      <w:sz w:val="24"/>
      <w:szCs w:val="20"/>
    </w:rPr>
  </w:style>
  <w:style w:type="paragraph" w:customStyle="1" w:styleId="Heading31">
    <w:name w:val="Heading 31"/>
    <w:basedOn w:val="a3"/>
    <w:next w:val="a3"/>
    <w:rsid w:val="002368CA"/>
    <w:pPr>
      <w:keepNext/>
      <w:outlineLvl w:val="2"/>
    </w:pPr>
    <w:rPr>
      <w:rFonts w:eastAsia="Calibri"/>
      <w:szCs w:val="20"/>
    </w:rPr>
  </w:style>
  <w:style w:type="character" w:customStyle="1" w:styleId="review-h52">
    <w:name w:val="review-h52"/>
    <w:rsid w:val="002368CA"/>
    <w:rPr>
      <w:rFonts w:cs="Times New Roman"/>
      <w:b/>
      <w:bCs/>
      <w:color w:val="004080"/>
      <w:sz w:val="18"/>
      <w:szCs w:val="18"/>
      <w:u w:val="none"/>
    </w:rPr>
  </w:style>
  <w:style w:type="character" w:customStyle="1" w:styleId="BodyText2Char">
    <w:name w:val="Body Text 2 Char"/>
    <w:locked/>
    <w:rsid w:val="002368CA"/>
    <w:rPr>
      <w:rFonts w:ascii="Calibri" w:hAnsi="Calibri"/>
      <w:sz w:val="22"/>
      <w:szCs w:val="22"/>
      <w:lang w:val="ru-RU" w:eastAsia="ru-RU" w:bidi="ar-SA"/>
    </w:rPr>
  </w:style>
  <w:style w:type="paragraph" w:customStyle="1" w:styleId="1TimesNewRoman12">
    <w:name w:val="Стиль Загол. 1 ур. + Times New Roman 12 пт"/>
    <w:basedOn w:val="a3"/>
    <w:rsid w:val="002368CA"/>
    <w:pPr>
      <w:keepNext/>
      <w:autoSpaceDE w:val="0"/>
      <w:autoSpaceDN w:val="0"/>
      <w:adjustRightInd w:val="0"/>
      <w:spacing w:line="360" w:lineRule="auto"/>
      <w:jc w:val="center"/>
    </w:pPr>
    <w:rPr>
      <w:rFonts w:cs="PragmaticaCTT"/>
      <w:b/>
      <w:bCs/>
      <w:caps/>
      <w:sz w:val="26"/>
      <w:szCs w:val="20"/>
    </w:rPr>
  </w:style>
  <w:style w:type="character" w:customStyle="1" w:styleId="BodyTextIndentChar1">
    <w:name w:val="Body Text Indent Char1"/>
    <w:aliases w:val="текст Char1,Основной текст 1 Char1,Знак6 Char1,Основной текст с отступом Знак1 Знак Char1,Основной текст с отступом Знак Знак Знак Char1,Знак7 Знак Знак Знак Char1,Знак7 Знак1 Знак Char1,Знак7 Знак Знак1 Char1,Знак7 Знак Char1"/>
    <w:semiHidden/>
    <w:locked/>
    <w:rsid w:val="002368CA"/>
    <w:rPr>
      <w:sz w:val="24"/>
      <w:szCs w:val="24"/>
      <w:lang w:val="ru-RU" w:eastAsia="ru-RU" w:bidi="ar-SA"/>
    </w:rPr>
  </w:style>
  <w:style w:type="character" w:customStyle="1" w:styleId="BodyText2Char1">
    <w:name w:val="Body Text 2 Char1"/>
    <w:semiHidden/>
    <w:locked/>
    <w:rsid w:val="002368CA"/>
    <w:rPr>
      <w:rFonts w:ascii="Calibri" w:hAnsi="Calibri"/>
      <w:lang w:val="ru-RU" w:eastAsia="ru-RU" w:bidi="ar-SA"/>
    </w:rPr>
  </w:style>
  <w:style w:type="paragraph" w:customStyle="1" w:styleId="affffffff3">
    <w:name w:val="НаКурсач"/>
    <w:basedOn w:val="a3"/>
    <w:rsid w:val="002368CA"/>
    <w:pPr>
      <w:spacing w:line="312" w:lineRule="auto"/>
      <w:jc w:val="both"/>
    </w:pPr>
    <w:rPr>
      <w:sz w:val="28"/>
    </w:rPr>
  </w:style>
  <w:style w:type="character" w:customStyle="1" w:styleId="Heading8Char">
    <w:name w:val="Heading 8 Char"/>
    <w:semiHidden/>
    <w:locked/>
    <w:rsid w:val="002368CA"/>
    <w:rPr>
      <w:rFonts w:ascii="Cambria" w:hAnsi="Cambria"/>
      <w:color w:val="404040"/>
      <w:lang w:val="ru-RU" w:eastAsia="ru-RU" w:bidi="ar-SA"/>
    </w:rPr>
  </w:style>
  <w:style w:type="character" w:customStyle="1" w:styleId="a10">
    <w:name w:val="a1"/>
    <w:rsid w:val="002368CA"/>
    <w:rPr>
      <w:rFonts w:cs="Times New Roman"/>
    </w:rPr>
  </w:style>
  <w:style w:type="character" w:customStyle="1" w:styleId="94">
    <w:name w:val="Знак Знак9"/>
    <w:locked/>
    <w:rsid w:val="002368CA"/>
    <w:rPr>
      <w:sz w:val="16"/>
      <w:szCs w:val="16"/>
      <w:lang w:val="ru-RU" w:eastAsia="ar-SA" w:bidi="ar-SA"/>
    </w:rPr>
  </w:style>
  <w:style w:type="character" w:customStyle="1" w:styleId="136">
    <w:name w:val="Знак Знак13"/>
    <w:locked/>
    <w:rsid w:val="002368CA"/>
    <w:rPr>
      <w:b/>
      <w:bCs/>
      <w:sz w:val="27"/>
      <w:szCs w:val="27"/>
      <w:lang w:val="ru-RU" w:eastAsia="ru-RU" w:bidi="ar-SA"/>
    </w:rPr>
  </w:style>
  <w:style w:type="character" w:customStyle="1" w:styleId="1ffff5">
    <w:name w:val="Сильное выделение1"/>
    <w:rsid w:val="002368CA"/>
    <w:rPr>
      <w:b/>
    </w:rPr>
  </w:style>
  <w:style w:type="paragraph" w:customStyle="1" w:styleId="HTML13">
    <w:name w:val="Стандартный HTML1"/>
    <w:basedOn w:val="a3"/>
    <w:rsid w:val="002368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pPr>
    <w:rPr>
      <w:rFonts w:ascii="Courier New" w:eastAsia="Arial Unicode MS" w:hAnsi="Courier New" w:cs="Courier New"/>
      <w:kern w:val="1"/>
      <w:sz w:val="20"/>
      <w:szCs w:val="20"/>
      <w:lang w:eastAsia="hi-IN" w:bidi="hi-IN"/>
    </w:rPr>
  </w:style>
  <w:style w:type="character" w:customStyle="1" w:styleId="323">
    <w:name w:val="Знак Знак32"/>
    <w:rsid w:val="002368CA"/>
    <w:rPr>
      <w:rFonts w:ascii="Arial" w:hAnsi="Arial" w:cs="Arial"/>
      <w:b/>
      <w:bCs/>
      <w:kern w:val="32"/>
      <w:sz w:val="32"/>
      <w:szCs w:val="32"/>
    </w:rPr>
  </w:style>
  <w:style w:type="character" w:customStyle="1" w:styleId="31a">
    <w:name w:val="Знак Знак31"/>
    <w:rsid w:val="002368CA"/>
    <w:rPr>
      <w:rFonts w:ascii="Arial" w:hAnsi="Arial" w:cs="Arial"/>
      <w:b/>
      <w:bCs/>
      <w:sz w:val="26"/>
      <w:szCs w:val="26"/>
    </w:rPr>
  </w:style>
  <w:style w:type="character" w:customStyle="1" w:styleId="227">
    <w:name w:val="Знак Знак22"/>
    <w:rsid w:val="002368CA"/>
    <w:rPr>
      <w:sz w:val="24"/>
      <w:szCs w:val="24"/>
    </w:rPr>
  </w:style>
  <w:style w:type="character" w:customStyle="1" w:styleId="300">
    <w:name w:val="Знак Знак30"/>
    <w:rsid w:val="002368CA"/>
    <w:rPr>
      <w:b/>
      <w:bCs/>
      <w:sz w:val="28"/>
      <w:szCs w:val="28"/>
    </w:rPr>
  </w:style>
  <w:style w:type="character" w:customStyle="1" w:styleId="262">
    <w:name w:val="Знак Знак26"/>
    <w:rsid w:val="002368CA"/>
    <w:rPr>
      <w:rFonts w:ascii="Calibri" w:hAnsi="Calibri"/>
      <w:i/>
      <w:iCs/>
      <w:sz w:val="24"/>
      <w:szCs w:val="24"/>
      <w:lang w:eastAsia="en-US"/>
    </w:rPr>
  </w:style>
  <w:style w:type="character" w:customStyle="1" w:styleId="200">
    <w:name w:val="Знак Знак20"/>
    <w:rsid w:val="002368CA"/>
    <w:rPr>
      <w:sz w:val="16"/>
      <w:szCs w:val="16"/>
    </w:rPr>
  </w:style>
  <w:style w:type="character" w:customStyle="1" w:styleId="190">
    <w:name w:val="Знак Знак19"/>
    <w:rsid w:val="002368CA"/>
    <w:rPr>
      <w:sz w:val="16"/>
      <w:szCs w:val="16"/>
    </w:rPr>
  </w:style>
  <w:style w:type="character" w:customStyle="1" w:styleId="250">
    <w:name w:val="Знак Знак25"/>
    <w:rsid w:val="002368CA"/>
    <w:rPr>
      <w:sz w:val="24"/>
    </w:rPr>
  </w:style>
  <w:style w:type="paragraph" w:customStyle="1" w:styleId="324">
    <w:name w:val="Основной текст 32"/>
    <w:basedOn w:val="a3"/>
    <w:rsid w:val="002368CA"/>
    <w:pPr>
      <w:overflowPunct w:val="0"/>
      <w:autoSpaceDE w:val="0"/>
      <w:autoSpaceDN w:val="0"/>
      <w:adjustRightInd w:val="0"/>
      <w:jc w:val="center"/>
      <w:textAlignment w:val="baseline"/>
    </w:pPr>
    <w:rPr>
      <w:b/>
      <w:sz w:val="32"/>
      <w:szCs w:val="20"/>
    </w:rPr>
  </w:style>
  <w:style w:type="character" w:customStyle="1" w:styleId="82">
    <w:name w:val="Знак Знак8"/>
    <w:rsid w:val="002368CA"/>
    <w:rPr>
      <w:rFonts w:ascii="Arial" w:hAnsi="Arial" w:cs="Arial"/>
      <w:b/>
      <w:bCs/>
      <w:i/>
      <w:iCs/>
      <w:sz w:val="28"/>
      <w:szCs w:val="28"/>
      <w:lang w:val="ru-RU" w:eastAsia="en-US" w:bidi="ar-SA"/>
    </w:rPr>
  </w:style>
  <w:style w:type="character" w:customStyle="1" w:styleId="field-content">
    <w:name w:val="field-content"/>
    <w:rsid w:val="002368CA"/>
  </w:style>
  <w:style w:type="character" w:customStyle="1" w:styleId="reference-text">
    <w:name w:val="reference-text"/>
    <w:rsid w:val="002368CA"/>
  </w:style>
  <w:style w:type="paragraph" w:customStyle="1" w:styleId="snip1">
    <w:name w:val="snip1"/>
    <w:basedOn w:val="a3"/>
    <w:rsid w:val="002368CA"/>
    <w:pPr>
      <w:spacing w:before="49" w:line="300" w:lineRule="atLeast"/>
    </w:pPr>
    <w:rPr>
      <w:color w:val="000000"/>
    </w:rPr>
  </w:style>
  <w:style w:type="paragraph" w:customStyle="1" w:styleId="Style74">
    <w:name w:val="Style74"/>
    <w:basedOn w:val="a3"/>
    <w:rsid w:val="002368CA"/>
    <w:pPr>
      <w:widowControl w:val="0"/>
      <w:autoSpaceDE w:val="0"/>
      <w:autoSpaceDN w:val="0"/>
      <w:adjustRightInd w:val="0"/>
      <w:spacing w:line="274" w:lineRule="exact"/>
      <w:ind w:firstLine="293"/>
      <w:jc w:val="both"/>
    </w:pPr>
  </w:style>
  <w:style w:type="character" w:customStyle="1" w:styleId="513">
    <w:name w:val="Знак Знак51"/>
    <w:locked/>
    <w:rsid w:val="002368CA"/>
    <w:rPr>
      <w:b/>
      <w:caps/>
      <w:sz w:val="24"/>
      <w:szCs w:val="24"/>
      <w:lang w:val="ru-RU" w:eastAsia="ru-RU" w:bidi="ar-SA"/>
    </w:rPr>
  </w:style>
  <w:style w:type="paragraph" w:customStyle="1" w:styleId="affffffff4">
    <w:name w:val="Основной текст с отступо"/>
    <w:basedOn w:val="a3"/>
    <w:rsid w:val="002368CA"/>
    <w:pPr>
      <w:ind w:left="-340" w:firstLine="720"/>
    </w:pPr>
    <w:rPr>
      <w:sz w:val="36"/>
      <w:szCs w:val="20"/>
    </w:rPr>
  </w:style>
  <w:style w:type="paragraph" w:customStyle="1" w:styleId="Standard">
    <w:name w:val="Standard"/>
    <w:rsid w:val="002368CA"/>
    <w:pPr>
      <w:widowControl w:val="0"/>
      <w:suppressAutoHyphens/>
      <w:autoSpaceDN w:val="0"/>
      <w:spacing w:after="0" w:line="240" w:lineRule="auto"/>
    </w:pPr>
    <w:rPr>
      <w:rFonts w:ascii="Times New Roman" w:eastAsia="Times New Roman" w:hAnsi="Times New Roman" w:cs="Tahoma"/>
      <w:kern w:val="3"/>
      <w:sz w:val="24"/>
      <w:szCs w:val="24"/>
      <w:lang w:eastAsia="ru-RU"/>
    </w:rPr>
  </w:style>
  <w:style w:type="paragraph" w:customStyle="1" w:styleId="1ffff6">
    <w:name w:val="Подзаголовок 1"/>
    <w:basedOn w:val="a3"/>
    <w:next w:val="a3"/>
    <w:rsid w:val="002368CA"/>
    <w:pPr>
      <w:autoSpaceDE w:val="0"/>
      <w:autoSpaceDN w:val="0"/>
      <w:adjustRightInd w:val="0"/>
      <w:jc w:val="center"/>
    </w:pPr>
    <w:rPr>
      <w:rFonts w:ascii="PragmaticaCTT" w:hAnsi="PragmaticaCTT" w:cs="PragmaticaCTT"/>
      <w:b/>
      <w:bCs/>
      <w:sz w:val="22"/>
      <w:szCs w:val="22"/>
    </w:rPr>
  </w:style>
  <w:style w:type="character" w:customStyle="1" w:styleId="Sylfaen1">
    <w:name w:val="Основной текст + Sylfaen1"/>
    <w:aliases w:val="10 pt"/>
    <w:rsid w:val="002368CA"/>
    <w:rPr>
      <w:rFonts w:ascii="Sylfaen" w:hAnsi="Sylfaen" w:cs="Sylfaen"/>
      <w:sz w:val="20"/>
      <w:szCs w:val="20"/>
      <w:u w:val="none"/>
    </w:rPr>
  </w:style>
  <w:style w:type="character" w:customStyle="1" w:styleId="Sylfaen">
    <w:name w:val="Основной текст + Sylfaen"/>
    <w:aliases w:val="9,5 pt,Колонтитул + Microsoft Sans Serif1,6,Колонтитул + Microsoft Sans Serif3,5 pt2,13 pt"/>
    <w:rsid w:val="002368CA"/>
    <w:rPr>
      <w:rFonts w:ascii="Sylfaen" w:hAnsi="Sylfaen" w:cs="Sylfaen"/>
      <w:sz w:val="19"/>
      <w:szCs w:val="19"/>
      <w:u w:val="none"/>
    </w:rPr>
  </w:style>
  <w:style w:type="character" w:customStyle="1" w:styleId="520">
    <w:name w:val="Знак Знак52"/>
    <w:rsid w:val="002368CA"/>
    <w:rPr>
      <w:rFonts w:ascii="Arial" w:eastAsia="Times New Roman" w:hAnsi="Arial" w:cs="Arial"/>
      <w:b/>
      <w:bCs/>
      <w:i/>
      <w:iCs/>
      <w:sz w:val="28"/>
      <w:szCs w:val="28"/>
    </w:rPr>
  </w:style>
  <w:style w:type="paragraph" w:customStyle="1" w:styleId="a3cxspmiddle">
    <w:name w:val="a3cxspmiddle"/>
    <w:basedOn w:val="a3"/>
    <w:rsid w:val="002368CA"/>
    <w:pPr>
      <w:spacing w:before="100" w:beforeAutospacing="1" w:after="100" w:afterAutospacing="1"/>
    </w:pPr>
    <w:rPr>
      <w:color w:val="000000"/>
    </w:rPr>
  </w:style>
  <w:style w:type="paragraph" w:customStyle="1" w:styleId="a3cxsplast">
    <w:name w:val="a3cxsplast"/>
    <w:basedOn w:val="a3"/>
    <w:rsid w:val="002368CA"/>
    <w:pPr>
      <w:spacing w:before="100" w:beforeAutospacing="1" w:after="100" w:afterAutospacing="1"/>
    </w:pPr>
    <w:rPr>
      <w:color w:val="000000"/>
    </w:rPr>
  </w:style>
  <w:style w:type="character" w:customStyle="1" w:styleId="ft1786">
    <w:name w:val="ft1786"/>
    <w:uiPriority w:val="99"/>
    <w:rsid w:val="002368CA"/>
  </w:style>
  <w:style w:type="character" w:customStyle="1" w:styleId="c16">
    <w:name w:val="c16"/>
    <w:rsid w:val="002368CA"/>
  </w:style>
  <w:style w:type="character" w:customStyle="1" w:styleId="BodyTextChar1">
    <w:name w:val="Body Text Char1"/>
    <w:aliases w:val="Знак1 Char"/>
    <w:locked/>
    <w:rsid w:val="002368CA"/>
    <w:rPr>
      <w:sz w:val="24"/>
      <w:lang w:val="ru-RU" w:eastAsia="ru-RU"/>
    </w:rPr>
  </w:style>
  <w:style w:type="character" w:customStyle="1" w:styleId="font7">
    <w:name w:val="font7"/>
    <w:rsid w:val="002368CA"/>
  </w:style>
  <w:style w:type="paragraph" w:customStyle="1" w:styleId="affffffff5">
    <w:name w:val="Знак Знак Знак Знак Знак Знак Знак Знак Знак Знак"/>
    <w:basedOn w:val="a3"/>
    <w:rsid w:val="002368CA"/>
    <w:pPr>
      <w:spacing w:after="160" w:line="240" w:lineRule="exact"/>
    </w:pPr>
    <w:rPr>
      <w:rFonts w:ascii="Verdana" w:hAnsi="Verdana" w:cs="Verdana"/>
      <w:sz w:val="20"/>
      <w:szCs w:val="20"/>
      <w:lang w:val="en-US" w:eastAsia="en-US"/>
    </w:rPr>
  </w:style>
  <w:style w:type="character" w:customStyle="1" w:styleId="FontStyle79">
    <w:name w:val="Font Style79"/>
    <w:rsid w:val="002368CA"/>
    <w:rPr>
      <w:rFonts w:ascii="Times New Roman" w:hAnsi="Times New Roman" w:cs="Times New Roman"/>
      <w:sz w:val="16"/>
      <w:szCs w:val="16"/>
    </w:rPr>
  </w:style>
  <w:style w:type="character" w:customStyle="1" w:styleId="FontStyle57">
    <w:name w:val="Font Style57"/>
    <w:rsid w:val="002368CA"/>
    <w:rPr>
      <w:rFonts w:ascii="Times New Roman" w:hAnsi="Times New Roman" w:cs="Times New Roman"/>
      <w:b/>
      <w:bCs/>
      <w:sz w:val="16"/>
      <w:szCs w:val="16"/>
    </w:rPr>
  </w:style>
  <w:style w:type="character" w:customStyle="1" w:styleId="FontStyle32">
    <w:name w:val="Font Style32"/>
    <w:rsid w:val="002368CA"/>
    <w:rPr>
      <w:rFonts w:ascii="Times New Roman" w:hAnsi="Times New Roman" w:cs="Times New Roman"/>
      <w:i/>
      <w:iCs/>
      <w:sz w:val="26"/>
      <w:szCs w:val="26"/>
    </w:rPr>
  </w:style>
  <w:style w:type="paragraph" w:customStyle="1" w:styleId="iditems">
    <w:name w:val="iditems"/>
    <w:basedOn w:val="a3"/>
    <w:rsid w:val="002368CA"/>
    <w:pPr>
      <w:spacing w:before="75" w:after="150"/>
    </w:pPr>
  </w:style>
  <w:style w:type="character" w:customStyle="1" w:styleId="pseudo-href5">
    <w:name w:val="pseudo-href5"/>
    <w:rsid w:val="002368CA"/>
  </w:style>
  <w:style w:type="character" w:customStyle="1" w:styleId="title1">
    <w:name w:val="title1"/>
    <w:rsid w:val="002368CA"/>
    <w:rPr>
      <w:rFonts w:ascii="Verdana" w:hAnsi="Verdana" w:hint="default"/>
      <w:color w:val="301007"/>
      <w:sz w:val="30"/>
      <w:szCs w:val="30"/>
    </w:rPr>
  </w:style>
  <w:style w:type="paragraph" w:customStyle="1" w:styleId="325">
    <w:name w:val="Заголовок 32"/>
    <w:basedOn w:val="a3"/>
    <w:next w:val="a3"/>
    <w:rsid w:val="002368CA"/>
    <w:pPr>
      <w:keepNext/>
      <w:snapToGrid w:val="0"/>
      <w:spacing w:before="240" w:after="60"/>
    </w:pPr>
    <w:rPr>
      <w:rFonts w:ascii="Arial" w:hAnsi="Arial"/>
      <w:szCs w:val="20"/>
    </w:rPr>
  </w:style>
  <w:style w:type="character" w:customStyle="1" w:styleId="2ff3">
    <w:name w:val="Заголовок 2 Знак Знак Знак"/>
    <w:rsid w:val="002368CA"/>
    <w:rPr>
      <w:rFonts w:ascii="Arial" w:hAnsi="Arial" w:cs="Arial"/>
      <w:b/>
      <w:bCs/>
      <w:i/>
      <w:iCs/>
      <w:sz w:val="28"/>
      <w:szCs w:val="28"/>
      <w:lang w:val="en-US" w:eastAsia="en-US" w:bidi="ar-SA"/>
    </w:rPr>
  </w:style>
  <w:style w:type="character" w:customStyle="1" w:styleId="ft21391">
    <w:name w:val="ft21391"/>
    <w:rsid w:val="002368CA"/>
    <w:rPr>
      <w:rFonts w:ascii="Times" w:hAnsi="Times" w:hint="default"/>
      <w:color w:val="000000"/>
      <w:spacing w:val="13"/>
      <w:sz w:val="24"/>
      <w:szCs w:val="24"/>
    </w:rPr>
  </w:style>
  <w:style w:type="character" w:customStyle="1" w:styleId="ft21791">
    <w:name w:val="ft21791"/>
    <w:rsid w:val="002368CA"/>
    <w:rPr>
      <w:rFonts w:ascii="Times" w:hAnsi="Times" w:hint="default"/>
      <w:color w:val="000000"/>
      <w:spacing w:val="13"/>
      <w:sz w:val="24"/>
      <w:szCs w:val="24"/>
    </w:rPr>
  </w:style>
  <w:style w:type="character" w:customStyle="1" w:styleId="ft23581">
    <w:name w:val="ft23581"/>
    <w:rsid w:val="002368CA"/>
    <w:rPr>
      <w:rFonts w:ascii="Times" w:hAnsi="Times" w:hint="default"/>
      <w:color w:val="000000"/>
      <w:spacing w:val="13"/>
      <w:sz w:val="24"/>
      <w:szCs w:val="24"/>
    </w:rPr>
  </w:style>
  <w:style w:type="character" w:customStyle="1" w:styleId="ft22941">
    <w:name w:val="ft22941"/>
    <w:rsid w:val="002368CA"/>
    <w:rPr>
      <w:rFonts w:ascii="Times" w:hAnsi="Times" w:hint="default"/>
      <w:color w:val="000000"/>
      <w:spacing w:val="13"/>
      <w:sz w:val="24"/>
      <w:szCs w:val="24"/>
    </w:rPr>
  </w:style>
  <w:style w:type="character" w:customStyle="1" w:styleId="garantcommenttitle1">
    <w:name w:val="garantcommenttitle1"/>
    <w:rsid w:val="002368CA"/>
    <w:rPr>
      <w:sz w:val="22"/>
      <w:szCs w:val="22"/>
    </w:rPr>
  </w:style>
  <w:style w:type="paragraph" w:customStyle="1" w:styleId="affffffff6">
    <w:name w:val="Текст диссертации"/>
    <w:basedOn w:val="a3"/>
    <w:rsid w:val="002368CA"/>
    <w:pPr>
      <w:overflowPunct w:val="0"/>
      <w:autoSpaceDE w:val="0"/>
      <w:autoSpaceDN w:val="0"/>
      <w:adjustRightInd w:val="0"/>
      <w:spacing w:line="360" w:lineRule="auto"/>
      <w:ind w:firstLine="709"/>
      <w:jc w:val="both"/>
    </w:pPr>
    <w:rPr>
      <w:sz w:val="28"/>
      <w:szCs w:val="20"/>
    </w:rPr>
  </w:style>
  <w:style w:type="character" w:customStyle="1" w:styleId="3200">
    <w:name w:val="Основной текст (3) + Полужирный20"/>
    <w:aliases w:val="Курсив19"/>
    <w:rsid w:val="002368CA"/>
    <w:rPr>
      <w:rFonts w:ascii="Times New Roman" w:hAnsi="Times New Roman"/>
      <w:b/>
      <w:i/>
      <w:spacing w:val="0"/>
      <w:sz w:val="23"/>
    </w:rPr>
  </w:style>
  <w:style w:type="paragraph" w:customStyle="1" w:styleId="src">
    <w:name w:val="src"/>
    <w:basedOn w:val="a3"/>
    <w:rsid w:val="002368CA"/>
    <w:pPr>
      <w:spacing w:after="225"/>
    </w:pPr>
    <w:rPr>
      <w:i/>
      <w:iCs/>
      <w:color w:val="939756"/>
      <w:sz w:val="17"/>
      <w:szCs w:val="17"/>
    </w:rPr>
  </w:style>
  <w:style w:type="paragraph" w:customStyle="1" w:styleId="3f4">
    <w:name w:val="Обычный3"/>
    <w:rsid w:val="002368CA"/>
    <w:pPr>
      <w:spacing w:after="0" w:line="240" w:lineRule="auto"/>
    </w:pPr>
    <w:rPr>
      <w:rFonts w:ascii="Times New Roman" w:eastAsia="Times New Roman" w:hAnsi="Times New Roman" w:cs="Times New Roman"/>
      <w:snapToGrid w:val="0"/>
      <w:sz w:val="20"/>
      <w:szCs w:val="20"/>
      <w:lang w:eastAsia="ru-RU"/>
    </w:rPr>
  </w:style>
  <w:style w:type="paragraph" w:customStyle="1" w:styleId="Style545">
    <w:name w:val="Style545"/>
    <w:basedOn w:val="a3"/>
    <w:rsid w:val="002368CA"/>
    <w:pPr>
      <w:widowControl w:val="0"/>
      <w:autoSpaceDE w:val="0"/>
      <w:autoSpaceDN w:val="0"/>
      <w:adjustRightInd w:val="0"/>
      <w:spacing w:line="317" w:lineRule="exact"/>
      <w:ind w:firstLine="355"/>
      <w:jc w:val="both"/>
    </w:pPr>
  </w:style>
  <w:style w:type="character" w:customStyle="1" w:styleId="FontStyle924">
    <w:name w:val="Font Style924"/>
    <w:rsid w:val="002368CA"/>
    <w:rPr>
      <w:rFonts w:ascii="Times New Roman" w:hAnsi="Times New Roman" w:cs="Times New Roman"/>
      <w:b/>
      <w:bCs/>
      <w:i/>
      <w:iCs/>
      <w:sz w:val="12"/>
      <w:szCs w:val="12"/>
    </w:rPr>
  </w:style>
  <w:style w:type="paragraph" w:customStyle="1" w:styleId="Style451">
    <w:name w:val="Style451"/>
    <w:basedOn w:val="a3"/>
    <w:rsid w:val="002368CA"/>
    <w:pPr>
      <w:widowControl w:val="0"/>
      <w:autoSpaceDE w:val="0"/>
      <w:autoSpaceDN w:val="0"/>
      <w:adjustRightInd w:val="0"/>
    </w:pPr>
  </w:style>
  <w:style w:type="character" w:customStyle="1" w:styleId="FontStyle818">
    <w:name w:val="Font Style818"/>
    <w:rsid w:val="002368CA"/>
    <w:rPr>
      <w:rFonts w:ascii="Times New Roman" w:hAnsi="Times New Roman" w:cs="Times New Roman"/>
      <w:b/>
      <w:bCs/>
      <w:sz w:val="16"/>
      <w:szCs w:val="16"/>
    </w:rPr>
  </w:style>
  <w:style w:type="character" w:customStyle="1" w:styleId="FontStyle998">
    <w:name w:val="Font Style998"/>
    <w:rsid w:val="002368CA"/>
    <w:rPr>
      <w:rFonts w:ascii="Times New Roman" w:hAnsi="Times New Roman" w:cs="Times New Roman"/>
      <w:b/>
      <w:bCs/>
      <w:spacing w:val="-10"/>
      <w:sz w:val="22"/>
      <w:szCs w:val="22"/>
    </w:rPr>
  </w:style>
  <w:style w:type="paragraph" w:customStyle="1" w:styleId="Style411">
    <w:name w:val="Style411"/>
    <w:basedOn w:val="a3"/>
    <w:rsid w:val="002368CA"/>
    <w:pPr>
      <w:widowControl w:val="0"/>
      <w:autoSpaceDE w:val="0"/>
      <w:autoSpaceDN w:val="0"/>
      <w:adjustRightInd w:val="0"/>
    </w:pPr>
  </w:style>
  <w:style w:type="character" w:customStyle="1" w:styleId="FontStyle812">
    <w:name w:val="Font Style812"/>
    <w:rsid w:val="002368CA"/>
    <w:rPr>
      <w:rFonts w:ascii="Times New Roman" w:hAnsi="Times New Roman" w:cs="Times New Roman"/>
      <w:b/>
      <w:bCs/>
      <w:spacing w:val="-10"/>
      <w:sz w:val="30"/>
      <w:szCs w:val="30"/>
    </w:rPr>
  </w:style>
  <w:style w:type="character" w:customStyle="1" w:styleId="FontStyle947">
    <w:name w:val="Font Style947"/>
    <w:rsid w:val="002368CA"/>
    <w:rPr>
      <w:rFonts w:ascii="Times New Roman" w:hAnsi="Times New Roman" w:cs="Times New Roman"/>
      <w:i/>
      <w:iCs/>
      <w:spacing w:val="10"/>
      <w:sz w:val="16"/>
      <w:szCs w:val="16"/>
    </w:rPr>
  </w:style>
  <w:style w:type="paragraph" w:customStyle="1" w:styleId="1TimesNewRoman120">
    <w:name w:val="Стиль Заголовок 1 + Times New Roman 12 пт не полужирный"/>
    <w:basedOn w:val="11"/>
    <w:rsid w:val="002368CA"/>
    <w:pPr>
      <w:keepNext/>
      <w:spacing w:before="240" w:after="60"/>
      <w:ind w:firstLine="0"/>
    </w:pPr>
    <w:rPr>
      <w:rFonts w:cs="Arial"/>
      <w:b w:val="0"/>
      <w:caps w:val="0"/>
      <w:kern w:val="32"/>
      <w:szCs w:val="32"/>
    </w:rPr>
  </w:style>
  <w:style w:type="paragraph" w:customStyle="1" w:styleId="2TimesNewRoman122">
    <w:name w:val="Стиль Заголовок 2 + Times New Roman 12 пт не полужирный"/>
    <w:basedOn w:val="21"/>
    <w:rsid w:val="002368CA"/>
    <w:rPr>
      <w:rFonts w:ascii="Times New Roman" w:hAnsi="Times New Roman"/>
      <w:bCs w:val="0"/>
      <w:i w:val="0"/>
      <w:sz w:val="24"/>
      <w:lang w:eastAsia="ru-RU"/>
    </w:rPr>
  </w:style>
  <w:style w:type="paragraph" w:customStyle="1" w:styleId="2TimesNewRoman1210">
    <w:name w:val="Стиль Заголовок 2 + Times New Roman 12 пт не полужирный1"/>
    <w:basedOn w:val="21"/>
    <w:rsid w:val="002368CA"/>
    <w:rPr>
      <w:rFonts w:ascii="Times New Roman" w:hAnsi="Times New Roman"/>
      <w:bCs w:val="0"/>
      <w:i w:val="0"/>
      <w:sz w:val="24"/>
      <w:lang w:eastAsia="ru-RU"/>
    </w:rPr>
  </w:style>
  <w:style w:type="paragraph" w:customStyle="1" w:styleId="2TimesNewRoman1220">
    <w:name w:val="Стиль Заголовок 2 + Times New Roman 12 пт не полужирный2"/>
    <w:basedOn w:val="21"/>
    <w:rsid w:val="002368CA"/>
    <w:rPr>
      <w:rFonts w:ascii="Times New Roman" w:hAnsi="Times New Roman"/>
      <w:bCs w:val="0"/>
      <w:i w:val="0"/>
      <w:sz w:val="24"/>
      <w:lang w:eastAsia="ru-RU"/>
    </w:rPr>
  </w:style>
  <w:style w:type="paragraph" w:customStyle="1" w:styleId="2TimesNewRoman123">
    <w:name w:val="Стиль Заголовок 2 + Times New Roman 12 пт не полужирный3"/>
    <w:basedOn w:val="21"/>
    <w:rsid w:val="002368CA"/>
    <w:rPr>
      <w:rFonts w:ascii="Times New Roman" w:hAnsi="Times New Roman"/>
      <w:bCs w:val="0"/>
      <w:i w:val="0"/>
      <w:sz w:val="24"/>
      <w:lang w:eastAsia="ru-RU"/>
    </w:rPr>
  </w:style>
  <w:style w:type="paragraph" w:customStyle="1" w:styleId="2TimesNewRoman124">
    <w:name w:val="Стиль Заголовок 2 + Times New Roman 12 пт не полужирный4"/>
    <w:basedOn w:val="21"/>
    <w:rsid w:val="002368CA"/>
    <w:rPr>
      <w:rFonts w:ascii="Times New Roman" w:hAnsi="Times New Roman"/>
      <w:bCs w:val="0"/>
      <w:i w:val="0"/>
      <w:sz w:val="24"/>
      <w:lang w:eastAsia="ru-RU"/>
    </w:rPr>
  </w:style>
  <w:style w:type="paragraph" w:customStyle="1" w:styleId="2TimesNewRoman125">
    <w:name w:val="Стиль Заголовок 2 + Times New Roman 12 пт не полужирный5"/>
    <w:basedOn w:val="21"/>
    <w:rsid w:val="002368CA"/>
    <w:rPr>
      <w:rFonts w:ascii="Times New Roman" w:hAnsi="Times New Roman"/>
      <w:bCs w:val="0"/>
      <w:i w:val="0"/>
      <w:sz w:val="24"/>
      <w:lang w:eastAsia="ru-RU"/>
    </w:rPr>
  </w:style>
  <w:style w:type="paragraph" w:customStyle="1" w:styleId="2TimesNewRoman126">
    <w:name w:val="Стиль Заголовок 2 + Times New Roman 12 пт не полужирный6"/>
    <w:basedOn w:val="21"/>
    <w:rsid w:val="002368CA"/>
    <w:rPr>
      <w:rFonts w:ascii="Times New Roman" w:hAnsi="Times New Roman"/>
      <w:bCs w:val="0"/>
      <w:i w:val="0"/>
      <w:sz w:val="24"/>
      <w:lang w:eastAsia="ru-RU"/>
    </w:rPr>
  </w:style>
  <w:style w:type="paragraph" w:customStyle="1" w:styleId="2TimesNewRoman127">
    <w:name w:val="Заголовок 2 + Times New Roman 12 пт не полужирный7"/>
    <w:basedOn w:val="21"/>
    <w:rsid w:val="002368CA"/>
    <w:rPr>
      <w:rFonts w:ascii="Times New Roman" w:hAnsi="Times New Roman"/>
      <w:bCs w:val="0"/>
      <w:i w:val="0"/>
      <w:sz w:val="24"/>
      <w:lang w:eastAsia="ru-RU"/>
    </w:rPr>
  </w:style>
  <w:style w:type="paragraph" w:customStyle="1" w:styleId="2TimesNewRoman1270">
    <w:name w:val="Стиль Заголовок 2 + Times New Roman 12 пт не полужирный7"/>
    <w:basedOn w:val="21"/>
    <w:rsid w:val="002368CA"/>
    <w:rPr>
      <w:rFonts w:ascii="Times New Roman" w:hAnsi="Times New Roman"/>
      <w:bCs w:val="0"/>
      <w:i w:val="0"/>
      <w:sz w:val="24"/>
      <w:lang w:eastAsia="ru-RU"/>
    </w:rPr>
  </w:style>
  <w:style w:type="paragraph" w:customStyle="1" w:styleId="1TimesNewRoman121">
    <w:name w:val="Стиль Заголовок 1 + Times New Roman 12 пт не полужирный1"/>
    <w:basedOn w:val="11"/>
    <w:rsid w:val="002368CA"/>
    <w:pPr>
      <w:keepNext/>
      <w:spacing w:before="240" w:after="60"/>
      <w:ind w:firstLine="0"/>
    </w:pPr>
    <w:rPr>
      <w:rFonts w:cs="Arial"/>
      <w:caps w:val="0"/>
      <w:kern w:val="32"/>
      <w:szCs w:val="32"/>
    </w:rPr>
  </w:style>
  <w:style w:type="paragraph" w:customStyle="1" w:styleId="2TimesNewRoman128">
    <w:name w:val="Стиль Заголовок 2 + Times New Roman 12 пт не полужирный8"/>
    <w:basedOn w:val="21"/>
    <w:rsid w:val="002368CA"/>
    <w:rPr>
      <w:rFonts w:ascii="Times New Roman" w:hAnsi="Times New Roman"/>
      <w:bCs w:val="0"/>
      <w:i w:val="0"/>
      <w:sz w:val="24"/>
      <w:lang w:eastAsia="ru-RU"/>
    </w:rPr>
  </w:style>
  <w:style w:type="paragraph" w:customStyle="1" w:styleId="2TimesNewRoman129">
    <w:name w:val="Стиль Заголовок 2 + Times New Roman 12 пт не полужирный9"/>
    <w:basedOn w:val="21"/>
    <w:rsid w:val="002368CA"/>
    <w:rPr>
      <w:rFonts w:ascii="Times New Roman" w:hAnsi="Times New Roman"/>
      <w:bCs w:val="0"/>
      <w:i w:val="0"/>
      <w:sz w:val="24"/>
      <w:lang w:eastAsia="ru-RU"/>
    </w:rPr>
  </w:style>
  <w:style w:type="paragraph" w:customStyle="1" w:styleId="2TimesNewRoman12100">
    <w:name w:val="Стиль Заголовок 2 + Times New Roman 12 пт не полужирный10"/>
    <w:basedOn w:val="21"/>
    <w:rsid w:val="002368CA"/>
    <w:rPr>
      <w:rFonts w:ascii="Times New Roman" w:hAnsi="Times New Roman"/>
      <w:bCs w:val="0"/>
      <w:i w:val="0"/>
      <w:sz w:val="24"/>
      <w:lang w:eastAsia="ru-RU"/>
    </w:rPr>
  </w:style>
  <w:style w:type="paragraph" w:customStyle="1" w:styleId="2TimesNewRoman1211">
    <w:name w:val="Стиль Заголовок 2 + Times New Roman 12 пт не полужирный11"/>
    <w:basedOn w:val="21"/>
    <w:rsid w:val="002368CA"/>
    <w:rPr>
      <w:rFonts w:ascii="Times New Roman" w:hAnsi="Times New Roman"/>
      <w:bCs w:val="0"/>
      <w:i w:val="0"/>
      <w:sz w:val="24"/>
      <w:lang w:eastAsia="ru-RU"/>
    </w:rPr>
  </w:style>
  <w:style w:type="paragraph" w:customStyle="1" w:styleId="2TimesNewRoman1212">
    <w:name w:val="Стиль Заголовок 2 + Times New Roman 12 пт не полужирный12"/>
    <w:basedOn w:val="21"/>
    <w:rsid w:val="002368CA"/>
    <w:rPr>
      <w:rFonts w:ascii="Times New Roman" w:hAnsi="Times New Roman"/>
      <w:bCs w:val="0"/>
      <w:i w:val="0"/>
      <w:sz w:val="24"/>
      <w:lang w:eastAsia="ru-RU"/>
    </w:rPr>
  </w:style>
  <w:style w:type="paragraph" w:customStyle="1" w:styleId="2TimesNewRoman1213">
    <w:name w:val="Стиль Заголовок 2 + Times New Roman 12 пт не полужирный13"/>
    <w:basedOn w:val="21"/>
    <w:rsid w:val="002368CA"/>
    <w:rPr>
      <w:rFonts w:ascii="Times New Roman" w:hAnsi="Times New Roman"/>
      <w:bCs w:val="0"/>
      <w:i w:val="0"/>
      <w:sz w:val="24"/>
      <w:lang w:eastAsia="ru-RU"/>
    </w:rPr>
  </w:style>
  <w:style w:type="paragraph" w:customStyle="1" w:styleId="2TimesNewRoman1214">
    <w:name w:val="Стиль Заголовок 2 + Times New Roman 12 пт не полужирный14"/>
    <w:basedOn w:val="21"/>
    <w:rsid w:val="002368CA"/>
    <w:rPr>
      <w:rFonts w:ascii="Times New Roman" w:hAnsi="Times New Roman"/>
      <w:bCs w:val="0"/>
      <w:i w:val="0"/>
      <w:sz w:val="24"/>
      <w:lang w:eastAsia="ru-RU"/>
    </w:rPr>
  </w:style>
  <w:style w:type="paragraph" w:customStyle="1" w:styleId="2TimesNewRoman1215">
    <w:name w:val="Стиль Заголовок 2 + Times New Roman 12 пт не полужирный15"/>
    <w:basedOn w:val="21"/>
    <w:rsid w:val="002368CA"/>
    <w:rPr>
      <w:rFonts w:ascii="Times New Roman" w:hAnsi="Times New Roman"/>
      <w:bCs w:val="0"/>
      <w:i w:val="0"/>
      <w:sz w:val="24"/>
      <w:lang w:eastAsia="ru-RU"/>
    </w:rPr>
  </w:style>
  <w:style w:type="paragraph" w:customStyle="1" w:styleId="2TimesNewRoman1216">
    <w:name w:val="Стиль Заголовок 2 + Times New Roman 12 пт не полужирный16"/>
    <w:basedOn w:val="21"/>
    <w:rsid w:val="002368CA"/>
    <w:rPr>
      <w:rFonts w:ascii="Times New Roman" w:hAnsi="Times New Roman"/>
      <w:bCs w:val="0"/>
      <w:i w:val="0"/>
      <w:sz w:val="24"/>
      <w:lang w:eastAsia="ru-RU"/>
    </w:rPr>
  </w:style>
  <w:style w:type="paragraph" w:customStyle="1" w:styleId="2TimesNewRoman1217">
    <w:name w:val="Стиль Заголовок 2 + Times New Roman 12 пт не полужирный17"/>
    <w:basedOn w:val="21"/>
    <w:rsid w:val="002368CA"/>
    <w:rPr>
      <w:rFonts w:ascii="Times New Roman" w:hAnsi="Times New Roman"/>
      <w:bCs w:val="0"/>
      <w:i w:val="0"/>
      <w:sz w:val="24"/>
      <w:lang w:eastAsia="ru-RU"/>
    </w:rPr>
  </w:style>
  <w:style w:type="paragraph" w:customStyle="1" w:styleId="2TimesNewRoman1218">
    <w:name w:val="Стиль Заголовок 2 + Times New Roman 12 пт не полужирный18"/>
    <w:basedOn w:val="21"/>
    <w:rsid w:val="002368CA"/>
    <w:rPr>
      <w:rFonts w:ascii="Times New Roman" w:hAnsi="Times New Roman"/>
      <w:bCs w:val="0"/>
      <w:i w:val="0"/>
      <w:sz w:val="24"/>
      <w:lang w:eastAsia="ru-RU"/>
    </w:rPr>
  </w:style>
  <w:style w:type="paragraph" w:customStyle="1" w:styleId="2TimesNewRoman1219">
    <w:name w:val="Стиль Заголовок 2 + Times New Roman 12 пт не полужирный19"/>
    <w:basedOn w:val="21"/>
    <w:rsid w:val="002368CA"/>
    <w:rPr>
      <w:rFonts w:ascii="Times New Roman" w:hAnsi="Times New Roman"/>
      <w:bCs w:val="0"/>
      <w:i w:val="0"/>
      <w:sz w:val="24"/>
      <w:lang w:eastAsia="ru-RU"/>
    </w:rPr>
  </w:style>
  <w:style w:type="paragraph" w:customStyle="1" w:styleId="2TimesNewRoman12200">
    <w:name w:val="Стиль Заголовок 2 + Times New Roman 12 пт не полужирный20"/>
    <w:basedOn w:val="21"/>
    <w:rsid w:val="002368CA"/>
    <w:rPr>
      <w:rFonts w:ascii="Times New Roman" w:hAnsi="Times New Roman"/>
      <w:bCs w:val="0"/>
      <w:i w:val="0"/>
      <w:sz w:val="24"/>
      <w:lang w:eastAsia="ru-RU"/>
    </w:rPr>
  </w:style>
  <w:style w:type="paragraph" w:customStyle="1" w:styleId="2TimesNewRoman1221">
    <w:name w:val="Стиль Заголовок 2 + Times New Roman 12 пт не полужирный21"/>
    <w:basedOn w:val="21"/>
    <w:rsid w:val="002368CA"/>
    <w:rPr>
      <w:rFonts w:ascii="Times New Roman" w:hAnsi="Times New Roman"/>
      <w:bCs w:val="0"/>
      <w:i w:val="0"/>
      <w:sz w:val="24"/>
      <w:lang w:eastAsia="ru-RU"/>
    </w:rPr>
  </w:style>
  <w:style w:type="paragraph" w:customStyle="1" w:styleId="2TimesNewRoman1222">
    <w:name w:val="Стиль Заголовок 2 + Times New Roman 12 пт не полужирный22"/>
    <w:basedOn w:val="21"/>
    <w:rsid w:val="002368CA"/>
    <w:rPr>
      <w:rFonts w:ascii="Times New Roman" w:hAnsi="Times New Roman"/>
      <w:bCs w:val="0"/>
      <w:i w:val="0"/>
      <w:sz w:val="24"/>
      <w:lang w:eastAsia="ru-RU"/>
    </w:rPr>
  </w:style>
  <w:style w:type="paragraph" w:customStyle="1" w:styleId="2TimesNewRoman1223">
    <w:name w:val="Стиль Заголовок 2 + Times New Roman 12 пт не полужирный23"/>
    <w:basedOn w:val="21"/>
    <w:rsid w:val="002368CA"/>
    <w:rPr>
      <w:rFonts w:ascii="Times New Roman" w:hAnsi="Times New Roman"/>
      <w:bCs w:val="0"/>
      <w:i w:val="0"/>
      <w:sz w:val="24"/>
      <w:lang w:eastAsia="ru-RU"/>
    </w:rPr>
  </w:style>
  <w:style w:type="paragraph" w:customStyle="1" w:styleId="2TimesNewRoman1224">
    <w:name w:val="Стиль Заголовок 2 + Times New Roman 12 пт не полужирный24"/>
    <w:basedOn w:val="21"/>
    <w:rsid w:val="002368CA"/>
    <w:rPr>
      <w:rFonts w:ascii="Times New Roman" w:hAnsi="Times New Roman"/>
      <w:bCs w:val="0"/>
      <w:i w:val="0"/>
      <w:sz w:val="24"/>
      <w:lang w:eastAsia="ru-RU"/>
    </w:rPr>
  </w:style>
  <w:style w:type="paragraph" w:customStyle="1" w:styleId="2TimesNewRoman1225">
    <w:name w:val="Стиль Заголовок 2 + Times New Roman 12 пт не полужирный25"/>
    <w:basedOn w:val="21"/>
    <w:rsid w:val="002368CA"/>
    <w:rPr>
      <w:rFonts w:ascii="Times New Roman" w:hAnsi="Times New Roman"/>
      <w:bCs w:val="0"/>
      <w:i w:val="0"/>
      <w:sz w:val="24"/>
      <w:lang w:eastAsia="ru-RU"/>
    </w:rPr>
  </w:style>
  <w:style w:type="paragraph" w:customStyle="1" w:styleId="FR5">
    <w:name w:val="FR5"/>
    <w:rsid w:val="002368CA"/>
    <w:pPr>
      <w:spacing w:after="0" w:line="240" w:lineRule="auto"/>
      <w:jc w:val="center"/>
    </w:pPr>
    <w:rPr>
      <w:rFonts w:ascii="Arial" w:eastAsia="Times New Roman" w:hAnsi="Arial" w:cs="Times New Roman"/>
      <w:b/>
      <w:snapToGrid w:val="0"/>
      <w:sz w:val="16"/>
      <w:szCs w:val="20"/>
      <w:lang w:eastAsia="ru-RU"/>
    </w:rPr>
  </w:style>
  <w:style w:type="paragraph" w:customStyle="1" w:styleId="uni">
    <w:name w:val="uni"/>
    <w:basedOn w:val="a3"/>
    <w:rsid w:val="002368CA"/>
    <w:pPr>
      <w:spacing w:before="100" w:beforeAutospacing="1" w:after="100" w:afterAutospacing="1"/>
    </w:pPr>
  </w:style>
  <w:style w:type="paragraph" w:customStyle="1" w:styleId="unip">
    <w:name w:val="unip"/>
    <w:basedOn w:val="a3"/>
    <w:rsid w:val="002368CA"/>
    <w:pPr>
      <w:spacing w:before="100" w:beforeAutospacing="1" w:after="100" w:afterAutospacing="1"/>
    </w:pPr>
  </w:style>
  <w:style w:type="character" w:customStyle="1" w:styleId="modinfo">
    <w:name w:val="modinfo"/>
    <w:rsid w:val="002368CA"/>
  </w:style>
  <w:style w:type="character" w:customStyle="1" w:styleId="style81">
    <w:name w:val="style81"/>
    <w:rsid w:val="002368CA"/>
    <w:rPr>
      <w:b/>
      <w:bCs/>
      <w:color w:val="333333"/>
      <w:sz w:val="31"/>
      <w:szCs w:val="31"/>
    </w:rPr>
  </w:style>
  <w:style w:type="character" w:customStyle="1" w:styleId="affffffff7">
    <w:name w:val="Разрядка"/>
    <w:rsid w:val="002368CA"/>
    <w:rPr>
      <w:color w:val="000000"/>
      <w:sz w:val="28"/>
      <w:szCs w:val="28"/>
    </w:rPr>
  </w:style>
  <w:style w:type="character" w:customStyle="1" w:styleId="Web1">
    <w:name w:val="Обычный (Web) Знак1"/>
    <w:aliases w:val="Знак Знак24 Знак1,Знак Знак23 Знак1,Знак Знак3 Знак1,Знак Знак26 Знак1,Обычный (веб) Знак Знак Знак1,Обычный (веб) Знак Знак1, Знак Знак33 Знак Знак"/>
    <w:locked/>
    <w:rsid w:val="002368CA"/>
    <w:rPr>
      <w:sz w:val="24"/>
      <w:szCs w:val="24"/>
      <w:lang w:val="ru-RU" w:eastAsia="ru-RU" w:bidi="hi-IN"/>
    </w:rPr>
  </w:style>
  <w:style w:type="character" w:customStyle="1" w:styleId="401">
    <w:name w:val="Знак Знак40"/>
    <w:locked/>
    <w:rsid w:val="002368CA"/>
    <w:rPr>
      <w:rFonts w:ascii="Arial" w:hAnsi="Arial"/>
      <w:b/>
      <w:sz w:val="26"/>
    </w:rPr>
  </w:style>
  <w:style w:type="character" w:customStyle="1" w:styleId="290">
    <w:name w:val="Знак Знак29"/>
    <w:locked/>
    <w:rsid w:val="002368CA"/>
    <w:rPr>
      <w:sz w:val="24"/>
    </w:rPr>
  </w:style>
  <w:style w:type="character" w:customStyle="1" w:styleId="21c">
    <w:name w:val="Красная строка 2 Знак1"/>
    <w:rsid w:val="002368CA"/>
    <w:rPr>
      <w:sz w:val="24"/>
      <w:lang w:val="ru-RU" w:eastAsia="ru-RU"/>
    </w:rPr>
  </w:style>
  <w:style w:type="character" w:customStyle="1" w:styleId="3231Heading121">
    <w:name w:val="Знак Знак3;Текст Знак2;Знак3 Знак1;Heading 12 Знак1 Знак Знак"/>
    <w:locked/>
    <w:rsid w:val="002368CA"/>
    <w:rPr>
      <w:sz w:val="24"/>
      <w:lang w:val="ru-RU" w:eastAsia="ru-RU"/>
    </w:rPr>
  </w:style>
  <w:style w:type="character" w:customStyle="1" w:styleId="391">
    <w:name w:val="Знак Знак39"/>
    <w:locked/>
    <w:rsid w:val="002368CA"/>
    <w:rPr>
      <w:b/>
      <w:sz w:val="28"/>
    </w:rPr>
  </w:style>
  <w:style w:type="character" w:customStyle="1" w:styleId="381">
    <w:name w:val="Знак Знак38"/>
    <w:locked/>
    <w:rsid w:val="002368CA"/>
    <w:rPr>
      <w:b/>
      <w:i/>
      <w:sz w:val="26"/>
    </w:rPr>
  </w:style>
  <w:style w:type="character" w:customStyle="1" w:styleId="371">
    <w:name w:val="Знак Знак37"/>
    <w:locked/>
    <w:rsid w:val="002368CA"/>
    <w:rPr>
      <w:b/>
      <w:sz w:val="22"/>
      <w:lang w:val="ru-RU" w:eastAsia="ru-RU"/>
    </w:rPr>
  </w:style>
  <w:style w:type="character" w:customStyle="1" w:styleId="361">
    <w:name w:val="Знак Знак36"/>
    <w:locked/>
    <w:rsid w:val="002368CA"/>
    <w:rPr>
      <w:sz w:val="24"/>
      <w:lang w:val="ru-RU" w:eastAsia="ru-RU"/>
    </w:rPr>
  </w:style>
  <w:style w:type="character" w:customStyle="1" w:styleId="351">
    <w:name w:val="Знак Знак35"/>
    <w:uiPriority w:val="99"/>
    <w:locked/>
    <w:rsid w:val="002368CA"/>
    <w:rPr>
      <w:rFonts w:ascii="Calibri" w:hAnsi="Calibri"/>
      <w:i/>
      <w:sz w:val="24"/>
      <w:lang w:eastAsia="en-US"/>
    </w:rPr>
  </w:style>
  <w:style w:type="character" w:customStyle="1" w:styleId="342">
    <w:name w:val="Знак Знак34"/>
    <w:locked/>
    <w:rsid w:val="002368CA"/>
    <w:rPr>
      <w:rFonts w:ascii="Arial" w:hAnsi="Arial"/>
      <w:sz w:val="22"/>
      <w:lang w:val="ru-RU" w:eastAsia="ru-RU"/>
    </w:rPr>
  </w:style>
  <w:style w:type="character" w:customStyle="1" w:styleId="301">
    <w:name w:val="Знак Знак301"/>
    <w:locked/>
    <w:rsid w:val="002368CA"/>
    <w:rPr>
      <w:sz w:val="24"/>
    </w:rPr>
  </w:style>
  <w:style w:type="character" w:customStyle="1" w:styleId="272">
    <w:name w:val="Знак Знак27"/>
    <w:locked/>
    <w:rsid w:val="002368CA"/>
    <w:rPr>
      <w:sz w:val="24"/>
    </w:rPr>
  </w:style>
  <w:style w:type="paragraph" w:customStyle="1" w:styleId="affffffff8">
    <w:name w:val="Об"/>
    <w:rsid w:val="002368CA"/>
    <w:pPr>
      <w:widowControl w:val="0"/>
      <w:spacing w:after="0" w:line="240" w:lineRule="auto"/>
    </w:pPr>
    <w:rPr>
      <w:rFonts w:ascii="Times New Roman" w:eastAsia="Times New Roman" w:hAnsi="Times New Roman" w:cs="Times New Roman"/>
      <w:color w:val="000000"/>
      <w:sz w:val="28"/>
      <w:szCs w:val="20"/>
      <w:lang w:eastAsia="ru-RU"/>
    </w:rPr>
  </w:style>
  <w:style w:type="character" w:customStyle="1" w:styleId="21d">
    <w:name w:val="Знак Знак21"/>
    <w:locked/>
    <w:rsid w:val="002368CA"/>
    <w:rPr>
      <w:sz w:val="24"/>
      <w:lang w:val="en-US"/>
    </w:rPr>
  </w:style>
  <w:style w:type="paragraph" w:customStyle="1" w:styleId="stepanov">
    <w:name w:val="stepanov"/>
    <w:basedOn w:val="af3"/>
    <w:rsid w:val="002368CA"/>
    <w:pPr>
      <w:autoSpaceDE/>
      <w:autoSpaceDN/>
      <w:adjustRightInd/>
      <w:spacing w:line="360" w:lineRule="auto"/>
      <w:jc w:val="both"/>
    </w:pPr>
    <w:rPr>
      <w:rFonts w:ascii="Times New Roman" w:hAnsi="Times New Roman" w:cs="Times New Roman"/>
      <w:sz w:val="24"/>
    </w:rPr>
  </w:style>
  <w:style w:type="paragraph" w:customStyle="1" w:styleId="0751">
    <w:name w:val="Стиль Нумерованный список + сверху: (одинарная Авто  075 пт лини...1"/>
    <w:basedOn w:val="a2"/>
    <w:rsid w:val="002368CA"/>
    <w:pPr>
      <w:numPr>
        <w:numId w:val="0"/>
      </w:numPr>
      <w:tabs>
        <w:tab w:val="left" w:pos="360"/>
        <w:tab w:val="left" w:pos="1354"/>
      </w:tabs>
      <w:ind w:left="360" w:hanging="360"/>
    </w:pPr>
    <w:rPr>
      <w:sz w:val="24"/>
      <w:lang w:eastAsia="ru-RU"/>
    </w:rPr>
  </w:style>
  <w:style w:type="paragraph" w:customStyle="1" w:styleId="0756">
    <w:name w:val="Стиль Нумерованный список + сверху: (одинарная Авто  075 пт лини...6"/>
    <w:basedOn w:val="a2"/>
    <w:rsid w:val="002368CA"/>
    <w:pPr>
      <w:numPr>
        <w:numId w:val="0"/>
      </w:numPr>
      <w:tabs>
        <w:tab w:val="left" w:pos="360"/>
        <w:tab w:val="left" w:pos="1354"/>
      </w:tabs>
      <w:ind w:left="360" w:hanging="360"/>
    </w:pPr>
    <w:rPr>
      <w:sz w:val="24"/>
      <w:lang w:eastAsia="ru-RU"/>
    </w:rPr>
  </w:style>
  <w:style w:type="paragraph" w:customStyle="1" w:styleId="0757">
    <w:name w:val="Стиль Нумерованный список + сверху: (одинарная Авто  075 пт лини...7"/>
    <w:basedOn w:val="a2"/>
    <w:rsid w:val="002368CA"/>
    <w:pPr>
      <w:numPr>
        <w:numId w:val="0"/>
      </w:numPr>
      <w:tabs>
        <w:tab w:val="left" w:pos="360"/>
        <w:tab w:val="left" w:pos="1354"/>
      </w:tabs>
      <w:ind w:left="360" w:hanging="360"/>
    </w:pPr>
    <w:rPr>
      <w:sz w:val="24"/>
      <w:lang w:eastAsia="ru-RU"/>
    </w:rPr>
  </w:style>
  <w:style w:type="paragraph" w:customStyle="1" w:styleId="2TimesNewRoman12a">
    <w:name w:val="Стиль Заголовок 2 + Times New Roman 12 пт не курсив"/>
    <w:basedOn w:val="21"/>
    <w:rsid w:val="002368CA"/>
    <w:rPr>
      <w:rFonts w:cs="Times New Roman"/>
      <w:i w:val="0"/>
      <w:iCs w:val="0"/>
      <w:sz w:val="24"/>
      <w:lang w:eastAsia="ru-RU"/>
    </w:rPr>
  </w:style>
  <w:style w:type="paragraph" w:customStyle="1" w:styleId="2TimesNewRoman12b">
    <w:name w:val="Стиль Стиль Заголовок 2 + Times New Roman 12 пт не курсив + курсив"/>
    <w:basedOn w:val="2TimesNewRoman12a"/>
    <w:rsid w:val="002368CA"/>
    <w:rPr>
      <w:iCs/>
    </w:rPr>
  </w:style>
  <w:style w:type="character" w:customStyle="1" w:styleId="720">
    <w:name w:val="Знак Знак72"/>
    <w:rsid w:val="002368CA"/>
    <w:rPr>
      <w:sz w:val="16"/>
      <w:lang w:val="ru-RU" w:eastAsia="ru-RU"/>
    </w:rPr>
  </w:style>
  <w:style w:type="paragraph" w:customStyle="1" w:styleId="08">
    <w:name w:val="Стиль По ширине Первая строка:  08 см"/>
    <w:basedOn w:val="a3"/>
    <w:rsid w:val="002368CA"/>
    <w:pPr>
      <w:ind w:firstLine="454"/>
      <w:jc w:val="both"/>
    </w:pPr>
  </w:style>
  <w:style w:type="character" w:customStyle="1" w:styleId="orange">
    <w:name w:val="orange"/>
    <w:rsid w:val="002368CA"/>
  </w:style>
  <w:style w:type="character" w:customStyle="1" w:styleId="gray">
    <w:name w:val="gray"/>
    <w:rsid w:val="002368CA"/>
  </w:style>
  <w:style w:type="paragraph" w:customStyle="1" w:styleId="affffffff9">
    <w:name w:val="Основной тект"/>
    <w:basedOn w:val="a3"/>
    <w:link w:val="affffffffa"/>
    <w:rsid w:val="002368CA"/>
    <w:pPr>
      <w:ind w:firstLine="454"/>
      <w:jc w:val="both"/>
    </w:pPr>
  </w:style>
  <w:style w:type="character" w:customStyle="1" w:styleId="affffffffa">
    <w:name w:val="Основной тект Знак"/>
    <w:link w:val="affffffff9"/>
    <w:locked/>
    <w:rsid w:val="002368CA"/>
    <w:rPr>
      <w:rFonts w:ascii="Times New Roman" w:eastAsia="Times New Roman" w:hAnsi="Times New Roman" w:cs="Times New Roman"/>
      <w:sz w:val="24"/>
      <w:szCs w:val="24"/>
      <w:lang w:eastAsia="ru-RU"/>
    </w:rPr>
  </w:style>
  <w:style w:type="paragraph" w:customStyle="1" w:styleId="affffffffb">
    <w:name w:val="Примечание"/>
    <w:basedOn w:val="a3"/>
    <w:rsid w:val="002368CA"/>
    <w:pPr>
      <w:ind w:firstLine="454"/>
      <w:jc w:val="both"/>
    </w:pPr>
    <w:rPr>
      <w:i/>
    </w:rPr>
  </w:style>
  <w:style w:type="character" w:customStyle="1" w:styleId="nameautor3">
    <w:name w:val="name_autor3"/>
    <w:rsid w:val="002368CA"/>
    <w:rPr>
      <w:rFonts w:cs="Times New Roman"/>
    </w:rPr>
  </w:style>
  <w:style w:type="paragraph" w:customStyle="1" w:styleId="affffffffc">
    <w:name w:val="Прижатый влево"/>
    <w:basedOn w:val="a3"/>
    <w:next w:val="a3"/>
    <w:rsid w:val="002368CA"/>
    <w:pPr>
      <w:autoSpaceDE w:val="0"/>
      <w:autoSpaceDN w:val="0"/>
      <w:adjustRightInd w:val="0"/>
    </w:pPr>
    <w:rPr>
      <w:rFonts w:ascii="Arial" w:hAnsi="Arial"/>
      <w:sz w:val="20"/>
      <w:szCs w:val="20"/>
    </w:rPr>
  </w:style>
  <w:style w:type="paragraph" w:customStyle="1" w:styleId="11a">
    <w:name w:val="Обычный11"/>
    <w:rsid w:val="002368CA"/>
    <w:pPr>
      <w:widowControl w:val="0"/>
      <w:spacing w:after="0" w:line="260" w:lineRule="auto"/>
      <w:ind w:firstLine="460"/>
      <w:jc w:val="both"/>
    </w:pPr>
    <w:rPr>
      <w:rFonts w:ascii="Times New Roman" w:eastAsia="Times New Roman" w:hAnsi="Times New Roman" w:cs="Times New Roman"/>
      <w:sz w:val="18"/>
      <w:szCs w:val="20"/>
      <w:lang w:eastAsia="ru-RU"/>
    </w:rPr>
  </w:style>
  <w:style w:type="paragraph" w:customStyle="1" w:styleId="352">
    <w:name w:val="35"/>
    <w:basedOn w:val="a3"/>
    <w:rsid w:val="002368CA"/>
    <w:pPr>
      <w:spacing w:before="100" w:beforeAutospacing="1" w:after="100" w:afterAutospacing="1"/>
    </w:pPr>
  </w:style>
  <w:style w:type="paragraph" w:customStyle="1" w:styleId="affffffffd">
    <w:name w:val="Нормальный (таблица)"/>
    <w:basedOn w:val="a3"/>
    <w:next w:val="a3"/>
    <w:rsid w:val="002368CA"/>
    <w:pPr>
      <w:widowControl w:val="0"/>
      <w:autoSpaceDE w:val="0"/>
      <w:autoSpaceDN w:val="0"/>
      <w:adjustRightInd w:val="0"/>
      <w:jc w:val="both"/>
    </w:pPr>
    <w:rPr>
      <w:rFonts w:ascii="Arial" w:hAnsi="Arial" w:cs="Arial"/>
    </w:rPr>
  </w:style>
  <w:style w:type="character" w:customStyle="1" w:styleId="ft523">
    <w:name w:val="ft523"/>
    <w:rsid w:val="002368CA"/>
    <w:rPr>
      <w:rFonts w:cs="Times New Roman"/>
    </w:rPr>
  </w:style>
  <w:style w:type="character" w:customStyle="1" w:styleId="ft553">
    <w:name w:val="ft553"/>
    <w:rsid w:val="002368CA"/>
    <w:rPr>
      <w:rFonts w:cs="Times New Roman"/>
    </w:rPr>
  </w:style>
  <w:style w:type="character" w:customStyle="1" w:styleId="ft672">
    <w:name w:val="ft672"/>
    <w:rsid w:val="002368CA"/>
    <w:rPr>
      <w:rFonts w:cs="Times New Roman"/>
    </w:rPr>
  </w:style>
  <w:style w:type="character" w:customStyle="1" w:styleId="formlabels1">
    <w:name w:val="form_labels1"/>
    <w:rsid w:val="002368CA"/>
    <w:rPr>
      <w:rFonts w:ascii="Verdana" w:hAnsi="Verdana"/>
      <w:sz w:val="16"/>
    </w:rPr>
  </w:style>
  <w:style w:type="paragraph" w:customStyle="1" w:styleId="2ff4">
    <w:name w:val="Знак Знак2 Знак Знак Знак Знак Знак Знак Знак Знак Знак Знак"/>
    <w:basedOn w:val="a3"/>
    <w:rsid w:val="002368CA"/>
    <w:pPr>
      <w:spacing w:before="100" w:beforeAutospacing="1" w:after="100" w:afterAutospacing="1"/>
    </w:pPr>
    <w:rPr>
      <w:rFonts w:ascii="Tahoma" w:hAnsi="Tahoma" w:cs="Tahoma"/>
      <w:sz w:val="20"/>
      <w:szCs w:val="20"/>
      <w:lang w:val="en-US" w:eastAsia="en-US"/>
    </w:rPr>
  </w:style>
  <w:style w:type="character" w:customStyle="1" w:styleId="pagename1">
    <w:name w:val="pagename1"/>
    <w:rsid w:val="002368CA"/>
    <w:rPr>
      <w:rFonts w:ascii="Verdana" w:hAnsi="Verdana"/>
      <w:b/>
      <w:color w:val="7C9DC0"/>
      <w:sz w:val="22"/>
      <w:shd w:val="clear" w:color="auto" w:fill="FAF0E6"/>
    </w:rPr>
  </w:style>
  <w:style w:type="paragraph" w:customStyle="1" w:styleId="cjk">
    <w:name w:val="cjk"/>
    <w:basedOn w:val="a3"/>
    <w:rsid w:val="002368CA"/>
    <w:pPr>
      <w:spacing w:before="100" w:beforeAutospacing="1" w:after="115"/>
    </w:pPr>
    <w:rPr>
      <w:color w:val="000000"/>
      <w:sz w:val="20"/>
      <w:szCs w:val="20"/>
    </w:rPr>
  </w:style>
  <w:style w:type="paragraph" w:customStyle="1" w:styleId="ctl">
    <w:name w:val="ctl"/>
    <w:basedOn w:val="a3"/>
    <w:rsid w:val="002368CA"/>
    <w:pPr>
      <w:spacing w:before="100" w:beforeAutospacing="1" w:after="115"/>
    </w:pPr>
    <w:rPr>
      <w:rFonts w:ascii="Calibri" w:hAnsi="Calibri"/>
      <w:color w:val="000000"/>
      <w:sz w:val="20"/>
      <w:szCs w:val="20"/>
    </w:rPr>
  </w:style>
  <w:style w:type="character" w:customStyle="1" w:styleId="ft1100">
    <w:name w:val="ft1100"/>
    <w:rsid w:val="002368CA"/>
    <w:rPr>
      <w:rFonts w:cs="Times New Roman"/>
    </w:rPr>
  </w:style>
  <w:style w:type="character" w:customStyle="1" w:styleId="ft1168">
    <w:name w:val="ft1168"/>
    <w:rsid w:val="002368CA"/>
    <w:rPr>
      <w:rFonts w:cs="Times New Roman"/>
    </w:rPr>
  </w:style>
  <w:style w:type="character" w:customStyle="1" w:styleId="ft1237">
    <w:name w:val="ft1237"/>
    <w:rsid w:val="002368CA"/>
    <w:rPr>
      <w:rFonts w:cs="Times New Roman"/>
    </w:rPr>
  </w:style>
  <w:style w:type="character" w:customStyle="1" w:styleId="ft1245">
    <w:name w:val="ft1245"/>
    <w:rsid w:val="002368CA"/>
    <w:rPr>
      <w:rFonts w:cs="Times New Roman"/>
    </w:rPr>
  </w:style>
  <w:style w:type="paragraph" w:customStyle="1" w:styleId="2ff5">
    <w:name w:val="[О] Загол. 2 ур."/>
    <w:rsid w:val="002368CA"/>
    <w:pPr>
      <w:tabs>
        <w:tab w:val="right" w:pos="561"/>
        <w:tab w:val="left" w:pos="624"/>
        <w:tab w:val="right" w:leader="dot" w:pos="7002"/>
      </w:tabs>
      <w:autoSpaceDE w:val="0"/>
      <w:autoSpaceDN w:val="0"/>
      <w:adjustRightInd w:val="0"/>
      <w:spacing w:after="0" w:line="240" w:lineRule="auto"/>
      <w:jc w:val="both"/>
    </w:pPr>
    <w:rPr>
      <w:rFonts w:ascii="PragmaticaCTT" w:eastAsia="Times New Roman" w:hAnsi="PragmaticaCTT" w:cs="Times New Roman"/>
      <w:sz w:val="18"/>
      <w:szCs w:val="18"/>
      <w:lang w:eastAsia="ru-RU"/>
    </w:rPr>
  </w:style>
  <w:style w:type="character" w:customStyle="1" w:styleId="620">
    <w:name w:val="Знак Знак62"/>
    <w:locked/>
    <w:rsid w:val="002368CA"/>
    <w:rPr>
      <w:b/>
      <w:caps/>
      <w:sz w:val="24"/>
      <w:lang w:val="ru-RU" w:eastAsia="ru-RU"/>
    </w:rPr>
  </w:style>
  <w:style w:type="character" w:customStyle="1" w:styleId="162">
    <w:name w:val="Знак Знак162"/>
    <w:rsid w:val="002368CA"/>
    <w:rPr>
      <w:rFonts w:ascii="Cambria" w:eastAsia="Times New Roman" w:hAnsi="Cambria"/>
      <w:b/>
      <w:kern w:val="32"/>
      <w:sz w:val="32"/>
    </w:rPr>
  </w:style>
  <w:style w:type="paragraph" w:customStyle="1" w:styleId="BodyText22">
    <w:name w:val="Body Text 22"/>
    <w:basedOn w:val="a3"/>
    <w:rsid w:val="002368CA"/>
    <w:pPr>
      <w:keepNext/>
      <w:widowControl w:val="0"/>
      <w:tabs>
        <w:tab w:val="left" w:pos="142"/>
        <w:tab w:val="left" w:pos="6946"/>
      </w:tabs>
      <w:autoSpaceDE w:val="0"/>
      <w:autoSpaceDN w:val="0"/>
      <w:ind w:left="284" w:firstLine="709"/>
      <w:jc w:val="both"/>
    </w:pPr>
    <w:rPr>
      <w:sz w:val="22"/>
      <w:szCs w:val="22"/>
      <w:lang w:val="en-US"/>
    </w:rPr>
  </w:style>
  <w:style w:type="paragraph" w:customStyle="1" w:styleId="2ff6">
    <w:name w:val="_СПИСОК_2"/>
    <w:basedOn w:val="a3"/>
    <w:rsid w:val="002368CA"/>
    <w:pPr>
      <w:ind w:left="600" w:hanging="600"/>
      <w:jc w:val="both"/>
    </w:pPr>
    <w:rPr>
      <w:rFonts w:eastAsia="MS Mincho"/>
      <w:sz w:val="28"/>
      <w:szCs w:val="28"/>
      <w:lang w:eastAsia="ja-JP"/>
    </w:rPr>
  </w:style>
  <w:style w:type="paragraph" w:customStyle="1" w:styleId="affffffffe">
    <w:name w:val="Îñíîâíîé"/>
    <w:basedOn w:val="a3"/>
    <w:rsid w:val="002368CA"/>
    <w:pPr>
      <w:overflowPunct w:val="0"/>
      <w:autoSpaceDE w:val="0"/>
      <w:autoSpaceDN w:val="0"/>
      <w:adjustRightInd w:val="0"/>
      <w:ind w:firstLine="426"/>
      <w:jc w:val="both"/>
      <w:textAlignment w:val="baseline"/>
    </w:pPr>
    <w:rPr>
      <w:sz w:val="28"/>
      <w:szCs w:val="20"/>
    </w:rPr>
  </w:style>
  <w:style w:type="paragraph" w:customStyle="1" w:styleId="1ffff7">
    <w:name w:val="Çàãë1"/>
    <w:basedOn w:val="a3"/>
    <w:rsid w:val="002368CA"/>
    <w:pPr>
      <w:overflowPunct w:val="0"/>
      <w:autoSpaceDE w:val="0"/>
      <w:autoSpaceDN w:val="0"/>
      <w:adjustRightInd w:val="0"/>
      <w:jc w:val="center"/>
      <w:textAlignment w:val="baseline"/>
    </w:pPr>
    <w:rPr>
      <w:sz w:val="28"/>
      <w:szCs w:val="20"/>
    </w:rPr>
  </w:style>
  <w:style w:type="character" w:customStyle="1" w:styleId="name">
    <w:name w:val="name"/>
    <w:rsid w:val="002368CA"/>
    <w:rPr>
      <w:rFonts w:cs="Times New Roman"/>
    </w:rPr>
  </w:style>
  <w:style w:type="paragraph" w:customStyle="1" w:styleId="acaae">
    <w:name w:val="?acaae"/>
    <w:basedOn w:val="a3"/>
    <w:rsid w:val="002368CA"/>
    <w:pPr>
      <w:keepNext/>
      <w:tabs>
        <w:tab w:val="left" w:pos="567"/>
        <w:tab w:val="left" w:pos="851"/>
        <w:tab w:val="left" w:pos="1134"/>
        <w:tab w:val="left" w:pos="1418"/>
        <w:tab w:val="left" w:pos="1701"/>
        <w:tab w:val="left" w:pos="1985"/>
      </w:tabs>
      <w:spacing w:line="360" w:lineRule="auto"/>
      <w:jc w:val="center"/>
    </w:pPr>
    <w:rPr>
      <w:b/>
      <w:kern w:val="28"/>
      <w:szCs w:val="20"/>
    </w:rPr>
  </w:style>
  <w:style w:type="paragraph" w:customStyle="1" w:styleId="11b">
    <w:name w:val="Абзац списка11"/>
    <w:basedOn w:val="a3"/>
    <w:rsid w:val="002368CA"/>
    <w:pPr>
      <w:widowControl w:val="0"/>
      <w:ind w:left="720" w:firstLine="400"/>
      <w:jc w:val="both"/>
    </w:pPr>
  </w:style>
  <w:style w:type="paragraph" w:customStyle="1" w:styleId="326">
    <w:name w:val="Основной текст с отступом 32"/>
    <w:basedOn w:val="a3"/>
    <w:rsid w:val="002368CA"/>
    <w:pPr>
      <w:overflowPunct w:val="0"/>
      <w:autoSpaceDE w:val="0"/>
      <w:autoSpaceDN w:val="0"/>
      <w:adjustRightInd w:val="0"/>
      <w:spacing w:after="120"/>
      <w:ind w:left="283"/>
      <w:textAlignment w:val="baseline"/>
    </w:pPr>
    <w:rPr>
      <w:sz w:val="16"/>
      <w:szCs w:val="20"/>
    </w:rPr>
  </w:style>
  <w:style w:type="character" w:customStyle="1" w:styleId="ft3087">
    <w:name w:val="ft3087"/>
    <w:rsid w:val="002368CA"/>
    <w:rPr>
      <w:rFonts w:cs="Times New Roman"/>
    </w:rPr>
  </w:style>
  <w:style w:type="character" w:customStyle="1" w:styleId="ft3162">
    <w:name w:val="ft3162"/>
    <w:rsid w:val="002368CA"/>
    <w:rPr>
      <w:rFonts w:cs="Times New Roman"/>
    </w:rPr>
  </w:style>
  <w:style w:type="character" w:customStyle="1" w:styleId="ft1373">
    <w:name w:val="ft1373"/>
    <w:rsid w:val="002368CA"/>
    <w:rPr>
      <w:rFonts w:cs="Times New Roman"/>
    </w:rPr>
  </w:style>
  <w:style w:type="character" w:customStyle="1" w:styleId="ft32">
    <w:name w:val="ft32"/>
    <w:rsid w:val="002368CA"/>
    <w:rPr>
      <w:rFonts w:cs="Times New Roman"/>
    </w:rPr>
  </w:style>
  <w:style w:type="character" w:customStyle="1" w:styleId="ft1433">
    <w:name w:val="ft1433"/>
    <w:rsid w:val="002368CA"/>
    <w:rPr>
      <w:rFonts w:cs="Times New Roman"/>
    </w:rPr>
  </w:style>
  <w:style w:type="character" w:customStyle="1" w:styleId="ft1481">
    <w:name w:val="ft1481"/>
    <w:rsid w:val="002368CA"/>
    <w:rPr>
      <w:rFonts w:cs="Times New Roman"/>
    </w:rPr>
  </w:style>
  <w:style w:type="character" w:customStyle="1" w:styleId="ft1536">
    <w:name w:val="ft1536"/>
    <w:rsid w:val="002368CA"/>
    <w:rPr>
      <w:rFonts w:cs="Times New Roman"/>
    </w:rPr>
  </w:style>
  <w:style w:type="character" w:customStyle="1" w:styleId="ft1543">
    <w:name w:val="ft1543"/>
    <w:rsid w:val="002368CA"/>
    <w:rPr>
      <w:rFonts w:cs="Times New Roman"/>
    </w:rPr>
  </w:style>
  <w:style w:type="character" w:customStyle="1" w:styleId="ft1">
    <w:name w:val="ft1"/>
    <w:rsid w:val="002368CA"/>
    <w:rPr>
      <w:rFonts w:cs="Times New Roman"/>
    </w:rPr>
  </w:style>
  <w:style w:type="character" w:customStyle="1" w:styleId="ft1546">
    <w:name w:val="ft1546"/>
    <w:rsid w:val="002368CA"/>
    <w:rPr>
      <w:rFonts w:cs="Times New Roman"/>
    </w:rPr>
  </w:style>
  <w:style w:type="character" w:customStyle="1" w:styleId="ft1550">
    <w:name w:val="ft1550"/>
    <w:rsid w:val="002368CA"/>
    <w:rPr>
      <w:rFonts w:cs="Times New Roman"/>
    </w:rPr>
  </w:style>
  <w:style w:type="character" w:customStyle="1" w:styleId="ft1571">
    <w:name w:val="ft1571"/>
    <w:rsid w:val="002368CA"/>
    <w:rPr>
      <w:rFonts w:cs="Times New Roman"/>
    </w:rPr>
  </w:style>
  <w:style w:type="character" w:customStyle="1" w:styleId="ft1577">
    <w:name w:val="ft1577"/>
    <w:rsid w:val="002368CA"/>
    <w:rPr>
      <w:rFonts w:cs="Times New Roman"/>
    </w:rPr>
  </w:style>
  <w:style w:type="character" w:customStyle="1" w:styleId="ft1583">
    <w:name w:val="ft1583"/>
    <w:rsid w:val="002368CA"/>
    <w:rPr>
      <w:rFonts w:cs="Times New Roman"/>
    </w:rPr>
  </w:style>
  <w:style w:type="character" w:customStyle="1" w:styleId="ft1593">
    <w:name w:val="ft1593"/>
    <w:rsid w:val="002368CA"/>
    <w:rPr>
      <w:rFonts w:cs="Times New Roman"/>
    </w:rPr>
  </w:style>
  <w:style w:type="character" w:customStyle="1" w:styleId="ft1641">
    <w:name w:val="ft1641"/>
    <w:rsid w:val="002368CA"/>
    <w:rPr>
      <w:rFonts w:cs="Times New Roman"/>
    </w:rPr>
  </w:style>
  <w:style w:type="character" w:customStyle="1" w:styleId="ft1671">
    <w:name w:val="ft1671"/>
    <w:rsid w:val="002368CA"/>
    <w:rPr>
      <w:rFonts w:cs="Times New Roman"/>
    </w:rPr>
  </w:style>
  <w:style w:type="character" w:customStyle="1" w:styleId="ft1723">
    <w:name w:val="ft1723"/>
    <w:rsid w:val="002368CA"/>
    <w:rPr>
      <w:rFonts w:cs="Times New Roman"/>
    </w:rPr>
  </w:style>
  <w:style w:type="character" w:customStyle="1" w:styleId="ft1809">
    <w:name w:val="ft1809"/>
    <w:rsid w:val="002368CA"/>
    <w:rPr>
      <w:rFonts w:cs="Times New Roman"/>
    </w:rPr>
  </w:style>
  <w:style w:type="character" w:customStyle="1" w:styleId="ft1814">
    <w:name w:val="ft1814"/>
    <w:rsid w:val="002368CA"/>
    <w:rPr>
      <w:rFonts w:cs="Times New Roman"/>
    </w:rPr>
  </w:style>
  <w:style w:type="character" w:customStyle="1" w:styleId="ft1827">
    <w:name w:val="ft1827"/>
    <w:rsid w:val="002368CA"/>
    <w:rPr>
      <w:rFonts w:cs="Times New Roman"/>
    </w:rPr>
  </w:style>
  <w:style w:type="character" w:customStyle="1" w:styleId="ft1831">
    <w:name w:val="ft1831"/>
    <w:rsid w:val="002368CA"/>
    <w:rPr>
      <w:rFonts w:cs="Times New Roman"/>
    </w:rPr>
  </w:style>
  <w:style w:type="character" w:customStyle="1" w:styleId="ft1837">
    <w:name w:val="ft1837"/>
    <w:rsid w:val="002368CA"/>
    <w:rPr>
      <w:rFonts w:cs="Times New Roman"/>
    </w:rPr>
  </w:style>
  <w:style w:type="character" w:customStyle="1" w:styleId="ft1857">
    <w:name w:val="ft1857"/>
    <w:rsid w:val="002368CA"/>
    <w:rPr>
      <w:rFonts w:cs="Times New Roman"/>
    </w:rPr>
  </w:style>
  <w:style w:type="character" w:customStyle="1" w:styleId="ft1873">
    <w:name w:val="ft1873"/>
    <w:rsid w:val="002368CA"/>
    <w:rPr>
      <w:rFonts w:cs="Times New Roman"/>
    </w:rPr>
  </w:style>
  <w:style w:type="character" w:customStyle="1" w:styleId="ft1932">
    <w:name w:val="ft1932"/>
    <w:rsid w:val="002368CA"/>
    <w:rPr>
      <w:rFonts w:cs="Times New Roman"/>
    </w:rPr>
  </w:style>
  <w:style w:type="character" w:customStyle="1" w:styleId="ft1995">
    <w:name w:val="ft1995"/>
    <w:rsid w:val="002368CA"/>
    <w:rPr>
      <w:rFonts w:cs="Times New Roman"/>
    </w:rPr>
  </w:style>
  <w:style w:type="character" w:customStyle="1" w:styleId="ft2033">
    <w:name w:val="ft2033"/>
    <w:rsid w:val="002368CA"/>
    <w:rPr>
      <w:rFonts w:cs="Times New Roman"/>
    </w:rPr>
  </w:style>
  <w:style w:type="character" w:customStyle="1" w:styleId="ft11943">
    <w:name w:val="ft11943"/>
    <w:rsid w:val="002368CA"/>
    <w:rPr>
      <w:rFonts w:cs="Times New Roman"/>
    </w:rPr>
  </w:style>
  <w:style w:type="character" w:customStyle="1" w:styleId="ft12010">
    <w:name w:val="ft12010"/>
    <w:rsid w:val="002368CA"/>
    <w:rPr>
      <w:rFonts w:cs="Times New Roman"/>
    </w:rPr>
  </w:style>
  <w:style w:type="character" w:customStyle="1" w:styleId="ft12050">
    <w:name w:val="ft12050"/>
    <w:rsid w:val="002368CA"/>
    <w:rPr>
      <w:rFonts w:cs="Times New Roman"/>
    </w:rPr>
  </w:style>
  <w:style w:type="character" w:customStyle="1" w:styleId="ft12104">
    <w:name w:val="ft12104"/>
    <w:rsid w:val="002368CA"/>
    <w:rPr>
      <w:rFonts w:cs="Times New Roman"/>
    </w:rPr>
  </w:style>
  <w:style w:type="character" w:customStyle="1" w:styleId="ft12139">
    <w:name w:val="ft12139"/>
    <w:rsid w:val="002368CA"/>
    <w:rPr>
      <w:rFonts w:cs="Times New Roman"/>
    </w:rPr>
  </w:style>
  <w:style w:type="character" w:customStyle="1" w:styleId="ft12166">
    <w:name w:val="ft12166"/>
    <w:rsid w:val="002368CA"/>
    <w:rPr>
      <w:rFonts w:cs="Times New Roman"/>
    </w:rPr>
  </w:style>
  <w:style w:type="character" w:customStyle="1" w:styleId="ft12184">
    <w:name w:val="ft12184"/>
    <w:rsid w:val="002368CA"/>
    <w:rPr>
      <w:rFonts w:cs="Times New Roman"/>
    </w:rPr>
  </w:style>
  <w:style w:type="character" w:customStyle="1" w:styleId="ft12250">
    <w:name w:val="ft12250"/>
    <w:rsid w:val="002368CA"/>
    <w:rPr>
      <w:rFonts w:cs="Times New Roman"/>
    </w:rPr>
  </w:style>
  <w:style w:type="character" w:customStyle="1" w:styleId="ft12278">
    <w:name w:val="ft12278"/>
    <w:rsid w:val="002368CA"/>
    <w:rPr>
      <w:rFonts w:cs="Times New Roman"/>
    </w:rPr>
  </w:style>
  <w:style w:type="character" w:customStyle="1" w:styleId="ft12329">
    <w:name w:val="ft12329"/>
    <w:rsid w:val="002368CA"/>
    <w:rPr>
      <w:rFonts w:cs="Times New Roman"/>
    </w:rPr>
  </w:style>
  <w:style w:type="character" w:customStyle="1" w:styleId="ft12373">
    <w:name w:val="ft12373"/>
    <w:rsid w:val="002368CA"/>
    <w:rPr>
      <w:rFonts w:cs="Times New Roman"/>
    </w:rPr>
  </w:style>
  <w:style w:type="character" w:customStyle="1" w:styleId="ft12374">
    <w:name w:val="ft12374"/>
    <w:rsid w:val="002368CA"/>
    <w:rPr>
      <w:rFonts w:cs="Times New Roman"/>
    </w:rPr>
  </w:style>
  <w:style w:type="character" w:customStyle="1" w:styleId="ft12429">
    <w:name w:val="ft12429"/>
    <w:rsid w:val="002368CA"/>
    <w:rPr>
      <w:rFonts w:cs="Times New Roman"/>
    </w:rPr>
  </w:style>
  <w:style w:type="character" w:customStyle="1" w:styleId="ft12471">
    <w:name w:val="ft12471"/>
    <w:rsid w:val="002368CA"/>
    <w:rPr>
      <w:rFonts w:cs="Times New Roman"/>
    </w:rPr>
  </w:style>
  <w:style w:type="character" w:customStyle="1" w:styleId="ft12500">
    <w:name w:val="ft12500"/>
    <w:rsid w:val="002368CA"/>
    <w:rPr>
      <w:rFonts w:cs="Times New Roman"/>
    </w:rPr>
  </w:style>
  <w:style w:type="character" w:customStyle="1" w:styleId="ft12501">
    <w:name w:val="ft12501"/>
    <w:rsid w:val="002368CA"/>
    <w:rPr>
      <w:rFonts w:cs="Times New Roman"/>
    </w:rPr>
  </w:style>
  <w:style w:type="character" w:customStyle="1" w:styleId="ft12561">
    <w:name w:val="ft12561"/>
    <w:rsid w:val="002368CA"/>
    <w:rPr>
      <w:rFonts w:cs="Times New Roman"/>
    </w:rPr>
  </w:style>
  <w:style w:type="character" w:customStyle="1" w:styleId="ft12562">
    <w:name w:val="ft12562"/>
    <w:rsid w:val="002368CA"/>
    <w:rPr>
      <w:rFonts w:cs="Times New Roman"/>
    </w:rPr>
  </w:style>
  <w:style w:type="character" w:customStyle="1" w:styleId="ft12589">
    <w:name w:val="ft12589"/>
    <w:rsid w:val="002368CA"/>
    <w:rPr>
      <w:rFonts w:cs="Times New Roman"/>
    </w:rPr>
  </w:style>
  <w:style w:type="character" w:customStyle="1" w:styleId="ft12609">
    <w:name w:val="ft12609"/>
    <w:rsid w:val="002368CA"/>
    <w:rPr>
      <w:rFonts w:cs="Times New Roman"/>
    </w:rPr>
  </w:style>
  <w:style w:type="character" w:customStyle="1" w:styleId="ft12670">
    <w:name w:val="ft12670"/>
    <w:rsid w:val="002368CA"/>
    <w:rPr>
      <w:rFonts w:cs="Times New Roman"/>
    </w:rPr>
  </w:style>
  <w:style w:type="character" w:customStyle="1" w:styleId="ft12676">
    <w:name w:val="ft12676"/>
    <w:rsid w:val="002368CA"/>
    <w:rPr>
      <w:rFonts w:cs="Times New Roman"/>
    </w:rPr>
  </w:style>
  <w:style w:type="character" w:customStyle="1" w:styleId="ft12686">
    <w:name w:val="ft12686"/>
    <w:rsid w:val="002368CA"/>
    <w:rPr>
      <w:rFonts w:cs="Times New Roman"/>
    </w:rPr>
  </w:style>
  <w:style w:type="character" w:customStyle="1" w:styleId="ft12696">
    <w:name w:val="ft12696"/>
    <w:rsid w:val="002368CA"/>
    <w:rPr>
      <w:rFonts w:cs="Times New Roman"/>
    </w:rPr>
  </w:style>
  <w:style w:type="character" w:customStyle="1" w:styleId="ft12701">
    <w:name w:val="ft12701"/>
    <w:rsid w:val="002368CA"/>
    <w:rPr>
      <w:rFonts w:cs="Times New Roman"/>
    </w:rPr>
  </w:style>
  <w:style w:type="character" w:customStyle="1" w:styleId="ft12708">
    <w:name w:val="ft12708"/>
    <w:rsid w:val="002368CA"/>
    <w:rPr>
      <w:rFonts w:cs="Times New Roman"/>
    </w:rPr>
  </w:style>
  <w:style w:type="character" w:customStyle="1" w:styleId="ft12715">
    <w:name w:val="ft12715"/>
    <w:rsid w:val="002368CA"/>
    <w:rPr>
      <w:rFonts w:cs="Times New Roman"/>
    </w:rPr>
  </w:style>
  <w:style w:type="character" w:customStyle="1" w:styleId="ft12722">
    <w:name w:val="ft12722"/>
    <w:rsid w:val="002368CA"/>
    <w:rPr>
      <w:rFonts w:cs="Times New Roman"/>
    </w:rPr>
  </w:style>
  <w:style w:type="character" w:customStyle="1" w:styleId="ft12787">
    <w:name w:val="ft12787"/>
    <w:rsid w:val="002368CA"/>
    <w:rPr>
      <w:rFonts w:cs="Times New Roman"/>
    </w:rPr>
  </w:style>
  <w:style w:type="character" w:customStyle="1" w:styleId="ft12790">
    <w:name w:val="ft12790"/>
    <w:rsid w:val="002368CA"/>
    <w:rPr>
      <w:rFonts w:cs="Times New Roman"/>
    </w:rPr>
  </w:style>
  <w:style w:type="character" w:customStyle="1" w:styleId="ft12850">
    <w:name w:val="ft12850"/>
    <w:rsid w:val="002368CA"/>
    <w:rPr>
      <w:rFonts w:cs="Times New Roman"/>
    </w:rPr>
  </w:style>
  <w:style w:type="character" w:customStyle="1" w:styleId="ft12896">
    <w:name w:val="ft12896"/>
    <w:rsid w:val="002368CA"/>
    <w:rPr>
      <w:rFonts w:cs="Times New Roman"/>
    </w:rPr>
  </w:style>
  <w:style w:type="character" w:customStyle="1" w:styleId="ft12942">
    <w:name w:val="ft12942"/>
    <w:rsid w:val="002368CA"/>
    <w:rPr>
      <w:rFonts w:cs="Times New Roman"/>
    </w:rPr>
  </w:style>
  <w:style w:type="character" w:customStyle="1" w:styleId="ft12991">
    <w:name w:val="ft12991"/>
    <w:rsid w:val="002368CA"/>
    <w:rPr>
      <w:rFonts w:cs="Times New Roman"/>
    </w:rPr>
  </w:style>
  <w:style w:type="character" w:customStyle="1" w:styleId="ft13046">
    <w:name w:val="ft13046"/>
    <w:rsid w:val="002368CA"/>
    <w:rPr>
      <w:rFonts w:cs="Times New Roman"/>
    </w:rPr>
  </w:style>
  <w:style w:type="character" w:customStyle="1" w:styleId="ft13079">
    <w:name w:val="ft13079"/>
    <w:rsid w:val="002368CA"/>
    <w:rPr>
      <w:rFonts w:cs="Times New Roman"/>
    </w:rPr>
  </w:style>
  <w:style w:type="character" w:customStyle="1" w:styleId="ft13129">
    <w:name w:val="ft13129"/>
    <w:rsid w:val="002368CA"/>
    <w:rPr>
      <w:rFonts w:cs="Times New Roman"/>
    </w:rPr>
  </w:style>
  <w:style w:type="character" w:customStyle="1" w:styleId="ft13186">
    <w:name w:val="ft13186"/>
    <w:rsid w:val="002368CA"/>
    <w:rPr>
      <w:rFonts w:cs="Times New Roman"/>
    </w:rPr>
  </w:style>
  <w:style w:type="character" w:customStyle="1" w:styleId="ft13226">
    <w:name w:val="ft13226"/>
    <w:rsid w:val="002368CA"/>
    <w:rPr>
      <w:rFonts w:cs="Times New Roman"/>
    </w:rPr>
  </w:style>
  <w:style w:type="character" w:customStyle="1" w:styleId="ft13271">
    <w:name w:val="ft13271"/>
    <w:rsid w:val="002368CA"/>
    <w:rPr>
      <w:rFonts w:cs="Times New Roman"/>
    </w:rPr>
  </w:style>
  <w:style w:type="character" w:customStyle="1" w:styleId="ft13309">
    <w:name w:val="ft13309"/>
    <w:rsid w:val="002368CA"/>
    <w:rPr>
      <w:rFonts w:cs="Times New Roman"/>
    </w:rPr>
  </w:style>
  <w:style w:type="character" w:customStyle="1" w:styleId="ft13366">
    <w:name w:val="ft13366"/>
    <w:rsid w:val="002368CA"/>
    <w:rPr>
      <w:rFonts w:cs="Times New Roman"/>
    </w:rPr>
  </w:style>
  <w:style w:type="character" w:customStyle="1" w:styleId="ft13418">
    <w:name w:val="ft13418"/>
    <w:rsid w:val="002368CA"/>
    <w:rPr>
      <w:rFonts w:cs="Times New Roman"/>
    </w:rPr>
  </w:style>
  <w:style w:type="character" w:customStyle="1" w:styleId="ft13441">
    <w:name w:val="ft13441"/>
    <w:rsid w:val="002368CA"/>
    <w:rPr>
      <w:rFonts w:cs="Times New Roman"/>
    </w:rPr>
  </w:style>
  <w:style w:type="character" w:customStyle="1" w:styleId="ft13487">
    <w:name w:val="ft13487"/>
    <w:rsid w:val="002368CA"/>
    <w:rPr>
      <w:rFonts w:cs="Times New Roman"/>
    </w:rPr>
  </w:style>
  <w:style w:type="character" w:customStyle="1" w:styleId="ft13488">
    <w:name w:val="ft13488"/>
    <w:rsid w:val="002368CA"/>
    <w:rPr>
      <w:rFonts w:cs="Times New Roman"/>
    </w:rPr>
  </w:style>
  <w:style w:type="character" w:customStyle="1" w:styleId="ft13494">
    <w:name w:val="ft13494"/>
    <w:rsid w:val="002368CA"/>
    <w:rPr>
      <w:rFonts w:cs="Times New Roman"/>
    </w:rPr>
  </w:style>
  <w:style w:type="character" w:customStyle="1" w:styleId="ft13500">
    <w:name w:val="ft13500"/>
    <w:rsid w:val="002368CA"/>
    <w:rPr>
      <w:rFonts w:cs="Times New Roman"/>
    </w:rPr>
  </w:style>
  <w:style w:type="character" w:customStyle="1" w:styleId="ft13505">
    <w:name w:val="ft13505"/>
    <w:rsid w:val="002368CA"/>
    <w:rPr>
      <w:rFonts w:cs="Times New Roman"/>
    </w:rPr>
  </w:style>
  <w:style w:type="character" w:customStyle="1" w:styleId="ft13518">
    <w:name w:val="ft13518"/>
    <w:rsid w:val="002368CA"/>
    <w:rPr>
      <w:rFonts w:cs="Times New Roman"/>
    </w:rPr>
  </w:style>
  <w:style w:type="character" w:customStyle="1" w:styleId="ft13525">
    <w:name w:val="ft13525"/>
    <w:rsid w:val="002368CA"/>
    <w:rPr>
      <w:rFonts w:cs="Times New Roman"/>
    </w:rPr>
  </w:style>
  <w:style w:type="character" w:customStyle="1" w:styleId="ft13537">
    <w:name w:val="ft13537"/>
    <w:rsid w:val="002368CA"/>
    <w:rPr>
      <w:rFonts w:cs="Times New Roman"/>
    </w:rPr>
  </w:style>
  <w:style w:type="character" w:customStyle="1" w:styleId="ft13542">
    <w:name w:val="ft13542"/>
    <w:rsid w:val="002368CA"/>
    <w:rPr>
      <w:rFonts w:cs="Times New Roman"/>
    </w:rPr>
  </w:style>
  <w:style w:type="character" w:customStyle="1" w:styleId="ft13555">
    <w:name w:val="ft13555"/>
    <w:rsid w:val="002368CA"/>
    <w:rPr>
      <w:rFonts w:cs="Times New Roman"/>
    </w:rPr>
  </w:style>
  <w:style w:type="character" w:customStyle="1" w:styleId="ft13563">
    <w:name w:val="ft13563"/>
    <w:rsid w:val="002368CA"/>
    <w:rPr>
      <w:rFonts w:cs="Times New Roman"/>
    </w:rPr>
  </w:style>
  <w:style w:type="character" w:customStyle="1" w:styleId="ft13566">
    <w:name w:val="ft13566"/>
    <w:rsid w:val="002368CA"/>
    <w:rPr>
      <w:rFonts w:cs="Times New Roman"/>
    </w:rPr>
  </w:style>
  <w:style w:type="character" w:customStyle="1" w:styleId="ft13578">
    <w:name w:val="ft13578"/>
    <w:rsid w:val="002368CA"/>
    <w:rPr>
      <w:rFonts w:cs="Times New Roman"/>
    </w:rPr>
  </w:style>
  <w:style w:type="character" w:customStyle="1" w:styleId="ft13580">
    <w:name w:val="ft13580"/>
    <w:rsid w:val="002368CA"/>
    <w:rPr>
      <w:rFonts w:cs="Times New Roman"/>
    </w:rPr>
  </w:style>
  <w:style w:type="character" w:customStyle="1" w:styleId="ft13588">
    <w:name w:val="ft13588"/>
    <w:rsid w:val="002368CA"/>
    <w:rPr>
      <w:rFonts w:cs="Times New Roman"/>
    </w:rPr>
  </w:style>
  <w:style w:type="character" w:customStyle="1" w:styleId="ft13644">
    <w:name w:val="ft13644"/>
    <w:rsid w:val="002368CA"/>
    <w:rPr>
      <w:rFonts w:cs="Times New Roman"/>
    </w:rPr>
  </w:style>
  <w:style w:type="character" w:customStyle="1" w:styleId="ft13668">
    <w:name w:val="ft13668"/>
    <w:rsid w:val="002368CA"/>
    <w:rPr>
      <w:rFonts w:cs="Times New Roman"/>
    </w:rPr>
  </w:style>
  <w:style w:type="character" w:customStyle="1" w:styleId="ft13712">
    <w:name w:val="ft13712"/>
    <w:rsid w:val="002368CA"/>
    <w:rPr>
      <w:rFonts w:cs="Times New Roman"/>
    </w:rPr>
  </w:style>
  <w:style w:type="character" w:customStyle="1" w:styleId="ft13768">
    <w:name w:val="ft13768"/>
    <w:rsid w:val="002368CA"/>
    <w:rPr>
      <w:rFonts w:cs="Times New Roman"/>
    </w:rPr>
  </w:style>
  <w:style w:type="character" w:customStyle="1" w:styleId="ft13810">
    <w:name w:val="ft13810"/>
    <w:rsid w:val="002368CA"/>
    <w:rPr>
      <w:rFonts w:cs="Times New Roman"/>
    </w:rPr>
  </w:style>
  <w:style w:type="character" w:customStyle="1" w:styleId="ft13834">
    <w:name w:val="ft13834"/>
    <w:rsid w:val="002368CA"/>
    <w:rPr>
      <w:rFonts w:cs="Times New Roman"/>
    </w:rPr>
  </w:style>
  <w:style w:type="character" w:customStyle="1" w:styleId="ft13885">
    <w:name w:val="ft13885"/>
    <w:rsid w:val="002368CA"/>
    <w:rPr>
      <w:rFonts w:cs="Times New Roman"/>
    </w:rPr>
  </w:style>
  <w:style w:type="paragraph" w:customStyle="1" w:styleId="TimesNewRoman">
    <w:name w:val="Стиль Основной текст + Times New Roman по ширине Первая строка:  ..."/>
    <w:basedOn w:val="aff2"/>
    <w:rsid w:val="002368CA"/>
    <w:pPr>
      <w:spacing w:after="0"/>
      <w:ind w:firstLine="720"/>
      <w:jc w:val="both"/>
    </w:pPr>
    <w:rPr>
      <w:szCs w:val="20"/>
    </w:rPr>
  </w:style>
  <w:style w:type="character" w:customStyle="1" w:styleId="afffffffff">
    <w:name w:val="Оглавление"/>
    <w:rsid w:val="002368CA"/>
    <w:rPr>
      <w:rFonts w:ascii="Times New Roman" w:hAnsi="Times New Roman"/>
      <w:b/>
      <w:i/>
      <w:sz w:val="28"/>
    </w:rPr>
  </w:style>
  <w:style w:type="character" w:customStyle="1" w:styleId="Heading5Char">
    <w:name w:val="Heading 5 Char"/>
    <w:locked/>
    <w:rsid w:val="002368CA"/>
    <w:rPr>
      <w:sz w:val="22"/>
      <w:lang w:val="ru-RU" w:eastAsia="en-US"/>
    </w:rPr>
  </w:style>
  <w:style w:type="character" w:customStyle="1" w:styleId="Heading6Char">
    <w:name w:val="Heading 6 Char"/>
    <w:locked/>
    <w:rsid w:val="002368CA"/>
    <w:rPr>
      <w:i/>
      <w:sz w:val="22"/>
      <w:lang w:val="ru-RU" w:eastAsia="en-US"/>
    </w:rPr>
  </w:style>
  <w:style w:type="paragraph" w:customStyle="1" w:styleId="1ffff8">
    <w:name w:val="Стиль Заголовок 1 + все прописные"/>
    <w:basedOn w:val="11"/>
    <w:rsid w:val="002368CA"/>
    <w:pPr>
      <w:keepNext/>
      <w:keepLines/>
      <w:spacing w:before="240" w:after="60"/>
      <w:ind w:left="360" w:hanging="360"/>
    </w:pPr>
    <w:rPr>
      <w:rFonts w:ascii="Arial" w:hAnsi="Arial"/>
      <w:bCs/>
      <w:caps w:val="0"/>
      <w:sz w:val="32"/>
      <w:szCs w:val="32"/>
    </w:rPr>
  </w:style>
  <w:style w:type="character" w:customStyle="1" w:styleId="FontStyle75">
    <w:name w:val="Font Style75"/>
    <w:rsid w:val="002368CA"/>
    <w:rPr>
      <w:rFonts w:ascii="Times New Roman" w:hAnsi="Times New Roman"/>
      <w:b/>
      <w:sz w:val="16"/>
    </w:rPr>
  </w:style>
  <w:style w:type="paragraph" w:customStyle="1" w:styleId="2Arial1">
    <w:name w:val="Стиль Заголовок 2 + Arial"/>
    <w:basedOn w:val="21"/>
    <w:rsid w:val="002368CA"/>
    <w:pPr>
      <w:numPr>
        <w:ilvl w:val="1"/>
      </w:numPr>
      <w:tabs>
        <w:tab w:val="left" w:pos="792"/>
      </w:tabs>
      <w:ind w:left="792" w:hanging="432"/>
    </w:pPr>
    <w:rPr>
      <w:rFonts w:cs="Times New Roman"/>
      <w:i w:val="0"/>
      <w:iCs w:val="0"/>
      <w:kern w:val="32"/>
      <w:sz w:val="24"/>
      <w:lang w:eastAsia="ru-RU"/>
    </w:rPr>
  </w:style>
  <w:style w:type="paragraph" w:customStyle="1" w:styleId="11c">
    <w:name w:val="Заголовок 1.1"/>
    <w:basedOn w:val="a3"/>
    <w:rsid w:val="002368CA"/>
    <w:pPr>
      <w:shd w:val="clear" w:color="auto" w:fill="FFFFFF"/>
      <w:spacing w:before="240" w:after="60"/>
    </w:pPr>
    <w:rPr>
      <w:rFonts w:ascii="Arial" w:hAnsi="Arial"/>
      <w:b/>
      <w:bCs/>
      <w:sz w:val="32"/>
      <w:szCs w:val="20"/>
    </w:rPr>
  </w:style>
  <w:style w:type="character" w:customStyle="1" w:styleId="style21">
    <w:name w:val="style21"/>
    <w:rsid w:val="002368CA"/>
  </w:style>
  <w:style w:type="paragraph" w:customStyle="1" w:styleId="justify2">
    <w:name w:val="justify2"/>
    <w:basedOn w:val="a3"/>
    <w:rsid w:val="002368CA"/>
    <w:pPr>
      <w:spacing w:before="100" w:beforeAutospacing="1" w:after="100" w:afterAutospacing="1"/>
      <w:ind w:firstLine="600"/>
      <w:jc w:val="both"/>
    </w:pPr>
    <w:rPr>
      <w:rFonts w:ascii="Arial Unicode MS" w:eastAsia="Arial Unicode MS" w:hAnsi="Arial Unicode MS" w:cs="Arial Unicode MS"/>
    </w:rPr>
  </w:style>
  <w:style w:type="paragraph" w:customStyle="1" w:styleId="H5">
    <w:name w:val="H5"/>
    <w:basedOn w:val="a3"/>
    <w:next w:val="a3"/>
    <w:rsid w:val="002368CA"/>
    <w:pPr>
      <w:keepNext/>
      <w:snapToGrid w:val="0"/>
      <w:spacing w:before="100" w:after="100"/>
      <w:outlineLvl w:val="5"/>
    </w:pPr>
    <w:rPr>
      <w:b/>
      <w:sz w:val="20"/>
      <w:szCs w:val="20"/>
    </w:rPr>
  </w:style>
  <w:style w:type="character" w:customStyle="1" w:styleId="3f5">
    <w:name w:val="Знак Знак Знак3"/>
    <w:rsid w:val="002368CA"/>
    <w:rPr>
      <w:rFonts w:ascii="Times New Roman" w:eastAsia="Times New Roman" w:hAnsi="Times New Roman"/>
      <w:b/>
      <w:caps/>
      <w:sz w:val="28"/>
    </w:rPr>
  </w:style>
  <w:style w:type="character" w:customStyle="1" w:styleId="FontStyle185">
    <w:name w:val="Font Style185"/>
    <w:rsid w:val="002368CA"/>
    <w:rPr>
      <w:rFonts w:ascii="Times New Roman" w:hAnsi="Times New Roman"/>
      <w:sz w:val="18"/>
    </w:rPr>
  </w:style>
  <w:style w:type="character" w:customStyle="1" w:styleId="FontStyle179">
    <w:name w:val="Font Style179"/>
    <w:rsid w:val="002368CA"/>
    <w:rPr>
      <w:rFonts w:ascii="Times New Roman" w:hAnsi="Times New Roman"/>
      <w:i/>
      <w:sz w:val="18"/>
    </w:rPr>
  </w:style>
  <w:style w:type="paragraph" w:customStyle="1" w:styleId="Style66">
    <w:name w:val="Style66"/>
    <w:basedOn w:val="a3"/>
    <w:rsid w:val="002368CA"/>
    <w:pPr>
      <w:widowControl w:val="0"/>
      <w:autoSpaceDE w:val="0"/>
      <w:autoSpaceDN w:val="0"/>
      <w:adjustRightInd w:val="0"/>
    </w:pPr>
  </w:style>
  <w:style w:type="paragraph" w:customStyle="1" w:styleId="Style71">
    <w:name w:val="Style71"/>
    <w:basedOn w:val="a3"/>
    <w:rsid w:val="002368CA"/>
    <w:pPr>
      <w:widowControl w:val="0"/>
      <w:autoSpaceDE w:val="0"/>
      <w:autoSpaceDN w:val="0"/>
      <w:adjustRightInd w:val="0"/>
      <w:spacing w:line="250" w:lineRule="exact"/>
      <w:ind w:firstLine="302"/>
      <w:jc w:val="both"/>
    </w:pPr>
  </w:style>
  <w:style w:type="character" w:customStyle="1" w:styleId="FontStyle266">
    <w:name w:val="Font Style266"/>
    <w:rsid w:val="002368CA"/>
    <w:rPr>
      <w:rFonts w:ascii="Times New Roman" w:hAnsi="Times New Roman"/>
      <w:sz w:val="18"/>
    </w:rPr>
  </w:style>
  <w:style w:type="character" w:customStyle="1" w:styleId="FontStyle267">
    <w:name w:val="Font Style267"/>
    <w:rsid w:val="002368CA"/>
    <w:rPr>
      <w:rFonts w:ascii="Times New Roman" w:hAnsi="Times New Roman"/>
      <w:i/>
      <w:sz w:val="18"/>
    </w:rPr>
  </w:style>
  <w:style w:type="character" w:customStyle="1" w:styleId="FontStyle202">
    <w:name w:val="Font Style202"/>
    <w:rsid w:val="002368CA"/>
    <w:rPr>
      <w:rFonts w:ascii="Times New Roman" w:hAnsi="Times New Roman"/>
      <w:sz w:val="18"/>
    </w:rPr>
  </w:style>
  <w:style w:type="character" w:customStyle="1" w:styleId="FontStyle563">
    <w:name w:val="Font Style563"/>
    <w:rsid w:val="002368CA"/>
    <w:rPr>
      <w:rFonts w:ascii="Times New Roman" w:hAnsi="Times New Roman"/>
      <w:b/>
      <w:sz w:val="20"/>
    </w:rPr>
  </w:style>
  <w:style w:type="paragraph" w:customStyle="1" w:styleId="Style113">
    <w:name w:val="Style113"/>
    <w:basedOn w:val="a3"/>
    <w:rsid w:val="002368CA"/>
    <w:pPr>
      <w:widowControl w:val="0"/>
      <w:autoSpaceDE w:val="0"/>
      <w:autoSpaceDN w:val="0"/>
      <w:adjustRightInd w:val="0"/>
    </w:pPr>
  </w:style>
  <w:style w:type="character" w:customStyle="1" w:styleId="FontStyle134">
    <w:name w:val="Font Style134"/>
    <w:rsid w:val="002368CA"/>
    <w:rPr>
      <w:rFonts w:ascii="Times New Roman" w:hAnsi="Times New Roman"/>
      <w:b/>
      <w:sz w:val="18"/>
    </w:rPr>
  </w:style>
  <w:style w:type="character" w:customStyle="1" w:styleId="textcop1">
    <w:name w:val="textcop1"/>
    <w:rsid w:val="002368CA"/>
    <w:rPr>
      <w:rFonts w:ascii="Arial" w:hAnsi="Arial"/>
      <w:color w:val="000000"/>
      <w:sz w:val="20"/>
    </w:rPr>
  </w:style>
  <w:style w:type="character" w:customStyle="1" w:styleId="b1">
    <w:name w:val="b1"/>
    <w:rsid w:val="002368CA"/>
    <w:rPr>
      <w:b/>
    </w:rPr>
  </w:style>
  <w:style w:type="character" w:customStyle="1" w:styleId="FontStyle201">
    <w:name w:val="Font Style201"/>
    <w:rsid w:val="002368CA"/>
    <w:rPr>
      <w:rFonts w:ascii="Times New Roman" w:hAnsi="Times New Roman"/>
      <w:sz w:val="26"/>
    </w:rPr>
  </w:style>
  <w:style w:type="paragraph" w:customStyle="1" w:styleId="Style12">
    <w:name w:val="Style12"/>
    <w:basedOn w:val="a3"/>
    <w:rsid w:val="002368CA"/>
    <w:pPr>
      <w:widowControl w:val="0"/>
      <w:autoSpaceDE w:val="0"/>
      <w:autoSpaceDN w:val="0"/>
      <w:adjustRightInd w:val="0"/>
    </w:pPr>
  </w:style>
  <w:style w:type="character" w:customStyle="1" w:styleId="180">
    <w:name w:val="Знак Знак18"/>
    <w:rsid w:val="002368CA"/>
    <w:rPr>
      <w:rFonts w:ascii="Courier New" w:eastAsia="Times New Roman" w:hAnsi="Courier New"/>
    </w:rPr>
  </w:style>
  <w:style w:type="character" w:customStyle="1" w:styleId="170">
    <w:name w:val="Знак Знак17"/>
    <w:rsid w:val="002368CA"/>
    <w:rPr>
      <w:rFonts w:ascii="Times New Roman" w:eastAsia="Times New Roman" w:hAnsi="Times New Roman"/>
      <w:sz w:val="24"/>
    </w:rPr>
  </w:style>
  <w:style w:type="character" w:customStyle="1" w:styleId="812">
    <w:name w:val="Знак Знак81"/>
    <w:locked/>
    <w:rsid w:val="002368CA"/>
    <w:rPr>
      <w:sz w:val="24"/>
    </w:rPr>
  </w:style>
  <w:style w:type="paragraph" w:customStyle="1" w:styleId="en">
    <w:name w:val="?en"/>
    <w:basedOn w:val="a3"/>
    <w:rsid w:val="002368CA"/>
    <w:pPr>
      <w:widowControl w:val="0"/>
      <w:overflowPunct w:val="0"/>
      <w:autoSpaceDE w:val="0"/>
      <w:autoSpaceDN w:val="0"/>
      <w:adjustRightInd w:val="0"/>
      <w:spacing w:before="120" w:after="120"/>
      <w:jc w:val="center"/>
      <w:textAlignment w:val="baseline"/>
    </w:pPr>
    <w:rPr>
      <w:rFonts w:ascii="TimesET" w:hAnsi="TimesET"/>
      <w:i/>
      <w:sz w:val="18"/>
      <w:szCs w:val="20"/>
    </w:rPr>
  </w:style>
  <w:style w:type="character" w:customStyle="1" w:styleId="58">
    <w:name w:val="Знак Знак5"/>
    <w:aliases w:val="Заголовок 1 Знак Знак Знак6,Знак Заголовок 1 Знак Знак4"/>
    <w:locked/>
    <w:rsid w:val="002368CA"/>
    <w:rPr>
      <w:rFonts w:ascii="Tahoma" w:hAnsi="Tahoma"/>
      <w:sz w:val="16"/>
      <w:lang w:val="ru-RU" w:eastAsia="ru-RU"/>
    </w:rPr>
  </w:style>
  <w:style w:type="paragraph" w:customStyle="1" w:styleId="75">
    <w:name w:val="Стиль7"/>
    <w:basedOn w:val="11"/>
    <w:rsid w:val="002368CA"/>
    <w:pPr>
      <w:keepNext/>
      <w:keepLines/>
      <w:spacing w:before="240" w:after="60"/>
      <w:ind w:right="696" w:firstLine="0"/>
    </w:pPr>
    <w:rPr>
      <w:rFonts w:ascii="Arial" w:hAnsi="Arial"/>
      <w:sz w:val="32"/>
      <w:szCs w:val="32"/>
    </w:rPr>
  </w:style>
  <w:style w:type="paragraph" w:customStyle="1" w:styleId="CharChar">
    <w:name w:val="Char Знак Знак Char Знак Знак Знак Знак Знак Знак Знак Знак Знак Знак Знак Знак Знак Знак Знак Знак"/>
    <w:basedOn w:val="a3"/>
    <w:rsid w:val="002368CA"/>
    <w:rPr>
      <w:rFonts w:ascii="Verdana" w:hAnsi="Verdana" w:cs="Verdana"/>
      <w:sz w:val="20"/>
      <w:szCs w:val="20"/>
      <w:lang w:val="en-US" w:eastAsia="en-US"/>
    </w:rPr>
  </w:style>
  <w:style w:type="paragraph" w:customStyle="1" w:styleId="Style38">
    <w:name w:val="Style38"/>
    <w:basedOn w:val="a3"/>
    <w:rsid w:val="002368CA"/>
    <w:pPr>
      <w:widowControl w:val="0"/>
      <w:autoSpaceDE w:val="0"/>
      <w:autoSpaceDN w:val="0"/>
      <w:adjustRightInd w:val="0"/>
      <w:spacing w:line="235" w:lineRule="exact"/>
      <w:ind w:firstLine="307"/>
      <w:jc w:val="both"/>
    </w:pPr>
    <w:rPr>
      <w:rFonts w:ascii="Franklin Gothic Medium Cond" w:hAnsi="Franklin Gothic Medium Cond"/>
    </w:rPr>
  </w:style>
  <w:style w:type="character" w:customStyle="1" w:styleId="FontStyle573">
    <w:name w:val="Font Style573"/>
    <w:rsid w:val="002368CA"/>
    <w:rPr>
      <w:rFonts w:ascii="Times New Roman" w:hAnsi="Times New Roman"/>
      <w:i/>
      <w:sz w:val="20"/>
    </w:rPr>
  </w:style>
  <w:style w:type="character" w:customStyle="1" w:styleId="FontStyle293">
    <w:name w:val="Font Style293"/>
    <w:rsid w:val="002368CA"/>
    <w:rPr>
      <w:rFonts w:ascii="Times New Roman" w:hAnsi="Times New Roman"/>
      <w:sz w:val="20"/>
    </w:rPr>
  </w:style>
  <w:style w:type="character" w:customStyle="1" w:styleId="FontStyle325">
    <w:name w:val="Font Style325"/>
    <w:rsid w:val="002368CA"/>
    <w:rPr>
      <w:rFonts w:ascii="Times New Roman" w:hAnsi="Times New Roman"/>
      <w:sz w:val="26"/>
    </w:rPr>
  </w:style>
  <w:style w:type="character" w:customStyle="1" w:styleId="FontStyle219">
    <w:name w:val="Font Style219"/>
    <w:rsid w:val="002368CA"/>
    <w:rPr>
      <w:rFonts w:ascii="Times New Roman" w:hAnsi="Times New Roman"/>
      <w:b/>
      <w:sz w:val="18"/>
    </w:rPr>
  </w:style>
  <w:style w:type="character" w:customStyle="1" w:styleId="FontStyle207">
    <w:name w:val="Font Style207"/>
    <w:rsid w:val="002368CA"/>
    <w:rPr>
      <w:rFonts w:ascii="Times New Roman" w:hAnsi="Times New Roman"/>
      <w:i/>
      <w:sz w:val="18"/>
    </w:rPr>
  </w:style>
  <w:style w:type="character" w:customStyle="1" w:styleId="FontStyle574">
    <w:name w:val="Font Style574"/>
    <w:rsid w:val="002368CA"/>
    <w:rPr>
      <w:rFonts w:ascii="Times New Roman" w:hAnsi="Times New Roman"/>
      <w:b/>
      <w:i/>
      <w:sz w:val="20"/>
    </w:rPr>
  </w:style>
  <w:style w:type="character" w:customStyle="1" w:styleId="FontStyle588">
    <w:name w:val="Font Style588"/>
    <w:rsid w:val="002368CA"/>
    <w:rPr>
      <w:rFonts w:ascii="Times New Roman" w:hAnsi="Times New Roman"/>
      <w:sz w:val="20"/>
    </w:rPr>
  </w:style>
  <w:style w:type="character" w:customStyle="1" w:styleId="402">
    <w:name w:val="Основной текст (40)"/>
    <w:link w:val="4010"/>
    <w:locked/>
    <w:rsid w:val="002368CA"/>
    <w:rPr>
      <w:b/>
      <w:sz w:val="14"/>
      <w:shd w:val="clear" w:color="auto" w:fill="FFFFFF"/>
    </w:rPr>
  </w:style>
  <w:style w:type="paragraph" w:customStyle="1" w:styleId="4010">
    <w:name w:val="Основной текст (40)1"/>
    <w:basedOn w:val="a3"/>
    <w:link w:val="402"/>
    <w:rsid w:val="002368CA"/>
    <w:pPr>
      <w:shd w:val="clear" w:color="auto" w:fill="FFFFFF"/>
      <w:spacing w:line="163" w:lineRule="exact"/>
      <w:jc w:val="both"/>
    </w:pPr>
    <w:rPr>
      <w:rFonts w:asciiTheme="minorHAnsi" w:eastAsiaTheme="minorHAnsi" w:hAnsiTheme="minorHAnsi" w:cstheme="minorBidi"/>
      <w:b/>
      <w:sz w:val="14"/>
      <w:szCs w:val="22"/>
      <w:shd w:val="clear" w:color="auto" w:fill="FFFFFF"/>
      <w:lang w:eastAsia="en-US"/>
    </w:rPr>
  </w:style>
  <w:style w:type="character" w:customStyle="1" w:styleId="145">
    <w:name w:val="Основной текст (14)"/>
    <w:link w:val="1410"/>
    <w:locked/>
    <w:rsid w:val="002368CA"/>
    <w:rPr>
      <w:b/>
      <w:sz w:val="16"/>
      <w:shd w:val="clear" w:color="auto" w:fill="FFFFFF"/>
    </w:rPr>
  </w:style>
  <w:style w:type="paragraph" w:customStyle="1" w:styleId="1410">
    <w:name w:val="Основной текст (14)1"/>
    <w:basedOn w:val="a3"/>
    <w:link w:val="145"/>
    <w:rsid w:val="002368CA"/>
    <w:pPr>
      <w:shd w:val="clear" w:color="auto" w:fill="FFFFFF"/>
      <w:spacing w:line="240" w:lineRule="atLeast"/>
    </w:pPr>
    <w:rPr>
      <w:rFonts w:asciiTheme="minorHAnsi" w:eastAsiaTheme="minorHAnsi" w:hAnsiTheme="minorHAnsi" w:cstheme="minorBidi"/>
      <w:b/>
      <w:sz w:val="16"/>
      <w:szCs w:val="22"/>
      <w:shd w:val="clear" w:color="auto" w:fill="FFFFFF"/>
      <w:lang w:eastAsia="en-US"/>
    </w:rPr>
  </w:style>
  <w:style w:type="paragraph" w:customStyle="1" w:styleId="afffffffff0">
    <w:name w:val="Маркир"/>
    <w:basedOn w:val="a3"/>
    <w:rsid w:val="002368CA"/>
    <w:pPr>
      <w:tabs>
        <w:tab w:val="left" w:pos="369"/>
        <w:tab w:val="left" w:pos="643"/>
      </w:tabs>
      <w:spacing w:after="40"/>
      <w:ind w:left="697" w:hanging="357"/>
      <w:jc w:val="both"/>
    </w:pPr>
    <w:rPr>
      <w:sz w:val="20"/>
      <w:szCs w:val="20"/>
    </w:rPr>
  </w:style>
  <w:style w:type="paragraph" w:customStyle="1" w:styleId="2ff7">
    <w:name w:val="обычный2"/>
    <w:basedOn w:val="a3"/>
    <w:rsid w:val="002368CA"/>
    <w:pPr>
      <w:autoSpaceDE w:val="0"/>
      <w:autoSpaceDN w:val="0"/>
      <w:adjustRightInd w:val="0"/>
      <w:spacing w:line="480" w:lineRule="atLeast"/>
      <w:ind w:firstLine="720"/>
      <w:jc w:val="both"/>
    </w:pPr>
    <w:rPr>
      <w:rFonts w:ascii="Verdana" w:hAnsi="Verdana" w:cs="Verdana"/>
    </w:rPr>
  </w:style>
  <w:style w:type="paragraph" w:customStyle="1" w:styleId="1ffff9">
    <w:name w:val="обычный1"/>
    <w:basedOn w:val="a3"/>
    <w:rsid w:val="002368CA"/>
    <w:pPr>
      <w:ind w:firstLine="720"/>
      <w:jc w:val="both"/>
    </w:pPr>
    <w:rPr>
      <w:szCs w:val="20"/>
    </w:rPr>
  </w:style>
  <w:style w:type="paragraph" w:customStyle="1" w:styleId="3000">
    <w:name w:val="Стиль Заголовок 3 + Перед:  0 пт После:  0 пт"/>
    <w:basedOn w:val="32"/>
    <w:rsid w:val="002368CA"/>
    <w:pPr>
      <w:keepNext/>
      <w:spacing w:before="240" w:beforeAutospacing="0" w:after="240" w:afterAutospacing="0" w:line="360" w:lineRule="auto"/>
      <w:jc w:val="center"/>
    </w:pPr>
    <w:rPr>
      <w:sz w:val="24"/>
      <w:szCs w:val="20"/>
      <w:lang w:val="en-US" w:eastAsia="en-US"/>
    </w:rPr>
  </w:style>
  <w:style w:type="paragraph" w:customStyle="1" w:styleId="1ffffa">
    <w:name w:val="1 уровень"/>
    <w:basedOn w:val="a3"/>
    <w:rsid w:val="002368CA"/>
    <w:pPr>
      <w:keepNext/>
      <w:spacing w:before="520" w:after="260"/>
      <w:jc w:val="center"/>
      <w:outlineLvl w:val="0"/>
    </w:pPr>
    <w:rPr>
      <w:b/>
    </w:rPr>
  </w:style>
  <w:style w:type="paragraph" w:customStyle="1" w:styleId="Heading">
    <w:name w:val="Heading"/>
    <w:rsid w:val="002368CA"/>
    <w:pPr>
      <w:widowControl w:val="0"/>
      <w:autoSpaceDE w:val="0"/>
      <w:autoSpaceDN w:val="0"/>
      <w:adjustRightInd w:val="0"/>
      <w:spacing w:after="0" w:line="240" w:lineRule="auto"/>
    </w:pPr>
    <w:rPr>
      <w:rFonts w:ascii="Arial" w:eastAsia="Times New Roman" w:hAnsi="Arial" w:cs="Arial"/>
      <w:b/>
      <w:bCs/>
      <w:lang w:eastAsia="ru-RU"/>
    </w:rPr>
  </w:style>
  <w:style w:type="paragraph" w:customStyle="1" w:styleId="1ffffb">
    <w:name w:val="Стиль Заголовок 1 + не полужирный По левому краю Междустр.интерва..."/>
    <w:basedOn w:val="11"/>
    <w:rsid w:val="002368CA"/>
    <w:pPr>
      <w:keepNext/>
      <w:widowControl w:val="0"/>
      <w:spacing w:before="240" w:after="60"/>
      <w:ind w:firstLine="0"/>
    </w:pPr>
    <w:rPr>
      <w:caps w:val="0"/>
      <w:kern w:val="32"/>
      <w:szCs w:val="20"/>
      <w:lang w:eastAsia="en-US"/>
    </w:rPr>
  </w:style>
  <w:style w:type="paragraph" w:customStyle="1" w:styleId="2ff8">
    <w:name w:val="Стиль Заголовок 2 + не полужирный По левому краю"/>
    <w:basedOn w:val="21"/>
    <w:rsid w:val="002368CA"/>
    <w:pPr>
      <w:keepNext w:val="0"/>
      <w:widowControl w:val="0"/>
    </w:pPr>
    <w:rPr>
      <w:rFonts w:cs="Times New Roman"/>
      <w:bCs w:val="0"/>
      <w:i w:val="0"/>
      <w:iCs w:val="0"/>
      <w:kern w:val="32"/>
      <w:sz w:val="24"/>
      <w:szCs w:val="20"/>
    </w:rPr>
  </w:style>
  <w:style w:type="paragraph" w:customStyle="1" w:styleId="21e">
    <w:name w:val="Стиль Заголовок 2 + не полужирный По левому краю1"/>
    <w:basedOn w:val="21"/>
    <w:rsid w:val="002368CA"/>
    <w:pPr>
      <w:keepNext w:val="0"/>
      <w:widowControl w:val="0"/>
    </w:pPr>
    <w:rPr>
      <w:rFonts w:cs="Times New Roman"/>
      <w:bCs w:val="0"/>
      <w:i w:val="0"/>
      <w:iCs w:val="0"/>
      <w:kern w:val="32"/>
      <w:sz w:val="24"/>
      <w:szCs w:val="20"/>
    </w:rPr>
  </w:style>
  <w:style w:type="paragraph" w:customStyle="1" w:styleId="1ffffc">
    <w:name w:val="маркирован_1"/>
    <w:basedOn w:val="a3"/>
    <w:rsid w:val="002368CA"/>
    <w:pPr>
      <w:widowControl w:val="0"/>
      <w:adjustRightInd w:val="0"/>
      <w:spacing w:line="360" w:lineRule="auto"/>
      <w:jc w:val="both"/>
      <w:textAlignment w:val="baseline"/>
    </w:pPr>
    <w:rPr>
      <w:sz w:val="28"/>
      <w:szCs w:val="28"/>
    </w:rPr>
  </w:style>
  <w:style w:type="paragraph" w:customStyle="1" w:styleId="1ffffd">
    <w:name w:val="Нумерован_1"/>
    <w:basedOn w:val="a3"/>
    <w:rsid w:val="002368CA"/>
    <w:pPr>
      <w:widowControl w:val="0"/>
      <w:tabs>
        <w:tab w:val="left" w:pos="720"/>
      </w:tabs>
      <w:adjustRightInd w:val="0"/>
      <w:spacing w:line="360" w:lineRule="auto"/>
      <w:ind w:left="720" w:hanging="360"/>
      <w:jc w:val="both"/>
      <w:textAlignment w:val="baseline"/>
    </w:pPr>
    <w:rPr>
      <w:sz w:val="28"/>
      <w:szCs w:val="28"/>
    </w:rPr>
  </w:style>
  <w:style w:type="paragraph" w:customStyle="1" w:styleId="1ffffe">
    <w:name w:val="марк_1"/>
    <w:basedOn w:val="a3"/>
    <w:rsid w:val="002368CA"/>
    <w:pPr>
      <w:widowControl w:val="0"/>
      <w:tabs>
        <w:tab w:val="left" w:pos="720"/>
      </w:tabs>
      <w:adjustRightInd w:val="0"/>
      <w:spacing w:line="360" w:lineRule="auto"/>
      <w:ind w:left="720" w:hanging="360"/>
      <w:jc w:val="both"/>
      <w:textAlignment w:val="baseline"/>
    </w:pPr>
    <w:rPr>
      <w:sz w:val="28"/>
      <w:szCs w:val="28"/>
    </w:rPr>
  </w:style>
  <w:style w:type="paragraph" w:customStyle="1" w:styleId="afffffffff1">
    <w:name w:val="Заг_глав"/>
    <w:basedOn w:val="32"/>
    <w:rsid w:val="002368CA"/>
    <w:pPr>
      <w:keepNext/>
      <w:widowControl w:val="0"/>
      <w:tabs>
        <w:tab w:val="left" w:pos="0"/>
      </w:tabs>
      <w:adjustRightInd w:val="0"/>
      <w:spacing w:before="120" w:beforeAutospacing="0" w:after="360" w:afterAutospacing="0" w:line="360" w:lineRule="atLeast"/>
      <w:ind w:firstLine="397"/>
      <w:contextualSpacing/>
      <w:jc w:val="center"/>
      <w:textAlignment w:val="baseline"/>
      <w:outlineLvl w:val="9"/>
    </w:pPr>
    <w:rPr>
      <w:bCs w:val="0"/>
      <w:caps/>
      <w:sz w:val="32"/>
      <w:szCs w:val="28"/>
      <w:lang w:eastAsia="en-US"/>
    </w:rPr>
  </w:style>
  <w:style w:type="paragraph" w:customStyle="1" w:styleId="afffffffff2">
    <w:name w:val="огл_гл"/>
    <w:basedOn w:val="a3"/>
    <w:rsid w:val="002368CA"/>
    <w:pPr>
      <w:widowControl w:val="0"/>
      <w:adjustRightInd w:val="0"/>
      <w:spacing w:line="360" w:lineRule="auto"/>
      <w:ind w:left="794" w:hanging="794"/>
      <w:jc w:val="both"/>
      <w:textAlignment w:val="baseline"/>
    </w:pPr>
    <w:rPr>
      <w:bCs/>
      <w:sz w:val="28"/>
      <w:szCs w:val="28"/>
    </w:rPr>
  </w:style>
  <w:style w:type="paragraph" w:customStyle="1" w:styleId="afffffffff3">
    <w:name w:val="Стиль параг_огл + По левому краю"/>
    <w:basedOn w:val="affffff4"/>
    <w:rsid w:val="002368CA"/>
    <w:pPr>
      <w:widowControl w:val="0"/>
      <w:adjustRightInd w:val="0"/>
      <w:spacing w:line="360" w:lineRule="auto"/>
      <w:ind w:left="794"/>
      <w:textAlignment w:val="baseline"/>
    </w:pPr>
    <w:rPr>
      <w:sz w:val="28"/>
      <w:lang w:eastAsia="ru-RU"/>
    </w:rPr>
  </w:style>
  <w:style w:type="paragraph" w:customStyle="1" w:styleId="afffffffff4">
    <w:name w:val="Наш стиль"/>
    <w:basedOn w:val="a3"/>
    <w:rsid w:val="002368CA"/>
    <w:pPr>
      <w:spacing w:line="360" w:lineRule="auto"/>
      <w:ind w:firstLine="720"/>
    </w:pPr>
    <w:rPr>
      <w:szCs w:val="20"/>
    </w:rPr>
  </w:style>
  <w:style w:type="character" w:customStyle="1" w:styleId="331">
    <w:name w:val="Знак3 Знак Знак3"/>
    <w:rsid w:val="002368CA"/>
    <w:rPr>
      <w:rFonts w:ascii="Times New Roman" w:eastAsia="Times New Roman" w:hAnsi="Times New Roman"/>
      <w:lang w:eastAsia="en-US"/>
    </w:rPr>
  </w:style>
  <w:style w:type="character" w:customStyle="1" w:styleId="FontStyle278">
    <w:name w:val="Font Style278"/>
    <w:rsid w:val="002368CA"/>
    <w:rPr>
      <w:rFonts w:ascii="Times New Roman" w:hAnsi="Times New Roman"/>
      <w:color w:val="000000"/>
      <w:sz w:val="22"/>
    </w:rPr>
  </w:style>
  <w:style w:type="character" w:customStyle="1" w:styleId="2110">
    <w:name w:val="Знак Знак211"/>
    <w:locked/>
    <w:rsid w:val="002368CA"/>
    <w:rPr>
      <w:b/>
      <w:sz w:val="28"/>
      <w:lang w:val="ru-RU" w:eastAsia="ru-RU"/>
    </w:rPr>
  </w:style>
  <w:style w:type="character" w:customStyle="1" w:styleId="414">
    <w:name w:val="Знак Знак41"/>
    <w:locked/>
    <w:rsid w:val="002368CA"/>
    <w:rPr>
      <w:rFonts w:ascii="Arial" w:hAnsi="Arial"/>
      <w:b/>
      <w:i/>
      <w:sz w:val="28"/>
      <w:lang w:val="ru-RU" w:eastAsia="en-US"/>
    </w:rPr>
  </w:style>
  <w:style w:type="character" w:customStyle="1" w:styleId="4011">
    <w:name w:val="Знак Знак401"/>
    <w:locked/>
    <w:rsid w:val="002368CA"/>
    <w:rPr>
      <w:b/>
      <w:sz w:val="27"/>
      <w:lang w:val="ru-RU" w:eastAsia="ru-RU"/>
    </w:rPr>
  </w:style>
  <w:style w:type="character" w:customStyle="1" w:styleId="3910">
    <w:name w:val="Знак Знак391"/>
    <w:locked/>
    <w:rsid w:val="002368CA"/>
    <w:rPr>
      <w:b/>
      <w:sz w:val="28"/>
      <w:lang w:val="ru-RU" w:eastAsia="ru-RU"/>
    </w:rPr>
  </w:style>
  <w:style w:type="character" w:customStyle="1" w:styleId="3810">
    <w:name w:val="Знак Знак381"/>
    <w:locked/>
    <w:rsid w:val="002368CA"/>
    <w:rPr>
      <w:b/>
      <w:i/>
      <w:sz w:val="26"/>
      <w:lang w:val="ru-RU" w:eastAsia="ru-RU"/>
    </w:rPr>
  </w:style>
  <w:style w:type="character" w:customStyle="1" w:styleId="3710">
    <w:name w:val="Знак Знак371"/>
    <w:locked/>
    <w:rsid w:val="002368CA"/>
    <w:rPr>
      <w:sz w:val="24"/>
      <w:lang w:val="ru-RU" w:eastAsia="ru-RU"/>
    </w:rPr>
  </w:style>
  <w:style w:type="character" w:customStyle="1" w:styleId="3610">
    <w:name w:val="Знак Знак361"/>
    <w:locked/>
    <w:rsid w:val="002368CA"/>
    <w:rPr>
      <w:sz w:val="24"/>
      <w:lang w:val="ru-RU" w:eastAsia="ru-RU"/>
    </w:rPr>
  </w:style>
  <w:style w:type="character" w:customStyle="1" w:styleId="3510">
    <w:name w:val="Знак Знак351"/>
    <w:locked/>
    <w:rsid w:val="002368CA"/>
    <w:rPr>
      <w:i/>
      <w:sz w:val="24"/>
      <w:lang w:val="ru-RU" w:eastAsia="ru-RU"/>
    </w:rPr>
  </w:style>
  <w:style w:type="character" w:customStyle="1" w:styleId="3410">
    <w:name w:val="Знак Знак341"/>
    <w:locked/>
    <w:rsid w:val="002368CA"/>
    <w:rPr>
      <w:rFonts w:ascii="Arial" w:hAnsi="Arial"/>
      <w:sz w:val="22"/>
      <w:lang w:val="ru-RU" w:eastAsia="ru-RU"/>
    </w:rPr>
  </w:style>
  <w:style w:type="character" w:customStyle="1" w:styleId="3310">
    <w:name w:val="Знак Знак331"/>
    <w:locked/>
    <w:rsid w:val="002368CA"/>
    <w:rPr>
      <w:rFonts w:ascii="Courier New" w:hAnsi="Courier New"/>
      <w:lang w:val="ru-RU" w:eastAsia="ru-RU"/>
    </w:rPr>
  </w:style>
  <w:style w:type="character" w:customStyle="1" w:styleId="3210">
    <w:name w:val="Знак Знак321"/>
    <w:locked/>
    <w:rsid w:val="002368CA"/>
    <w:rPr>
      <w:lang w:val="ru-RU" w:eastAsia="ru-RU"/>
    </w:rPr>
  </w:style>
  <w:style w:type="character" w:customStyle="1" w:styleId="3110">
    <w:name w:val="Знак Знак311"/>
    <w:locked/>
    <w:rsid w:val="002368CA"/>
    <w:rPr>
      <w:sz w:val="24"/>
      <w:lang w:val="ru-RU" w:eastAsia="ru-RU"/>
    </w:rPr>
  </w:style>
  <w:style w:type="character" w:customStyle="1" w:styleId="1fffff">
    <w:name w:val="Знак1 Знак Знак"/>
    <w:locked/>
    <w:rsid w:val="002368CA"/>
    <w:rPr>
      <w:sz w:val="24"/>
      <w:lang w:val="ru-RU" w:eastAsia="ru-RU"/>
    </w:rPr>
  </w:style>
  <w:style w:type="character" w:customStyle="1" w:styleId="191">
    <w:name w:val="Знак Знак191"/>
    <w:locked/>
    <w:rsid w:val="002368CA"/>
    <w:rPr>
      <w:sz w:val="24"/>
      <w:lang w:val="en-US" w:eastAsia="ru-RU"/>
    </w:rPr>
  </w:style>
  <w:style w:type="character" w:customStyle="1" w:styleId="1411">
    <w:name w:val="Знак Знак141"/>
    <w:locked/>
    <w:rsid w:val="002368CA"/>
    <w:rPr>
      <w:rFonts w:ascii="Cambria" w:hAnsi="Cambria"/>
      <w:i/>
      <w:color w:val="4F81BD"/>
      <w:spacing w:val="15"/>
      <w:sz w:val="24"/>
      <w:lang w:val="ru-RU" w:eastAsia="ru-RU"/>
    </w:rPr>
  </w:style>
  <w:style w:type="character" w:customStyle="1" w:styleId="1210">
    <w:name w:val="Знак Знак121"/>
    <w:locked/>
    <w:rsid w:val="002368CA"/>
    <w:rPr>
      <w:rFonts w:ascii="PragmaticaCTT" w:hAnsi="PragmaticaCTT"/>
      <w:sz w:val="24"/>
      <w:lang w:val="ru-RU" w:eastAsia="ru-RU"/>
    </w:rPr>
  </w:style>
  <w:style w:type="character" w:customStyle="1" w:styleId="2210">
    <w:name w:val="Знак Знак221"/>
    <w:locked/>
    <w:rsid w:val="002368CA"/>
    <w:rPr>
      <w:color w:val="000000"/>
      <w:sz w:val="24"/>
      <w:lang w:val="ru-RU" w:eastAsia="ru-RU"/>
    </w:rPr>
  </w:style>
  <w:style w:type="character" w:customStyle="1" w:styleId="291">
    <w:name w:val="Знак Знак291"/>
    <w:locked/>
    <w:rsid w:val="002368CA"/>
    <w:rPr>
      <w:sz w:val="16"/>
      <w:lang w:val="ru-RU" w:eastAsia="ru-RU"/>
    </w:rPr>
  </w:style>
  <w:style w:type="character" w:customStyle="1" w:styleId="251">
    <w:name w:val="Знак Знак251"/>
    <w:locked/>
    <w:rsid w:val="002368CA"/>
    <w:rPr>
      <w:sz w:val="24"/>
      <w:lang w:val="ru-RU" w:eastAsia="ru-RU"/>
    </w:rPr>
  </w:style>
  <w:style w:type="character" w:customStyle="1" w:styleId="281">
    <w:name w:val="Знак Знак281"/>
    <w:locked/>
    <w:rsid w:val="002368CA"/>
    <w:rPr>
      <w:sz w:val="16"/>
      <w:lang w:val="ru-RU" w:eastAsia="ru-RU"/>
    </w:rPr>
  </w:style>
  <w:style w:type="character" w:customStyle="1" w:styleId="2710">
    <w:name w:val="Знак Знак271"/>
    <w:locked/>
    <w:rsid w:val="002368CA"/>
    <w:rPr>
      <w:rFonts w:ascii="Courier New" w:hAnsi="Courier New"/>
      <w:lang w:val="ru-RU" w:eastAsia="ru-RU"/>
    </w:rPr>
  </w:style>
  <w:style w:type="character" w:customStyle="1" w:styleId="181">
    <w:name w:val="Знак Знак181"/>
    <w:locked/>
    <w:rsid w:val="002368CA"/>
    <w:rPr>
      <w:b/>
      <w:lang w:val="ru-RU" w:eastAsia="ru-RU"/>
    </w:rPr>
  </w:style>
  <w:style w:type="character" w:customStyle="1" w:styleId="201">
    <w:name w:val="Знак Знак201"/>
    <w:locked/>
    <w:rsid w:val="002368CA"/>
    <w:rPr>
      <w:rFonts w:ascii="Tahoma" w:hAnsi="Tahoma"/>
      <w:sz w:val="16"/>
      <w:lang w:val="ru-RU" w:eastAsia="ru-RU"/>
    </w:rPr>
  </w:style>
  <w:style w:type="paragraph" w:customStyle="1" w:styleId="2ff9">
    <w:name w:val="Знак Знак Знак Знак Знак Знак2"/>
    <w:basedOn w:val="a3"/>
    <w:rsid w:val="002368CA"/>
    <w:pPr>
      <w:tabs>
        <w:tab w:val="left" w:pos="643"/>
      </w:tabs>
      <w:spacing w:after="160" w:line="240" w:lineRule="exact"/>
    </w:pPr>
    <w:rPr>
      <w:rFonts w:ascii="Verdana" w:hAnsi="Verdana" w:cs="Verdana"/>
      <w:sz w:val="20"/>
      <w:szCs w:val="20"/>
      <w:lang w:val="en-US" w:eastAsia="en-US"/>
    </w:rPr>
  </w:style>
  <w:style w:type="character" w:customStyle="1" w:styleId="2ffa">
    <w:name w:val="Цитата 2 Знак"/>
    <w:link w:val="2ffb"/>
    <w:locked/>
    <w:rsid w:val="002368CA"/>
    <w:rPr>
      <w:i/>
      <w:color w:val="000000"/>
      <w:sz w:val="24"/>
      <w:lang w:eastAsia="ru-RU"/>
    </w:rPr>
  </w:style>
  <w:style w:type="paragraph" w:styleId="2ffb">
    <w:name w:val="Quote"/>
    <w:basedOn w:val="a3"/>
    <w:next w:val="a3"/>
    <w:link w:val="2ffa"/>
    <w:qFormat/>
    <w:rsid w:val="002368CA"/>
    <w:rPr>
      <w:rFonts w:asciiTheme="minorHAnsi" w:eastAsiaTheme="minorHAnsi" w:hAnsiTheme="minorHAnsi" w:cstheme="minorBidi"/>
      <w:i/>
      <w:color w:val="000000"/>
      <w:szCs w:val="22"/>
    </w:rPr>
  </w:style>
  <w:style w:type="character" w:customStyle="1" w:styleId="21f">
    <w:name w:val="Цитата 2 Знак1"/>
    <w:basedOn w:val="a4"/>
    <w:rsid w:val="002368CA"/>
    <w:rPr>
      <w:rFonts w:ascii="Times New Roman" w:eastAsia="Times New Roman" w:hAnsi="Times New Roman" w:cs="Times New Roman"/>
      <w:i/>
      <w:iCs/>
      <w:color w:val="404040" w:themeColor="text1" w:themeTint="BF"/>
      <w:sz w:val="24"/>
      <w:szCs w:val="24"/>
      <w:lang w:eastAsia="ru-RU"/>
    </w:rPr>
  </w:style>
  <w:style w:type="paragraph" w:customStyle="1" w:styleId="2123">
    <w:name w:val="Стиль Заголовок 2 + Перед:  12 пт После:  3 пт"/>
    <w:basedOn w:val="21"/>
    <w:rsid w:val="002368CA"/>
    <w:rPr>
      <w:rFonts w:cs="Times New Roman"/>
      <w:i w:val="0"/>
      <w:sz w:val="24"/>
      <w:szCs w:val="20"/>
      <w:lang w:eastAsia="ru-RU"/>
    </w:rPr>
  </w:style>
  <w:style w:type="paragraph" w:customStyle="1" w:styleId="msolistparagraph0">
    <w:name w:val="msolistparagraph"/>
    <w:basedOn w:val="a3"/>
    <w:rsid w:val="002368CA"/>
    <w:pPr>
      <w:spacing w:line="312" w:lineRule="auto"/>
      <w:ind w:left="720" w:firstLine="454"/>
      <w:contextualSpacing/>
      <w:jc w:val="both"/>
    </w:pPr>
  </w:style>
  <w:style w:type="character" w:customStyle="1" w:styleId="afffffffff5">
    <w:name w:val="ВЭС отступ Знак"/>
    <w:link w:val="afffffffff6"/>
    <w:locked/>
    <w:rsid w:val="002368CA"/>
    <w:rPr>
      <w:color w:val="000000"/>
      <w:sz w:val="24"/>
    </w:rPr>
  </w:style>
  <w:style w:type="paragraph" w:customStyle="1" w:styleId="afffffffff6">
    <w:name w:val="ВЭС отступ"/>
    <w:basedOn w:val="a3"/>
    <w:link w:val="afffffffff5"/>
    <w:rsid w:val="002368CA"/>
    <w:pPr>
      <w:jc w:val="both"/>
    </w:pPr>
    <w:rPr>
      <w:rFonts w:asciiTheme="minorHAnsi" w:eastAsiaTheme="minorHAnsi" w:hAnsiTheme="minorHAnsi" w:cstheme="minorBidi"/>
      <w:color w:val="000000"/>
      <w:szCs w:val="22"/>
      <w:lang w:eastAsia="en-US"/>
    </w:rPr>
  </w:style>
  <w:style w:type="paragraph" w:customStyle="1" w:styleId="21200">
    <w:name w:val="Стиль Заголовок 2 + 12 пт Слева:  0 см Первая строка:  0 см Пере..."/>
    <w:basedOn w:val="21"/>
    <w:rsid w:val="002368CA"/>
    <w:pPr>
      <w:tabs>
        <w:tab w:val="left" w:pos="360"/>
      </w:tabs>
      <w:spacing w:before="120" w:after="120"/>
    </w:pPr>
    <w:rPr>
      <w:rFonts w:cs="Times New Roman"/>
      <w:i w:val="0"/>
      <w:iCs w:val="0"/>
      <w:kern w:val="32"/>
      <w:sz w:val="24"/>
      <w:szCs w:val="20"/>
      <w:lang w:eastAsia="ru-RU"/>
    </w:rPr>
  </w:style>
  <w:style w:type="paragraph" w:customStyle="1" w:styleId="2ffc">
    <w:name w:val="2"/>
    <w:basedOn w:val="a3"/>
    <w:rsid w:val="002368CA"/>
    <w:pPr>
      <w:spacing w:after="160" w:line="240" w:lineRule="exact"/>
    </w:pPr>
    <w:rPr>
      <w:rFonts w:ascii="Verdana" w:hAnsi="Verdana"/>
      <w:lang w:val="en-US" w:eastAsia="en-US"/>
    </w:rPr>
  </w:style>
  <w:style w:type="paragraph" w:customStyle="1" w:styleId="Li">
    <w:name w:val="Li"/>
    <w:basedOn w:val="a3"/>
    <w:rsid w:val="002368CA"/>
    <w:pPr>
      <w:shd w:val="clear" w:color="auto" w:fill="FFFFFF"/>
      <w:suppressAutoHyphens/>
    </w:pPr>
    <w:rPr>
      <w:lang w:eastAsia="ar-SA"/>
    </w:rPr>
  </w:style>
  <w:style w:type="paragraph" w:customStyle="1" w:styleId="afffffffff7">
    <w:name w:val="Название оглавления"/>
    <w:rsid w:val="002368CA"/>
    <w:pPr>
      <w:autoSpaceDE w:val="0"/>
      <w:autoSpaceDN w:val="0"/>
      <w:adjustRightInd w:val="0"/>
      <w:spacing w:after="187" w:line="240" w:lineRule="auto"/>
      <w:jc w:val="center"/>
    </w:pPr>
    <w:rPr>
      <w:rFonts w:ascii="Arial" w:eastAsia="Times New Roman" w:hAnsi="Arial" w:cs="Arial"/>
      <w:b/>
      <w:bCs/>
      <w:caps/>
      <w:sz w:val="20"/>
      <w:szCs w:val="20"/>
      <w:lang w:eastAsia="ru-RU"/>
    </w:rPr>
  </w:style>
  <w:style w:type="paragraph" w:customStyle="1" w:styleId="afffffffff8">
    <w:name w:val="список с тире"/>
    <w:basedOn w:val="a3"/>
    <w:rsid w:val="002368CA"/>
    <w:pPr>
      <w:tabs>
        <w:tab w:val="left" w:pos="1354"/>
      </w:tabs>
      <w:autoSpaceDE w:val="0"/>
      <w:autoSpaceDN w:val="0"/>
      <w:adjustRightInd w:val="0"/>
      <w:spacing w:before="120"/>
      <w:ind w:left="1354" w:hanging="360"/>
      <w:jc w:val="both"/>
    </w:pPr>
    <w:rPr>
      <w:rFonts w:cs="Arial"/>
      <w:color w:val="000000"/>
      <w:szCs w:val="28"/>
    </w:rPr>
  </w:style>
  <w:style w:type="paragraph" w:customStyle="1" w:styleId="notabstyle">
    <w:name w:val="no_tab style"/>
    <w:basedOn w:val="a3"/>
    <w:rsid w:val="002368CA"/>
    <w:pPr>
      <w:jc w:val="both"/>
    </w:pPr>
    <w:rPr>
      <w:kern w:val="28"/>
      <w:szCs w:val="20"/>
    </w:rPr>
  </w:style>
  <w:style w:type="paragraph" w:customStyle="1" w:styleId="Tst-question">
    <w:name w:val="Tst-question"/>
    <w:basedOn w:val="a3"/>
    <w:rsid w:val="002368CA"/>
    <w:pPr>
      <w:numPr>
        <w:numId w:val="18"/>
      </w:numPr>
      <w:tabs>
        <w:tab w:val="clear" w:pos="357"/>
        <w:tab w:val="left" w:pos="360"/>
      </w:tabs>
      <w:jc w:val="both"/>
    </w:pPr>
    <w:rPr>
      <w:kern w:val="28"/>
      <w:szCs w:val="20"/>
    </w:rPr>
  </w:style>
  <w:style w:type="paragraph" w:customStyle="1" w:styleId="Tst10">
    <w:name w:val="Tst_1"/>
    <w:basedOn w:val="notabstyle"/>
    <w:rsid w:val="002368CA"/>
    <w:pPr>
      <w:tabs>
        <w:tab w:val="left" w:pos="720"/>
      </w:tabs>
      <w:ind w:left="720" w:hanging="360"/>
    </w:pPr>
  </w:style>
  <w:style w:type="paragraph" w:customStyle="1" w:styleId="afffffffff9">
    <w:name w:val="УПЛОТНЕННЫЙ"/>
    <w:basedOn w:val="a3"/>
    <w:rsid w:val="002368CA"/>
    <w:pPr>
      <w:ind w:firstLine="720"/>
      <w:jc w:val="both"/>
    </w:pPr>
    <w:rPr>
      <w:spacing w:val="-4"/>
      <w:sz w:val="28"/>
      <w:szCs w:val="20"/>
    </w:rPr>
  </w:style>
  <w:style w:type="paragraph" w:customStyle="1" w:styleId="afffffffffa">
    <w:name w:val="ОСНОВНОЙ"/>
    <w:basedOn w:val="a3"/>
    <w:rsid w:val="002368CA"/>
    <w:pPr>
      <w:autoSpaceDE w:val="0"/>
      <w:autoSpaceDN w:val="0"/>
      <w:adjustRightInd w:val="0"/>
      <w:ind w:firstLine="720"/>
      <w:jc w:val="both"/>
    </w:pPr>
    <w:rPr>
      <w:sz w:val="28"/>
      <w:szCs w:val="20"/>
    </w:rPr>
  </w:style>
  <w:style w:type="paragraph" w:customStyle="1" w:styleId="simple">
    <w:name w:val="simple"/>
    <w:basedOn w:val="a3"/>
    <w:rsid w:val="002368CA"/>
    <w:pPr>
      <w:spacing w:before="100" w:beforeAutospacing="1" w:after="100" w:afterAutospacing="1"/>
    </w:pPr>
  </w:style>
  <w:style w:type="paragraph" w:customStyle="1" w:styleId="uj">
    <w:name w:val="uj"/>
    <w:basedOn w:val="a3"/>
    <w:rsid w:val="002368CA"/>
    <w:pPr>
      <w:spacing w:before="100" w:beforeAutospacing="1" w:after="100" w:afterAutospacing="1"/>
    </w:pPr>
  </w:style>
  <w:style w:type="paragraph" w:customStyle="1" w:styleId="a4cxspmiddle">
    <w:name w:val="a4cxspmiddle"/>
    <w:basedOn w:val="a3"/>
    <w:rsid w:val="002368CA"/>
    <w:pPr>
      <w:spacing w:before="100" w:beforeAutospacing="1" w:after="100" w:afterAutospacing="1"/>
    </w:pPr>
    <w:rPr>
      <w:color w:val="000000"/>
    </w:rPr>
  </w:style>
  <w:style w:type="paragraph" w:customStyle="1" w:styleId="Style56">
    <w:name w:val="Style56"/>
    <w:basedOn w:val="a3"/>
    <w:rsid w:val="002368CA"/>
    <w:pPr>
      <w:widowControl w:val="0"/>
      <w:autoSpaceDE w:val="0"/>
      <w:autoSpaceDN w:val="0"/>
      <w:adjustRightInd w:val="0"/>
      <w:spacing w:line="194" w:lineRule="exact"/>
    </w:pPr>
  </w:style>
  <w:style w:type="paragraph" w:customStyle="1" w:styleId="otstup">
    <w:name w:val="otstup"/>
    <w:basedOn w:val="a3"/>
    <w:rsid w:val="002368CA"/>
    <w:pPr>
      <w:spacing w:before="100" w:beforeAutospacing="1" w:after="100" w:afterAutospacing="1"/>
    </w:pPr>
  </w:style>
  <w:style w:type="paragraph" w:customStyle="1" w:styleId="1fffff0">
    <w:name w:val="Схема документа1"/>
    <w:basedOn w:val="a3"/>
    <w:rsid w:val="002368CA"/>
    <w:pPr>
      <w:shd w:val="clear" w:color="auto" w:fill="000080"/>
    </w:pPr>
    <w:rPr>
      <w:rFonts w:ascii="Tahoma" w:hAnsi="Tahoma" w:cs="Tahoma"/>
      <w:sz w:val="20"/>
      <w:szCs w:val="20"/>
      <w:lang w:eastAsia="zh-CN"/>
    </w:rPr>
  </w:style>
  <w:style w:type="paragraph" w:customStyle="1" w:styleId="BodyText1">
    <w:name w:val="Body Text1"/>
    <w:basedOn w:val="Normal1"/>
    <w:rsid w:val="002368CA"/>
    <w:pPr>
      <w:widowControl/>
      <w:spacing w:line="360" w:lineRule="auto"/>
    </w:pPr>
    <w:rPr>
      <w:sz w:val="24"/>
    </w:rPr>
  </w:style>
  <w:style w:type="paragraph" w:customStyle="1" w:styleId="BodyText211">
    <w:name w:val="Body Text 211"/>
    <w:basedOn w:val="a3"/>
    <w:rsid w:val="002368CA"/>
    <w:pPr>
      <w:spacing w:line="360" w:lineRule="auto"/>
      <w:jc w:val="both"/>
    </w:pPr>
    <w:rPr>
      <w:szCs w:val="20"/>
    </w:rPr>
  </w:style>
  <w:style w:type="paragraph" w:customStyle="1" w:styleId="ListParagraph1">
    <w:name w:val="List Paragraph1"/>
    <w:basedOn w:val="a3"/>
    <w:link w:val="ListParagraphChar1"/>
    <w:rsid w:val="002368CA"/>
    <w:pPr>
      <w:spacing w:after="200" w:line="276" w:lineRule="auto"/>
      <w:ind w:left="720"/>
      <w:contextualSpacing/>
    </w:pPr>
    <w:rPr>
      <w:rFonts w:ascii="Calibri" w:hAnsi="Calibri"/>
      <w:sz w:val="22"/>
      <w:szCs w:val="22"/>
    </w:rPr>
  </w:style>
  <w:style w:type="character" w:customStyle="1" w:styleId="ListParagraphChar1">
    <w:name w:val="List Paragraph Char1"/>
    <w:link w:val="ListParagraph1"/>
    <w:locked/>
    <w:rsid w:val="002368CA"/>
    <w:rPr>
      <w:rFonts w:ascii="Calibri" w:eastAsia="Times New Roman" w:hAnsi="Calibri" w:cs="Times New Roman"/>
      <w:lang w:eastAsia="ru-RU"/>
    </w:rPr>
  </w:style>
  <w:style w:type="paragraph" w:customStyle="1" w:styleId="BodyText31">
    <w:name w:val="Body Text 31"/>
    <w:basedOn w:val="Normal1"/>
    <w:rsid w:val="002368CA"/>
    <w:pPr>
      <w:widowControl/>
      <w:jc w:val="both"/>
    </w:pPr>
    <w:rPr>
      <w:i/>
      <w:sz w:val="26"/>
    </w:rPr>
  </w:style>
  <w:style w:type="character" w:customStyle="1" w:styleId="1010">
    <w:name w:val="Знак Знак101"/>
    <w:locked/>
    <w:rsid w:val="002368CA"/>
    <w:rPr>
      <w:rFonts w:ascii="PragmaticaCTT" w:hAnsi="PragmaticaCTT"/>
      <w:sz w:val="24"/>
      <w:lang w:val="ru-RU" w:eastAsia="ru-RU"/>
    </w:rPr>
  </w:style>
  <w:style w:type="character" w:customStyle="1" w:styleId="4110">
    <w:name w:val="Знак Знак411"/>
    <w:locked/>
    <w:rsid w:val="002368CA"/>
    <w:rPr>
      <w:rFonts w:ascii="Arial" w:hAnsi="Arial"/>
      <w:b/>
      <w:i/>
      <w:sz w:val="28"/>
      <w:lang w:val="ru-RU" w:eastAsia="en-US"/>
    </w:rPr>
  </w:style>
  <w:style w:type="character" w:customStyle="1" w:styleId="1100">
    <w:name w:val="Знак Знак110"/>
    <w:rsid w:val="002368CA"/>
    <w:rPr>
      <w:rFonts w:ascii="Arial" w:hAnsi="Arial"/>
      <w:b/>
      <w:sz w:val="36"/>
      <w:lang w:val="ru-RU" w:eastAsia="en-US"/>
    </w:rPr>
  </w:style>
  <w:style w:type="character" w:customStyle="1" w:styleId="415">
    <w:name w:val="Заголовок 4 Знак1"/>
    <w:locked/>
    <w:rsid w:val="002368CA"/>
    <w:rPr>
      <w:rFonts w:ascii="Times New Roman" w:eastAsia="Times New Roman" w:hAnsi="Times New Roman"/>
      <w:b/>
      <w:sz w:val="28"/>
      <w:lang w:eastAsia="ru-RU"/>
    </w:rPr>
  </w:style>
  <w:style w:type="character" w:styleId="afffffffffb">
    <w:name w:val="Intense Emphasis"/>
    <w:qFormat/>
    <w:rsid w:val="002368CA"/>
    <w:rPr>
      <w:b/>
      <w:i/>
      <w:color w:val="4F81BD"/>
    </w:rPr>
  </w:style>
  <w:style w:type="character" w:styleId="afffffffffc">
    <w:name w:val="Subtle Reference"/>
    <w:qFormat/>
    <w:rsid w:val="002368CA"/>
    <w:rPr>
      <w:smallCaps/>
      <w:color w:val="C0504D"/>
      <w:u w:val="single"/>
    </w:rPr>
  </w:style>
  <w:style w:type="character" w:styleId="afffffffffd">
    <w:name w:val="Intense Reference"/>
    <w:qFormat/>
    <w:rsid w:val="002368CA"/>
    <w:rPr>
      <w:b/>
      <w:smallCaps/>
      <w:color w:val="C0504D"/>
      <w:spacing w:val="5"/>
      <w:u w:val="single"/>
    </w:rPr>
  </w:style>
  <w:style w:type="character" w:styleId="afffffffffe">
    <w:name w:val="Book Title"/>
    <w:qFormat/>
    <w:rsid w:val="002368CA"/>
    <w:rPr>
      <w:b/>
      <w:smallCaps/>
      <w:spacing w:val="5"/>
    </w:rPr>
  </w:style>
  <w:style w:type="character" w:customStyle="1" w:styleId="612">
    <w:name w:val="Заголовок 6 Знак1"/>
    <w:rsid w:val="002368CA"/>
    <w:rPr>
      <w:b/>
      <w:sz w:val="22"/>
      <w:lang w:val="ru-RU" w:eastAsia="ru-RU"/>
    </w:rPr>
  </w:style>
  <w:style w:type="character" w:customStyle="1" w:styleId="712">
    <w:name w:val="Заголовок 7 Знак1"/>
    <w:rsid w:val="002368CA"/>
    <w:rPr>
      <w:sz w:val="24"/>
      <w:lang w:val="ru-RU" w:eastAsia="ru-RU"/>
    </w:rPr>
  </w:style>
  <w:style w:type="character" w:customStyle="1" w:styleId="813">
    <w:name w:val="Заголовок 8 Знак1"/>
    <w:rsid w:val="002368CA"/>
    <w:rPr>
      <w:rFonts w:ascii="Calibri" w:hAnsi="Calibri"/>
      <w:i/>
      <w:sz w:val="24"/>
      <w:lang w:val="ru-RU" w:eastAsia="en-US"/>
    </w:rPr>
  </w:style>
  <w:style w:type="character" w:customStyle="1" w:styleId="911">
    <w:name w:val="Заголовок 9 Знак1"/>
    <w:rsid w:val="002368CA"/>
    <w:rPr>
      <w:rFonts w:ascii="Arial" w:hAnsi="Arial"/>
      <w:sz w:val="22"/>
      <w:lang w:val="ru-RU" w:eastAsia="ru-RU"/>
    </w:rPr>
  </w:style>
  <w:style w:type="character" w:customStyle="1" w:styleId="tbb121">
    <w:name w:val="tbb121"/>
    <w:rsid w:val="002368CA"/>
    <w:rPr>
      <w:rFonts w:ascii="Arial" w:hAnsi="Arial"/>
      <w:b/>
      <w:color w:val="000000"/>
      <w:sz w:val="18"/>
      <w:u w:val="none"/>
    </w:rPr>
  </w:style>
  <w:style w:type="character" w:customStyle="1" w:styleId="tbl121">
    <w:name w:val="tbl121"/>
    <w:rsid w:val="002368CA"/>
    <w:rPr>
      <w:rFonts w:ascii="Tahoma" w:hAnsi="Tahoma"/>
      <w:color w:val="000000"/>
      <w:sz w:val="18"/>
      <w:u w:val="none"/>
    </w:rPr>
  </w:style>
  <w:style w:type="character" w:customStyle="1" w:styleId="em11">
    <w:name w:val="em11"/>
    <w:rsid w:val="002368CA"/>
    <w:rPr>
      <w:b/>
      <w:sz w:val="24"/>
    </w:rPr>
  </w:style>
  <w:style w:type="character" w:customStyle="1" w:styleId="8pt">
    <w:name w:val="Основной текст + 8 pt"/>
    <w:rsid w:val="002368CA"/>
    <w:rPr>
      <w:rFonts w:ascii="Times New Roman" w:eastAsia="Times New Roman" w:hAnsi="Times New Roman"/>
      <w:spacing w:val="0"/>
      <w:sz w:val="16"/>
    </w:rPr>
  </w:style>
  <w:style w:type="character" w:customStyle="1" w:styleId="7pt">
    <w:name w:val="Основной текст + 7 pt"/>
    <w:rsid w:val="002368CA"/>
    <w:rPr>
      <w:rFonts w:ascii="Times New Roman" w:eastAsia="Times New Roman" w:hAnsi="Times New Roman"/>
      <w:spacing w:val="0"/>
      <w:sz w:val="14"/>
    </w:rPr>
  </w:style>
  <w:style w:type="character" w:customStyle="1" w:styleId="10pt0">
    <w:name w:val="Основной текст + 10 pt"/>
    <w:rsid w:val="002368CA"/>
    <w:rPr>
      <w:rFonts w:ascii="Times New Roman" w:eastAsia="Times New Roman" w:hAnsi="Times New Roman"/>
      <w:b/>
      <w:spacing w:val="0"/>
      <w:sz w:val="20"/>
    </w:rPr>
  </w:style>
  <w:style w:type="character" w:customStyle="1" w:styleId="5pt">
    <w:name w:val="Основной текст + 5 pt"/>
    <w:rsid w:val="002368CA"/>
    <w:rPr>
      <w:rFonts w:ascii="Times New Roman" w:eastAsia="Times New Roman" w:hAnsi="Times New Roman"/>
      <w:spacing w:val="10"/>
      <w:sz w:val="10"/>
    </w:rPr>
  </w:style>
  <w:style w:type="character" w:customStyle="1" w:styleId="9pt">
    <w:name w:val="Основной текст + 9 pt"/>
    <w:rsid w:val="002368CA"/>
    <w:rPr>
      <w:rFonts w:ascii="Times New Roman" w:eastAsia="Times New Roman" w:hAnsi="Times New Roman"/>
      <w:spacing w:val="0"/>
      <w:sz w:val="18"/>
    </w:rPr>
  </w:style>
  <w:style w:type="character" w:customStyle="1" w:styleId="TimesNewRoman0">
    <w:name w:val="Основной текст + Times New Roman"/>
    <w:rsid w:val="002368CA"/>
    <w:rPr>
      <w:rFonts w:ascii="Times New Roman" w:eastAsia="Times New Roman" w:hAnsi="Times New Roman"/>
      <w:spacing w:val="0"/>
      <w:sz w:val="21"/>
    </w:rPr>
  </w:style>
  <w:style w:type="character" w:customStyle="1" w:styleId="WW-9pt">
    <w:name w:val="WW-Основной текст + 9 pt"/>
    <w:rsid w:val="002368CA"/>
    <w:rPr>
      <w:rFonts w:ascii="Times New Roman" w:eastAsia="Times New Roman" w:hAnsi="Times New Roman"/>
      <w:spacing w:val="0"/>
      <w:sz w:val="18"/>
    </w:rPr>
  </w:style>
  <w:style w:type="character" w:customStyle="1" w:styleId="FontStyle124">
    <w:name w:val="Font Style124"/>
    <w:rsid w:val="002368CA"/>
    <w:rPr>
      <w:rFonts w:ascii="Times New Roman" w:hAnsi="Times New Roman"/>
      <w:b/>
      <w:sz w:val="18"/>
    </w:rPr>
  </w:style>
  <w:style w:type="character" w:customStyle="1" w:styleId="red">
    <w:name w:val="red"/>
    <w:rsid w:val="002368CA"/>
    <w:rPr>
      <w:rFonts w:cs="Times New Roman"/>
    </w:rPr>
  </w:style>
  <w:style w:type="character" w:customStyle="1" w:styleId="msosubtleemphasis0">
    <w:name w:val="msosubtleemphasis"/>
    <w:rsid w:val="002368CA"/>
    <w:rPr>
      <w:i/>
      <w:color w:val="808080"/>
    </w:rPr>
  </w:style>
  <w:style w:type="character" w:customStyle="1" w:styleId="FontStyle120">
    <w:name w:val="Font Style120"/>
    <w:rsid w:val="002368CA"/>
    <w:rPr>
      <w:rFonts w:ascii="Times New Roman" w:hAnsi="Times New Roman"/>
      <w:b/>
      <w:sz w:val="26"/>
    </w:rPr>
  </w:style>
  <w:style w:type="character" w:customStyle="1" w:styleId="FontStyle121">
    <w:name w:val="Font Style121"/>
    <w:rsid w:val="002368CA"/>
    <w:rPr>
      <w:rFonts w:ascii="Times New Roman" w:hAnsi="Times New Roman"/>
      <w:sz w:val="26"/>
    </w:rPr>
  </w:style>
  <w:style w:type="paragraph" w:customStyle="1" w:styleId="3f6">
    <w:name w:val="Знак Знак Знак Знак Знак Знак Знак Знак Знак Знак Знак Знак Знак3"/>
    <w:basedOn w:val="a3"/>
    <w:rsid w:val="002368CA"/>
    <w:pPr>
      <w:spacing w:after="160" w:line="240" w:lineRule="exact"/>
    </w:pPr>
    <w:rPr>
      <w:rFonts w:ascii="Verdana" w:hAnsi="Verdana"/>
      <w:lang w:val="en-US" w:eastAsia="en-US"/>
    </w:rPr>
  </w:style>
  <w:style w:type="character" w:customStyle="1" w:styleId="font0">
    <w:name w:val="font0"/>
    <w:rsid w:val="002368CA"/>
    <w:rPr>
      <w:rFonts w:cs="Times New Roman"/>
    </w:rPr>
  </w:style>
  <w:style w:type="character" w:customStyle="1" w:styleId="s3">
    <w:name w:val="s3"/>
    <w:rsid w:val="002368CA"/>
  </w:style>
  <w:style w:type="character" w:customStyle="1" w:styleId="FontStyle46">
    <w:name w:val="Font Style46"/>
    <w:rsid w:val="002368CA"/>
    <w:rPr>
      <w:rFonts w:ascii="Times New Roman" w:hAnsi="Times New Roman"/>
      <w:b/>
      <w:sz w:val="30"/>
    </w:rPr>
  </w:style>
  <w:style w:type="character" w:customStyle="1" w:styleId="newstitle">
    <w:name w:val="news_title"/>
    <w:rsid w:val="002368CA"/>
    <w:rPr>
      <w:rFonts w:cs="Times New Roman"/>
    </w:rPr>
  </w:style>
  <w:style w:type="character" w:customStyle="1" w:styleId="s1">
    <w:name w:val="s1"/>
    <w:rsid w:val="002368CA"/>
  </w:style>
  <w:style w:type="paragraph" w:customStyle="1" w:styleId="31b">
    <w:name w:val="Знак31"/>
    <w:basedOn w:val="a3"/>
    <w:rsid w:val="002368CA"/>
    <w:pPr>
      <w:tabs>
        <w:tab w:val="left" w:pos="643"/>
      </w:tabs>
      <w:spacing w:after="160" w:line="240" w:lineRule="exact"/>
    </w:pPr>
    <w:rPr>
      <w:rFonts w:ascii="Verdana" w:hAnsi="Verdana" w:cs="Verdana"/>
      <w:sz w:val="20"/>
      <w:szCs w:val="20"/>
      <w:lang w:val="en-US" w:eastAsia="en-US"/>
    </w:rPr>
  </w:style>
  <w:style w:type="character" w:customStyle="1" w:styleId="searchterm1">
    <w:name w:val="searchterm1"/>
    <w:rsid w:val="002368CA"/>
    <w:rPr>
      <w:b/>
      <w:sz w:val="2"/>
      <w:bdr w:val="single" w:sz="6" w:space="0" w:color="0000FF"/>
      <w:shd w:val="clear" w:color="auto" w:fill="CCCCFF"/>
    </w:rPr>
  </w:style>
  <w:style w:type="character" w:customStyle="1" w:styleId="FontStyle264">
    <w:name w:val="Font Style264"/>
    <w:rsid w:val="002368CA"/>
    <w:rPr>
      <w:rFonts w:ascii="Franklin Gothic Demi" w:hAnsi="Franklin Gothic Demi"/>
      <w:b/>
      <w:sz w:val="22"/>
    </w:rPr>
  </w:style>
  <w:style w:type="character" w:customStyle="1" w:styleId="FontStyle260">
    <w:name w:val="Font Style260"/>
    <w:rsid w:val="002368CA"/>
    <w:rPr>
      <w:rFonts w:ascii="Franklin Gothic Demi" w:hAnsi="Franklin Gothic Demi"/>
      <w:b/>
      <w:sz w:val="26"/>
    </w:rPr>
  </w:style>
  <w:style w:type="character" w:customStyle="1" w:styleId="FontStyle426">
    <w:name w:val="Font Style426"/>
    <w:rsid w:val="002368CA"/>
    <w:rPr>
      <w:rFonts w:ascii="Times New Roman" w:hAnsi="Times New Roman"/>
      <w:color w:val="000000"/>
      <w:sz w:val="20"/>
    </w:rPr>
  </w:style>
  <w:style w:type="character" w:customStyle="1" w:styleId="FontStyle707">
    <w:name w:val="Font Style707"/>
    <w:rsid w:val="002368CA"/>
    <w:rPr>
      <w:rFonts w:ascii="Bookman Old Style" w:hAnsi="Bookman Old Style"/>
      <w:color w:val="000000"/>
      <w:sz w:val="16"/>
    </w:rPr>
  </w:style>
  <w:style w:type="character" w:customStyle="1" w:styleId="FontStyle679">
    <w:name w:val="Font Style679"/>
    <w:rsid w:val="002368CA"/>
    <w:rPr>
      <w:rFonts w:ascii="Times New Roman" w:hAnsi="Times New Roman"/>
      <w:i/>
      <w:color w:val="000000"/>
      <w:sz w:val="20"/>
    </w:rPr>
  </w:style>
  <w:style w:type="character" w:customStyle="1" w:styleId="FontStyle695">
    <w:name w:val="Font Style695"/>
    <w:rsid w:val="002368CA"/>
    <w:rPr>
      <w:rFonts w:ascii="Times New Roman" w:hAnsi="Times New Roman"/>
      <w:b/>
      <w:color w:val="000000"/>
      <w:sz w:val="16"/>
    </w:rPr>
  </w:style>
  <w:style w:type="character" w:customStyle="1" w:styleId="FontStyle527">
    <w:name w:val="Font Style527"/>
    <w:rsid w:val="002368CA"/>
    <w:rPr>
      <w:rFonts w:ascii="Times New Roman" w:hAnsi="Times New Roman"/>
      <w:b/>
      <w:color w:val="000000"/>
      <w:sz w:val="16"/>
    </w:rPr>
  </w:style>
  <w:style w:type="character" w:customStyle="1" w:styleId="FontStyle236">
    <w:name w:val="Font Style236"/>
    <w:rsid w:val="002368CA"/>
    <w:rPr>
      <w:rFonts w:ascii="Times New Roman" w:hAnsi="Times New Roman"/>
      <w:color w:val="000000"/>
      <w:sz w:val="20"/>
    </w:rPr>
  </w:style>
  <w:style w:type="character" w:customStyle="1" w:styleId="FontStyle719">
    <w:name w:val="Font Style719"/>
    <w:rsid w:val="002368CA"/>
    <w:rPr>
      <w:rFonts w:ascii="Bookman Old Style" w:hAnsi="Bookman Old Style"/>
      <w:b/>
      <w:color w:val="000000"/>
      <w:sz w:val="16"/>
    </w:rPr>
  </w:style>
  <w:style w:type="character" w:customStyle="1" w:styleId="FontStyle720">
    <w:name w:val="Font Style720"/>
    <w:rsid w:val="002368CA"/>
    <w:rPr>
      <w:rFonts w:ascii="Tahoma" w:hAnsi="Tahoma"/>
      <w:color w:val="000000"/>
      <w:sz w:val="14"/>
    </w:rPr>
  </w:style>
  <w:style w:type="character" w:customStyle="1" w:styleId="FontStyle815">
    <w:name w:val="Font Style815"/>
    <w:rsid w:val="002368CA"/>
    <w:rPr>
      <w:rFonts w:ascii="Bookman Old Style" w:hAnsi="Bookman Old Style"/>
      <w:color w:val="000000"/>
      <w:sz w:val="16"/>
    </w:rPr>
  </w:style>
  <w:style w:type="character" w:customStyle="1" w:styleId="FontStyle106">
    <w:name w:val="Font Style106"/>
    <w:rsid w:val="002368CA"/>
    <w:rPr>
      <w:rFonts w:ascii="Times New Roman" w:hAnsi="Times New Roman"/>
      <w:color w:val="000000"/>
      <w:sz w:val="24"/>
    </w:rPr>
  </w:style>
  <w:style w:type="character" w:customStyle="1" w:styleId="FontStyle122">
    <w:name w:val="Font Style122"/>
    <w:rsid w:val="002368CA"/>
    <w:rPr>
      <w:rFonts w:ascii="Times New Roman" w:hAnsi="Times New Roman"/>
      <w:color w:val="000000"/>
      <w:sz w:val="22"/>
    </w:rPr>
  </w:style>
  <w:style w:type="character" w:customStyle="1" w:styleId="146pt">
    <w:name w:val="Основной текст (14) + 6 pt"/>
    <w:rsid w:val="002368CA"/>
    <w:rPr>
      <w:rFonts w:ascii="Times New Roman" w:hAnsi="Times New Roman"/>
      <w:sz w:val="12"/>
      <w:shd w:val="clear" w:color="auto" w:fill="FFFFFF"/>
    </w:rPr>
  </w:style>
  <w:style w:type="character" w:customStyle="1" w:styleId="listing-desc">
    <w:name w:val="listing-desc"/>
    <w:rsid w:val="002368CA"/>
  </w:style>
  <w:style w:type="character" w:customStyle="1" w:styleId="FontStyle436">
    <w:name w:val="Font Style436"/>
    <w:rsid w:val="002368CA"/>
    <w:rPr>
      <w:rFonts w:ascii="Times New Roman" w:hAnsi="Times New Roman"/>
      <w:b/>
      <w:sz w:val="18"/>
    </w:rPr>
  </w:style>
  <w:style w:type="character" w:customStyle="1" w:styleId="FontStyle434">
    <w:name w:val="Font Style434"/>
    <w:rsid w:val="002368CA"/>
    <w:rPr>
      <w:rFonts w:ascii="Times New Roman" w:hAnsi="Times New Roman"/>
      <w:sz w:val="18"/>
    </w:rPr>
  </w:style>
  <w:style w:type="character" w:customStyle="1" w:styleId="912">
    <w:name w:val="Знак Знак91"/>
    <w:locked/>
    <w:rsid w:val="002368CA"/>
    <w:rPr>
      <w:rFonts w:ascii="Cambria" w:eastAsia="Times New Roman" w:hAnsi="Cambria"/>
      <w:b/>
      <w:color w:val="4F81BD"/>
      <w:sz w:val="26"/>
      <w:lang w:val="ru-RU" w:eastAsia="en-US"/>
    </w:rPr>
  </w:style>
  <w:style w:type="character" w:customStyle="1" w:styleId="532">
    <w:name w:val="Знак Знак53"/>
    <w:locked/>
    <w:rsid w:val="002368CA"/>
    <w:rPr>
      <w:b/>
      <w:caps/>
      <w:sz w:val="24"/>
      <w:lang w:val="ru-RU" w:eastAsia="ru-RU"/>
    </w:rPr>
  </w:style>
  <w:style w:type="character" w:customStyle="1" w:styleId="2ffd">
    <w:name w:val="Основной текст Знак Знак Знак2"/>
    <w:locked/>
    <w:rsid w:val="002368CA"/>
    <w:rPr>
      <w:sz w:val="24"/>
      <w:lang w:val="ru-RU" w:eastAsia="ru-RU"/>
    </w:rPr>
  </w:style>
  <w:style w:type="character" w:customStyle="1" w:styleId="FontStyle126">
    <w:name w:val="Font Style126"/>
    <w:rsid w:val="002368CA"/>
    <w:rPr>
      <w:rFonts w:ascii="Times New Roman" w:hAnsi="Times New Roman"/>
      <w:color w:val="000000"/>
      <w:sz w:val="20"/>
    </w:rPr>
  </w:style>
  <w:style w:type="character" w:customStyle="1" w:styleId="1310">
    <w:name w:val="Знак Знак131"/>
    <w:locked/>
    <w:rsid w:val="002368CA"/>
    <w:rPr>
      <w:color w:val="000000"/>
      <w:sz w:val="24"/>
    </w:rPr>
  </w:style>
  <w:style w:type="character" w:customStyle="1" w:styleId="1110">
    <w:name w:val="Знак Знак111"/>
    <w:locked/>
    <w:rsid w:val="002368CA"/>
    <w:rPr>
      <w:sz w:val="24"/>
    </w:rPr>
  </w:style>
  <w:style w:type="character" w:customStyle="1" w:styleId="231">
    <w:name w:val="Знак Знак231"/>
    <w:locked/>
    <w:rsid w:val="002368CA"/>
    <w:rPr>
      <w:sz w:val="24"/>
      <w:lang w:val="ru-RU" w:eastAsia="ru-RU"/>
    </w:rPr>
  </w:style>
  <w:style w:type="character" w:customStyle="1" w:styleId="5311">
    <w:name w:val="Знак Знак531"/>
    <w:locked/>
    <w:rsid w:val="002368CA"/>
    <w:rPr>
      <w:b/>
      <w:caps/>
      <w:sz w:val="24"/>
      <w:lang w:val="ru-RU" w:eastAsia="ru-RU"/>
    </w:rPr>
  </w:style>
  <w:style w:type="character" w:customStyle="1" w:styleId="1510">
    <w:name w:val="Знак Знак151"/>
    <w:rsid w:val="002368CA"/>
    <w:rPr>
      <w:rFonts w:ascii="Times New Roman" w:eastAsia="Times New Roman" w:hAnsi="Times New Roman"/>
      <w:sz w:val="24"/>
      <w:lang w:eastAsia="ru-RU"/>
    </w:rPr>
  </w:style>
  <w:style w:type="character" w:customStyle="1" w:styleId="461">
    <w:name w:val="Знак Знак46"/>
    <w:locked/>
    <w:rsid w:val="002368CA"/>
    <w:rPr>
      <w:rFonts w:ascii="Arial" w:hAnsi="Arial"/>
      <w:b/>
      <w:i/>
      <w:sz w:val="28"/>
      <w:lang w:val="ru-RU" w:eastAsia="en-US"/>
    </w:rPr>
  </w:style>
  <w:style w:type="character" w:customStyle="1" w:styleId="171">
    <w:name w:val="Знак Знак171"/>
    <w:locked/>
    <w:rsid w:val="002368CA"/>
    <w:rPr>
      <w:i/>
      <w:sz w:val="24"/>
      <w:lang w:val="ru-RU" w:eastAsia="ru-RU"/>
    </w:rPr>
  </w:style>
  <w:style w:type="paragraph" w:customStyle="1" w:styleId="rvps4">
    <w:name w:val="rvps4"/>
    <w:basedOn w:val="a3"/>
    <w:rsid w:val="002368CA"/>
    <w:pPr>
      <w:jc w:val="both"/>
    </w:pPr>
  </w:style>
  <w:style w:type="character" w:customStyle="1" w:styleId="3f7">
    <w:name w:val="3 ступень Знак"/>
    <w:link w:val="3f8"/>
    <w:locked/>
    <w:rsid w:val="002368CA"/>
    <w:rPr>
      <w:rFonts w:ascii="BodoniCTT" w:hAnsi="BodoniCTT"/>
      <w:b/>
    </w:rPr>
  </w:style>
  <w:style w:type="paragraph" w:customStyle="1" w:styleId="3f8">
    <w:name w:val="3 ступень"/>
    <w:basedOn w:val="a3"/>
    <w:link w:val="3f7"/>
    <w:rsid w:val="002368CA"/>
    <w:pPr>
      <w:keepNext/>
      <w:overflowPunct w:val="0"/>
      <w:autoSpaceDE w:val="0"/>
      <w:autoSpaceDN w:val="0"/>
      <w:adjustRightInd w:val="0"/>
      <w:spacing w:before="120"/>
    </w:pPr>
    <w:rPr>
      <w:rFonts w:ascii="BodoniCTT" w:eastAsiaTheme="minorHAnsi" w:hAnsi="BodoniCTT" w:cstheme="minorBidi"/>
      <w:b/>
      <w:sz w:val="22"/>
      <w:szCs w:val="22"/>
      <w:lang w:eastAsia="en-US"/>
    </w:rPr>
  </w:style>
  <w:style w:type="paragraph" w:customStyle="1" w:styleId="F9">
    <w:name w:val="ОбычныF9"/>
    <w:rsid w:val="002368CA"/>
    <w:pPr>
      <w:widowControl w:val="0"/>
      <w:overflowPunct w:val="0"/>
      <w:autoSpaceDE w:val="0"/>
      <w:autoSpaceDN w:val="0"/>
      <w:adjustRightInd w:val="0"/>
      <w:spacing w:after="0" w:line="240" w:lineRule="auto"/>
    </w:pPr>
    <w:rPr>
      <w:rFonts w:ascii="Times New Roman" w:eastAsia="Times New Roman" w:hAnsi="Times New Roman" w:cs="Times New Roman"/>
      <w:sz w:val="24"/>
      <w:szCs w:val="20"/>
      <w:lang w:eastAsia="ru-RU"/>
    </w:rPr>
  </w:style>
  <w:style w:type="paragraph" w:customStyle="1" w:styleId="p3">
    <w:name w:val="p3"/>
    <w:basedOn w:val="a3"/>
    <w:rsid w:val="002368CA"/>
    <w:pPr>
      <w:spacing w:before="100" w:beforeAutospacing="1" w:after="100" w:afterAutospacing="1"/>
    </w:pPr>
  </w:style>
  <w:style w:type="paragraph" w:customStyle="1" w:styleId="p4">
    <w:name w:val="p4"/>
    <w:basedOn w:val="a3"/>
    <w:rsid w:val="002368CA"/>
    <w:pPr>
      <w:spacing w:before="100" w:beforeAutospacing="1" w:after="100" w:afterAutospacing="1"/>
    </w:pPr>
  </w:style>
  <w:style w:type="character" w:customStyle="1" w:styleId="rvts6">
    <w:name w:val="rvts6"/>
    <w:rsid w:val="002368CA"/>
    <w:rPr>
      <w:rFonts w:ascii="Times New Roman" w:hAnsi="Times New Roman"/>
      <w:sz w:val="28"/>
    </w:rPr>
  </w:style>
  <w:style w:type="character" w:customStyle="1" w:styleId="3917">
    <w:name w:val="3917"/>
    <w:rsid w:val="002368CA"/>
    <w:rPr>
      <w:rFonts w:cs="Times New Roman"/>
    </w:rPr>
  </w:style>
  <w:style w:type="character" w:customStyle="1" w:styleId="epm">
    <w:name w:val="epm"/>
    <w:rsid w:val="002368CA"/>
  </w:style>
  <w:style w:type="character" w:customStyle="1" w:styleId="affffffffff">
    <w:name w:val="Стиль Зеленый"/>
    <w:rsid w:val="002368CA"/>
    <w:rPr>
      <w:color w:val="00B050"/>
      <w:spacing w:val="0"/>
    </w:rPr>
  </w:style>
  <w:style w:type="character" w:customStyle="1" w:styleId="s10">
    <w:name w:val="s_10"/>
    <w:rsid w:val="002368CA"/>
    <w:rPr>
      <w:rFonts w:cs="Times New Roman"/>
    </w:rPr>
  </w:style>
  <w:style w:type="character" w:customStyle="1" w:styleId="s5">
    <w:name w:val="s5"/>
    <w:rsid w:val="002368CA"/>
    <w:rPr>
      <w:rFonts w:cs="Times New Roman"/>
    </w:rPr>
  </w:style>
  <w:style w:type="character" w:customStyle="1" w:styleId="sz12">
    <w:name w:val="sz12"/>
    <w:rsid w:val="002368CA"/>
    <w:rPr>
      <w:rFonts w:cs="Times New Roman"/>
    </w:rPr>
  </w:style>
  <w:style w:type="character" w:customStyle="1" w:styleId="s6">
    <w:name w:val="s6"/>
    <w:rsid w:val="002368CA"/>
    <w:rPr>
      <w:rFonts w:cs="Times New Roman"/>
    </w:rPr>
  </w:style>
  <w:style w:type="character" w:customStyle="1" w:styleId="11d">
    <w:name w:val="Знак1 Знак Знак1"/>
    <w:locked/>
    <w:rsid w:val="002368CA"/>
    <w:rPr>
      <w:rFonts w:ascii="Times New Roman" w:eastAsia="Times New Roman" w:hAnsi="Times New Roman"/>
      <w:sz w:val="24"/>
      <w:lang w:eastAsia="ru-RU"/>
    </w:rPr>
  </w:style>
  <w:style w:type="character" w:customStyle="1" w:styleId="4610">
    <w:name w:val="Знак Знак461"/>
    <w:locked/>
    <w:rsid w:val="002368CA"/>
    <w:rPr>
      <w:b/>
      <w:sz w:val="27"/>
      <w:lang w:val="ru-RU" w:eastAsia="ru-RU"/>
    </w:rPr>
  </w:style>
  <w:style w:type="character" w:customStyle="1" w:styleId="481">
    <w:name w:val="Знак Знак48"/>
    <w:locked/>
    <w:rsid w:val="002368CA"/>
    <w:rPr>
      <w:b/>
      <w:sz w:val="27"/>
      <w:lang w:val="ru-RU" w:eastAsia="ru-RU"/>
    </w:rPr>
  </w:style>
  <w:style w:type="character" w:customStyle="1" w:styleId="441">
    <w:name w:val="Знак Знак44"/>
    <w:locked/>
    <w:rsid w:val="002368CA"/>
    <w:rPr>
      <w:sz w:val="24"/>
    </w:rPr>
  </w:style>
  <w:style w:type="character" w:customStyle="1" w:styleId="514">
    <w:name w:val="Знак Знак51"/>
    <w:locked/>
    <w:rsid w:val="002368CA"/>
    <w:rPr>
      <w:b/>
      <w:sz w:val="27"/>
      <w:lang w:val="ru-RU" w:eastAsia="ru-RU"/>
    </w:rPr>
  </w:style>
  <w:style w:type="character" w:customStyle="1" w:styleId="431">
    <w:name w:val="Знак Знак43"/>
    <w:locked/>
    <w:rsid w:val="002368CA"/>
    <w:rPr>
      <w:color w:val="000000"/>
      <w:sz w:val="24"/>
      <w:lang w:eastAsia="ru-RU"/>
    </w:rPr>
  </w:style>
  <w:style w:type="paragraph" w:customStyle="1" w:styleId="Style39">
    <w:name w:val="Style3"/>
    <w:basedOn w:val="a3"/>
    <w:rsid w:val="002368CA"/>
    <w:pPr>
      <w:widowControl w:val="0"/>
      <w:autoSpaceDE w:val="0"/>
      <w:autoSpaceDN w:val="0"/>
      <w:adjustRightInd w:val="0"/>
      <w:spacing w:line="259" w:lineRule="exact"/>
      <w:ind w:firstLine="542"/>
      <w:jc w:val="both"/>
    </w:pPr>
  </w:style>
  <w:style w:type="character" w:customStyle="1" w:styleId="421">
    <w:name w:val="Знак Знак42"/>
    <w:rsid w:val="002368CA"/>
    <w:rPr>
      <w:rFonts w:ascii="Times New Roman" w:eastAsia="Times New Roman" w:hAnsi="Times New Roman"/>
      <w:sz w:val="16"/>
    </w:rPr>
  </w:style>
  <w:style w:type="character" w:customStyle="1" w:styleId="490">
    <w:name w:val="Знак Знак49"/>
    <w:rsid w:val="002368CA"/>
    <w:rPr>
      <w:rFonts w:ascii="Times New Roman" w:eastAsia="Times New Roman" w:hAnsi="Times New Roman"/>
      <w:b/>
      <w:caps/>
      <w:sz w:val="24"/>
      <w:lang w:eastAsia="ru-RU"/>
    </w:rPr>
  </w:style>
  <w:style w:type="character" w:customStyle="1" w:styleId="471">
    <w:name w:val="Знак Знак47"/>
    <w:rsid w:val="002368CA"/>
    <w:rPr>
      <w:rFonts w:ascii="Times New Roman" w:eastAsia="Times New Roman" w:hAnsi="Times New Roman"/>
      <w:b/>
      <w:sz w:val="27"/>
      <w:lang w:eastAsia="ru-RU"/>
    </w:rPr>
  </w:style>
  <w:style w:type="character" w:customStyle="1" w:styleId="451">
    <w:name w:val="Знак Знак45"/>
    <w:rsid w:val="002368CA"/>
    <w:rPr>
      <w:rFonts w:ascii="Times New Roman" w:eastAsia="Times New Roman" w:hAnsi="Times New Roman"/>
      <w:b/>
      <w:i/>
      <w:sz w:val="26"/>
      <w:lang w:eastAsia="ru-RU"/>
    </w:rPr>
  </w:style>
  <w:style w:type="character" w:customStyle="1" w:styleId="1fffff1">
    <w:name w:val="Заголовок №1_"/>
    <w:link w:val="1fffff2"/>
    <w:locked/>
    <w:rsid w:val="002368CA"/>
    <w:rPr>
      <w:sz w:val="23"/>
      <w:shd w:val="clear" w:color="auto" w:fill="FFFFFF"/>
    </w:rPr>
  </w:style>
  <w:style w:type="paragraph" w:customStyle="1" w:styleId="1fffff2">
    <w:name w:val="Заголовок №1"/>
    <w:basedOn w:val="a3"/>
    <w:link w:val="1fffff1"/>
    <w:rsid w:val="002368CA"/>
    <w:pPr>
      <w:shd w:val="clear" w:color="auto" w:fill="FFFFFF"/>
      <w:spacing w:before="540" w:line="326" w:lineRule="exact"/>
      <w:outlineLvl w:val="0"/>
    </w:pPr>
    <w:rPr>
      <w:rFonts w:asciiTheme="minorHAnsi" w:eastAsiaTheme="minorHAnsi" w:hAnsiTheme="minorHAnsi" w:cstheme="minorBidi"/>
      <w:sz w:val="23"/>
      <w:szCs w:val="22"/>
      <w:lang w:eastAsia="en-US"/>
    </w:rPr>
  </w:style>
  <w:style w:type="character" w:customStyle="1" w:styleId="745">
    <w:name w:val="Основной текст (7)45"/>
    <w:rsid w:val="002368CA"/>
    <w:rPr>
      <w:rFonts w:ascii="Times New Roman" w:hAnsi="Times New Roman"/>
      <w:spacing w:val="0"/>
      <w:sz w:val="20"/>
    </w:rPr>
  </w:style>
  <w:style w:type="character" w:customStyle="1" w:styleId="c7">
    <w:name w:val="c7"/>
    <w:rsid w:val="002368CA"/>
    <w:rPr>
      <w:rFonts w:cs="Times New Roman"/>
    </w:rPr>
  </w:style>
  <w:style w:type="character" w:customStyle="1" w:styleId="affffffffff0">
    <w:name w:val="полужирный"/>
    <w:rsid w:val="002368CA"/>
    <w:rPr>
      <w:rFonts w:ascii="Times New Roman" w:hAnsi="Times New Roman"/>
      <w:b/>
      <w:color w:val="auto"/>
      <w:sz w:val="24"/>
    </w:rPr>
  </w:style>
  <w:style w:type="paragraph" w:customStyle="1" w:styleId="ipara">
    <w:name w:val="ipara"/>
    <w:basedOn w:val="a3"/>
    <w:rsid w:val="002368CA"/>
    <w:pPr>
      <w:widowControl w:val="0"/>
      <w:overflowPunct w:val="0"/>
      <w:autoSpaceDE w:val="0"/>
      <w:autoSpaceDN w:val="0"/>
      <w:adjustRightInd w:val="0"/>
      <w:spacing w:before="100" w:after="100"/>
      <w:textAlignment w:val="baseline"/>
    </w:pPr>
    <w:rPr>
      <w:szCs w:val="20"/>
      <w:lang w:val="en-US" w:eastAsia="en-US"/>
    </w:rPr>
  </w:style>
  <w:style w:type="character" w:customStyle="1" w:styleId="124">
    <w:name w:val="Стиль Выделение + 12 пт не курсив"/>
    <w:rsid w:val="002368CA"/>
    <w:rPr>
      <w:rFonts w:ascii="Times New Roman" w:hAnsi="Times New Roman"/>
      <w:b/>
      <w:i/>
      <w:sz w:val="24"/>
    </w:rPr>
  </w:style>
  <w:style w:type="character" w:customStyle="1" w:styleId="743">
    <w:name w:val="Основной текст (7)43"/>
    <w:rsid w:val="002368CA"/>
    <w:rPr>
      <w:rFonts w:ascii="Times New Roman" w:hAnsi="Times New Roman"/>
      <w:spacing w:val="0"/>
      <w:sz w:val="20"/>
    </w:rPr>
  </w:style>
  <w:style w:type="paragraph" w:customStyle="1" w:styleId="affffffffff1">
    <w:name w:val="Разработчик"/>
    <w:basedOn w:val="a3"/>
    <w:rsid w:val="002368CA"/>
    <w:pPr>
      <w:jc w:val="both"/>
    </w:pPr>
    <w:rPr>
      <w:b/>
      <w:sz w:val="20"/>
    </w:rPr>
  </w:style>
  <w:style w:type="character" w:customStyle="1" w:styleId="533">
    <w:name w:val="Знак5 Знак Знак3"/>
    <w:locked/>
    <w:rsid w:val="002368CA"/>
    <w:rPr>
      <w:sz w:val="16"/>
    </w:rPr>
  </w:style>
  <w:style w:type="character" w:customStyle="1" w:styleId="500">
    <w:name w:val="Знак Знак50"/>
    <w:locked/>
    <w:rsid w:val="002368CA"/>
    <w:rPr>
      <w:b/>
      <w:sz w:val="28"/>
      <w:lang w:val="ru-RU" w:eastAsia="ru-RU"/>
    </w:rPr>
  </w:style>
  <w:style w:type="character" w:customStyle="1" w:styleId="521">
    <w:name w:val="Знак Знак52"/>
    <w:rsid w:val="002368CA"/>
    <w:rPr>
      <w:rFonts w:ascii="Arial" w:eastAsia="Times New Roman" w:hAnsi="Arial"/>
      <w:b/>
      <w:i/>
      <w:sz w:val="28"/>
    </w:rPr>
  </w:style>
  <w:style w:type="paragraph" w:customStyle="1" w:styleId="p7">
    <w:name w:val="p7"/>
    <w:basedOn w:val="a3"/>
    <w:rsid w:val="002368CA"/>
    <w:pPr>
      <w:spacing w:before="100" w:beforeAutospacing="1" w:after="100" w:afterAutospacing="1"/>
    </w:pPr>
  </w:style>
  <w:style w:type="paragraph" w:customStyle="1" w:styleId="p9">
    <w:name w:val="p9"/>
    <w:basedOn w:val="a3"/>
    <w:rsid w:val="002368CA"/>
    <w:pPr>
      <w:spacing w:before="100" w:beforeAutospacing="1" w:after="100" w:afterAutospacing="1"/>
    </w:pPr>
  </w:style>
  <w:style w:type="paragraph" w:customStyle="1" w:styleId="p6">
    <w:name w:val="p6"/>
    <w:basedOn w:val="a3"/>
    <w:rsid w:val="002368CA"/>
    <w:pPr>
      <w:spacing w:before="100" w:beforeAutospacing="1" w:after="100" w:afterAutospacing="1"/>
    </w:pPr>
  </w:style>
  <w:style w:type="paragraph" w:customStyle="1" w:styleId="p8">
    <w:name w:val="p8"/>
    <w:basedOn w:val="a3"/>
    <w:rsid w:val="002368CA"/>
    <w:pPr>
      <w:spacing w:before="100" w:beforeAutospacing="1" w:after="100" w:afterAutospacing="1"/>
    </w:pPr>
  </w:style>
  <w:style w:type="paragraph" w:customStyle="1" w:styleId="11e">
    <w:name w:val="Цитата11"/>
    <w:basedOn w:val="a3"/>
    <w:rsid w:val="002368CA"/>
    <w:pPr>
      <w:shd w:val="clear" w:color="auto" w:fill="FFFFFF"/>
      <w:spacing w:before="230" w:line="360" w:lineRule="auto"/>
      <w:ind w:left="1750" w:right="1152" w:hanging="384"/>
      <w:jc w:val="center"/>
    </w:pPr>
    <w:rPr>
      <w:b/>
      <w:color w:val="000000"/>
      <w:spacing w:val="-5"/>
      <w:sz w:val="28"/>
      <w:szCs w:val="20"/>
    </w:rPr>
  </w:style>
  <w:style w:type="paragraph" w:customStyle="1" w:styleId="2111">
    <w:name w:val="Основной текст 211"/>
    <w:basedOn w:val="a3"/>
    <w:rsid w:val="002368CA"/>
    <w:rPr>
      <w:sz w:val="28"/>
      <w:szCs w:val="20"/>
    </w:rPr>
  </w:style>
  <w:style w:type="paragraph" w:customStyle="1" w:styleId="1fffff3">
    <w:name w:val="Верхний колонтитул1"/>
    <w:basedOn w:val="a3"/>
    <w:rsid w:val="002368CA"/>
    <w:pPr>
      <w:tabs>
        <w:tab w:val="center" w:pos="4153"/>
        <w:tab w:val="right" w:pos="8306"/>
      </w:tabs>
    </w:pPr>
    <w:rPr>
      <w:rFonts w:ascii="Arial" w:hAnsi="Arial"/>
      <w:szCs w:val="20"/>
    </w:rPr>
  </w:style>
  <w:style w:type="paragraph" w:customStyle="1" w:styleId="31c">
    <w:name w:val="Заголовок 31"/>
    <w:basedOn w:val="1ff"/>
    <w:next w:val="1ff"/>
    <w:rsid w:val="002368CA"/>
    <w:pPr>
      <w:keepNext/>
      <w:widowControl/>
      <w:tabs>
        <w:tab w:val="left" w:pos="643"/>
      </w:tabs>
      <w:spacing w:before="0" w:after="0"/>
      <w:outlineLvl w:val="2"/>
    </w:pPr>
  </w:style>
  <w:style w:type="paragraph" w:customStyle="1" w:styleId="3111">
    <w:name w:val="Основной текст 311"/>
    <w:basedOn w:val="a3"/>
    <w:rsid w:val="002368CA"/>
    <w:pPr>
      <w:spacing w:after="120"/>
    </w:pPr>
    <w:rPr>
      <w:sz w:val="16"/>
      <w:szCs w:val="16"/>
      <w:lang w:eastAsia="zh-CN"/>
    </w:rPr>
  </w:style>
  <w:style w:type="character" w:customStyle="1" w:styleId="QuoteChar2">
    <w:name w:val="Quote Char2"/>
    <w:link w:val="Quote1"/>
    <w:locked/>
    <w:rsid w:val="002368CA"/>
    <w:rPr>
      <w:rFonts w:ascii="Calibri" w:hAnsi="Calibri"/>
      <w:i/>
      <w:color w:val="000000"/>
      <w:sz w:val="24"/>
    </w:rPr>
  </w:style>
  <w:style w:type="paragraph" w:customStyle="1" w:styleId="Quote1">
    <w:name w:val="Quote1"/>
    <w:basedOn w:val="a3"/>
    <w:next w:val="a3"/>
    <w:link w:val="QuoteChar2"/>
    <w:rsid w:val="002368CA"/>
    <w:rPr>
      <w:rFonts w:ascii="Calibri" w:eastAsiaTheme="minorHAnsi" w:hAnsi="Calibri" w:cstheme="minorBidi"/>
      <w:i/>
      <w:color w:val="000000"/>
      <w:szCs w:val="22"/>
      <w:lang w:eastAsia="en-US"/>
    </w:rPr>
  </w:style>
  <w:style w:type="character" w:customStyle="1" w:styleId="IntenseQuoteChar2">
    <w:name w:val="Intense Quote Char2"/>
    <w:link w:val="IntenseQuote1"/>
    <w:locked/>
    <w:rsid w:val="002368CA"/>
    <w:rPr>
      <w:rFonts w:ascii="Calibri" w:hAnsi="Calibri"/>
      <w:b/>
      <w:i/>
      <w:color w:val="4F81BD"/>
      <w:sz w:val="24"/>
    </w:rPr>
  </w:style>
  <w:style w:type="paragraph" w:customStyle="1" w:styleId="IntenseQuote1">
    <w:name w:val="Intense Quote1"/>
    <w:basedOn w:val="a3"/>
    <w:next w:val="a3"/>
    <w:link w:val="IntenseQuoteChar2"/>
    <w:rsid w:val="002368CA"/>
    <w:pPr>
      <w:pBdr>
        <w:bottom w:val="single" w:sz="4" w:space="4" w:color="4F81BD"/>
      </w:pBdr>
      <w:spacing w:before="200" w:after="280"/>
      <w:ind w:left="936" w:right="936"/>
    </w:pPr>
    <w:rPr>
      <w:rFonts w:ascii="Calibri" w:eastAsiaTheme="minorHAnsi" w:hAnsi="Calibri" w:cstheme="minorBidi"/>
      <w:b/>
      <w:i/>
      <w:color w:val="4F81BD"/>
      <w:szCs w:val="22"/>
      <w:lang w:eastAsia="en-US"/>
    </w:rPr>
  </w:style>
  <w:style w:type="paragraph" w:customStyle="1" w:styleId="p12">
    <w:name w:val="p12"/>
    <w:basedOn w:val="a3"/>
    <w:rsid w:val="002368CA"/>
    <w:pPr>
      <w:spacing w:before="100" w:beforeAutospacing="1" w:after="100" w:afterAutospacing="1"/>
    </w:pPr>
  </w:style>
  <w:style w:type="character" w:customStyle="1" w:styleId="ipa">
    <w:name w:val="ipa"/>
    <w:rsid w:val="002368CA"/>
  </w:style>
  <w:style w:type="character" w:customStyle="1" w:styleId="fliesstext">
    <w:name w:val="fliesstext"/>
    <w:rsid w:val="002368CA"/>
  </w:style>
  <w:style w:type="character" w:customStyle="1" w:styleId="skypec2ctextspan">
    <w:name w:val="skype_c2c_text_span"/>
    <w:rsid w:val="002368CA"/>
  </w:style>
  <w:style w:type="paragraph" w:customStyle="1" w:styleId="style140">
    <w:name w:val="style14"/>
    <w:basedOn w:val="a3"/>
    <w:rsid w:val="002368CA"/>
    <w:pPr>
      <w:spacing w:before="100" w:beforeAutospacing="1" w:after="100" w:afterAutospacing="1"/>
    </w:pPr>
  </w:style>
  <w:style w:type="character" w:customStyle="1" w:styleId="w">
    <w:name w:val="w"/>
    <w:rsid w:val="002368CA"/>
    <w:rPr>
      <w:rFonts w:cs="Times New Roman"/>
    </w:rPr>
  </w:style>
  <w:style w:type="character" w:customStyle="1" w:styleId="selectionindex">
    <w:name w:val="selection_index"/>
    <w:rsid w:val="002368CA"/>
    <w:rPr>
      <w:rFonts w:cs="Times New Roman"/>
    </w:rPr>
  </w:style>
  <w:style w:type="character" w:customStyle="1" w:styleId="citecrochet">
    <w:name w:val="cite_crochet"/>
    <w:rsid w:val="002368CA"/>
    <w:rPr>
      <w:rFonts w:cs="Times New Roman"/>
    </w:rPr>
  </w:style>
  <w:style w:type="character" w:customStyle="1" w:styleId="hoverable">
    <w:name w:val="hoverable"/>
    <w:rsid w:val="002368CA"/>
    <w:rPr>
      <w:rFonts w:cs="Times New Roman"/>
    </w:rPr>
  </w:style>
  <w:style w:type="character" w:customStyle="1" w:styleId="3f9">
    <w:name w:val="Основной текст Знак3"/>
    <w:locked/>
    <w:rsid w:val="002368CA"/>
    <w:rPr>
      <w:sz w:val="24"/>
    </w:rPr>
  </w:style>
  <w:style w:type="character" w:customStyle="1" w:styleId="s15122">
    <w:name w:val="s15122"/>
    <w:rsid w:val="002368CA"/>
    <w:rPr>
      <w:rFonts w:cs="Times New Roman"/>
    </w:rPr>
  </w:style>
  <w:style w:type="character" w:customStyle="1" w:styleId="shorttext">
    <w:name w:val="short_text"/>
    <w:rsid w:val="002368CA"/>
    <w:rPr>
      <w:rFonts w:cs="Times New Roman"/>
    </w:rPr>
  </w:style>
  <w:style w:type="character" w:customStyle="1" w:styleId="CommentTextChar1">
    <w:name w:val="Comment Text Char1"/>
    <w:semiHidden/>
    <w:rsid w:val="002368CA"/>
    <w:rPr>
      <w:rFonts w:ascii="Times New Roman" w:hAnsi="Times New Roman"/>
    </w:rPr>
  </w:style>
  <w:style w:type="character" w:customStyle="1" w:styleId="125">
    <w:name w:val="Знак1 Знак Знак2"/>
    <w:aliases w:val="Основной текст Знак Знак4"/>
    <w:locked/>
    <w:rsid w:val="002368CA"/>
    <w:rPr>
      <w:sz w:val="24"/>
    </w:rPr>
  </w:style>
  <w:style w:type="character" w:customStyle="1" w:styleId="540">
    <w:name w:val="Знак Знак54"/>
    <w:rsid w:val="002368CA"/>
    <w:rPr>
      <w:rFonts w:ascii="Arial" w:hAnsi="Arial"/>
      <w:b/>
      <w:sz w:val="26"/>
    </w:rPr>
  </w:style>
  <w:style w:type="character" w:customStyle="1" w:styleId="Heading12">
    <w:name w:val="Heading 12 Знак Знак"/>
    <w:rsid w:val="002368CA"/>
    <w:rPr>
      <w:rFonts w:ascii="Courier New" w:hAnsi="Courier New"/>
    </w:rPr>
  </w:style>
  <w:style w:type="character" w:customStyle="1" w:styleId="600">
    <w:name w:val="Знак Знак60"/>
    <w:rsid w:val="002368CA"/>
    <w:rPr>
      <w:b/>
      <w:sz w:val="28"/>
    </w:rPr>
  </w:style>
  <w:style w:type="character" w:customStyle="1" w:styleId="59">
    <w:name w:val="Знак Знак59"/>
    <w:rsid w:val="002368CA"/>
    <w:rPr>
      <w:b/>
      <w:i/>
      <w:sz w:val="26"/>
    </w:rPr>
  </w:style>
  <w:style w:type="character" w:customStyle="1" w:styleId="580">
    <w:name w:val="Знак Знак58"/>
    <w:rsid w:val="002368CA"/>
    <w:rPr>
      <w:b/>
      <w:sz w:val="22"/>
      <w:lang w:val="ru-RU" w:eastAsia="ru-RU"/>
    </w:rPr>
  </w:style>
  <w:style w:type="character" w:customStyle="1" w:styleId="570">
    <w:name w:val="Знак Знак57"/>
    <w:rsid w:val="002368CA"/>
    <w:rPr>
      <w:sz w:val="24"/>
      <w:lang w:val="ru-RU" w:eastAsia="ru-RU"/>
    </w:rPr>
  </w:style>
  <w:style w:type="character" w:customStyle="1" w:styleId="560">
    <w:name w:val="Знак Знак56"/>
    <w:rsid w:val="002368CA"/>
    <w:rPr>
      <w:rFonts w:ascii="Calibri" w:hAnsi="Calibri"/>
      <w:i/>
      <w:sz w:val="24"/>
      <w:lang w:eastAsia="en-US"/>
    </w:rPr>
  </w:style>
  <w:style w:type="character" w:customStyle="1" w:styleId="550">
    <w:name w:val="Знак Знак55"/>
    <w:rsid w:val="002368CA"/>
    <w:rPr>
      <w:rFonts w:ascii="Arial" w:hAnsi="Arial"/>
      <w:sz w:val="22"/>
      <w:lang w:val="ru-RU" w:eastAsia="ru-RU"/>
    </w:rPr>
  </w:style>
  <w:style w:type="character" w:customStyle="1" w:styleId="6110">
    <w:name w:val="Знак Знак611"/>
    <w:locked/>
    <w:rsid w:val="002368CA"/>
    <w:rPr>
      <w:sz w:val="24"/>
    </w:rPr>
  </w:style>
  <w:style w:type="character" w:customStyle="1" w:styleId="1fffff4">
    <w:name w:val="Основной текст Знак Знак Знак1"/>
    <w:rsid w:val="002368CA"/>
    <w:rPr>
      <w:sz w:val="24"/>
    </w:rPr>
  </w:style>
  <w:style w:type="paragraph" w:customStyle="1" w:styleId="0">
    <w:name w:val="Стиль По левому краю Первая строка:  0 см"/>
    <w:basedOn w:val="a3"/>
    <w:rsid w:val="002368CA"/>
    <w:pPr>
      <w:contextualSpacing/>
    </w:pPr>
    <w:rPr>
      <w:sz w:val="28"/>
      <w:szCs w:val="20"/>
      <w:lang w:eastAsia="en-US"/>
    </w:rPr>
  </w:style>
  <w:style w:type="character" w:customStyle="1" w:styleId="4310">
    <w:name w:val="Знак Знак431"/>
    <w:locked/>
    <w:rsid w:val="002368CA"/>
    <w:rPr>
      <w:sz w:val="24"/>
    </w:rPr>
  </w:style>
  <w:style w:type="character" w:customStyle="1" w:styleId="501">
    <w:name w:val="Знак Знак501"/>
    <w:locked/>
    <w:rsid w:val="002368CA"/>
    <w:rPr>
      <w:b/>
      <w:sz w:val="28"/>
      <w:lang w:val="ru-RU" w:eastAsia="ru-RU"/>
    </w:rPr>
  </w:style>
  <w:style w:type="character" w:customStyle="1" w:styleId="5110">
    <w:name w:val="Знак Знак511"/>
    <w:locked/>
    <w:rsid w:val="002368CA"/>
    <w:rPr>
      <w:b/>
      <w:sz w:val="27"/>
      <w:lang w:val="ru-RU" w:eastAsia="ru-RU"/>
    </w:rPr>
  </w:style>
  <w:style w:type="character" w:customStyle="1" w:styleId="4210">
    <w:name w:val="Знак Знак421"/>
    <w:locked/>
    <w:rsid w:val="002368CA"/>
    <w:rPr>
      <w:color w:val="000000"/>
      <w:sz w:val="24"/>
      <w:lang w:val="ru-RU" w:eastAsia="ru-RU"/>
    </w:rPr>
  </w:style>
  <w:style w:type="character" w:customStyle="1" w:styleId="4410">
    <w:name w:val="Знак Знак441"/>
    <w:rsid w:val="002368CA"/>
    <w:rPr>
      <w:sz w:val="24"/>
      <w:lang w:val="ru-RU" w:eastAsia="ru-RU"/>
    </w:rPr>
  </w:style>
  <w:style w:type="character" w:customStyle="1" w:styleId="5210">
    <w:name w:val="Знак Знак521"/>
    <w:rsid w:val="002368CA"/>
    <w:rPr>
      <w:rFonts w:ascii="Arial" w:eastAsia="Times New Roman" w:hAnsi="Arial"/>
      <w:b/>
      <w:i/>
      <w:sz w:val="28"/>
    </w:rPr>
  </w:style>
  <w:style w:type="character" w:customStyle="1" w:styleId="maintxt">
    <w:name w:val="maintxt"/>
    <w:rsid w:val="002368CA"/>
  </w:style>
  <w:style w:type="character" w:customStyle="1" w:styleId="FontStyle135">
    <w:name w:val="Font Style135"/>
    <w:rsid w:val="002368CA"/>
    <w:rPr>
      <w:rFonts w:ascii="Times New Roman" w:hAnsi="Times New Roman"/>
      <w:sz w:val="20"/>
    </w:rPr>
  </w:style>
  <w:style w:type="character" w:customStyle="1" w:styleId="3fa">
    <w:name w:val="Основной текст Знак Знак3"/>
    <w:aliases w:val="Основной текст Знак1 Знак2,Основной текст Знак Знак Знак Знак2,Знак1 Знак Знак41,Знак1 Знак Знак16,Знак1 Знак Знак411,Знак1 Знак Знак42"/>
    <w:semiHidden/>
    <w:locked/>
    <w:rsid w:val="002368CA"/>
    <w:rPr>
      <w:sz w:val="24"/>
      <w:lang w:val="ru-RU" w:eastAsia="ru-RU"/>
    </w:rPr>
  </w:style>
  <w:style w:type="character" w:customStyle="1" w:styleId="a30">
    <w:name w:val="a3"/>
    <w:rsid w:val="002368CA"/>
  </w:style>
  <w:style w:type="character" w:customStyle="1" w:styleId="formula">
    <w:name w:val="formula"/>
    <w:rsid w:val="002368CA"/>
  </w:style>
  <w:style w:type="character" w:customStyle="1" w:styleId="style170">
    <w:name w:val="style17"/>
    <w:rsid w:val="002368CA"/>
  </w:style>
  <w:style w:type="character" w:customStyle="1" w:styleId="style230">
    <w:name w:val="style23"/>
    <w:rsid w:val="002368CA"/>
  </w:style>
  <w:style w:type="character" w:customStyle="1" w:styleId="Heading7Char">
    <w:name w:val="Heading 7 Char"/>
    <w:locked/>
    <w:rsid w:val="002368CA"/>
    <w:rPr>
      <w:rFonts w:ascii="Times New Roman" w:hAnsi="Times New Roman"/>
      <w:sz w:val="24"/>
      <w:lang w:eastAsia="ru-RU"/>
    </w:rPr>
  </w:style>
  <w:style w:type="character" w:customStyle="1" w:styleId="Heading9Char">
    <w:name w:val="Heading 9 Char"/>
    <w:locked/>
    <w:rsid w:val="002368CA"/>
    <w:rPr>
      <w:rFonts w:ascii="Arial" w:hAnsi="Arial"/>
      <w:lang w:eastAsia="ru-RU"/>
    </w:rPr>
  </w:style>
  <w:style w:type="character" w:customStyle="1" w:styleId="HeaderChar">
    <w:name w:val="Header Char"/>
    <w:locked/>
    <w:rsid w:val="002368CA"/>
    <w:rPr>
      <w:sz w:val="24"/>
      <w:lang w:eastAsia="ru-RU"/>
    </w:rPr>
  </w:style>
  <w:style w:type="character" w:customStyle="1" w:styleId="SubtitleChar">
    <w:name w:val="Subtitle Char"/>
    <w:locked/>
    <w:rsid w:val="002368CA"/>
    <w:rPr>
      <w:rFonts w:ascii="Cambria" w:hAnsi="Cambria"/>
      <w:sz w:val="24"/>
    </w:rPr>
  </w:style>
  <w:style w:type="character" w:customStyle="1" w:styleId="TitleChar1">
    <w:name w:val="Title Char1"/>
    <w:locked/>
    <w:rsid w:val="002368CA"/>
    <w:rPr>
      <w:rFonts w:ascii="Cambria" w:hAnsi="Cambria"/>
      <w:b/>
      <w:kern w:val="28"/>
      <w:sz w:val="32"/>
    </w:rPr>
  </w:style>
  <w:style w:type="character" w:customStyle="1" w:styleId="CommentSubjectChar">
    <w:name w:val="Comment Subject Char"/>
    <w:semiHidden/>
    <w:locked/>
    <w:rsid w:val="002368CA"/>
    <w:rPr>
      <w:b/>
      <w:lang w:eastAsia="ru-RU"/>
    </w:rPr>
  </w:style>
  <w:style w:type="character" w:customStyle="1" w:styleId="FontStyle29">
    <w:name w:val="Font Style29"/>
    <w:rsid w:val="002368CA"/>
    <w:rPr>
      <w:rFonts w:ascii="Times New Roman" w:hAnsi="Times New Roman"/>
      <w:sz w:val="26"/>
    </w:rPr>
  </w:style>
  <w:style w:type="character" w:customStyle="1" w:styleId="small1">
    <w:name w:val="small1"/>
    <w:rsid w:val="002368CA"/>
  </w:style>
  <w:style w:type="character" w:customStyle="1" w:styleId="answer-source">
    <w:name w:val="answer-source"/>
    <w:rsid w:val="002368CA"/>
  </w:style>
  <w:style w:type="character" w:customStyle="1" w:styleId="reftag">
    <w:name w:val="reftag"/>
    <w:rsid w:val="002368CA"/>
  </w:style>
  <w:style w:type="character" w:customStyle="1" w:styleId="tgc">
    <w:name w:val="_tgc"/>
    <w:rsid w:val="002368CA"/>
  </w:style>
  <w:style w:type="character" w:customStyle="1" w:styleId="FootnoteTextChar1">
    <w:name w:val="Footnote Text Char1"/>
    <w:aliases w:val="Текст сноски Знак Знак Char1,Знак3 Знак Знак Char1"/>
    <w:semiHidden/>
    <w:rsid w:val="002368CA"/>
    <w:rPr>
      <w:rFonts w:ascii="Times New Roman" w:hAnsi="Times New Roman"/>
    </w:rPr>
  </w:style>
  <w:style w:type="character" w:customStyle="1" w:styleId="CommentTextChar">
    <w:name w:val="Comment Text Char"/>
    <w:semiHidden/>
    <w:locked/>
    <w:rsid w:val="002368CA"/>
    <w:rPr>
      <w:rFonts w:ascii="Times New Roman" w:hAnsi="Times New Roman"/>
      <w:sz w:val="20"/>
      <w:lang w:eastAsia="ru-RU"/>
    </w:rPr>
  </w:style>
  <w:style w:type="character" w:customStyle="1" w:styleId="FooterChar1">
    <w:name w:val="Footer Char1"/>
    <w:semiHidden/>
    <w:locked/>
    <w:rsid w:val="002368CA"/>
    <w:rPr>
      <w:sz w:val="24"/>
    </w:rPr>
  </w:style>
  <w:style w:type="character" w:customStyle="1" w:styleId="EndnoteTextChar">
    <w:name w:val="Endnote Text Char"/>
    <w:semiHidden/>
    <w:locked/>
    <w:rsid w:val="002368CA"/>
    <w:rPr>
      <w:color w:val="000000"/>
      <w:sz w:val="24"/>
    </w:rPr>
  </w:style>
  <w:style w:type="character" w:customStyle="1" w:styleId="MacroTextChar">
    <w:name w:val="Macro Text Char"/>
    <w:semiHidden/>
    <w:locked/>
    <w:rsid w:val="002368CA"/>
    <w:rPr>
      <w:rFonts w:ascii="Courier New" w:hAnsi="Courier New"/>
      <w:sz w:val="22"/>
      <w:lang w:val="en-US" w:eastAsia="en-US"/>
    </w:rPr>
  </w:style>
  <w:style w:type="character" w:customStyle="1" w:styleId="BodyTextFirstIndentChar">
    <w:name w:val="Body Text First Indent Char"/>
    <w:semiHidden/>
    <w:locked/>
    <w:rsid w:val="002368CA"/>
    <w:rPr>
      <w:rFonts w:ascii="PragmaticaCTT" w:hAnsi="PragmaticaCTT"/>
      <w:sz w:val="24"/>
      <w:lang w:eastAsia="ru-RU"/>
    </w:rPr>
  </w:style>
  <w:style w:type="character" w:customStyle="1" w:styleId="BodyTextFirstIndent2Char">
    <w:name w:val="Body Text First Indent 2 Char"/>
    <w:semiHidden/>
    <w:locked/>
    <w:rsid w:val="002368CA"/>
    <w:rPr>
      <w:rFonts w:ascii="PragmaticaCTT" w:hAnsi="PragmaticaCTT"/>
      <w:sz w:val="24"/>
      <w:lang w:eastAsia="ru-RU"/>
    </w:rPr>
  </w:style>
  <w:style w:type="character" w:customStyle="1" w:styleId="BodyText3Char1">
    <w:name w:val="Body Text 3 Char1"/>
    <w:aliases w:val="Знак5 Char1"/>
    <w:semiHidden/>
    <w:rsid w:val="002368CA"/>
    <w:rPr>
      <w:rFonts w:ascii="Times New Roman" w:hAnsi="Times New Roman"/>
      <w:sz w:val="16"/>
    </w:rPr>
  </w:style>
  <w:style w:type="character" w:customStyle="1" w:styleId="BodyTextIndent2Char1">
    <w:name w:val="Body Text Indent 2 Char1"/>
    <w:semiHidden/>
    <w:locked/>
    <w:rsid w:val="002368CA"/>
    <w:rPr>
      <w:sz w:val="24"/>
    </w:rPr>
  </w:style>
  <w:style w:type="character" w:customStyle="1" w:styleId="BodyTextIndent3Char1">
    <w:name w:val="Body Text Indent 3 Char1"/>
    <w:semiHidden/>
    <w:locked/>
    <w:rsid w:val="002368CA"/>
    <w:rPr>
      <w:sz w:val="16"/>
    </w:rPr>
  </w:style>
  <w:style w:type="paragraph" w:customStyle="1" w:styleId="Heading91">
    <w:name w:val="Heading 91"/>
    <w:rsid w:val="002368CA"/>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11">
    <w:name w:val="Heading 11"/>
    <w:rsid w:val="002368CA"/>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61">
    <w:name w:val="Heading 61"/>
    <w:rsid w:val="002368CA"/>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71">
    <w:name w:val="Heading 71"/>
    <w:rsid w:val="002368CA"/>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21">
    <w:name w:val="Heading 21"/>
    <w:rsid w:val="002368CA"/>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51">
    <w:name w:val="Heading 51"/>
    <w:rsid w:val="002368CA"/>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3112">
    <w:name w:val="Основной текст с отступом 311"/>
    <w:basedOn w:val="a3"/>
    <w:rsid w:val="002368CA"/>
    <w:pPr>
      <w:overflowPunct w:val="0"/>
      <w:autoSpaceDE w:val="0"/>
      <w:autoSpaceDN w:val="0"/>
      <w:adjustRightInd w:val="0"/>
      <w:spacing w:after="120" w:line="312" w:lineRule="auto"/>
      <w:ind w:left="283" w:firstLine="709"/>
      <w:jc w:val="both"/>
    </w:pPr>
    <w:rPr>
      <w:sz w:val="16"/>
      <w:szCs w:val="20"/>
    </w:rPr>
  </w:style>
  <w:style w:type="character" w:customStyle="1" w:styleId="HeaderChar1">
    <w:name w:val="Header Char1"/>
    <w:semiHidden/>
    <w:rsid w:val="002368CA"/>
    <w:rPr>
      <w:rFonts w:ascii="Times New Roman" w:hAnsi="Times New Roman"/>
      <w:sz w:val="24"/>
    </w:rPr>
  </w:style>
  <w:style w:type="paragraph" w:customStyle="1" w:styleId="2112">
    <w:name w:val="Заголовок 211"/>
    <w:basedOn w:val="a3"/>
    <w:next w:val="a3"/>
    <w:rsid w:val="002368CA"/>
    <w:pPr>
      <w:keepNext/>
      <w:widowControl w:val="0"/>
      <w:jc w:val="center"/>
    </w:pPr>
    <w:rPr>
      <w:b/>
      <w:sz w:val="26"/>
      <w:szCs w:val="20"/>
    </w:rPr>
  </w:style>
  <w:style w:type="paragraph" w:customStyle="1" w:styleId="21f0">
    <w:name w:val="Текст21"/>
    <w:basedOn w:val="11a"/>
    <w:rsid w:val="002368CA"/>
    <w:pPr>
      <w:widowControl/>
      <w:spacing w:line="240" w:lineRule="auto"/>
      <w:ind w:firstLine="0"/>
      <w:jc w:val="left"/>
    </w:pPr>
    <w:rPr>
      <w:rFonts w:ascii="Courier New" w:hAnsi="Courier New"/>
      <w:sz w:val="20"/>
    </w:rPr>
  </w:style>
  <w:style w:type="paragraph" w:customStyle="1" w:styleId="4111">
    <w:name w:val="Заголовок 411"/>
    <w:basedOn w:val="11a"/>
    <w:next w:val="11a"/>
    <w:rsid w:val="002368CA"/>
    <w:pPr>
      <w:keepNext/>
      <w:widowControl/>
      <w:spacing w:line="240" w:lineRule="auto"/>
      <w:ind w:firstLine="0"/>
      <w:jc w:val="left"/>
    </w:pPr>
    <w:rPr>
      <w:sz w:val="24"/>
    </w:rPr>
  </w:style>
  <w:style w:type="paragraph" w:customStyle="1" w:styleId="1fffff5">
    <w:name w:val="Без интервала1"/>
    <w:link w:val="NoSpacingChar1"/>
    <w:rsid w:val="002368CA"/>
    <w:pPr>
      <w:spacing w:after="0" w:line="240" w:lineRule="auto"/>
    </w:pPr>
    <w:rPr>
      <w:rFonts w:ascii="Times New Roman" w:eastAsia="Times New Roman" w:hAnsi="Times New Roman" w:cs="Times New Roman"/>
      <w:sz w:val="24"/>
      <w:szCs w:val="24"/>
      <w:lang w:eastAsia="ru-RU"/>
    </w:rPr>
  </w:style>
  <w:style w:type="character" w:customStyle="1" w:styleId="NoSpacingChar1">
    <w:name w:val="No Spacing Char1"/>
    <w:link w:val="1fffff5"/>
    <w:locked/>
    <w:rsid w:val="002368CA"/>
    <w:rPr>
      <w:rFonts w:ascii="Times New Roman" w:eastAsia="Times New Roman" w:hAnsi="Times New Roman" w:cs="Times New Roman"/>
      <w:sz w:val="24"/>
      <w:szCs w:val="24"/>
      <w:lang w:eastAsia="ru-RU"/>
    </w:rPr>
  </w:style>
  <w:style w:type="character" w:customStyle="1" w:styleId="DocumentMapChar1">
    <w:name w:val="Document Map Char1"/>
    <w:semiHidden/>
    <w:rsid w:val="002368CA"/>
    <w:rPr>
      <w:rFonts w:ascii="Times New Roman" w:hAnsi="Times New Roman"/>
      <w:sz w:val="2"/>
    </w:rPr>
  </w:style>
  <w:style w:type="character" w:customStyle="1" w:styleId="CommentSubjectChar1">
    <w:name w:val="Comment Subject Char1"/>
    <w:semiHidden/>
    <w:rsid w:val="002368CA"/>
    <w:rPr>
      <w:rFonts w:ascii="Times New Roman" w:hAnsi="Times New Roman"/>
      <w:b/>
      <w:caps/>
      <w:sz w:val="20"/>
      <w:lang w:eastAsia="ru-RU"/>
    </w:rPr>
  </w:style>
  <w:style w:type="character" w:customStyle="1" w:styleId="11f">
    <w:name w:val="Знак11"/>
    <w:rsid w:val="002368CA"/>
    <w:rPr>
      <w:rFonts w:ascii="Arial" w:hAnsi="Arial"/>
      <w:b/>
      <w:kern w:val="32"/>
      <w:sz w:val="32"/>
      <w:lang w:val="ru-RU" w:eastAsia="ru-RU"/>
    </w:rPr>
  </w:style>
  <w:style w:type="character" w:customStyle="1" w:styleId="SubtitleChar1">
    <w:name w:val="Subtitle Char1"/>
    <w:rsid w:val="002368CA"/>
    <w:rPr>
      <w:rFonts w:ascii="Cambria" w:eastAsia="Times New Roman" w:hAnsi="Cambria"/>
      <w:sz w:val="24"/>
    </w:rPr>
  </w:style>
  <w:style w:type="character" w:customStyle="1" w:styleId="BodyTextFirstIndentChar1">
    <w:name w:val="Body Text First Indent Char1"/>
    <w:semiHidden/>
    <w:rsid w:val="002368CA"/>
    <w:rPr>
      <w:rFonts w:ascii="Times New Roman" w:hAnsi="Times New Roman"/>
      <w:sz w:val="24"/>
      <w:lang w:eastAsia="ru-RU"/>
    </w:rPr>
  </w:style>
  <w:style w:type="character" w:customStyle="1" w:styleId="BodyTextFirstIndent2Char1">
    <w:name w:val="Body Text First Indent 2 Char1"/>
    <w:semiHidden/>
    <w:rsid w:val="002368CA"/>
    <w:rPr>
      <w:rFonts w:ascii="Times New Roman" w:hAnsi="Times New Roman"/>
      <w:sz w:val="24"/>
      <w:lang w:eastAsia="ru-RU"/>
    </w:rPr>
  </w:style>
  <w:style w:type="character" w:customStyle="1" w:styleId="EndnoteTextChar1">
    <w:name w:val="Endnote Text Char1"/>
    <w:semiHidden/>
    <w:rsid w:val="002368CA"/>
    <w:rPr>
      <w:rFonts w:ascii="Times New Roman" w:hAnsi="Times New Roman"/>
    </w:rPr>
  </w:style>
  <w:style w:type="character" w:customStyle="1" w:styleId="IntenseQuoteChar1">
    <w:name w:val="Intense Quote Char1"/>
    <w:rsid w:val="002368CA"/>
    <w:rPr>
      <w:rFonts w:ascii="Times New Roman" w:hAnsi="Times New Roman"/>
      <w:b/>
      <w:i/>
      <w:color w:val="4F81BD"/>
      <w:sz w:val="24"/>
    </w:rPr>
  </w:style>
  <w:style w:type="character" w:customStyle="1" w:styleId="1fffff6">
    <w:name w:val="Выделенная цитата Знак1"/>
    <w:rsid w:val="002368CA"/>
    <w:rPr>
      <w:b/>
      <w:i/>
      <w:color w:val="4F81BD"/>
      <w:sz w:val="24"/>
    </w:rPr>
  </w:style>
  <w:style w:type="paragraph" w:customStyle="1" w:styleId="ledge1">
    <w:name w:val="ledge1"/>
    <w:basedOn w:val="a3"/>
    <w:rsid w:val="002368CA"/>
    <w:pPr>
      <w:spacing w:before="100" w:beforeAutospacing="1" w:after="100" w:afterAutospacing="1" w:line="360" w:lineRule="atLeast"/>
      <w:jc w:val="both"/>
    </w:pPr>
  </w:style>
  <w:style w:type="character" w:customStyle="1" w:styleId="rubric2">
    <w:name w:val="rubric2"/>
    <w:rsid w:val="002368CA"/>
    <w:rPr>
      <w:shd w:val="clear" w:color="auto" w:fill="FFFFFF"/>
    </w:rPr>
  </w:style>
  <w:style w:type="paragraph" w:customStyle="1" w:styleId="WW-Normal">
    <w:name w:val="WW-Normal"/>
    <w:rsid w:val="002368CA"/>
    <w:pPr>
      <w:suppressAutoHyphens/>
      <w:autoSpaceDE w:val="0"/>
      <w:spacing w:after="0" w:line="240" w:lineRule="auto"/>
      <w:ind w:left="-533" w:firstLine="142"/>
      <w:jc w:val="both"/>
    </w:pPr>
    <w:rPr>
      <w:rFonts w:ascii="Times New Roman" w:eastAsia="Times New Roman" w:hAnsi="Times New Roman" w:cs="Calibri"/>
      <w:color w:val="000000"/>
      <w:sz w:val="24"/>
      <w:szCs w:val="24"/>
      <w:lang w:eastAsia="zh-CN"/>
    </w:rPr>
  </w:style>
  <w:style w:type="character" w:customStyle="1" w:styleId="A11">
    <w:name w:val="A1"/>
    <w:rsid w:val="002368CA"/>
    <w:rPr>
      <w:color w:val="000000"/>
      <w:sz w:val="20"/>
    </w:rPr>
  </w:style>
  <w:style w:type="character" w:customStyle="1" w:styleId="A31">
    <w:name w:val="A3"/>
    <w:rsid w:val="002368CA"/>
    <w:rPr>
      <w:b/>
      <w:color w:val="000000"/>
      <w:sz w:val="30"/>
    </w:rPr>
  </w:style>
  <w:style w:type="character" w:customStyle="1" w:styleId="713">
    <w:name w:val="Знак Знак71"/>
    <w:rsid w:val="002368CA"/>
    <w:rPr>
      <w:sz w:val="16"/>
      <w:lang w:val="ru-RU" w:eastAsia="ru-RU"/>
    </w:rPr>
  </w:style>
  <w:style w:type="character" w:customStyle="1" w:styleId="161">
    <w:name w:val="Знак Знак161"/>
    <w:rsid w:val="002368CA"/>
    <w:rPr>
      <w:rFonts w:ascii="Cambria" w:hAnsi="Cambria"/>
      <w:b/>
      <w:kern w:val="32"/>
      <w:sz w:val="32"/>
    </w:rPr>
  </w:style>
  <w:style w:type="paragraph" w:customStyle="1" w:styleId="228">
    <w:name w:val="Основной текст 22"/>
    <w:basedOn w:val="a3"/>
    <w:rsid w:val="002368CA"/>
    <w:pPr>
      <w:overflowPunct w:val="0"/>
      <w:autoSpaceDE w:val="0"/>
      <w:autoSpaceDN w:val="0"/>
      <w:adjustRightInd w:val="0"/>
      <w:ind w:firstLine="851"/>
      <w:jc w:val="both"/>
      <w:textAlignment w:val="baseline"/>
    </w:pPr>
    <w:rPr>
      <w:sz w:val="28"/>
      <w:szCs w:val="20"/>
    </w:rPr>
  </w:style>
  <w:style w:type="paragraph" w:customStyle="1" w:styleId="2ffe">
    <w:name w:val="Абзац списка2"/>
    <w:basedOn w:val="a3"/>
    <w:rsid w:val="002368CA"/>
    <w:pPr>
      <w:spacing w:after="200" w:line="276" w:lineRule="auto"/>
      <w:ind w:left="720"/>
    </w:pPr>
    <w:rPr>
      <w:rFonts w:ascii="Calibri" w:hAnsi="Calibri"/>
      <w:sz w:val="22"/>
      <w:szCs w:val="22"/>
      <w:lang w:eastAsia="en-US"/>
    </w:rPr>
  </w:style>
  <w:style w:type="character" w:customStyle="1" w:styleId="241">
    <w:name w:val="Знак Знак241"/>
    <w:rsid w:val="002368CA"/>
    <w:rPr>
      <w:rFonts w:ascii="Times New Roman" w:hAnsi="Times New Roman"/>
      <w:b/>
      <w:i/>
      <w:sz w:val="26"/>
    </w:rPr>
  </w:style>
  <w:style w:type="character" w:customStyle="1" w:styleId="1fffff7">
    <w:name w:val="Замещающий текст1"/>
    <w:rsid w:val="002368CA"/>
    <w:rPr>
      <w:color w:val="808080"/>
    </w:rPr>
  </w:style>
  <w:style w:type="paragraph" w:customStyle="1" w:styleId="11f0">
    <w:name w:val="Основной текст11"/>
    <w:basedOn w:val="a3"/>
    <w:semiHidden/>
    <w:rsid w:val="002368CA"/>
    <w:pPr>
      <w:shd w:val="clear" w:color="auto" w:fill="FFFFFF"/>
      <w:spacing w:before="180" w:line="235" w:lineRule="exact"/>
      <w:jc w:val="both"/>
    </w:pPr>
    <w:rPr>
      <w:rFonts w:ascii="Arial" w:hAnsi="Arial"/>
      <w:sz w:val="19"/>
      <w:szCs w:val="20"/>
      <w:shd w:val="clear" w:color="auto" w:fill="FFFFFF"/>
    </w:rPr>
  </w:style>
  <w:style w:type="paragraph" w:customStyle="1" w:styleId="2fff">
    <w:name w:val="Цитата2"/>
    <w:basedOn w:val="a3"/>
    <w:rsid w:val="002368CA"/>
    <w:pPr>
      <w:shd w:val="clear" w:color="auto" w:fill="FFFFFF"/>
      <w:spacing w:before="230" w:line="360" w:lineRule="auto"/>
      <w:ind w:left="1750" w:right="1152" w:hanging="384"/>
      <w:jc w:val="center"/>
    </w:pPr>
    <w:rPr>
      <w:b/>
      <w:color w:val="000000"/>
      <w:spacing w:val="-5"/>
      <w:sz w:val="28"/>
      <w:szCs w:val="20"/>
    </w:rPr>
  </w:style>
  <w:style w:type="paragraph" w:customStyle="1" w:styleId="2fff0">
    <w:name w:val="Знак Знак Знак Знак Знак Знак Знак Знак Знак Знак Знак Знак Знак2"/>
    <w:basedOn w:val="a3"/>
    <w:rsid w:val="002368CA"/>
    <w:pPr>
      <w:spacing w:after="160" w:line="240" w:lineRule="exact"/>
    </w:pPr>
    <w:rPr>
      <w:rFonts w:ascii="Verdana" w:hAnsi="Verdana"/>
      <w:lang w:val="en-US" w:eastAsia="en-US"/>
    </w:rPr>
  </w:style>
  <w:style w:type="character" w:customStyle="1" w:styleId="s4">
    <w:name w:val="s4"/>
    <w:rsid w:val="002368CA"/>
  </w:style>
  <w:style w:type="paragraph" w:customStyle="1" w:styleId="p17">
    <w:name w:val="p17"/>
    <w:basedOn w:val="a3"/>
    <w:rsid w:val="002368CA"/>
    <w:pPr>
      <w:spacing w:before="100" w:beforeAutospacing="1" w:after="100" w:afterAutospacing="1"/>
    </w:pPr>
  </w:style>
  <w:style w:type="paragraph" w:customStyle="1" w:styleId="p21">
    <w:name w:val="p21"/>
    <w:basedOn w:val="a3"/>
    <w:rsid w:val="002368CA"/>
    <w:pPr>
      <w:spacing w:before="100" w:beforeAutospacing="1" w:after="100" w:afterAutospacing="1"/>
    </w:pPr>
  </w:style>
  <w:style w:type="paragraph" w:customStyle="1" w:styleId="p5">
    <w:name w:val="p5"/>
    <w:basedOn w:val="a3"/>
    <w:rsid w:val="002368CA"/>
    <w:pPr>
      <w:spacing w:before="100" w:beforeAutospacing="1" w:after="100" w:afterAutospacing="1"/>
    </w:pPr>
  </w:style>
  <w:style w:type="paragraph" w:customStyle="1" w:styleId="p24">
    <w:name w:val="p24"/>
    <w:basedOn w:val="a3"/>
    <w:rsid w:val="002368CA"/>
    <w:pPr>
      <w:spacing w:before="100" w:beforeAutospacing="1" w:after="100" w:afterAutospacing="1"/>
    </w:pPr>
  </w:style>
  <w:style w:type="character" w:customStyle="1" w:styleId="s2">
    <w:name w:val="s2"/>
    <w:rsid w:val="002368CA"/>
  </w:style>
  <w:style w:type="paragraph" w:customStyle="1" w:styleId="p2">
    <w:name w:val="p2"/>
    <w:basedOn w:val="a3"/>
    <w:rsid w:val="002368CA"/>
    <w:pPr>
      <w:spacing w:before="100" w:beforeAutospacing="1" w:after="100" w:afterAutospacing="1"/>
    </w:pPr>
  </w:style>
  <w:style w:type="paragraph" w:customStyle="1" w:styleId="Style134">
    <w:name w:val="Style134"/>
    <w:basedOn w:val="a3"/>
    <w:rsid w:val="002368CA"/>
    <w:pPr>
      <w:widowControl w:val="0"/>
      <w:autoSpaceDE w:val="0"/>
      <w:autoSpaceDN w:val="0"/>
      <w:adjustRightInd w:val="0"/>
      <w:spacing w:line="228" w:lineRule="exact"/>
      <w:ind w:firstLine="288"/>
    </w:pPr>
    <w:rPr>
      <w:rFonts w:ascii="Franklin Gothic Demi Cond" w:hAnsi="Franklin Gothic Demi Cond"/>
    </w:rPr>
  </w:style>
  <w:style w:type="character" w:customStyle="1" w:styleId="FontStyle39">
    <w:name w:val="Font Style39"/>
    <w:rsid w:val="002368CA"/>
    <w:rPr>
      <w:rFonts w:ascii="Times New Roman" w:hAnsi="Times New Roman"/>
      <w:b/>
      <w:sz w:val="24"/>
    </w:rPr>
  </w:style>
  <w:style w:type="character" w:customStyle="1" w:styleId="FontStyle58">
    <w:name w:val="Font Style58"/>
    <w:rsid w:val="002368CA"/>
    <w:rPr>
      <w:rFonts w:ascii="Times New Roman" w:hAnsi="Times New Roman"/>
      <w:b/>
      <w:w w:val="40"/>
      <w:sz w:val="38"/>
    </w:rPr>
  </w:style>
  <w:style w:type="character" w:customStyle="1" w:styleId="FontStyle26">
    <w:name w:val="Font Style26"/>
    <w:rsid w:val="002368CA"/>
    <w:rPr>
      <w:rFonts w:ascii="Times New Roman" w:hAnsi="Times New Roman"/>
      <w:sz w:val="26"/>
    </w:rPr>
  </w:style>
  <w:style w:type="paragraph" w:customStyle="1" w:styleId="affffffffff2">
    <w:name w:val="........ ..... . ........"/>
    <w:basedOn w:val="Default"/>
    <w:next w:val="Default"/>
    <w:rsid w:val="002368CA"/>
    <w:rPr>
      <w:color w:val="auto"/>
    </w:rPr>
  </w:style>
  <w:style w:type="paragraph" w:customStyle="1" w:styleId="affffffffff3">
    <w:name w:val="... ......"/>
    <w:basedOn w:val="Default"/>
    <w:next w:val="Default"/>
    <w:rsid w:val="002368CA"/>
    <w:rPr>
      <w:color w:val="auto"/>
    </w:rPr>
  </w:style>
  <w:style w:type="paragraph" w:customStyle="1" w:styleId="1fffff8">
    <w:name w:val=".....1"/>
    <w:basedOn w:val="Default"/>
    <w:next w:val="Default"/>
    <w:rsid w:val="002368CA"/>
    <w:rPr>
      <w:color w:val="auto"/>
    </w:rPr>
  </w:style>
  <w:style w:type="paragraph" w:customStyle="1" w:styleId="bodytext2">
    <w:name w:val="bodytext2"/>
    <w:basedOn w:val="a3"/>
    <w:rsid w:val="002368CA"/>
    <w:pPr>
      <w:spacing w:before="100" w:beforeAutospacing="1" w:after="100" w:afterAutospacing="1"/>
    </w:pPr>
  </w:style>
  <w:style w:type="paragraph" w:customStyle="1" w:styleId="affffffffff4">
    <w:name w:val="Знак Знак Знак Знак"/>
    <w:basedOn w:val="a3"/>
    <w:rsid w:val="002368CA"/>
    <w:pPr>
      <w:tabs>
        <w:tab w:val="left" w:pos="643"/>
      </w:tabs>
      <w:spacing w:after="160" w:line="240" w:lineRule="exact"/>
    </w:pPr>
    <w:rPr>
      <w:rFonts w:ascii="Verdana" w:hAnsi="Verdana" w:cs="Verdana"/>
      <w:sz w:val="20"/>
      <w:szCs w:val="20"/>
      <w:lang w:val="en-US" w:eastAsia="en-US"/>
    </w:rPr>
  </w:style>
  <w:style w:type="paragraph" w:customStyle="1" w:styleId="3fb">
    <w:name w:val="Îñíîâíîé òåêñò 3"/>
    <w:basedOn w:val="a3"/>
    <w:rsid w:val="002368CA"/>
    <w:pPr>
      <w:autoSpaceDE w:val="0"/>
      <w:autoSpaceDN w:val="0"/>
      <w:adjustRightInd w:val="0"/>
      <w:spacing w:before="100" w:beforeAutospacing="1" w:after="100" w:afterAutospacing="1"/>
    </w:pPr>
    <w:rPr>
      <w:b/>
      <w:bCs/>
      <w:color w:val="000000"/>
      <w:sz w:val="20"/>
    </w:rPr>
  </w:style>
  <w:style w:type="character" w:customStyle="1" w:styleId="postheader">
    <w:name w:val="postheader"/>
    <w:rsid w:val="002368CA"/>
    <w:rPr>
      <w:rFonts w:cs="Times New Roman"/>
    </w:rPr>
  </w:style>
  <w:style w:type="paragraph" w:customStyle="1" w:styleId="affffffffff5">
    <w:name w:val="ТЕКСТ"/>
    <w:basedOn w:val="afff3"/>
    <w:rsid w:val="002368CA"/>
    <w:pPr>
      <w:spacing w:before="0" w:beforeAutospacing="0" w:after="0" w:afterAutospacing="0" w:line="264" w:lineRule="auto"/>
      <w:ind w:firstLine="357"/>
      <w:jc w:val="both"/>
    </w:pPr>
    <w:rPr>
      <w:rFonts w:eastAsia="Arial Unicode MS" w:cs="Arial"/>
      <w:sz w:val="30"/>
      <w:szCs w:val="16"/>
      <w:lang w:bidi="ar-SA"/>
    </w:rPr>
  </w:style>
  <w:style w:type="paragraph" w:customStyle="1" w:styleId="Style29">
    <w:name w:val="Style29"/>
    <w:basedOn w:val="a3"/>
    <w:rsid w:val="002368CA"/>
    <w:pPr>
      <w:widowControl w:val="0"/>
      <w:autoSpaceDE w:val="0"/>
      <w:autoSpaceDN w:val="0"/>
      <w:adjustRightInd w:val="0"/>
      <w:spacing w:line="485" w:lineRule="exact"/>
      <w:ind w:firstLine="696"/>
      <w:jc w:val="both"/>
    </w:pPr>
  </w:style>
  <w:style w:type="paragraph" w:customStyle="1" w:styleId="1fffff9">
    <w:name w:val="Подзаголовок1"/>
    <w:basedOn w:val="a3"/>
    <w:rsid w:val="002368CA"/>
    <w:pPr>
      <w:spacing w:line="312" w:lineRule="auto"/>
    </w:pPr>
    <w:rPr>
      <w:rFonts w:ascii="Arial" w:hAnsi="Arial" w:cs="Arial"/>
      <w:b/>
      <w:bCs/>
      <w:color w:val="000000"/>
      <w:sz w:val="20"/>
      <w:szCs w:val="20"/>
    </w:rPr>
  </w:style>
  <w:style w:type="character" w:customStyle="1" w:styleId="field-label-subj-value3font-optima-mb">
    <w:name w:val="field-label-subj-value3 font-optima-mb"/>
    <w:rsid w:val="002368CA"/>
    <w:rPr>
      <w:rFonts w:cs="Times New Roman"/>
    </w:rPr>
  </w:style>
  <w:style w:type="paragraph" w:customStyle="1" w:styleId="affffffffff6">
    <w:name w:val="Маркированный."/>
    <w:basedOn w:val="a3"/>
    <w:rsid w:val="002368CA"/>
    <w:pPr>
      <w:ind w:left="1429" w:hanging="360"/>
    </w:pPr>
    <w:rPr>
      <w:szCs w:val="22"/>
      <w:lang w:eastAsia="en-US"/>
    </w:rPr>
  </w:style>
  <w:style w:type="character" w:customStyle="1" w:styleId="66">
    <w:name w:val="Знак6 Знак Знак"/>
    <w:rsid w:val="002368CA"/>
    <w:rPr>
      <w:sz w:val="24"/>
      <w:lang w:val="ru-RU" w:eastAsia="ru-RU"/>
    </w:rPr>
  </w:style>
  <w:style w:type="character" w:customStyle="1" w:styleId="searchterm">
    <w:name w:val="searchterm"/>
    <w:rsid w:val="002368CA"/>
    <w:rPr>
      <w:rFonts w:cs="Times New Roman"/>
    </w:rPr>
  </w:style>
  <w:style w:type="character" w:customStyle="1" w:styleId="HTMLAddressChar">
    <w:name w:val="HTML Address Char"/>
    <w:semiHidden/>
    <w:locked/>
    <w:rsid w:val="002368CA"/>
    <w:rPr>
      <w:i/>
      <w:sz w:val="24"/>
      <w:lang w:val="ru-RU" w:eastAsia="ru-RU"/>
    </w:rPr>
  </w:style>
  <w:style w:type="paragraph" w:customStyle="1" w:styleId="1fffffa">
    <w:name w:val="Обычный + полужирный+1"/>
    <w:basedOn w:val="a3"/>
    <w:rsid w:val="002368CA"/>
    <w:pPr>
      <w:autoSpaceDE w:val="0"/>
      <w:autoSpaceDN w:val="0"/>
      <w:adjustRightInd w:val="0"/>
      <w:ind w:firstLine="709"/>
      <w:jc w:val="both"/>
      <w:outlineLvl w:val="1"/>
    </w:pPr>
    <w:rPr>
      <w:b/>
      <w:bCs/>
    </w:rPr>
  </w:style>
  <w:style w:type="character" w:customStyle="1" w:styleId="349">
    <w:name w:val="Основной текст (3)49"/>
    <w:rsid w:val="002368CA"/>
    <w:rPr>
      <w:rFonts w:ascii="Times New Roman" w:hAnsi="Times New Roman"/>
      <w:spacing w:val="0"/>
      <w:sz w:val="20"/>
    </w:rPr>
  </w:style>
  <w:style w:type="character" w:customStyle="1" w:styleId="347">
    <w:name w:val="Основной текст (3)47"/>
    <w:rsid w:val="002368CA"/>
    <w:rPr>
      <w:rFonts w:ascii="Times New Roman" w:hAnsi="Times New Roman"/>
      <w:spacing w:val="0"/>
      <w:sz w:val="20"/>
    </w:rPr>
  </w:style>
  <w:style w:type="character" w:customStyle="1" w:styleId="345">
    <w:name w:val="Основной текст (3)45"/>
    <w:rsid w:val="002368CA"/>
    <w:rPr>
      <w:rFonts w:ascii="Times New Roman" w:hAnsi="Times New Roman"/>
      <w:spacing w:val="0"/>
      <w:sz w:val="20"/>
    </w:rPr>
  </w:style>
  <w:style w:type="paragraph" w:customStyle="1" w:styleId="Style211">
    <w:name w:val="Style21"/>
    <w:basedOn w:val="a3"/>
    <w:rsid w:val="002368CA"/>
    <w:pPr>
      <w:widowControl w:val="0"/>
      <w:autoSpaceDE w:val="0"/>
      <w:autoSpaceDN w:val="0"/>
      <w:adjustRightInd w:val="0"/>
    </w:pPr>
    <w:rPr>
      <w:rFonts w:ascii="Trebuchet MS" w:hAnsi="Trebuchet MS"/>
    </w:rPr>
  </w:style>
  <w:style w:type="character" w:customStyle="1" w:styleId="FontStyle205">
    <w:name w:val="Font Style205"/>
    <w:rsid w:val="002368CA"/>
    <w:rPr>
      <w:rFonts w:ascii="Times New Roman" w:hAnsi="Times New Roman"/>
      <w:color w:val="000000"/>
      <w:sz w:val="18"/>
    </w:rPr>
  </w:style>
  <w:style w:type="paragraph" w:customStyle="1" w:styleId="psection">
    <w:name w:val="psection"/>
    <w:basedOn w:val="a3"/>
    <w:rsid w:val="002368CA"/>
    <w:pPr>
      <w:spacing w:before="100" w:beforeAutospacing="1" w:after="100" w:afterAutospacing="1"/>
    </w:pPr>
  </w:style>
  <w:style w:type="paragraph" w:customStyle="1" w:styleId="2113">
    <w:name w:val="Знак2 Знак Знак1 Знак1 Знак Знак Знак Знак Знак Знак Знак Знак Знак Знак Знак Знак"/>
    <w:basedOn w:val="a3"/>
    <w:rsid w:val="002368CA"/>
    <w:pPr>
      <w:spacing w:after="160" w:line="240" w:lineRule="exact"/>
    </w:pPr>
    <w:rPr>
      <w:rFonts w:ascii="Verdana" w:hAnsi="Verdana" w:cs="Verdana"/>
      <w:sz w:val="20"/>
      <w:szCs w:val="20"/>
      <w:lang w:val="en-US" w:eastAsia="en-US"/>
    </w:rPr>
  </w:style>
  <w:style w:type="character" w:customStyle="1" w:styleId="mathjax1">
    <w:name w:val="mathjax1"/>
    <w:rsid w:val="002368CA"/>
    <w:rPr>
      <w:spacing w:val="0"/>
      <w:sz w:val="24"/>
    </w:rPr>
  </w:style>
  <w:style w:type="paragraph" w:customStyle="1" w:styleId="p22">
    <w:name w:val="p22"/>
    <w:basedOn w:val="a3"/>
    <w:rsid w:val="002368CA"/>
    <w:pPr>
      <w:spacing w:before="100" w:beforeAutospacing="1" w:after="100" w:afterAutospacing="1"/>
    </w:pPr>
  </w:style>
  <w:style w:type="paragraph" w:customStyle="1" w:styleId="p10">
    <w:name w:val="p10"/>
    <w:basedOn w:val="a3"/>
    <w:rsid w:val="002368CA"/>
    <w:pPr>
      <w:spacing w:before="100" w:beforeAutospacing="1" w:after="100" w:afterAutospacing="1"/>
    </w:pPr>
  </w:style>
  <w:style w:type="paragraph" w:customStyle="1" w:styleId="p26">
    <w:name w:val="p26"/>
    <w:basedOn w:val="a3"/>
    <w:rsid w:val="002368CA"/>
    <w:pPr>
      <w:spacing w:before="100" w:beforeAutospacing="1" w:after="100" w:afterAutospacing="1"/>
    </w:pPr>
  </w:style>
  <w:style w:type="character" w:customStyle="1" w:styleId="s100">
    <w:name w:val="s10"/>
    <w:rsid w:val="002368CA"/>
    <w:rPr>
      <w:rFonts w:cs="Times New Roman"/>
    </w:rPr>
  </w:style>
  <w:style w:type="paragraph" w:customStyle="1" w:styleId="p36">
    <w:name w:val="p36"/>
    <w:basedOn w:val="a3"/>
    <w:rsid w:val="002368CA"/>
    <w:pPr>
      <w:spacing w:before="100" w:beforeAutospacing="1" w:after="100" w:afterAutospacing="1"/>
    </w:pPr>
  </w:style>
  <w:style w:type="character" w:customStyle="1" w:styleId="para6">
    <w:name w:val="para6"/>
    <w:rsid w:val="002368CA"/>
    <w:rPr>
      <w:rFonts w:cs="Times New Roman"/>
    </w:rPr>
  </w:style>
  <w:style w:type="character" w:customStyle="1" w:styleId="3100">
    <w:name w:val="Знак Знак310"/>
    <w:locked/>
    <w:rsid w:val="002368CA"/>
    <w:rPr>
      <w:rFonts w:ascii="Tahoma" w:hAnsi="Tahoma" w:cs="Tahoma"/>
      <w:sz w:val="16"/>
      <w:szCs w:val="16"/>
      <w:lang w:val="ru-RU" w:eastAsia="ru-RU" w:bidi="ar-SA"/>
    </w:rPr>
  </w:style>
  <w:style w:type="paragraph" w:customStyle="1" w:styleId="eg3">
    <w:name w:val="eg3"/>
    <w:basedOn w:val="a3"/>
    <w:rsid w:val="002368CA"/>
    <w:pPr>
      <w:spacing w:before="100" w:beforeAutospacing="1" w:after="100" w:afterAutospacing="1"/>
    </w:pPr>
  </w:style>
  <w:style w:type="paragraph" w:customStyle="1" w:styleId="p32">
    <w:name w:val="p32"/>
    <w:basedOn w:val="a3"/>
    <w:rsid w:val="002368CA"/>
    <w:pPr>
      <w:spacing w:before="100" w:beforeAutospacing="1" w:after="100" w:afterAutospacing="1"/>
    </w:pPr>
  </w:style>
  <w:style w:type="character" w:customStyle="1" w:styleId="2610">
    <w:name w:val="Знак Знак261"/>
    <w:rsid w:val="002368CA"/>
    <w:rPr>
      <w:rFonts w:ascii="Cambria" w:eastAsia="Times New Roman" w:hAnsi="Cambria"/>
      <w:b/>
      <w:sz w:val="26"/>
    </w:rPr>
  </w:style>
  <w:style w:type="character" w:customStyle="1" w:styleId="1111">
    <w:name w:val="Знак1 Знак Знак11"/>
    <w:locked/>
    <w:rsid w:val="002368CA"/>
    <w:rPr>
      <w:rFonts w:ascii="Times New Roman" w:eastAsia="Times New Roman" w:hAnsi="Times New Roman"/>
      <w:sz w:val="24"/>
      <w:lang w:eastAsia="ru-RU"/>
    </w:rPr>
  </w:style>
  <w:style w:type="character" w:customStyle="1" w:styleId="4810">
    <w:name w:val="Знак Знак481"/>
    <w:locked/>
    <w:rsid w:val="002368CA"/>
    <w:rPr>
      <w:b/>
      <w:sz w:val="27"/>
      <w:lang w:val="ru-RU" w:eastAsia="ru-RU"/>
    </w:rPr>
  </w:style>
  <w:style w:type="character" w:customStyle="1" w:styleId="491">
    <w:name w:val="Знак Знак491"/>
    <w:rsid w:val="002368CA"/>
    <w:rPr>
      <w:rFonts w:ascii="Times New Roman" w:eastAsia="Times New Roman" w:hAnsi="Times New Roman"/>
      <w:b/>
      <w:caps/>
      <w:sz w:val="24"/>
      <w:lang w:eastAsia="ru-RU"/>
    </w:rPr>
  </w:style>
  <w:style w:type="character" w:customStyle="1" w:styleId="4710">
    <w:name w:val="Знак Знак471"/>
    <w:rsid w:val="002368CA"/>
    <w:rPr>
      <w:rFonts w:ascii="Times New Roman" w:eastAsia="Times New Roman" w:hAnsi="Times New Roman"/>
      <w:b/>
      <w:sz w:val="27"/>
      <w:lang w:eastAsia="ru-RU"/>
    </w:rPr>
  </w:style>
  <w:style w:type="character" w:customStyle="1" w:styleId="4510">
    <w:name w:val="Знак Знак451"/>
    <w:rsid w:val="002368CA"/>
    <w:rPr>
      <w:rFonts w:ascii="Times New Roman" w:eastAsia="Times New Roman" w:hAnsi="Times New Roman"/>
      <w:b/>
      <w:i/>
      <w:sz w:val="26"/>
      <w:lang w:eastAsia="ru-RU"/>
    </w:rPr>
  </w:style>
  <w:style w:type="character" w:customStyle="1" w:styleId="1211">
    <w:name w:val="Знак1 Знак Знак21"/>
    <w:locked/>
    <w:rsid w:val="002368CA"/>
    <w:rPr>
      <w:sz w:val="24"/>
    </w:rPr>
  </w:style>
  <w:style w:type="character" w:customStyle="1" w:styleId="613">
    <w:name w:val="Знак6 Знак Знак1"/>
    <w:rsid w:val="002368CA"/>
    <w:rPr>
      <w:sz w:val="24"/>
      <w:lang w:val="ru-RU" w:eastAsia="ru-RU"/>
    </w:rPr>
  </w:style>
  <w:style w:type="character" w:customStyle="1" w:styleId="b-material-headdate-day">
    <w:name w:val="b-material-head__date-day"/>
    <w:rsid w:val="002368CA"/>
    <w:rPr>
      <w:rFonts w:cs="Times New Roman"/>
    </w:rPr>
  </w:style>
  <w:style w:type="character" w:customStyle="1" w:styleId="2fff1">
    <w:name w:val="Основной текст (2)"/>
    <w:rsid w:val="002368CA"/>
    <w:rPr>
      <w:rFonts w:ascii="Times New Roman" w:eastAsia="Times New Roman" w:hAnsi="Times New Roman"/>
      <w:color w:val="000000"/>
      <w:spacing w:val="0"/>
      <w:w w:val="100"/>
      <w:position w:val="0"/>
      <w:sz w:val="19"/>
      <w:u w:val="none"/>
      <w:lang w:val="ru-RU" w:eastAsia="ru-RU"/>
    </w:rPr>
  </w:style>
  <w:style w:type="character" w:customStyle="1" w:styleId="Heading121">
    <w:name w:val="Heading 12 Знак Знак1"/>
    <w:locked/>
    <w:rsid w:val="002368CA"/>
    <w:rPr>
      <w:rFonts w:ascii="Courier New" w:hAnsi="Courier New"/>
      <w:lang w:val="ru-RU" w:eastAsia="ru-RU" w:bidi="ar-SA"/>
    </w:rPr>
  </w:style>
  <w:style w:type="character" w:customStyle="1" w:styleId="327">
    <w:name w:val="Знак Знак3 Знак2"/>
    <w:aliases w:val="Текст Знак2 Знак,Знак3 Знак1 Знак,Heading 12 Знак1 Знак Знак,Знак Знак24 Знак,Знак Знак33 Знак,Знак Знак23 Знак,Обычный (веб) Знак Знак"/>
    <w:locked/>
    <w:rsid w:val="002368CA"/>
    <w:rPr>
      <w:sz w:val="24"/>
      <w:szCs w:val="24"/>
      <w:lang w:val="ru-RU" w:eastAsia="ru-RU" w:bidi="hi-IN"/>
    </w:rPr>
  </w:style>
  <w:style w:type="character" w:customStyle="1" w:styleId="2fff2">
    <w:name w:val="Основной шрифт абзаца2"/>
    <w:rsid w:val="002368CA"/>
  </w:style>
  <w:style w:type="character" w:customStyle="1" w:styleId="492">
    <w:name w:val="Знак Знак49"/>
    <w:rsid w:val="002368CA"/>
    <w:rPr>
      <w:rFonts w:ascii="Times New Roman" w:eastAsia="Times New Roman" w:hAnsi="Times New Roman" w:cs="Times New Roman"/>
      <w:b/>
      <w:caps/>
      <w:sz w:val="24"/>
      <w:szCs w:val="24"/>
      <w:lang w:eastAsia="ru-RU"/>
    </w:rPr>
  </w:style>
  <w:style w:type="paragraph" w:customStyle="1" w:styleId="621">
    <w:name w:val="Заголовок 62"/>
    <w:rsid w:val="002368CA"/>
    <w:pPr>
      <w:keepNext/>
      <w:spacing w:after="0" w:line="220" w:lineRule="atLeast"/>
      <w:ind w:firstLine="454"/>
      <w:jc w:val="both"/>
    </w:pPr>
    <w:rPr>
      <w:rFonts w:ascii="PragmaticaCTT" w:eastAsia="Times New Roman" w:hAnsi="PragmaticaCTT" w:cs="Times New Roman"/>
      <w:snapToGrid w:val="0"/>
      <w:color w:val="000000"/>
      <w:sz w:val="40"/>
      <w:szCs w:val="20"/>
      <w:lang w:eastAsia="ru-RU"/>
    </w:rPr>
  </w:style>
  <w:style w:type="character" w:customStyle="1" w:styleId="502">
    <w:name w:val="Знак Знак50"/>
    <w:locked/>
    <w:rsid w:val="002368CA"/>
    <w:rPr>
      <w:b/>
      <w:bCs/>
      <w:sz w:val="28"/>
      <w:szCs w:val="28"/>
      <w:lang w:val="ru-RU" w:eastAsia="ru-RU" w:bidi="ar-SA"/>
    </w:rPr>
  </w:style>
  <w:style w:type="character" w:customStyle="1" w:styleId="126">
    <w:name w:val="Знак1 Знак Знак2"/>
    <w:locked/>
    <w:rsid w:val="002368CA"/>
    <w:rPr>
      <w:sz w:val="24"/>
      <w:szCs w:val="24"/>
    </w:rPr>
  </w:style>
  <w:style w:type="character" w:customStyle="1" w:styleId="67">
    <w:name w:val="Знак6 Знак Знак"/>
    <w:rsid w:val="002368CA"/>
    <w:rPr>
      <w:sz w:val="24"/>
      <w:szCs w:val="24"/>
      <w:lang w:val="ru-RU" w:eastAsia="ru-RU" w:bidi="ar-SA"/>
    </w:rPr>
  </w:style>
  <w:style w:type="character" w:customStyle="1" w:styleId="PlainTextChar1">
    <w:name w:val="Plain Text Char1"/>
    <w:aliases w:val="Знак3 Char11,Heading 12 Char11"/>
    <w:semiHidden/>
    <w:rsid w:val="002368CA"/>
    <w:rPr>
      <w:rFonts w:ascii="Courier New" w:hAnsi="Courier New" w:cs="Courier New"/>
    </w:rPr>
  </w:style>
  <w:style w:type="character" w:customStyle="1" w:styleId="QuoteChar1">
    <w:name w:val="Quote Char1"/>
    <w:rsid w:val="002368CA"/>
    <w:rPr>
      <w:rFonts w:ascii="Times New Roman" w:hAnsi="Times New Roman"/>
      <w:i/>
      <w:iCs/>
      <w:color w:val="000000"/>
      <w:sz w:val="24"/>
      <w:szCs w:val="24"/>
    </w:rPr>
  </w:style>
  <w:style w:type="character" w:customStyle="1" w:styleId="1fffffb">
    <w:name w:val="Слабое выделение1"/>
    <w:rsid w:val="002368CA"/>
    <w:rPr>
      <w:i/>
      <w:color w:val="808080"/>
    </w:rPr>
  </w:style>
  <w:style w:type="paragraph" w:customStyle="1" w:styleId="p35">
    <w:name w:val="p35"/>
    <w:basedOn w:val="a3"/>
    <w:rsid w:val="002368CA"/>
    <w:pPr>
      <w:spacing w:before="100" w:beforeAutospacing="1" w:after="100" w:afterAutospacing="1"/>
    </w:pPr>
  </w:style>
  <w:style w:type="character" w:customStyle="1" w:styleId="541">
    <w:name w:val="Знак Знак54"/>
    <w:rsid w:val="002368CA"/>
    <w:rPr>
      <w:rFonts w:ascii="Arial" w:hAnsi="Arial"/>
      <w:b/>
      <w:bCs/>
      <w:sz w:val="26"/>
      <w:szCs w:val="26"/>
      <w:lang w:bidi="ar-SA"/>
    </w:rPr>
  </w:style>
  <w:style w:type="character" w:customStyle="1" w:styleId="670">
    <w:name w:val="Знак Знак67"/>
    <w:rsid w:val="002368CA"/>
    <w:rPr>
      <w:rFonts w:ascii="Arial" w:hAnsi="Arial"/>
      <w:b/>
      <w:bCs/>
      <w:sz w:val="26"/>
      <w:szCs w:val="26"/>
    </w:rPr>
  </w:style>
  <w:style w:type="character" w:customStyle="1" w:styleId="660">
    <w:name w:val="Знак Знак66"/>
    <w:rsid w:val="002368CA"/>
    <w:rPr>
      <w:b/>
      <w:bCs/>
      <w:sz w:val="28"/>
      <w:szCs w:val="28"/>
      <w:lang w:bidi="ar-SA"/>
    </w:rPr>
  </w:style>
  <w:style w:type="character" w:customStyle="1" w:styleId="650">
    <w:name w:val="Знак Знак65"/>
    <w:rsid w:val="002368CA"/>
    <w:rPr>
      <w:b/>
      <w:bCs/>
      <w:i/>
      <w:iCs/>
      <w:sz w:val="26"/>
      <w:szCs w:val="26"/>
      <w:lang w:bidi="ar-SA"/>
    </w:rPr>
  </w:style>
  <w:style w:type="character" w:customStyle="1" w:styleId="630">
    <w:name w:val="Знак Знак63"/>
    <w:rsid w:val="002368CA"/>
    <w:rPr>
      <w:sz w:val="24"/>
      <w:lang w:val="ru-RU" w:eastAsia="ru-RU" w:bidi="ar-SA"/>
    </w:rPr>
  </w:style>
  <w:style w:type="character" w:customStyle="1" w:styleId="622">
    <w:name w:val="Знак Знак62"/>
    <w:rsid w:val="002368CA"/>
    <w:rPr>
      <w:rFonts w:ascii="Calibri" w:hAnsi="Calibri"/>
      <w:i/>
      <w:iCs/>
      <w:sz w:val="24"/>
      <w:szCs w:val="24"/>
      <w:lang w:eastAsia="en-US" w:bidi="ar-SA"/>
    </w:rPr>
  </w:style>
  <w:style w:type="character" w:customStyle="1" w:styleId="614">
    <w:name w:val="Знак Знак61"/>
    <w:rsid w:val="002368CA"/>
    <w:rPr>
      <w:rFonts w:ascii="Arial" w:hAnsi="Arial" w:cs="Arial"/>
      <w:sz w:val="22"/>
      <w:szCs w:val="22"/>
      <w:lang w:val="ru-RU" w:eastAsia="ru-RU" w:bidi="ar-SA"/>
    </w:rPr>
  </w:style>
  <w:style w:type="character" w:customStyle="1" w:styleId="601">
    <w:name w:val="Знак Знак60"/>
    <w:rsid w:val="002368CA"/>
    <w:rPr>
      <w:sz w:val="16"/>
      <w:szCs w:val="16"/>
    </w:rPr>
  </w:style>
  <w:style w:type="character" w:customStyle="1" w:styleId="590">
    <w:name w:val="Знак Знак59"/>
    <w:rsid w:val="002368CA"/>
    <w:rPr>
      <w:sz w:val="24"/>
      <w:szCs w:val="24"/>
      <w:lang w:bidi="ar-SA"/>
    </w:rPr>
  </w:style>
  <w:style w:type="character" w:customStyle="1" w:styleId="581">
    <w:name w:val="Знак Знак58"/>
    <w:rsid w:val="002368CA"/>
    <w:rPr>
      <w:sz w:val="24"/>
      <w:szCs w:val="24"/>
      <w:lang w:bidi="ar-SA"/>
    </w:rPr>
  </w:style>
  <w:style w:type="character" w:customStyle="1" w:styleId="571">
    <w:name w:val="Знак Знак57"/>
    <w:rsid w:val="002368CA"/>
    <w:rPr>
      <w:sz w:val="24"/>
      <w:szCs w:val="24"/>
      <w:lang w:bidi="ar-SA"/>
    </w:rPr>
  </w:style>
  <w:style w:type="character" w:customStyle="1" w:styleId="561">
    <w:name w:val="Знак Знак56"/>
    <w:rsid w:val="002368CA"/>
    <w:rPr>
      <w:rFonts w:ascii="Tahoma" w:hAnsi="Tahoma"/>
      <w:lang w:bidi="ar-SA"/>
    </w:rPr>
  </w:style>
  <w:style w:type="character" w:customStyle="1" w:styleId="551">
    <w:name w:val="Знак Знак55"/>
    <w:rsid w:val="002368CA"/>
    <w:rPr>
      <w:sz w:val="24"/>
      <w:szCs w:val="24"/>
      <w:lang w:bidi="ar-SA"/>
    </w:rPr>
  </w:style>
  <w:style w:type="paragraph" w:customStyle="1" w:styleId="p11">
    <w:name w:val="p11"/>
    <w:basedOn w:val="a3"/>
    <w:rsid w:val="002368CA"/>
    <w:pPr>
      <w:spacing w:before="100" w:beforeAutospacing="1" w:after="100" w:afterAutospacing="1"/>
    </w:pPr>
  </w:style>
  <w:style w:type="paragraph" w:customStyle="1" w:styleId="p15">
    <w:name w:val="p15"/>
    <w:basedOn w:val="a3"/>
    <w:rsid w:val="002368CA"/>
    <w:pPr>
      <w:spacing w:before="100" w:beforeAutospacing="1" w:after="100" w:afterAutospacing="1"/>
    </w:pPr>
  </w:style>
  <w:style w:type="character" w:customStyle="1" w:styleId="s7">
    <w:name w:val="s7"/>
    <w:rsid w:val="002368CA"/>
  </w:style>
  <w:style w:type="character" w:customStyle="1" w:styleId="s13">
    <w:name w:val="s13"/>
    <w:rsid w:val="002368CA"/>
  </w:style>
  <w:style w:type="paragraph" w:customStyle="1" w:styleId="p29">
    <w:name w:val="p29"/>
    <w:basedOn w:val="a3"/>
    <w:rsid w:val="002368CA"/>
    <w:pPr>
      <w:spacing w:before="100" w:beforeAutospacing="1" w:after="100" w:afterAutospacing="1"/>
    </w:pPr>
  </w:style>
  <w:style w:type="paragraph" w:customStyle="1" w:styleId="p30">
    <w:name w:val="p30"/>
    <w:basedOn w:val="a3"/>
    <w:rsid w:val="002368CA"/>
    <w:pPr>
      <w:spacing w:before="100" w:beforeAutospacing="1" w:after="100" w:afterAutospacing="1"/>
    </w:pPr>
  </w:style>
  <w:style w:type="paragraph" w:customStyle="1" w:styleId="p31">
    <w:name w:val="p31"/>
    <w:basedOn w:val="a3"/>
    <w:rsid w:val="002368CA"/>
    <w:pPr>
      <w:spacing w:before="100" w:beforeAutospacing="1" w:after="100" w:afterAutospacing="1"/>
    </w:pPr>
  </w:style>
  <w:style w:type="character" w:customStyle="1" w:styleId="s14">
    <w:name w:val="s14"/>
    <w:rsid w:val="002368CA"/>
  </w:style>
  <w:style w:type="character" w:customStyle="1" w:styleId="s15">
    <w:name w:val="s15"/>
    <w:rsid w:val="002368CA"/>
  </w:style>
  <w:style w:type="paragraph" w:customStyle="1" w:styleId="p33">
    <w:name w:val="p33"/>
    <w:basedOn w:val="a3"/>
    <w:rsid w:val="002368CA"/>
    <w:pPr>
      <w:spacing w:before="100" w:beforeAutospacing="1" w:after="100" w:afterAutospacing="1"/>
    </w:pPr>
  </w:style>
  <w:style w:type="paragraph" w:customStyle="1" w:styleId="p13">
    <w:name w:val="p13"/>
    <w:basedOn w:val="a3"/>
    <w:rsid w:val="002368CA"/>
    <w:pPr>
      <w:spacing w:before="100" w:beforeAutospacing="1" w:after="100" w:afterAutospacing="1"/>
    </w:pPr>
  </w:style>
  <w:style w:type="character" w:customStyle="1" w:styleId="s9">
    <w:name w:val="s9"/>
    <w:rsid w:val="002368CA"/>
  </w:style>
  <w:style w:type="paragraph" w:customStyle="1" w:styleId="p25">
    <w:name w:val="p25"/>
    <w:basedOn w:val="a3"/>
    <w:rsid w:val="002368CA"/>
    <w:pPr>
      <w:spacing w:before="100" w:beforeAutospacing="1" w:after="100" w:afterAutospacing="1"/>
    </w:pPr>
  </w:style>
  <w:style w:type="character" w:customStyle="1" w:styleId="128">
    <w:name w:val="Знак1 Знак2"/>
    <w:semiHidden/>
    <w:rsid w:val="002368CA"/>
    <w:rPr>
      <w:sz w:val="24"/>
      <w:szCs w:val="24"/>
    </w:rPr>
  </w:style>
  <w:style w:type="character" w:customStyle="1" w:styleId="1fffffc">
    <w:name w:val="Красная строка Знак1"/>
    <w:semiHidden/>
    <w:rsid w:val="002368CA"/>
    <w:rPr>
      <w:sz w:val="24"/>
      <w:szCs w:val="24"/>
    </w:rPr>
  </w:style>
  <w:style w:type="character" w:customStyle="1" w:styleId="1fffffd">
    <w:name w:val="Текст концевой сноски Знак1"/>
    <w:rsid w:val="002368CA"/>
  </w:style>
  <w:style w:type="character" w:customStyle="1" w:styleId="1fffffe">
    <w:name w:val="Текст макроса Знак1"/>
    <w:semiHidden/>
    <w:rsid w:val="002368CA"/>
    <w:rPr>
      <w:rFonts w:ascii="Consolas" w:hAnsi="Consolas"/>
    </w:rPr>
  </w:style>
  <w:style w:type="paragraph" w:customStyle="1" w:styleId="Caaieiaie5">
    <w:name w:val="Caaieiaie 5"/>
    <w:basedOn w:val="a3"/>
    <w:next w:val="a3"/>
    <w:rsid w:val="002368CA"/>
    <w:pPr>
      <w:autoSpaceDE w:val="0"/>
      <w:autoSpaceDN w:val="0"/>
      <w:adjustRightInd w:val="0"/>
    </w:pPr>
    <w:rPr>
      <w:lang w:eastAsia="en-US"/>
    </w:rPr>
  </w:style>
  <w:style w:type="character" w:customStyle="1" w:styleId="700">
    <w:name w:val="Знак Знак70"/>
    <w:rsid w:val="002368CA"/>
    <w:rPr>
      <w:rFonts w:ascii="Arial" w:hAnsi="Arial"/>
      <w:b/>
      <w:bCs/>
      <w:sz w:val="26"/>
      <w:szCs w:val="26"/>
    </w:rPr>
  </w:style>
  <w:style w:type="character" w:customStyle="1" w:styleId="69">
    <w:name w:val="Знак Знак69"/>
    <w:rsid w:val="002368CA"/>
    <w:rPr>
      <w:b/>
      <w:bCs/>
      <w:sz w:val="28"/>
      <w:szCs w:val="28"/>
      <w:lang w:bidi="ar-SA"/>
    </w:rPr>
  </w:style>
  <w:style w:type="character" w:customStyle="1" w:styleId="68">
    <w:name w:val="Знак Знак68"/>
    <w:rsid w:val="002368CA"/>
    <w:rPr>
      <w:b/>
      <w:bCs/>
      <w:i/>
      <w:iCs/>
      <w:sz w:val="26"/>
      <w:szCs w:val="26"/>
      <w:lang w:bidi="ar-SA"/>
    </w:rPr>
  </w:style>
  <w:style w:type="paragraph" w:customStyle="1" w:styleId="SP">
    <w:name w:val="SP"/>
    <w:rsid w:val="002368CA"/>
    <w:pPr>
      <w:tabs>
        <w:tab w:val="left" w:pos="907"/>
        <w:tab w:val="right" w:leader="underscore" w:pos="6917"/>
      </w:tabs>
      <w:autoSpaceDE w:val="0"/>
      <w:autoSpaceDN w:val="0"/>
      <w:adjustRightInd w:val="0"/>
      <w:spacing w:after="0" w:line="240" w:lineRule="auto"/>
      <w:ind w:left="907" w:hanging="340"/>
      <w:jc w:val="both"/>
    </w:pPr>
    <w:rPr>
      <w:rFonts w:ascii="PragmaticaCTT" w:eastAsia="Times New Roman" w:hAnsi="PragmaticaCTT" w:cs="PragmaticaCTT"/>
      <w:color w:val="000000"/>
      <w:sz w:val="20"/>
      <w:szCs w:val="20"/>
      <w:lang w:eastAsia="ru-RU"/>
    </w:rPr>
  </w:style>
  <w:style w:type="character" w:customStyle="1" w:styleId="2fff3">
    <w:name w:val="Заголовок 2 Знак Знак"/>
    <w:locked/>
    <w:rsid w:val="002368CA"/>
    <w:rPr>
      <w:rFonts w:ascii="Arial" w:eastAsia="Times New Roman" w:hAnsi="Arial" w:cs="Arial"/>
      <w:b/>
      <w:bCs/>
      <w:iCs/>
      <w:sz w:val="28"/>
      <w:szCs w:val="28"/>
      <w:lang w:val="ru-RU" w:eastAsia="en-US" w:bidi="ar-SA"/>
    </w:rPr>
  </w:style>
  <w:style w:type="paragraph" w:customStyle="1" w:styleId="2122">
    <w:name w:val="Стиль Заголовок 2 + 12 пт2"/>
    <w:basedOn w:val="21"/>
    <w:rsid w:val="002368CA"/>
    <w:rPr>
      <w:i w:val="0"/>
      <w:iCs w:val="0"/>
      <w:kern w:val="32"/>
      <w:sz w:val="24"/>
      <w:szCs w:val="32"/>
      <w:lang w:eastAsia="ru-RU"/>
    </w:rPr>
  </w:style>
  <w:style w:type="paragraph" w:customStyle="1" w:styleId="3fc">
    <w:name w:val="Заголовок 3 уровня"/>
    <w:basedOn w:val="afffe"/>
    <w:rsid w:val="002368CA"/>
    <w:pPr>
      <w:ind w:firstLine="0"/>
      <w:jc w:val="center"/>
    </w:pPr>
    <w:rPr>
      <w:b/>
    </w:rPr>
  </w:style>
  <w:style w:type="character" w:customStyle="1" w:styleId="rvts210">
    <w:name w:val="rvts210"/>
    <w:rsid w:val="002368CA"/>
    <w:rPr>
      <w:i/>
      <w:iCs/>
      <w:color w:val="000000"/>
      <w:sz w:val="20"/>
      <w:szCs w:val="20"/>
    </w:rPr>
  </w:style>
  <w:style w:type="character" w:customStyle="1" w:styleId="76">
    <w:name w:val="стиль7"/>
    <w:rsid w:val="002368CA"/>
  </w:style>
  <w:style w:type="character" w:customStyle="1" w:styleId="Heading122">
    <w:name w:val="Heading 12 Знак Знак2"/>
    <w:rsid w:val="002368CA"/>
    <w:rPr>
      <w:rFonts w:ascii="Courier New" w:hAnsi="Courier New"/>
      <w:lang w:bidi="ar-SA"/>
    </w:rPr>
  </w:style>
  <w:style w:type="character" w:customStyle="1" w:styleId="Heading3Char1">
    <w:name w:val="Heading 3 Char1"/>
    <w:locked/>
    <w:rsid w:val="002368CA"/>
    <w:rPr>
      <w:b/>
      <w:sz w:val="27"/>
      <w:lang w:val="ru-RU" w:eastAsia="ru-RU"/>
    </w:rPr>
  </w:style>
  <w:style w:type="paragraph" w:customStyle="1" w:styleId="129">
    <w:name w:val="Абзац списка12"/>
    <w:basedOn w:val="a3"/>
    <w:rsid w:val="002368CA"/>
    <w:pPr>
      <w:ind w:left="720"/>
      <w:contextualSpacing/>
    </w:pPr>
    <w:rPr>
      <w:szCs w:val="20"/>
    </w:rPr>
  </w:style>
  <w:style w:type="character" w:customStyle="1" w:styleId="BodyText2Char2">
    <w:name w:val="Body Text 2 Char2"/>
    <w:locked/>
    <w:rsid w:val="002368CA"/>
    <w:rPr>
      <w:sz w:val="24"/>
    </w:rPr>
  </w:style>
  <w:style w:type="character" w:customStyle="1" w:styleId="Heading2Char1">
    <w:name w:val="Heading 2 Char1"/>
    <w:aliases w:val="Знак3 Знак Char1,Heading 2 Char11,Знак3 Знак Char11"/>
    <w:locked/>
    <w:rsid w:val="002368CA"/>
    <w:rPr>
      <w:rFonts w:ascii="Arial" w:hAnsi="Arial"/>
      <w:b/>
      <w:i/>
      <w:sz w:val="28"/>
      <w:lang w:val="ru-RU" w:eastAsia="en-US"/>
    </w:rPr>
  </w:style>
  <w:style w:type="character" w:customStyle="1" w:styleId="Heading4Char1">
    <w:name w:val="Heading 4 Char1"/>
    <w:locked/>
    <w:rsid w:val="002368CA"/>
    <w:rPr>
      <w:b/>
      <w:sz w:val="28"/>
      <w:lang w:val="ru-RU" w:eastAsia="ru-RU"/>
    </w:rPr>
  </w:style>
  <w:style w:type="character" w:customStyle="1" w:styleId="NormalWebChar">
    <w:name w:val="Normal (Web) Char"/>
    <w:aliases w:val="Обычный (Web) Char,Знак Знак24 Char,Знак Знак23 Char,Знак Знак3 Char,Знак Знак26 Char,Обычный (веб) Знак Char,Normal (Web) Char1,Обычный (Web) Char1,Знак Знак3 Char1,Знак Знак26 Char1,Обычный (веб) Знак Char1,Текст Знак2 Char1"/>
    <w:locked/>
    <w:rsid w:val="002368CA"/>
    <w:rPr>
      <w:rFonts w:ascii="Times New Roman" w:hAnsi="Times New Roman"/>
      <w:sz w:val="24"/>
      <w:lang w:eastAsia="ru-RU"/>
    </w:rPr>
  </w:style>
  <w:style w:type="paragraph" w:customStyle="1" w:styleId="1ffffff">
    <w:name w:val="Стиль 1"/>
    <w:basedOn w:val="a3"/>
    <w:rsid w:val="002368CA"/>
    <w:pPr>
      <w:ind w:firstLine="709"/>
      <w:jc w:val="both"/>
    </w:pPr>
    <w:rPr>
      <w:sz w:val="28"/>
      <w:szCs w:val="28"/>
    </w:rPr>
  </w:style>
  <w:style w:type="character" w:customStyle="1" w:styleId="b">
    <w:name w:val="b"/>
    <w:rsid w:val="002368CA"/>
  </w:style>
  <w:style w:type="character" w:customStyle="1" w:styleId="-FN">
    <w:name w:val="Текст сноски-FN Знак Знак"/>
    <w:aliases w:val="Footnote Text Char Знак Знак Знак Знак,Footnote Text Char Знак Знак1 Знак,Table_Footnote_last Знак Знак,Oaeno niinee-FN Знак Знак,Oaeno niinee Ciae Знак Знак,Текст сноски-FN Знак1,Footnote Text Char Знак Знак Знак1"/>
    <w:semiHidden/>
    <w:rsid w:val="002368CA"/>
    <w:rPr>
      <w:lang w:val="ru-RU" w:eastAsia="ru-RU" w:bidi="ar-SA"/>
    </w:rPr>
  </w:style>
  <w:style w:type="paragraph" w:customStyle="1" w:styleId="tab">
    <w:name w:val="tab"/>
    <w:basedOn w:val="a3"/>
    <w:rsid w:val="002368CA"/>
    <w:pPr>
      <w:spacing w:before="100" w:beforeAutospacing="1" w:after="100" w:afterAutospacing="1"/>
    </w:pPr>
  </w:style>
  <w:style w:type="paragraph" w:customStyle="1" w:styleId="212000">
    <w:name w:val="Стиль Заголовок 2 + 12 пт Слева:  0 см Первая строка:  0 см"/>
    <w:basedOn w:val="21"/>
    <w:rsid w:val="002368CA"/>
    <w:rPr>
      <w:rFonts w:cs="Times New Roman"/>
      <w:i w:val="0"/>
      <w:iCs w:val="0"/>
      <w:kern w:val="32"/>
      <w:sz w:val="24"/>
      <w:szCs w:val="20"/>
      <w:lang w:eastAsia="ru-RU"/>
    </w:rPr>
  </w:style>
  <w:style w:type="paragraph" w:customStyle="1" w:styleId="2TimesNewRoman1201">
    <w:name w:val="Стиль Заголовок 2 + Times New Roman 12 пт Слева:  0 см Выступ:  ..."/>
    <w:basedOn w:val="21"/>
    <w:rsid w:val="002368CA"/>
    <w:rPr>
      <w:rFonts w:ascii="Times New Roman" w:hAnsi="Times New Roman" w:cs="Times New Roman"/>
      <w:i w:val="0"/>
      <w:iCs w:val="0"/>
      <w:kern w:val="32"/>
      <w:sz w:val="24"/>
      <w:szCs w:val="20"/>
      <w:lang w:eastAsia="ru-RU"/>
    </w:rPr>
  </w:style>
  <w:style w:type="paragraph" w:customStyle="1" w:styleId="2fff4">
    <w:name w:val="Стиль Заголовок 2 + курсив"/>
    <w:basedOn w:val="21"/>
    <w:rsid w:val="002368CA"/>
    <w:rPr>
      <w:rFonts w:ascii="Times New Roman" w:hAnsi="Times New Roman"/>
      <w:i w:val="0"/>
      <w:kern w:val="32"/>
      <w:sz w:val="24"/>
      <w:szCs w:val="32"/>
      <w:lang w:eastAsia="ru-RU"/>
    </w:rPr>
  </w:style>
  <w:style w:type="character" w:customStyle="1" w:styleId="affffffffff7">
    <w:name w:val="Знак Знак Знак"/>
    <w:locked/>
    <w:rsid w:val="002368CA"/>
    <w:rPr>
      <w:b/>
      <w:caps/>
      <w:sz w:val="24"/>
      <w:szCs w:val="24"/>
      <w:lang w:val="ru-RU" w:eastAsia="ru-RU" w:bidi="ar-SA"/>
    </w:rPr>
  </w:style>
  <w:style w:type="character" w:customStyle="1" w:styleId="328">
    <w:name w:val="Знак Знак32"/>
    <w:rsid w:val="002368CA"/>
    <w:rPr>
      <w:rFonts w:ascii="Arial" w:hAnsi="Arial" w:cs="Arial"/>
      <w:b/>
      <w:bCs/>
      <w:i/>
      <w:iCs/>
      <w:sz w:val="28"/>
      <w:szCs w:val="28"/>
      <w:lang w:val="ru-RU" w:eastAsia="en-US" w:bidi="ar-SA"/>
    </w:rPr>
  </w:style>
  <w:style w:type="character" w:customStyle="1" w:styleId="31d">
    <w:name w:val="Знак Знак31"/>
    <w:locked/>
    <w:rsid w:val="002368CA"/>
    <w:rPr>
      <w:b/>
      <w:bCs/>
      <w:sz w:val="27"/>
      <w:szCs w:val="27"/>
      <w:lang w:val="ru-RU" w:eastAsia="ru-RU" w:bidi="ar-SA"/>
    </w:rPr>
  </w:style>
  <w:style w:type="character" w:customStyle="1" w:styleId="302">
    <w:name w:val="Знак Знак30"/>
    <w:locked/>
    <w:rsid w:val="002368CA"/>
    <w:rPr>
      <w:b/>
      <w:bCs/>
      <w:sz w:val="28"/>
      <w:szCs w:val="28"/>
      <w:lang w:bidi="ar-SA"/>
    </w:rPr>
  </w:style>
  <w:style w:type="character" w:customStyle="1" w:styleId="292">
    <w:name w:val="Знак Знак29"/>
    <w:locked/>
    <w:rsid w:val="002368CA"/>
    <w:rPr>
      <w:b/>
      <w:bCs/>
      <w:i/>
      <w:iCs/>
      <w:sz w:val="26"/>
      <w:szCs w:val="26"/>
      <w:lang w:bidi="ar-SA"/>
    </w:rPr>
  </w:style>
  <w:style w:type="character" w:customStyle="1" w:styleId="hlto-search">
    <w:name w:val="hl to-search"/>
    <w:rsid w:val="002368CA"/>
  </w:style>
  <w:style w:type="paragraph" w:customStyle="1" w:styleId="source">
    <w:name w:val="source"/>
    <w:basedOn w:val="a3"/>
    <w:rsid w:val="002368CA"/>
    <w:pPr>
      <w:spacing w:before="100" w:beforeAutospacing="1" w:after="100" w:afterAutospacing="1"/>
    </w:pPr>
  </w:style>
  <w:style w:type="paragraph" w:customStyle="1" w:styleId="affffffffff8">
    <w:name w:val="словарная статья"/>
    <w:basedOn w:val="Default"/>
    <w:next w:val="Default"/>
    <w:rsid w:val="002368CA"/>
    <w:rPr>
      <w:color w:val="auto"/>
    </w:rPr>
  </w:style>
  <w:style w:type="paragraph" w:customStyle="1" w:styleId="affffffffff9">
    <w:name w:val="Подзаголовок для информации об изменениях"/>
    <w:basedOn w:val="a3"/>
    <w:next w:val="a3"/>
    <w:uiPriority w:val="99"/>
    <w:rsid w:val="002368CA"/>
    <w:pPr>
      <w:widowControl w:val="0"/>
      <w:autoSpaceDE w:val="0"/>
      <w:autoSpaceDN w:val="0"/>
      <w:adjustRightInd w:val="0"/>
      <w:ind w:firstLine="720"/>
      <w:jc w:val="both"/>
    </w:pPr>
    <w:rPr>
      <w:b/>
      <w:bCs/>
      <w:color w:val="353842"/>
      <w:sz w:val="20"/>
      <w:szCs w:val="20"/>
    </w:rPr>
  </w:style>
  <w:style w:type="paragraph" w:customStyle="1" w:styleId="21f1">
    <w:name w:val="Цитата 21"/>
    <w:basedOn w:val="a3"/>
    <w:next w:val="a3"/>
    <w:rsid w:val="002368CA"/>
    <w:rPr>
      <w:i/>
      <w:iCs/>
      <w:color w:val="000000"/>
    </w:rPr>
  </w:style>
  <w:style w:type="paragraph" w:customStyle="1" w:styleId="1ffffff0">
    <w:name w:val="Выделенная цитата1"/>
    <w:basedOn w:val="a3"/>
    <w:next w:val="a3"/>
    <w:rsid w:val="002368CA"/>
    <w:pPr>
      <w:pBdr>
        <w:bottom w:val="single" w:sz="4" w:space="4" w:color="4F81BD"/>
      </w:pBdr>
      <w:spacing w:before="200" w:after="280"/>
      <w:ind w:left="936" w:right="936"/>
    </w:pPr>
    <w:rPr>
      <w:b/>
      <w:bCs/>
      <w:i/>
      <w:iCs/>
      <w:color w:val="4F81BD"/>
    </w:rPr>
  </w:style>
  <w:style w:type="character" w:customStyle="1" w:styleId="1ffffff1">
    <w:name w:val="Слабая ссылка1"/>
    <w:rsid w:val="002368CA"/>
    <w:rPr>
      <w:rFonts w:cs="Times New Roman"/>
      <w:smallCaps/>
      <w:color w:val="C0504D"/>
      <w:u w:val="single"/>
    </w:rPr>
  </w:style>
  <w:style w:type="character" w:customStyle="1" w:styleId="1ffffff2">
    <w:name w:val="Сильная ссылка1"/>
    <w:rsid w:val="002368CA"/>
    <w:rPr>
      <w:rFonts w:cs="Times New Roman"/>
      <w:b/>
      <w:smallCaps/>
      <w:color w:val="C0504D"/>
      <w:spacing w:val="5"/>
      <w:u w:val="single"/>
    </w:rPr>
  </w:style>
  <w:style w:type="character" w:customStyle="1" w:styleId="1ffffff3">
    <w:name w:val="Название книги1"/>
    <w:rsid w:val="002368CA"/>
    <w:rPr>
      <w:rFonts w:cs="Times New Roman"/>
      <w:b/>
      <w:smallCaps/>
      <w:spacing w:val="5"/>
    </w:rPr>
  </w:style>
  <w:style w:type="paragraph" w:customStyle="1" w:styleId="1ffffff4">
    <w:name w:val="Заголовок оглавления1"/>
    <w:basedOn w:val="11"/>
    <w:next w:val="a3"/>
    <w:rsid w:val="002368CA"/>
    <w:pPr>
      <w:keepNext/>
      <w:spacing w:before="240" w:after="60"/>
      <w:ind w:firstLine="0"/>
      <w:outlineLvl w:val="9"/>
    </w:pPr>
    <w:rPr>
      <w:rFonts w:ascii="Cambria" w:hAnsi="Cambria"/>
      <w:bCs/>
      <w:caps w:val="0"/>
      <w:kern w:val="32"/>
      <w:sz w:val="32"/>
      <w:szCs w:val="32"/>
    </w:rPr>
  </w:style>
  <w:style w:type="paragraph" w:customStyle="1" w:styleId="913">
    <w:name w:val="Заголовок 91"/>
    <w:rsid w:val="002368CA"/>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11f1">
    <w:name w:val="Заголовок 11"/>
    <w:rsid w:val="002368CA"/>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615">
    <w:name w:val="Заголовок 61"/>
    <w:rsid w:val="002368CA"/>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714">
    <w:name w:val="Заголовок 71"/>
    <w:rsid w:val="002368CA"/>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229">
    <w:name w:val="Заголовок 22"/>
    <w:rsid w:val="002368CA"/>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515">
    <w:name w:val="Заголовок 51"/>
    <w:rsid w:val="002368CA"/>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affffffffffa">
    <w:name w:val="Знак Знак Знак Знак Знак Знак Знак"/>
    <w:basedOn w:val="a3"/>
    <w:rsid w:val="002368CA"/>
    <w:pPr>
      <w:spacing w:after="160" w:line="240" w:lineRule="exact"/>
    </w:pPr>
    <w:rPr>
      <w:rFonts w:ascii="Verdana" w:hAnsi="Verdana"/>
      <w:sz w:val="20"/>
      <w:szCs w:val="20"/>
      <w:lang w:val="en-US" w:eastAsia="en-US"/>
    </w:rPr>
  </w:style>
  <w:style w:type="paragraph" w:customStyle="1" w:styleId="affffffffffb">
    <w:name w:val="Знак Знак Знак Знак Знак Знак Знак Знак Знак"/>
    <w:basedOn w:val="a3"/>
    <w:rsid w:val="002368CA"/>
    <w:pPr>
      <w:tabs>
        <w:tab w:val="left" w:pos="643"/>
      </w:tabs>
      <w:spacing w:after="160" w:line="240" w:lineRule="exact"/>
    </w:pPr>
    <w:rPr>
      <w:rFonts w:ascii="Verdana" w:hAnsi="Verdana" w:cs="Verdana"/>
      <w:sz w:val="20"/>
      <w:szCs w:val="20"/>
      <w:lang w:val="en-US" w:eastAsia="en-US"/>
    </w:rPr>
  </w:style>
  <w:style w:type="paragraph" w:customStyle="1" w:styleId="1ffffff5">
    <w:name w:val="Знак Знак Знак Знак Знак Знак1 Знак Знак Знак"/>
    <w:basedOn w:val="a3"/>
    <w:rsid w:val="002368CA"/>
    <w:pPr>
      <w:tabs>
        <w:tab w:val="left" w:pos="643"/>
      </w:tabs>
      <w:spacing w:after="160" w:line="240" w:lineRule="exact"/>
    </w:pPr>
    <w:rPr>
      <w:rFonts w:ascii="Verdana" w:hAnsi="Verdana" w:cs="Verdana"/>
      <w:sz w:val="20"/>
      <w:szCs w:val="20"/>
      <w:lang w:val="en-US" w:eastAsia="en-US"/>
    </w:rPr>
  </w:style>
  <w:style w:type="character" w:customStyle="1" w:styleId="641">
    <w:name w:val="Знак Знак64"/>
    <w:locked/>
    <w:rsid w:val="002368CA"/>
    <w:rPr>
      <w:b/>
      <w:bCs/>
      <w:sz w:val="28"/>
      <w:szCs w:val="28"/>
      <w:lang w:val="ru-RU" w:eastAsia="ru-RU" w:bidi="ar-SA"/>
    </w:rPr>
  </w:style>
  <w:style w:type="paragraph" w:customStyle="1" w:styleId="329">
    <w:name w:val="Заголовок 32"/>
    <w:basedOn w:val="a3"/>
    <w:next w:val="a3"/>
    <w:rsid w:val="002368CA"/>
    <w:pPr>
      <w:keepNext/>
      <w:snapToGrid w:val="0"/>
      <w:spacing w:before="240" w:after="60"/>
    </w:pPr>
    <w:rPr>
      <w:rFonts w:ascii="Arial" w:hAnsi="Arial"/>
      <w:szCs w:val="20"/>
    </w:rPr>
  </w:style>
  <w:style w:type="character" w:customStyle="1" w:styleId="1ffffff6">
    <w:name w:val="Замещающий текст1"/>
    <w:rsid w:val="002368CA"/>
    <w:rPr>
      <w:color w:val="808080"/>
    </w:rPr>
  </w:style>
  <w:style w:type="paragraph" w:customStyle="1" w:styleId="1ffffff7">
    <w:name w:val="Подзаголовок1"/>
    <w:basedOn w:val="a3"/>
    <w:rsid w:val="002368CA"/>
    <w:pPr>
      <w:spacing w:line="312" w:lineRule="auto"/>
    </w:pPr>
    <w:rPr>
      <w:rFonts w:ascii="Arial" w:hAnsi="Arial" w:cs="Arial"/>
      <w:b/>
      <w:bCs/>
      <w:color w:val="000000"/>
      <w:sz w:val="20"/>
      <w:szCs w:val="20"/>
    </w:rPr>
  </w:style>
  <w:style w:type="character" w:customStyle="1" w:styleId="2fff5">
    <w:name w:val="Основной шрифт абзаца2"/>
    <w:rsid w:val="002368CA"/>
  </w:style>
  <w:style w:type="paragraph" w:customStyle="1" w:styleId="623">
    <w:name w:val="Заголовок 62"/>
    <w:rsid w:val="002368CA"/>
    <w:pPr>
      <w:keepNext/>
      <w:spacing w:after="0" w:line="220" w:lineRule="atLeast"/>
      <w:ind w:firstLine="454"/>
      <w:jc w:val="both"/>
    </w:pPr>
    <w:rPr>
      <w:rFonts w:ascii="PragmaticaCTT" w:eastAsia="Times New Roman" w:hAnsi="PragmaticaCTT" w:cs="Times New Roman"/>
      <w:snapToGrid w:val="0"/>
      <w:color w:val="000000"/>
      <w:sz w:val="40"/>
      <w:szCs w:val="20"/>
      <w:lang w:eastAsia="ru-RU"/>
    </w:rPr>
  </w:style>
  <w:style w:type="character" w:customStyle="1" w:styleId="671">
    <w:name w:val="Знак Знак67"/>
    <w:rsid w:val="002368CA"/>
    <w:rPr>
      <w:rFonts w:ascii="Arial" w:hAnsi="Arial"/>
      <w:b/>
      <w:bCs/>
      <w:sz w:val="26"/>
      <w:szCs w:val="26"/>
    </w:rPr>
  </w:style>
  <w:style w:type="character" w:customStyle="1" w:styleId="661">
    <w:name w:val="Знак Знак66"/>
    <w:rsid w:val="002368CA"/>
    <w:rPr>
      <w:b/>
      <w:bCs/>
      <w:sz w:val="28"/>
      <w:szCs w:val="28"/>
      <w:lang w:bidi="ar-SA"/>
    </w:rPr>
  </w:style>
  <w:style w:type="character" w:customStyle="1" w:styleId="651">
    <w:name w:val="Знак Знак65"/>
    <w:rsid w:val="002368CA"/>
    <w:rPr>
      <w:b/>
      <w:bCs/>
      <w:i/>
      <w:iCs/>
      <w:sz w:val="26"/>
      <w:szCs w:val="26"/>
      <w:lang w:bidi="ar-SA"/>
    </w:rPr>
  </w:style>
  <w:style w:type="character" w:customStyle="1" w:styleId="701">
    <w:name w:val="Знак Знак70"/>
    <w:rsid w:val="002368CA"/>
    <w:rPr>
      <w:rFonts w:ascii="Arial" w:hAnsi="Arial"/>
      <w:b/>
      <w:bCs/>
      <w:sz w:val="26"/>
      <w:szCs w:val="26"/>
    </w:rPr>
  </w:style>
  <w:style w:type="character" w:customStyle="1" w:styleId="690">
    <w:name w:val="Знак Знак69"/>
    <w:rsid w:val="002368CA"/>
    <w:rPr>
      <w:b/>
      <w:bCs/>
      <w:sz w:val="28"/>
      <w:szCs w:val="28"/>
      <w:lang w:bidi="ar-SA"/>
    </w:rPr>
  </w:style>
  <w:style w:type="character" w:customStyle="1" w:styleId="680">
    <w:name w:val="Знак Знак68"/>
    <w:rsid w:val="002368CA"/>
    <w:rPr>
      <w:b/>
      <w:bCs/>
      <w:i/>
      <w:iCs/>
      <w:sz w:val="26"/>
      <w:szCs w:val="26"/>
      <w:lang w:bidi="ar-SA"/>
    </w:rPr>
  </w:style>
  <w:style w:type="character" w:customStyle="1" w:styleId="Heading4Char2">
    <w:name w:val="Heading 4 Char2"/>
    <w:locked/>
    <w:rsid w:val="002368CA"/>
    <w:rPr>
      <w:rFonts w:ascii="Times New Roman" w:hAnsi="Times New Roman" w:cs="Times New Roman"/>
      <w:b/>
      <w:bCs/>
      <w:sz w:val="28"/>
      <w:szCs w:val="28"/>
    </w:rPr>
  </w:style>
  <w:style w:type="character" w:customStyle="1" w:styleId="Heading5Char2">
    <w:name w:val="Heading 5 Char2"/>
    <w:locked/>
    <w:rsid w:val="002368CA"/>
    <w:rPr>
      <w:rFonts w:ascii="Times New Roman" w:hAnsi="Times New Roman" w:cs="Times New Roman"/>
      <w:b/>
      <w:bCs/>
      <w:i/>
      <w:iCs/>
      <w:sz w:val="26"/>
      <w:szCs w:val="26"/>
    </w:rPr>
  </w:style>
  <w:style w:type="character" w:customStyle="1" w:styleId="Heading6Char2">
    <w:name w:val="Heading 6 Char2"/>
    <w:locked/>
    <w:rsid w:val="002368CA"/>
    <w:rPr>
      <w:rFonts w:ascii="Times New Roman" w:hAnsi="Times New Roman" w:cs="Times New Roman"/>
      <w:b/>
      <w:bCs/>
      <w:sz w:val="20"/>
      <w:szCs w:val="20"/>
    </w:rPr>
  </w:style>
  <w:style w:type="character" w:customStyle="1" w:styleId="Heading7Char2">
    <w:name w:val="Heading 7 Char2"/>
    <w:locked/>
    <w:rsid w:val="002368CA"/>
    <w:rPr>
      <w:rFonts w:ascii="Times New Roman" w:hAnsi="Times New Roman" w:cs="Times New Roman"/>
      <w:sz w:val="20"/>
      <w:szCs w:val="20"/>
    </w:rPr>
  </w:style>
  <w:style w:type="character" w:customStyle="1" w:styleId="Heading8Char2">
    <w:name w:val="Heading 8 Char2"/>
    <w:locked/>
    <w:rsid w:val="002368CA"/>
    <w:rPr>
      <w:rFonts w:ascii="Calibri" w:hAnsi="Calibri" w:cs="Times New Roman"/>
      <w:i/>
      <w:iCs/>
      <w:sz w:val="24"/>
      <w:szCs w:val="24"/>
    </w:rPr>
  </w:style>
  <w:style w:type="character" w:customStyle="1" w:styleId="Heading9Char2">
    <w:name w:val="Heading 9 Char2"/>
    <w:locked/>
    <w:rsid w:val="002368CA"/>
    <w:rPr>
      <w:rFonts w:ascii="Arial" w:hAnsi="Arial" w:cs="Times New Roman"/>
      <w:sz w:val="20"/>
      <w:szCs w:val="20"/>
    </w:rPr>
  </w:style>
  <w:style w:type="character" w:customStyle="1" w:styleId="Heading1Char2">
    <w:name w:val="Heading 1 Char2"/>
    <w:aliases w:val="Заголовок 1 Знак Знак Char1,Знак Заголовок 1 Char1,Знак Char2,Знак6 Char2,Знак7 Знак Знак Знак Char2,Знак7 Знак1 Знак Char2,Знак7 Знак Char2,Знак4 Char1,Основной текст с отступом1 Char1,Основной текст с отступом Знак Знак Зна Char1"/>
    <w:locked/>
    <w:rsid w:val="002368CA"/>
    <w:rPr>
      <w:rFonts w:ascii="Arial" w:hAnsi="Arial"/>
      <w:b/>
      <w:kern w:val="32"/>
      <w:sz w:val="20"/>
    </w:rPr>
  </w:style>
  <w:style w:type="character" w:customStyle="1" w:styleId="Heading2Char3">
    <w:name w:val="Heading 2 Char3"/>
    <w:aliases w:val="Знак3 Знак Char3"/>
    <w:locked/>
    <w:rsid w:val="002368CA"/>
    <w:rPr>
      <w:rFonts w:ascii="Arial" w:hAnsi="Arial"/>
      <w:b/>
      <w:kern w:val="32"/>
      <w:sz w:val="20"/>
    </w:rPr>
  </w:style>
  <w:style w:type="character" w:customStyle="1" w:styleId="Heading3Char3">
    <w:name w:val="Heading 3 Char3"/>
    <w:aliases w:val="Знак2 Char1"/>
    <w:locked/>
    <w:rsid w:val="002368CA"/>
    <w:rPr>
      <w:rFonts w:ascii="Arial" w:hAnsi="Arial"/>
      <w:b/>
      <w:sz w:val="26"/>
      <w:lang w:val="ru-RU" w:eastAsia="ru-RU" w:bidi="ar-SA"/>
    </w:rPr>
  </w:style>
  <w:style w:type="character" w:customStyle="1" w:styleId="BodyTextIndentChar4">
    <w:name w:val="Body Text Indent Char4"/>
    <w:aliases w:val="текст Char4,Основной текст 1 Char4,Знак61 Char2,Основной текст с отступом Знак1 Знак Char4,Основной текст с отступом Знак Знак Знак Char4,Знак7 Знак Знак Знак1 Char2,Знак7 Знак1 Знак1 Char2,Знак7 Знак Знак11 Char2,Зн Char2"/>
    <w:locked/>
    <w:rsid w:val="002368CA"/>
    <w:rPr>
      <w:rFonts w:ascii="Times New Roman" w:hAnsi="Times New Roman"/>
      <w:sz w:val="20"/>
    </w:rPr>
  </w:style>
  <w:style w:type="character" w:customStyle="1" w:styleId="BodyText3Char5">
    <w:name w:val="Body Text 3 Char5"/>
    <w:aliases w:val="Знак5 Char5"/>
    <w:locked/>
    <w:rsid w:val="002368CA"/>
    <w:rPr>
      <w:rFonts w:ascii="Times New Roman" w:hAnsi="Times New Roman"/>
      <w:sz w:val="16"/>
    </w:rPr>
  </w:style>
  <w:style w:type="character" w:customStyle="1" w:styleId="BodyTextIndent3Char3">
    <w:name w:val="Body Text Indent 3 Char3"/>
    <w:locked/>
    <w:rsid w:val="002368CA"/>
    <w:rPr>
      <w:rFonts w:ascii="Calibri" w:hAnsi="Calibri"/>
      <w:sz w:val="16"/>
      <w:lang w:val="ru-RU" w:eastAsia="ru-RU" w:bidi="ar-SA"/>
    </w:rPr>
  </w:style>
  <w:style w:type="character" w:customStyle="1" w:styleId="PlainTextChar3">
    <w:name w:val="Plain Text Char3"/>
    <w:aliases w:val="Heading 12 Char2,Знак8 Char1"/>
    <w:locked/>
    <w:rsid w:val="002368CA"/>
    <w:rPr>
      <w:rFonts w:ascii="Courier New" w:hAnsi="Courier New" w:cs="Times New Roman"/>
      <w:sz w:val="20"/>
      <w:szCs w:val="20"/>
    </w:rPr>
  </w:style>
  <w:style w:type="character" w:customStyle="1" w:styleId="BodyTextIndent2Char3">
    <w:name w:val="Body Text Indent 2 Char3"/>
    <w:locked/>
    <w:rsid w:val="002368CA"/>
    <w:rPr>
      <w:rFonts w:ascii="Times New Roman" w:hAnsi="Times New Roman"/>
      <w:sz w:val="20"/>
    </w:rPr>
  </w:style>
  <w:style w:type="character" w:customStyle="1" w:styleId="FootnoteTextChar6">
    <w:name w:val="Footnote Text Char6"/>
    <w:aliases w:val="Знак3 Знак Знак1 Char,Знак3 Знак Знак Знак1 Char2,Заголовок 2 Знак3 Char2,Знак3 Знак Знак2 Char,Знак3 Знак Знак Char6"/>
    <w:semiHidden/>
    <w:locked/>
    <w:rsid w:val="002368CA"/>
    <w:rPr>
      <w:rFonts w:cs="Times New Roman"/>
      <w:sz w:val="20"/>
      <w:szCs w:val="20"/>
    </w:rPr>
  </w:style>
  <w:style w:type="character" w:customStyle="1" w:styleId="FootnoteTextChar5">
    <w:name w:val="Footnote Text Char5"/>
    <w:aliases w:val="Знак3 Знак Знак18 Char1,Знак3 Знак Знак Знак1 Char1,Заголовок 2 Знак3 Char1,Знак3 Знак Знак21 Char1,Знак3 Знак Знак Char5"/>
    <w:locked/>
    <w:rsid w:val="002368CA"/>
    <w:rPr>
      <w:rFonts w:ascii="Courier New" w:hAnsi="Courier New" w:cs="Times New Roman"/>
      <w:color w:val="000000"/>
      <w:sz w:val="24"/>
      <w:szCs w:val="24"/>
    </w:rPr>
  </w:style>
  <w:style w:type="character" w:customStyle="1" w:styleId="BodyTextChar2">
    <w:name w:val="Body Text Char2"/>
    <w:aliases w:val="Знак1 Char2,Body Text Char21,Основной текст Знак Знак Char,Знак1 Char21,Body Text Char211,Знак1 Char211,Основной текст Знак Знак Char2,Body Text Char4,Body Text Char2111,Знак1 Char2111"/>
    <w:locked/>
    <w:rsid w:val="002368CA"/>
    <w:rPr>
      <w:rFonts w:ascii="Times New Roman" w:hAnsi="Times New Roman"/>
      <w:sz w:val="24"/>
    </w:rPr>
  </w:style>
  <w:style w:type="character" w:customStyle="1" w:styleId="BodyTextChar5">
    <w:name w:val="Body Text Char5"/>
    <w:aliases w:val="Знак1 Char3"/>
    <w:locked/>
    <w:rsid w:val="002368CA"/>
    <w:rPr>
      <w:rFonts w:ascii="Times New Roman" w:hAnsi="Times New Roman"/>
      <w:sz w:val="20"/>
    </w:rPr>
  </w:style>
  <w:style w:type="character" w:customStyle="1" w:styleId="FooterChar3">
    <w:name w:val="Footer Char3"/>
    <w:locked/>
    <w:rsid w:val="002368CA"/>
    <w:rPr>
      <w:rFonts w:ascii="Times New Roman" w:hAnsi="Times New Roman" w:cs="Times New Roman"/>
      <w:sz w:val="24"/>
      <w:szCs w:val="24"/>
    </w:rPr>
  </w:style>
  <w:style w:type="character" w:customStyle="1" w:styleId="BodyText2Char3">
    <w:name w:val="Body Text 2 Char3"/>
    <w:locked/>
    <w:rsid w:val="002368CA"/>
    <w:rPr>
      <w:rFonts w:ascii="Times New Roman" w:hAnsi="Times New Roman" w:cs="Times New Roman"/>
      <w:sz w:val="24"/>
      <w:szCs w:val="24"/>
    </w:rPr>
  </w:style>
  <w:style w:type="character" w:customStyle="1" w:styleId="DocumentMapChar3">
    <w:name w:val="Document Map Char3"/>
    <w:locked/>
    <w:rsid w:val="002368CA"/>
    <w:rPr>
      <w:rFonts w:ascii="Tahoma" w:hAnsi="Tahoma" w:cs="Times New Roman"/>
      <w:sz w:val="20"/>
      <w:szCs w:val="20"/>
      <w:shd w:val="clear" w:color="auto" w:fill="000080"/>
    </w:rPr>
  </w:style>
  <w:style w:type="character" w:customStyle="1" w:styleId="HeaderChar3">
    <w:name w:val="Header Char3"/>
    <w:locked/>
    <w:rsid w:val="002368CA"/>
    <w:rPr>
      <w:rFonts w:ascii="Times New Roman" w:hAnsi="Times New Roman" w:cs="Times New Roman"/>
      <w:sz w:val="24"/>
      <w:szCs w:val="24"/>
    </w:rPr>
  </w:style>
  <w:style w:type="character" w:customStyle="1" w:styleId="CommentSubjectChar2">
    <w:name w:val="Comment Subject Char2"/>
    <w:locked/>
    <w:rsid w:val="002368CA"/>
    <w:rPr>
      <w:sz w:val="16"/>
    </w:rPr>
  </w:style>
  <w:style w:type="character" w:customStyle="1" w:styleId="CommentTextChar3">
    <w:name w:val="Comment Text Char3"/>
    <w:locked/>
    <w:rsid w:val="002368CA"/>
    <w:rPr>
      <w:rFonts w:ascii="Times New Roman" w:hAnsi="Times New Roman" w:cs="Times New Roman"/>
      <w:sz w:val="20"/>
      <w:szCs w:val="20"/>
    </w:rPr>
  </w:style>
  <w:style w:type="character" w:customStyle="1" w:styleId="CommentSubjectChar4">
    <w:name w:val="Comment Subject Char4"/>
    <w:locked/>
    <w:rsid w:val="002368CA"/>
    <w:rPr>
      <w:b/>
    </w:rPr>
  </w:style>
  <w:style w:type="character" w:customStyle="1" w:styleId="730">
    <w:name w:val="Знак Знак73"/>
    <w:rsid w:val="002368CA"/>
    <w:rPr>
      <w:sz w:val="16"/>
      <w:lang w:val="ru-RU" w:eastAsia="ru-RU"/>
    </w:rPr>
  </w:style>
  <w:style w:type="character" w:customStyle="1" w:styleId="Heading1Char3">
    <w:name w:val="Heading 1 Char3"/>
    <w:aliases w:val="Знак Char3,Заголовок 1 Знак Знак Char2,Знак Заголовок 1 Char2"/>
    <w:locked/>
    <w:rsid w:val="002368CA"/>
    <w:rPr>
      <w:rFonts w:ascii="Cambria" w:hAnsi="Cambria"/>
      <w:b/>
      <w:kern w:val="32"/>
      <w:sz w:val="32"/>
    </w:rPr>
  </w:style>
  <w:style w:type="character" w:customStyle="1" w:styleId="BodyText3Char3">
    <w:name w:val="Body Text 3 Char3"/>
    <w:aliases w:val="Знак5 Char3"/>
    <w:locked/>
    <w:rsid w:val="002368CA"/>
    <w:rPr>
      <w:sz w:val="16"/>
    </w:rPr>
  </w:style>
  <w:style w:type="paragraph" w:customStyle="1" w:styleId="12a">
    <w:name w:val="Стиль12"/>
    <w:rsid w:val="002368CA"/>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BodyTextFirstIndentChar3">
    <w:name w:val="Body Text First Indent Char3"/>
    <w:locked/>
    <w:rsid w:val="002368CA"/>
    <w:rPr>
      <w:rFonts w:ascii="PragmaticaCTT" w:hAnsi="PragmaticaCTT" w:cs="Times New Roman"/>
      <w:sz w:val="20"/>
      <w:szCs w:val="20"/>
    </w:rPr>
  </w:style>
  <w:style w:type="character" w:customStyle="1" w:styleId="6100">
    <w:name w:val="Знак Знак610"/>
    <w:locked/>
    <w:rsid w:val="002368CA"/>
    <w:rPr>
      <w:b/>
      <w:caps/>
      <w:sz w:val="24"/>
      <w:lang w:val="ru-RU" w:eastAsia="ru-RU"/>
    </w:rPr>
  </w:style>
  <w:style w:type="character" w:customStyle="1" w:styleId="Heading2Char2">
    <w:name w:val="Heading 2 Char2"/>
    <w:aliases w:val="Знак3 Знак Char2"/>
    <w:locked/>
    <w:rsid w:val="002368CA"/>
    <w:rPr>
      <w:rFonts w:ascii="Times New Roman" w:hAnsi="Times New Roman"/>
      <w:sz w:val="24"/>
    </w:rPr>
  </w:style>
  <w:style w:type="character" w:customStyle="1" w:styleId="SubtitleChar3">
    <w:name w:val="Subtitle Char3"/>
    <w:locked/>
    <w:rsid w:val="002368CA"/>
    <w:rPr>
      <w:rFonts w:ascii="PragmaticaCTT" w:hAnsi="PragmaticaCTT" w:cs="Times New Roman"/>
      <w:b/>
      <w:bCs/>
      <w:sz w:val="24"/>
      <w:szCs w:val="24"/>
    </w:rPr>
  </w:style>
  <w:style w:type="character" w:customStyle="1" w:styleId="BodyTextFirstIndent2Char3">
    <w:name w:val="Body Text First Indent 2 Char3"/>
    <w:locked/>
    <w:rsid w:val="002368CA"/>
    <w:rPr>
      <w:rFonts w:ascii="Times New Roman" w:hAnsi="Times New Roman" w:cs="Times New Roman"/>
      <w:sz w:val="24"/>
      <w:szCs w:val="24"/>
    </w:rPr>
  </w:style>
  <w:style w:type="character" w:customStyle="1" w:styleId="BalloonTextChar3">
    <w:name w:val="Balloon Text Char3"/>
    <w:locked/>
    <w:rsid w:val="002368CA"/>
    <w:rPr>
      <w:rFonts w:ascii="Tahoma" w:hAnsi="Tahoma" w:cs="Times New Roman"/>
      <w:sz w:val="16"/>
      <w:szCs w:val="16"/>
    </w:rPr>
  </w:style>
  <w:style w:type="paragraph" w:customStyle="1" w:styleId="BodyText212">
    <w:name w:val="Body Text 212"/>
    <w:basedOn w:val="a3"/>
    <w:rsid w:val="002368CA"/>
    <w:pPr>
      <w:spacing w:line="360" w:lineRule="auto"/>
      <w:jc w:val="both"/>
    </w:pPr>
    <w:rPr>
      <w:szCs w:val="20"/>
    </w:rPr>
  </w:style>
  <w:style w:type="character" w:customStyle="1" w:styleId="HTMLPreformattedChar2">
    <w:name w:val="HTML Preformatted Char2"/>
    <w:locked/>
    <w:rsid w:val="002368CA"/>
    <w:rPr>
      <w:rFonts w:ascii="Courier New" w:hAnsi="Courier New"/>
      <w:sz w:val="20"/>
    </w:rPr>
  </w:style>
  <w:style w:type="character" w:customStyle="1" w:styleId="HTMLAddressChar1">
    <w:name w:val="HTML Address Char1"/>
    <w:locked/>
    <w:rsid w:val="002368CA"/>
    <w:rPr>
      <w:i/>
      <w:sz w:val="24"/>
      <w:lang w:eastAsia="ru-RU"/>
    </w:rPr>
  </w:style>
  <w:style w:type="character" w:customStyle="1" w:styleId="HTMLAddressChar3">
    <w:name w:val="HTML Address Char3"/>
    <w:locked/>
    <w:rsid w:val="002368CA"/>
    <w:rPr>
      <w:rFonts w:ascii="Calibri" w:hAnsi="Calibri" w:cs="Times New Roman"/>
      <w:i/>
      <w:sz w:val="20"/>
      <w:szCs w:val="20"/>
    </w:rPr>
  </w:style>
  <w:style w:type="character" w:customStyle="1" w:styleId="1280">
    <w:name w:val="Знак1 Знак Знак28"/>
    <w:aliases w:val="Знак1 Знак11"/>
    <w:locked/>
    <w:rsid w:val="002368CA"/>
    <w:rPr>
      <w:sz w:val="24"/>
      <w:lang w:val="ru-RU" w:eastAsia="ru-RU"/>
    </w:rPr>
  </w:style>
  <w:style w:type="paragraph" w:customStyle="1" w:styleId="BlockText1">
    <w:name w:val="Block Text1"/>
    <w:basedOn w:val="a3"/>
    <w:rsid w:val="002368CA"/>
    <w:pPr>
      <w:shd w:val="clear" w:color="auto" w:fill="FFFFFF"/>
      <w:spacing w:before="230" w:line="360" w:lineRule="auto"/>
      <w:ind w:left="1750" w:right="1152" w:hanging="384"/>
      <w:jc w:val="center"/>
    </w:pPr>
    <w:rPr>
      <w:b/>
      <w:color w:val="000000"/>
      <w:spacing w:val="-5"/>
      <w:sz w:val="28"/>
      <w:szCs w:val="20"/>
    </w:rPr>
  </w:style>
  <w:style w:type="character" w:customStyle="1" w:styleId="QuoteChar3">
    <w:name w:val="Quote Char3"/>
    <w:locked/>
    <w:rsid w:val="002368CA"/>
    <w:rPr>
      <w:i/>
      <w:color w:val="000000"/>
      <w:sz w:val="24"/>
      <w:lang w:eastAsia="ru-RU"/>
    </w:rPr>
  </w:style>
  <w:style w:type="character" w:customStyle="1" w:styleId="IntenseQuoteChar3">
    <w:name w:val="Intense Quote Char3"/>
    <w:locked/>
    <w:rsid w:val="002368CA"/>
    <w:rPr>
      <w:b/>
      <w:i/>
      <w:color w:val="4F81BD"/>
      <w:sz w:val="24"/>
      <w:lang w:eastAsia="ru-RU"/>
    </w:rPr>
  </w:style>
  <w:style w:type="paragraph" w:customStyle="1" w:styleId="BodyTextIndent21">
    <w:name w:val="Body Text Indent 21"/>
    <w:basedOn w:val="a3"/>
    <w:rsid w:val="002368CA"/>
    <w:pPr>
      <w:overflowPunct w:val="0"/>
      <w:autoSpaceDE w:val="0"/>
      <w:ind w:firstLine="567"/>
      <w:jc w:val="both"/>
    </w:pPr>
    <w:rPr>
      <w:sz w:val="20"/>
      <w:szCs w:val="20"/>
      <w:lang w:eastAsia="ar-SA"/>
    </w:rPr>
  </w:style>
  <w:style w:type="paragraph" w:customStyle="1" w:styleId="BodyTextIndent31">
    <w:name w:val="Body Text Indent 31"/>
    <w:basedOn w:val="a3"/>
    <w:rsid w:val="002368CA"/>
    <w:pPr>
      <w:spacing w:line="360" w:lineRule="auto"/>
      <w:ind w:firstLine="709"/>
      <w:jc w:val="both"/>
    </w:pPr>
    <w:rPr>
      <w:sz w:val="28"/>
      <w:szCs w:val="20"/>
    </w:rPr>
  </w:style>
  <w:style w:type="paragraph" w:customStyle="1" w:styleId="230">
    <w:name w:val="Обычный23"/>
    <w:rsid w:val="002368CA"/>
    <w:pPr>
      <w:widowControl w:val="0"/>
      <w:spacing w:after="0" w:line="316" w:lineRule="auto"/>
      <w:ind w:firstLine="280"/>
      <w:jc w:val="both"/>
    </w:pPr>
    <w:rPr>
      <w:rFonts w:ascii="Times New Roman" w:eastAsia="Times New Roman" w:hAnsi="Times New Roman" w:cs="Times New Roman"/>
      <w:sz w:val="18"/>
      <w:szCs w:val="20"/>
      <w:lang w:eastAsia="ru-RU"/>
    </w:rPr>
  </w:style>
  <w:style w:type="paragraph" w:customStyle="1" w:styleId="Header1">
    <w:name w:val="Header1"/>
    <w:basedOn w:val="a3"/>
    <w:rsid w:val="002368CA"/>
    <w:pPr>
      <w:tabs>
        <w:tab w:val="center" w:pos="4153"/>
        <w:tab w:val="right" w:pos="8306"/>
      </w:tabs>
    </w:pPr>
    <w:rPr>
      <w:rFonts w:ascii="Arial" w:hAnsi="Arial"/>
      <w:szCs w:val="20"/>
    </w:rPr>
  </w:style>
  <w:style w:type="paragraph" w:customStyle="1" w:styleId="Normal11">
    <w:name w:val="Normal11"/>
    <w:rsid w:val="002368CA"/>
    <w:pPr>
      <w:snapToGrid w:val="0"/>
      <w:spacing w:after="0" w:line="240" w:lineRule="auto"/>
    </w:pPr>
    <w:rPr>
      <w:rFonts w:ascii="Times New Roman" w:eastAsia="Times New Roman" w:hAnsi="Times New Roman" w:cs="Times New Roman"/>
      <w:sz w:val="20"/>
      <w:szCs w:val="20"/>
      <w:lang w:eastAsia="ru-RU"/>
    </w:rPr>
  </w:style>
  <w:style w:type="paragraph" w:customStyle="1" w:styleId="Heading311">
    <w:name w:val="Heading 311"/>
    <w:basedOn w:val="Normal11"/>
    <w:next w:val="Normal11"/>
    <w:rsid w:val="002368CA"/>
    <w:pPr>
      <w:keepNext/>
      <w:snapToGrid/>
      <w:outlineLvl w:val="2"/>
    </w:pPr>
    <w:rPr>
      <w:sz w:val="24"/>
    </w:rPr>
  </w:style>
  <w:style w:type="paragraph" w:customStyle="1" w:styleId="BodyText11">
    <w:name w:val="Body Text11"/>
    <w:basedOn w:val="Normal11"/>
    <w:rsid w:val="002368CA"/>
    <w:pPr>
      <w:snapToGrid/>
      <w:spacing w:line="360" w:lineRule="auto"/>
    </w:pPr>
    <w:rPr>
      <w:sz w:val="24"/>
    </w:rPr>
  </w:style>
  <w:style w:type="paragraph" w:customStyle="1" w:styleId="ListParagraph11">
    <w:name w:val="List Paragraph11"/>
    <w:basedOn w:val="a3"/>
    <w:rsid w:val="002368CA"/>
    <w:pPr>
      <w:spacing w:after="200" w:line="276" w:lineRule="auto"/>
      <w:ind w:left="720"/>
      <w:contextualSpacing/>
    </w:pPr>
    <w:rPr>
      <w:rFonts w:ascii="Calibri" w:hAnsi="Calibri"/>
      <w:sz w:val="22"/>
      <w:szCs w:val="22"/>
    </w:rPr>
  </w:style>
  <w:style w:type="paragraph" w:customStyle="1" w:styleId="PlainText11">
    <w:name w:val="Plain Text11"/>
    <w:basedOn w:val="a3"/>
    <w:rsid w:val="002368CA"/>
    <w:rPr>
      <w:rFonts w:ascii="Courier New" w:hAnsi="Courier New"/>
      <w:sz w:val="20"/>
      <w:szCs w:val="20"/>
    </w:rPr>
  </w:style>
  <w:style w:type="paragraph" w:customStyle="1" w:styleId="BodyText311">
    <w:name w:val="Body Text 311"/>
    <w:basedOn w:val="Normal11"/>
    <w:rsid w:val="002368CA"/>
    <w:pPr>
      <w:snapToGrid/>
      <w:jc w:val="both"/>
    </w:pPr>
    <w:rPr>
      <w:i/>
      <w:sz w:val="26"/>
    </w:rPr>
  </w:style>
  <w:style w:type="character" w:customStyle="1" w:styleId="SubtleEmphasis1">
    <w:name w:val="Subtle Emphasis1"/>
    <w:rsid w:val="002368CA"/>
    <w:rPr>
      <w:i/>
      <w:color w:val="808080"/>
    </w:rPr>
  </w:style>
  <w:style w:type="character" w:customStyle="1" w:styleId="2160">
    <w:name w:val="Знак Знак216"/>
    <w:aliases w:val="Основной текст с отступом Знак Знак Зна Знак"/>
    <w:locked/>
    <w:rsid w:val="002368CA"/>
    <w:rPr>
      <w:rFonts w:ascii="Arial" w:hAnsi="Arial"/>
      <w:b/>
      <w:i/>
      <w:sz w:val="28"/>
      <w:lang w:val="ru-RU" w:eastAsia="en-US"/>
    </w:rPr>
  </w:style>
  <w:style w:type="character" w:customStyle="1" w:styleId="DefaultParagraphFont1">
    <w:name w:val="Default Paragraph Font1"/>
    <w:rsid w:val="002368CA"/>
  </w:style>
  <w:style w:type="paragraph" w:customStyle="1" w:styleId="NoSpacing1">
    <w:name w:val="No Spacing1"/>
    <w:rsid w:val="002368CA"/>
    <w:pPr>
      <w:spacing w:after="0" w:line="240" w:lineRule="auto"/>
    </w:pPr>
    <w:rPr>
      <w:rFonts w:ascii="Calibri" w:eastAsia="Times New Roman" w:hAnsi="Calibri" w:cs="Times New Roman"/>
      <w:sz w:val="24"/>
      <w:szCs w:val="24"/>
    </w:rPr>
  </w:style>
  <w:style w:type="character" w:customStyle="1" w:styleId="z-TopofFormChar">
    <w:name w:val="z-Top of Form Char"/>
    <w:locked/>
    <w:rsid w:val="002368CA"/>
    <w:rPr>
      <w:rFonts w:ascii="Arial" w:hAnsi="Arial" w:cs="Times New Roman"/>
      <w:b/>
      <w:sz w:val="20"/>
    </w:rPr>
  </w:style>
  <w:style w:type="character" w:customStyle="1" w:styleId="z-TopofFormChar1">
    <w:name w:val="z-Top of Form Char1"/>
    <w:locked/>
    <w:rsid w:val="002368CA"/>
    <w:rPr>
      <w:rFonts w:ascii="Arial" w:hAnsi="Arial" w:cs="Times New Roman"/>
      <w:b/>
      <w:sz w:val="20"/>
      <w:szCs w:val="20"/>
    </w:rPr>
  </w:style>
  <w:style w:type="character" w:customStyle="1" w:styleId="z-BottomofFormChar">
    <w:name w:val="z-Bottom of Form Char"/>
    <w:locked/>
    <w:rsid w:val="002368CA"/>
    <w:rPr>
      <w:rFonts w:ascii="Arial" w:hAnsi="Arial" w:cs="Times New Roman"/>
      <w:vanish/>
      <w:sz w:val="16"/>
      <w:lang w:eastAsia="ru-RU"/>
    </w:rPr>
  </w:style>
  <w:style w:type="character" w:customStyle="1" w:styleId="z-BottomofFormChar1">
    <w:name w:val="z-Bottom of Form Char1"/>
    <w:locked/>
    <w:rsid w:val="002368CA"/>
    <w:rPr>
      <w:rFonts w:ascii="Arial" w:hAnsi="Arial" w:cs="Times New Roman"/>
      <w:vanish/>
      <w:sz w:val="16"/>
      <w:szCs w:val="16"/>
    </w:rPr>
  </w:style>
  <w:style w:type="paragraph" w:customStyle="1" w:styleId="Heading41">
    <w:name w:val="Heading 41"/>
    <w:basedOn w:val="Normal1"/>
    <w:next w:val="Normal1"/>
    <w:rsid w:val="002368CA"/>
    <w:pPr>
      <w:keepNext/>
      <w:widowControl/>
    </w:pPr>
    <w:rPr>
      <w:sz w:val="24"/>
    </w:rPr>
  </w:style>
  <w:style w:type="character" w:customStyle="1" w:styleId="MacroTextChar2">
    <w:name w:val="Macro Text Char2"/>
    <w:locked/>
    <w:rsid w:val="002368CA"/>
    <w:rPr>
      <w:rFonts w:ascii="Courier New" w:hAnsi="Courier New" w:cs="Times New Roman"/>
      <w:sz w:val="22"/>
      <w:lang w:val="en-US" w:eastAsia="en-US" w:bidi="ar-SA"/>
    </w:rPr>
  </w:style>
  <w:style w:type="character" w:customStyle="1" w:styleId="5111">
    <w:name w:val="Знак5 Знак Знак11"/>
    <w:locked/>
    <w:rsid w:val="002368CA"/>
    <w:rPr>
      <w:sz w:val="16"/>
      <w:lang w:val="ru-RU" w:eastAsia="ru-RU"/>
    </w:rPr>
  </w:style>
  <w:style w:type="character" w:customStyle="1" w:styleId="FootnoteTextChar2">
    <w:name w:val="Footnote Text Char2"/>
    <w:aliases w:val="Текст сноски Знак Знак Char2,Знак3 Знак Знак Char2,Footnote Text Char21,Текст сноски Знак1 Char2,Текст сноски Знак Знак Char21,Знак3 Знак Знак Char21,Текст сноски Знак Знак Знак Знак Char2"/>
    <w:locked/>
    <w:rsid w:val="002368CA"/>
    <w:rPr>
      <w:lang w:eastAsia="ru-RU"/>
    </w:rPr>
  </w:style>
  <w:style w:type="character" w:customStyle="1" w:styleId="BodyTextIndentChar3">
    <w:name w:val="Body Text Indent Char3"/>
    <w:aliases w:val="текст Char3,Основной текст 1 Char3,Знак6 Char3,Основной текст с отступом Знак1 Знак Char3,Основной текст с отступом Знак Знак Знак Char3,Знак7 Знак Знак Знак Char3,Знак7 Знак1 Знак Char3,Знак7 Знак Знак1 Char2,Знак7 Знак Char3"/>
    <w:locked/>
    <w:rsid w:val="002368CA"/>
    <w:rPr>
      <w:sz w:val="24"/>
    </w:rPr>
  </w:style>
  <w:style w:type="character" w:customStyle="1" w:styleId="PlaceholderText1">
    <w:name w:val="Placeholder Text1"/>
    <w:rsid w:val="002368CA"/>
    <w:rPr>
      <w:color w:val="808080"/>
    </w:rPr>
  </w:style>
  <w:style w:type="paragraph" w:customStyle="1" w:styleId="TextBody">
    <w:name w:val="Text Body"/>
    <w:basedOn w:val="a3"/>
    <w:rsid w:val="002368CA"/>
    <w:pPr>
      <w:suppressAutoHyphens/>
      <w:spacing w:after="120"/>
    </w:pPr>
    <w:rPr>
      <w:lang w:val="en-US" w:eastAsia="zh-CN"/>
    </w:rPr>
  </w:style>
  <w:style w:type="character" w:customStyle="1" w:styleId="WW8Num13z3">
    <w:name w:val="WW8Num13z3"/>
    <w:rsid w:val="002368CA"/>
  </w:style>
  <w:style w:type="character" w:customStyle="1" w:styleId="WW8Num13z4">
    <w:name w:val="WW8Num13z4"/>
    <w:rsid w:val="002368CA"/>
  </w:style>
  <w:style w:type="character" w:customStyle="1" w:styleId="WW8Num13z5">
    <w:name w:val="WW8Num13z5"/>
    <w:rsid w:val="002368CA"/>
  </w:style>
  <w:style w:type="character" w:customStyle="1" w:styleId="WW8Num13z6">
    <w:name w:val="WW8Num13z6"/>
    <w:rsid w:val="002368CA"/>
  </w:style>
  <w:style w:type="character" w:customStyle="1" w:styleId="WW8Num13z7">
    <w:name w:val="WW8Num13z7"/>
    <w:rsid w:val="002368CA"/>
  </w:style>
  <w:style w:type="character" w:customStyle="1" w:styleId="WW8Num13z8">
    <w:name w:val="WW8Num13z8"/>
    <w:rsid w:val="002368CA"/>
  </w:style>
  <w:style w:type="character" w:customStyle="1" w:styleId="WW8Num14z4">
    <w:name w:val="WW8Num14z4"/>
    <w:rsid w:val="002368CA"/>
  </w:style>
  <w:style w:type="character" w:customStyle="1" w:styleId="WW8Num14z5">
    <w:name w:val="WW8Num14z5"/>
    <w:rsid w:val="002368CA"/>
  </w:style>
  <w:style w:type="character" w:customStyle="1" w:styleId="WW8Num14z6">
    <w:name w:val="WW8Num14z6"/>
    <w:rsid w:val="002368CA"/>
  </w:style>
  <w:style w:type="character" w:customStyle="1" w:styleId="WW8Num14z7">
    <w:name w:val="WW8Num14z7"/>
    <w:rsid w:val="002368CA"/>
  </w:style>
  <w:style w:type="character" w:customStyle="1" w:styleId="WW8Num14z8">
    <w:name w:val="WW8Num14z8"/>
    <w:rsid w:val="002368CA"/>
  </w:style>
  <w:style w:type="paragraph" w:customStyle="1" w:styleId="1ffffff8">
    <w:name w:val="Текст примечания1"/>
    <w:basedOn w:val="a3"/>
    <w:rsid w:val="002368CA"/>
    <w:pPr>
      <w:suppressAutoHyphens/>
    </w:pPr>
    <w:rPr>
      <w:sz w:val="20"/>
      <w:szCs w:val="20"/>
      <w:lang w:eastAsia="ar-SA"/>
    </w:rPr>
  </w:style>
  <w:style w:type="paragraph" w:customStyle="1" w:styleId="21f2">
    <w:name w:val="Маркированный список 21"/>
    <w:basedOn w:val="a3"/>
    <w:rsid w:val="002368CA"/>
    <w:pPr>
      <w:tabs>
        <w:tab w:val="left" w:pos="360"/>
      </w:tabs>
      <w:suppressAutoHyphens/>
      <w:ind w:left="360" w:hanging="360"/>
    </w:pPr>
    <w:rPr>
      <w:lang w:eastAsia="ar-SA"/>
    </w:rPr>
  </w:style>
  <w:style w:type="paragraph" w:customStyle="1" w:styleId="1ffffff9">
    <w:name w:val="Название объекта1"/>
    <w:basedOn w:val="a3"/>
    <w:next w:val="a3"/>
    <w:rsid w:val="002368CA"/>
    <w:pPr>
      <w:suppressAutoHyphens/>
    </w:pPr>
    <w:rPr>
      <w:b/>
      <w:bCs/>
      <w:color w:val="4F81BD"/>
      <w:sz w:val="18"/>
      <w:szCs w:val="18"/>
      <w:lang w:eastAsia="ar-SA"/>
    </w:rPr>
  </w:style>
  <w:style w:type="paragraph" w:customStyle="1" w:styleId="21f3">
    <w:name w:val="Список 21"/>
    <w:basedOn w:val="a3"/>
    <w:rsid w:val="002368CA"/>
    <w:pPr>
      <w:suppressAutoHyphens/>
      <w:ind w:left="566" w:hanging="283"/>
    </w:pPr>
    <w:rPr>
      <w:lang w:eastAsia="ar-SA"/>
    </w:rPr>
  </w:style>
  <w:style w:type="paragraph" w:customStyle="1" w:styleId="416">
    <w:name w:val="Список 41"/>
    <w:basedOn w:val="a3"/>
    <w:rsid w:val="002368CA"/>
    <w:pPr>
      <w:suppressAutoHyphens/>
      <w:ind w:left="1132" w:hanging="283"/>
    </w:pPr>
    <w:rPr>
      <w:lang w:eastAsia="ar-SA"/>
    </w:rPr>
  </w:style>
  <w:style w:type="paragraph" w:customStyle="1" w:styleId="Heading22">
    <w:name w:val="Heading 22"/>
    <w:basedOn w:val="a3"/>
    <w:next w:val="a3"/>
    <w:rsid w:val="002368CA"/>
    <w:pPr>
      <w:keepNext/>
      <w:tabs>
        <w:tab w:val="left" w:pos="576"/>
      </w:tabs>
      <w:suppressAutoHyphens/>
      <w:spacing w:before="240" w:after="60"/>
      <w:ind w:left="576" w:hanging="576"/>
      <w:outlineLvl w:val="1"/>
    </w:pPr>
    <w:rPr>
      <w:rFonts w:ascii="Arial" w:hAnsi="Arial" w:cs="Arial"/>
      <w:b/>
      <w:bCs/>
      <w:i/>
      <w:iCs/>
      <w:sz w:val="28"/>
      <w:szCs w:val="28"/>
      <w:lang w:eastAsia="zh-CN"/>
    </w:rPr>
  </w:style>
  <w:style w:type="paragraph" w:customStyle="1" w:styleId="Heading32">
    <w:name w:val="Heading 32"/>
    <w:basedOn w:val="a3"/>
    <w:next w:val="a3"/>
    <w:rsid w:val="002368CA"/>
    <w:pPr>
      <w:tabs>
        <w:tab w:val="left" w:pos="720"/>
      </w:tabs>
      <w:suppressAutoHyphens/>
      <w:spacing w:before="280" w:after="280"/>
      <w:ind w:left="720" w:hanging="720"/>
      <w:outlineLvl w:val="2"/>
    </w:pPr>
    <w:rPr>
      <w:b/>
      <w:bCs/>
      <w:sz w:val="27"/>
      <w:szCs w:val="27"/>
      <w:lang w:eastAsia="zh-CN"/>
    </w:rPr>
  </w:style>
  <w:style w:type="paragraph" w:customStyle="1" w:styleId="Heading42">
    <w:name w:val="Heading 42"/>
    <w:basedOn w:val="a3"/>
    <w:next w:val="a3"/>
    <w:rsid w:val="002368CA"/>
    <w:pPr>
      <w:keepNext/>
      <w:tabs>
        <w:tab w:val="left" w:pos="864"/>
      </w:tabs>
      <w:suppressAutoHyphens/>
      <w:spacing w:before="240" w:after="60"/>
      <w:ind w:left="864" w:hanging="864"/>
      <w:outlineLvl w:val="3"/>
    </w:pPr>
    <w:rPr>
      <w:b/>
      <w:bCs/>
      <w:sz w:val="28"/>
      <w:szCs w:val="28"/>
      <w:lang w:eastAsia="zh-CN"/>
    </w:rPr>
  </w:style>
  <w:style w:type="paragraph" w:customStyle="1" w:styleId="Heading62">
    <w:name w:val="Heading 62"/>
    <w:basedOn w:val="a3"/>
    <w:next w:val="a3"/>
    <w:rsid w:val="002368CA"/>
    <w:pPr>
      <w:keepNext/>
      <w:tabs>
        <w:tab w:val="left" w:pos="1152"/>
      </w:tabs>
      <w:suppressAutoHyphens/>
      <w:ind w:left="1152" w:hanging="1152"/>
      <w:jc w:val="both"/>
      <w:outlineLvl w:val="5"/>
    </w:pPr>
    <w:rPr>
      <w:szCs w:val="20"/>
      <w:lang w:val="en-US" w:eastAsia="en-US"/>
    </w:rPr>
  </w:style>
  <w:style w:type="paragraph" w:customStyle="1" w:styleId="Heading81">
    <w:name w:val="Heading 81"/>
    <w:basedOn w:val="a3"/>
    <w:next w:val="a3"/>
    <w:rsid w:val="002368CA"/>
    <w:pPr>
      <w:tabs>
        <w:tab w:val="left" w:pos="1440"/>
      </w:tabs>
      <w:suppressAutoHyphens/>
      <w:spacing w:before="240" w:after="60"/>
      <w:ind w:left="1440" w:hanging="1440"/>
      <w:outlineLvl w:val="7"/>
    </w:pPr>
    <w:rPr>
      <w:i/>
      <w:iCs/>
      <w:lang w:eastAsia="zh-CN"/>
    </w:rPr>
  </w:style>
  <w:style w:type="character" w:customStyle="1" w:styleId="EndnoteTextChar3">
    <w:name w:val="Endnote Text Char3"/>
    <w:locked/>
    <w:rsid w:val="002368CA"/>
    <w:rPr>
      <w:rFonts w:ascii="Times New Roman" w:hAnsi="Times New Roman" w:cs="Times New Roman"/>
      <w:color w:val="000000"/>
      <w:sz w:val="20"/>
      <w:szCs w:val="20"/>
    </w:rPr>
  </w:style>
  <w:style w:type="paragraph" w:customStyle="1" w:styleId="Heading911">
    <w:name w:val="Heading 911"/>
    <w:rsid w:val="002368CA"/>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111">
    <w:name w:val="Heading 111"/>
    <w:rsid w:val="002368CA"/>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611">
    <w:name w:val="Heading 611"/>
    <w:rsid w:val="002368CA"/>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711">
    <w:name w:val="Heading 711"/>
    <w:rsid w:val="002368CA"/>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211">
    <w:name w:val="Heading 211"/>
    <w:rsid w:val="002368CA"/>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511">
    <w:name w:val="Heading 511"/>
    <w:rsid w:val="002368CA"/>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character" w:customStyle="1" w:styleId="ListParagraphChar2">
    <w:name w:val="List Paragraph Char2"/>
    <w:locked/>
    <w:rsid w:val="002368CA"/>
    <w:rPr>
      <w:rFonts w:ascii="Times New Roman" w:hAnsi="Times New Roman"/>
      <w:sz w:val="20"/>
    </w:rPr>
  </w:style>
  <w:style w:type="character" w:customStyle="1" w:styleId="343">
    <w:name w:val="Знак3 Знак Знак4"/>
    <w:locked/>
    <w:rsid w:val="002368CA"/>
    <w:rPr>
      <w:rFonts w:ascii="Courier New" w:hAnsi="Courier New"/>
      <w:lang w:val="ru-RU" w:eastAsia="ru-RU"/>
    </w:rPr>
  </w:style>
  <w:style w:type="paragraph" w:customStyle="1" w:styleId="CharChar0">
    <w:name w:val="первый Char Char"/>
    <w:basedOn w:val="a3"/>
    <w:rsid w:val="002368CA"/>
    <w:pPr>
      <w:spacing w:before="120" w:line="240" w:lineRule="exact"/>
      <w:ind w:firstLine="284"/>
      <w:jc w:val="both"/>
    </w:pPr>
    <w:rPr>
      <w:sz w:val="22"/>
    </w:rPr>
  </w:style>
  <w:style w:type="paragraph" w:customStyle="1" w:styleId="Char">
    <w:name w:val="первый Char"/>
    <w:basedOn w:val="a3"/>
    <w:rsid w:val="002368CA"/>
    <w:pPr>
      <w:spacing w:before="120" w:line="240" w:lineRule="exact"/>
      <w:ind w:firstLine="284"/>
      <w:jc w:val="both"/>
    </w:pPr>
    <w:rPr>
      <w:sz w:val="22"/>
    </w:rPr>
  </w:style>
  <w:style w:type="character" w:customStyle="1" w:styleId="gray1">
    <w:name w:val="gray1"/>
    <w:rsid w:val="002368CA"/>
    <w:rPr>
      <w:color w:val="808080"/>
    </w:rPr>
  </w:style>
  <w:style w:type="character" w:customStyle="1" w:styleId="style1610">
    <w:name w:val="style161"/>
    <w:rsid w:val="002368CA"/>
    <w:rPr>
      <w:rFonts w:ascii="Verdana" w:hAnsi="Verdana"/>
      <w:sz w:val="24"/>
    </w:rPr>
  </w:style>
  <w:style w:type="paragraph" w:customStyle="1" w:styleId="affffffffffc">
    <w:name w:val="Содержание"/>
    <w:basedOn w:val="a3"/>
    <w:rsid w:val="002368CA"/>
    <w:pPr>
      <w:ind w:firstLine="454"/>
      <w:jc w:val="both"/>
    </w:pPr>
  </w:style>
  <w:style w:type="paragraph" w:customStyle="1" w:styleId="affffffffffd">
    <w:name w:val="Модули"/>
    <w:basedOn w:val="a3"/>
    <w:rsid w:val="002368CA"/>
    <w:pPr>
      <w:keepNext/>
    </w:pPr>
    <w:rPr>
      <w:b/>
      <w:bCs/>
    </w:rPr>
  </w:style>
  <w:style w:type="character" w:customStyle="1" w:styleId="description2">
    <w:name w:val="description2"/>
    <w:rsid w:val="002368CA"/>
    <w:rPr>
      <w:color w:val="000000"/>
      <w:sz w:val="20"/>
    </w:rPr>
  </w:style>
  <w:style w:type="paragraph" w:customStyle="1" w:styleId="22a">
    <w:name w:val="Îñíî´2íîé òåêñò 2"/>
    <w:basedOn w:val="a3"/>
    <w:rsid w:val="002368CA"/>
    <w:pPr>
      <w:widowControl w:val="0"/>
      <w:ind w:firstLine="709"/>
      <w:jc w:val="both"/>
    </w:pPr>
    <w:rPr>
      <w:szCs w:val="20"/>
    </w:rPr>
  </w:style>
  <w:style w:type="paragraph" w:customStyle="1" w:styleId="Noeeu3">
    <w:name w:val="Noeeu3"/>
    <w:basedOn w:val="a3"/>
    <w:rsid w:val="002368CA"/>
    <w:pPr>
      <w:widowControl w:val="0"/>
      <w:ind w:firstLine="284"/>
      <w:jc w:val="both"/>
    </w:pPr>
    <w:rPr>
      <w:sz w:val="20"/>
      <w:szCs w:val="20"/>
    </w:rPr>
  </w:style>
  <w:style w:type="character" w:customStyle="1" w:styleId="c17">
    <w:name w:val="c17"/>
    <w:rsid w:val="002368CA"/>
  </w:style>
  <w:style w:type="paragraph" w:customStyle="1" w:styleId="affffffffffe">
    <w:name w:val="_Обычный"/>
    <w:basedOn w:val="a3"/>
    <w:rsid w:val="002368CA"/>
    <w:pPr>
      <w:spacing w:line="360" w:lineRule="auto"/>
      <w:ind w:firstLine="709"/>
      <w:jc w:val="both"/>
    </w:pPr>
  </w:style>
  <w:style w:type="character" w:customStyle="1" w:styleId="NoBreak">
    <w:name w:val="_NoBreak"/>
    <w:rsid w:val="002368CA"/>
  </w:style>
  <w:style w:type="paragraph" w:customStyle="1" w:styleId="1270">
    <w:name w:val="Стиль по ширине Первая строка:  127 см"/>
    <w:basedOn w:val="a3"/>
    <w:rsid w:val="002368CA"/>
    <w:pPr>
      <w:spacing w:line="360" w:lineRule="auto"/>
      <w:ind w:firstLine="720"/>
      <w:jc w:val="both"/>
    </w:pPr>
    <w:rPr>
      <w:szCs w:val="20"/>
    </w:rPr>
  </w:style>
  <w:style w:type="character" w:customStyle="1" w:styleId="Arial16">
    <w:name w:val="Стиль Arial 16 пт полужирный"/>
    <w:rsid w:val="002368CA"/>
    <w:rPr>
      <w:rFonts w:ascii="Arial" w:hAnsi="Arial"/>
      <w:b/>
      <w:sz w:val="32"/>
    </w:rPr>
  </w:style>
  <w:style w:type="paragraph" w:customStyle="1" w:styleId="12b">
    <w:name w:val="стиль12"/>
    <w:basedOn w:val="a3"/>
    <w:rsid w:val="002368CA"/>
    <w:pPr>
      <w:spacing w:before="100" w:beforeAutospacing="1" w:after="100" w:afterAutospacing="1"/>
    </w:pPr>
    <w:rPr>
      <w:rFonts w:ascii="Arial" w:hAnsi="Arial" w:cs="Arial"/>
      <w:color w:val="676767"/>
      <w:sz w:val="20"/>
      <w:szCs w:val="20"/>
    </w:rPr>
  </w:style>
  <w:style w:type="character" w:customStyle="1" w:styleId="FontStyle61">
    <w:name w:val="Font Style61"/>
    <w:rsid w:val="002368CA"/>
    <w:rPr>
      <w:rFonts w:ascii="MS Reference Sans Serif" w:hAnsi="MS Reference Sans Serif"/>
      <w:sz w:val="12"/>
    </w:rPr>
  </w:style>
  <w:style w:type="character" w:customStyle="1" w:styleId="FontStyle60">
    <w:name w:val="Font Style60"/>
    <w:rsid w:val="002368CA"/>
    <w:rPr>
      <w:rFonts w:ascii="MS Reference Sans Serif" w:hAnsi="MS Reference Sans Serif"/>
      <w:sz w:val="16"/>
    </w:rPr>
  </w:style>
  <w:style w:type="paragraph" w:customStyle="1" w:styleId="Style102">
    <w:name w:val="Стиль Style10 + Черный"/>
    <w:basedOn w:val="a3"/>
    <w:next w:val="a3"/>
    <w:rsid w:val="002368CA"/>
    <w:rPr>
      <w:color w:val="000000"/>
    </w:rPr>
  </w:style>
  <w:style w:type="paragraph" w:customStyle="1" w:styleId="Style1010">
    <w:name w:val="Стиль Style10 + Черный1"/>
    <w:basedOn w:val="a3"/>
    <w:next w:val="a3"/>
    <w:rsid w:val="002368CA"/>
    <w:rPr>
      <w:color w:val="000000"/>
    </w:rPr>
  </w:style>
  <w:style w:type="paragraph" w:customStyle="1" w:styleId="Style48">
    <w:name w:val="Style48"/>
    <w:basedOn w:val="a3"/>
    <w:rsid w:val="002368CA"/>
    <w:pPr>
      <w:widowControl w:val="0"/>
      <w:autoSpaceDE w:val="0"/>
      <w:autoSpaceDN w:val="0"/>
      <w:adjustRightInd w:val="0"/>
    </w:pPr>
  </w:style>
  <w:style w:type="paragraph" w:customStyle="1" w:styleId="Textbody0">
    <w:name w:val="Text body"/>
    <w:basedOn w:val="Standard"/>
    <w:rsid w:val="002368CA"/>
    <w:pPr>
      <w:autoSpaceDN/>
      <w:spacing w:after="120"/>
      <w:textAlignment w:val="baseline"/>
    </w:pPr>
    <w:rPr>
      <w:rFonts w:eastAsia="SimSun" w:cs="Mangal"/>
      <w:kern w:val="1"/>
      <w:lang w:eastAsia="hi-IN" w:bidi="hi-IN"/>
    </w:rPr>
  </w:style>
  <w:style w:type="paragraph" w:customStyle="1" w:styleId="Index">
    <w:name w:val="Index"/>
    <w:basedOn w:val="Standard"/>
    <w:rsid w:val="002368CA"/>
    <w:pPr>
      <w:suppressLineNumbers/>
      <w:autoSpaceDN/>
      <w:textAlignment w:val="baseline"/>
    </w:pPr>
    <w:rPr>
      <w:rFonts w:eastAsia="SimSun" w:cs="Mangal"/>
      <w:kern w:val="1"/>
      <w:lang w:eastAsia="hi-IN" w:bidi="hi-IN"/>
    </w:rPr>
  </w:style>
  <w:style w:type="paragraph" w:customStyle="1" w:styleId="TimesET10pt">
    <w:name w:val="Стиль Основной текст + TimesET 10 pt Знак Знак Знак Знак Знак Знак Знак Знак Знак Знак Знак Знак Знак Знак Знак Знак Знак Знак"/>
    <w:basedOn w:val="aff2"/>
    <w:link w:val="TimesET10pt0"/>
    <w:rsid w:val="002368CA"/>
    <w:pPr>
      <w:autoSpaceDE w:val="0"/>
      <w:autoSpaceDN w:val="0"/>
      <w:adjustRightInd w:val="0"/>
      <w:spacing w:after="0"/>
      <w:ind w:firstLine="340"/>
      <w:jc w:val="both"/>
    </w:pPr>
    <w:rPr>
      <w:rFonts w:ascii="TimesET" w:hAnsi="TimesET"/>
      <w:color w:val="000000"/>
      <w:sz w:val="20"/>
      <w:szCs w:val="20"/>
    </w:rPr>
  </w:style>
  <w:style w:type="character" w:customStyle="1" w:styleId="TimesET10pt0">
    <w:name w:val="Стиль Основной текст + TimesET 10 pt Знак Знак Знак Знак Знак Знак Знак Знак Знак Знак Знак Знак Знак Знак Знак Знак Знак Знак Знак"/>
    <w:link w:val="TimesET10pt"/>
    <w:locked/>
    <w:rsid w:val="002368CA"/>
    <w:rPr>
      <w:rFonts w:ascii="TimesET" w:eastAsia="Times New Roman" w:hAnsi="TimesET" w:cs="Times New Roman"/>
      <w:color w:val="000000"/>
      <w:sz w:val="20"/>
      <w:szCs w:val="20"/>
      <w:lang w:eastAsia="ru-RU"/>
    </w:rPr>
  </w:style>
  <w:style w:type="character" w:customStyle="1" w:styleId="IntenseEmphasis1">
    <w:name w:val="Intense Emphasis1"/>
    <w:rsid w:val="002368CA"/>
    <w:rPr>
      <w:b/>
    </w:rPr>
  </w:style>
  <w:style w:type="paragraph" w:customStyle="1" w:styleId="HTMLPreformatted1">
    <w:name w:val="HTML Preformatted1"/>
    <w:basedOn w:val="a3"/>
    <w:rsid w:val="002368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pPr>
    <w:rPr>
      <w:rFonts w:ascii="Courier New" w:eastAsia="Arial Unicode MS" w:hAnsi="Courier New" w:cs="Courier New"/>
      <w:kern w:val="1"/>
      <w:sz w:val="20"/>
      <w:szCs w:val="20"/>
      <w:lang w:eastAsia="hi-IN" w:bidi="hi-IN"/>
    </w:rPr>
  </w:style>
  <w:style w:type="paragraph" w:customStyle="1" w:styleId="12c">
    <w:name w:val="Обычный12"/>
    <w:rsid w:val="002368CA"/>
    <w:pPr>
      <w:widowControl w:val="0"/>
      <w:spacing w:after="0" w:line="260" w:lineRule="auto"/>
      <w:ind w:firstLine="460"/>
      <w:jc w:val="both"/>
    </w:pPr>
    <w:rPr>
      <w:rFonts w:ascii="Times New Roman" w:eastAsia="Times New Roman" w:hAnsi="Times New Roman" w:cs="Times New Roman"/>
      <w:sz w:val="18"/>
      <w:szCs w:val="20"/>
      <w:lang w:eastAsia="ru-RU"/>
    </w:rPr>
  </w:style>
  <w:style w:type="character" w:customStyle="1" w:styleId="232">
    <w:name w:val="Основной текст 2 Знак3"/>
    <w:rsid w:val="002368CA"/>
    <w:rPr>
      <w:sz w:val="24"/>
    </w:rPr>
  </w:style>
  <w:style w:type="character" w:customStyle="1" w:styleId="afffffffffff">
    <w:name w:val="Название Знак"/>
    <w:locked/>
    <w:rsid w:val="002368CA"/>
    <w:rPr>
      <w:sz w:val="24"/>
      <w:lang w:val="en-US"/>
    </w:rPr>
  </w:style>
  <w:style w:type="character" w:customStyle="1" w:styleId="2fff6">
    <w:name w:val="Красная строка Знак2"/>
    <w:rsid w:val="002368CA"/>
  </w:style>
  <w:style w:type="paragraph" w:customStyle="1" w:styleId="95">
    <w:name w:val="Знак9"/>
    <w:basedOn w:val="a3"/>
    <w:rsid w:val="002368CA"/>
    <w:pPr>
      <w:spacing w:after="160" w:line="240" w:lineRule="exact"/>
    </w:pPr>
    <w:rPr>
      <w:rFonts w:ascii="Verdana" w:hAnsi="Verdana"/>
      <w:lang w:val="en-US" w:eastAsia="en-US"/>
    </w:rPr>
  </w:style>
  <w:style w:type="paragraph" w:customStyle="1" w:styleId="useradditionalinfo1">
    <w:name w:val="useradditionalinfo1"/>
    <w:basedOn w:val="a3"/>
    <w:rsid w:val="002368CA"/>
    <w:pPr>
      <w:pBdr>
        <w:top w:val="dotted" w:sz="4" w:space="3" w:color="CCCCCC"/>
      </w:pBdr>
      <w:spacing w:before="100"/>
    </w:pPr>
  </w:style>
  <w:style w:type="paragraph" w:customStyle="1" w:styleId="0752">
    <w:name w:val="Стиль Нумерованный список + сверху: (одинарная Авто  075 пт лини...2"/>
    <w:basedOn w:val="a2"/>
    <w:rsid w:val="002368CA"/>
    <w:pPr>
      <w:numPr>
        <w:numId w:val="9"/>
      </w:numPr>
      <w:tabs>
        <w:tab w:val="left" w:pos="1354"/>
      </w:tabs>
    </w:pPr>
    <w:rPr>
      <w:sz w:val="24"/>
      <w:lang w:eastAsia="ru-RU"/>
    </w:rPr>
  </w:style>
  <w:style w:type="paragraph" w:customStyle="1" w:styleId="0753">
    <w:name w:val="Стиль Нумерованный список + сверху: (одинарная Авто  075 пт лини...3"/>
    <w:basedOn w:val="a2"/>
    <w:rsid w:val="002368CA"/>
    <w:pPr>
      <w:numPr>
        <w:numId w:val="0"/>
      </w:numPr>
      <w:tabs>
        <w:tab w:val="left" w:pos="360"/>
        <w:tab w:val="left" w:pos="1354"/>
      </w:tabs>
      <w:ind w:left="360" w:hanging="360"/>
    </w:pPr>
    <w:rPr>
      <w:sz w:val="24"/>
      <w:lang w:eastAsia="ru-RU"/>
    </w:rPr>
  </w:style>
  <w:style w:type="paragraph" w:customStyle="1" w:styleId="0754">
    <w:name w:val="Стиль Нумерованный список + сверху: (одинарная Авто  075 пт лини...4"/>
    <w:basedOn w:val="a2"/>
    <w:rsid w:val="002368CA"/>
    <w:pPr>
      <w:numPr>
        <w:numId w:val="0"/>
      </w:numPr>
      <w:tabs>
        <w:tab w:val="left" w:pos="360"/>
        <w:tab w:val="left" w:pos="1354"/>
      </w:tabs>
      <w:ind w:left="360" w:hanging="360"/>
    </w:pPr>
    <w:rPr>
      <w:sz w:val="24"/>
      <w:lang w:eastAsia="ru-RU"/>
    </w:rPr>
  </w:style>
  <w:style w:type="paragraph" w:customStyle="1" w:styleId="0755">
    <w:name w:val="Стиль Нумерованный список + сверху: (одинарная Авто  075 пт лини...5"/>
    <w:basedOn w:val="a2"/>
    <w:rsid w:val="002368CA"/>
    <w:pPr>
      <w:numPr>
        <w:numId w:val="0"/>
      </w:numPr>
      <w:tabs>
        <w:tab w:val="left" w:pos="360"/>
        <w:tab w:val="left" w:pos="1354"/>
      </w:tabs>
      <w:ind w:left="360" w:hanging="360"/>
    </w:pPr>
    <w:rPr>
      <w:sz w:val="24"/>
      <w:lang w:eastAsia="ru-RU"/>
    </w:rPr>
  </w:style>
  <w:style w:type="paragraph" w:customStyle="1" w:styleId="0758">
    <w:name w:val="Стиль Нумерованный список + сверху: (одинарная Авто  075 пт лини...8"/>
    <w:basedOn w:val="a2"/>
    <w:rsid w:val="002368CA"/>
    <w:pPr>
      <w:numPr>
        <w:numId w:val="0"/>
      </w:numPr>
      <w:tabs>
        <w:tab w:val="left" w:pos="360"/>
        <w:tab w:val="left" w:pos="1354"/>
      </w:tabs>
      <w:ind w:left="360" w:hanging="360"/>
    </w:pPr>
    <w:rPr>
      <w:sz w:val="24"/>
      <w:lang w:eastAsia="ru-RU"/>
    </w:rPr>
  </w:style>
  <w:style w:type="paragraph" w:customStyle="1" w:styleId="0759">
    <w:name w:val="Стиль Нумерованный список + сверху: (одинарная Авто  075 пт лини...9"/>
    <w:basedOn w:val="a2"/>
    <w:rsid w:val="002368CA"/>
    <w:pPr>
      <w:numPr>
        <w:numId w:val="0"/>
      </w:numPr>
      <w:tabs>
        <w:tab w:val="left" w:pos="360"/>
        <w:tab w:val="left" w:pos="1354"/>
      </w:tabs>
      <w:ind w:left="360" w:hanging="360"/>
    </w:pPr>
    <w:rPr>
      <w:sz w:val="24"/>
      <w:lang w:eastAsia="ru-RU"/>
    </w:rPr>
  </w:style>
  <w:style w:type="paragraph" w:customStyle="1" w:styleId="07510">
    <w:name w:val="Стиль Нумерованный список + сверху: (одинарная Авто  075 пт лини...10"/>
    <w:basedOn w:val="a2"/>
    <w:rsid w:val="002368CA"/>
    <w:pPr>
      <w:numPr>
        <w:numId w:val="0"/>
      </w:numPr>
      <w:tabs>
        <w:tab w:val="left" w:pos="360"/>
        <w:tab w:val="left" w:pos="1354"/>
      </w:tabs>
      <w:ind w:left="360" w:hanging="360"/>
    </w:pPr>
    <w:rPr>
      <w:sz w:val="24"/>
      <w:lang w:eastAsia="ru-RU"/>
    </w:rPr>
  </w:style>
  <w:style w:type="paragraph" w:customStyle="1" w:styleId="07511">
    <w:name w:val="Стиль Нумерованный список + сверху: (одинарная Авто  075 пт лини...11"/>
    <w:basedOn w:val="a2"/>
    <w:rsid w:val="002368CA"/>
    <w:pPr>
      <w:numPr>
        <w:numId w:val="0"/>
      </w:numPr>
      <w:tabs>
        <w:tab w:val="left" w:pos="360"/>
        <w:tab w:val="left" w:pos="1354"/>
      </w:tabs>
      <w:ind w:left="360" w:hanging="360"/>
    </w:pPr>
    <w:rPr>
      <w:sz w:val="24"/>
      <w:lang w:eastAsia="ru-RU"/>
    </w:rPr>
  </w:style>
  <w:style w:type="character" w:customStyle="1" w:styleId="77">
    <w:name w:val="Основной текст (7)_"/>
    <w:locked/>
    <w:rsid w:val="002368CA"/>
    <w:rPr>
      <w:b/>
      <w:i/>
    </w:rPr>
  </w:style>
  <w:style w:type="paragraph" w:customStyle="1" w:styleId="bloc">
    <w:name w:val="bloc"/>
    <w:basedOn w:val="a3"/>
    <w:rsid w:val="002368CA"/>
    <w:pPr>
      <w:spacing w:before="100" w:beforeAutospacing="1" w:after="100" w:afterAutospacing="1"/>
    </w:pPr>
  </w:style>
  <w:style w:type="paragraph" w:customStyle="1" w:styleId="bordered">
    <w:name w:val="bordered"/>
    <w:basedOn w:val="a3"/>
    <w:rsid w:val="002368CA"/>
    <w:pPr>
      <w:spacing w:before="100" w:beforeAutospacing="1" w:after="100" w:afterAutospacing="1"/>
    </w:pPr>
  </w:style>
  <w:style w:type="paragraph" w:customStyle="1" w:styleId="fr-collapsible-toggle">
    <w:name w:val="fr-collapsible-toggle"/>
    <w:basedOn w:val="a3"/>
    <w:rsid w:val="002368CA"/>
    <w:pPr>
      <w:spacing w:before="100" w:beforeAutospacing="1" w:after="100" w:afterAutospacing="1"/>
    </w:pPr>
  </w:style>
  <w:style w:type="paragraph" w:customStyle="1" w:styleId="fr-collapsible-toggle-collapsed">
    <w:name w:val="fr-collapsible-toggle-collapsed"/>
    <w:basedOn w:val="a3"/>
    <w:rsid w:val="002368CA"/>
    <w:pPr>
      <w:spacing w:before="100" w:beforeAutospacing="1" w:after="100" w:afterAutospacing="1"/>
    </w:pPr>
  </w:style>
  <w:style w:type="paragraph" w:customStyle="1" w:styleId="fr-collapsible-group-toogle-all">
    <w:name w:val="fr-collapsible-group-toogle-all"/>
    <w:basedOn w:val="a3"/>
    <w:rsid w:val="002368CA"/>
    <w:pPr>
      <w:spacing w:before="100" w:beforeAutospacing="1" w:after="100" w:afterAutospacing="1"/>
    </w:pPr>
    <w:rPr>
      <w:sz w:val="18"/>
      <w:szCs w:val="18"/>
    </w:rPr>
  </w:style>
  <w:style w:type="paragraph" w:customStyle="1" w:styleId="toogleboxnew">
    <w:name w:val="toogleboxnew"/>
    <w:basedOn w:val="a3"/>
    <w:rsid w:val="002368CA"/>
    <w:pPr>
      <w:pBdr>
        <w:top w:val="single" w:sz="6" w:space="2" w:color="AAAAAA"/>
        <w:left w:val="single" w:sz="6" w:space="2" w:color="AAAAAA"/>
        <w:bottom w:val="single" w:sz="6" w:space="0" w:color="AAAAAA"/>
        <w:right w:val="single" w:sz="6" w:space="2" w:color="AAAAAA"/>
      </w:pBdr>
      <w:spacing w:before="100" w:beforeAutospacing="1" w:after="100" w:afterAutospacing="1"/>
    </w:pPr>
  </w:style>
  <w:style w:type="paragraph" w:customStyle="1" w:styleId="toogleboxnewtitle">
    <w:name w:val="toogleboxnew_title"/>
    <w:basedOn w:val="a3"/>
    <w:rsid w:val="002368CA"/>
    <w:pPr>
      <w:shd w:val="clear" w:color="auto" w:fill="EFEFEF"/>
      <w:spacing w:after="30"/>
      <w:jc w:val="center"/>
    </w:pPr>
    <w:rPr>
      <w:b/>
      <w:bCs/>
    </w:rPr>
  </w:style>
  <w:style w:type="paragraph" w:customStyle="1" w:styleId="navboxnew">
    <w:name w:val="navboxnew"/>
    <w:basedOn w:val="a3"/>
    <w:rsid w:val="002368CA"/>
    <w:pPr>
      <w:pBdr>
        <w:top w:val="single" w:sz="6" w:space="3" w:color="AAAAAA"/>
        <w:left w:val="single" w:sz="6" w:space="3" w:color="AAAAAA"/>
        <w:bottom w:val="single" w:sz="6" w:space="2" w:color="AAAAAA"/>
        <w:right w:val="single" w:sz="6" w:space="3" w:color="AAAAAA"/>
      </w:pBdr>
      <w:shd w:val="clear" w:color="auto" w:fill="F9F9F9"/>
      <w:spacing w:before="100" w:beforeAutospacing="1" w:after="100" w:afterAutospacing="1"/>
    </w:pPr>
  </w:style>
  <w:style w:type="paragraph" w:customStyle="1" w:styleId="navboxnewtnavbar">
    <w:name w:val="navboxnew_tnavbar"/>
    <w:basedOn w:val="a3"/>
    <w:rsid w:val="002368CA"/>
    <w:pPr>
      <w:spacing w:before="100" w:beforeAutospacing="1" w:after="100" w:afterAutospacing="1"/>
      <w:ind w:left="-1200"/>
    </w:pPr>
    <w:rPr>
      <w:sz w:val="19"/>
      <w:szCs w:val="19"/>
    </w:rPr>
  </w:style>
  <w:style w:type="paragraph" w:customStyle="1" w:styleId="navboxnewoldie">
    <w:name w:val="navboxnew_oldie"/>
    <w:basedOn w:val="a3"/>
    <w:rsid w:val="002368CA"/>
    <w:pPr>
      <w:pBdr>
        <w:top w:val="single" w:sz="6" w:space="3" w:color="AAAAAA"/>
        <w:left w:val="single" w:sz="6" w:space="3" w:color="AAAAAA"/>
        <w:bottom w:val="single" w:sz="6" w:space="2" w:color="AAAAAA"/>
        <w:right w:val="single" w:sz="6" w:space="3" w:color="AAAAAA"/>
      </w:pBdr>
      <w:shd w:val="clear" w:color="auto" w:fill="F9F9F9"/>
      <w:spacing w:before="100" w:beforeAutospacing="1" w:after="100" w:afterAutospacing="1"/>
    </w:pPr>
  </w:style>
  <w:style w:type="paragraph" w:customStyle="1" w:styleId="mw-hiero-table">
    <w:name w:val="mw-hiero-table"/>
    <w:basedOn w:val="a3"/>
    <w:rsid w:val="002368CA"/>
    <w:pPr>
      <w:spacing w:before="100" w:beforeAutospacing="1" w:after="100" w:afterAutospacing="1"/>
    </w:pPr>
  </w:style>
  <w:style w:type="paragraph" w:customStyle="1" w:styleId="mw-hiero-outer">
    <w:name w:val="mw-hiero-outer"/>
    <w:basedOn w:val="a3"/>
    <w:rsid w:val="002368CA"/>
    <w:pPr>
      <w:spacing w:before="100" w:beforeAutospacing="1" w:after="100" w:afterAutospacing="1"/>
    </w:pPr>
  </w:style>
  <w:style w:type="paragraph" w:customStyle="1" w:styleId="mw-hiero-box">
    <w:name w:val="mw-hiero-box"/>
    <w:basedOn w:val="a3"/>
    <w:rsid w:val="002368CA"/>
    <w:pPr>
      <w:shd w:val="clear" w:color="auto" w:fill="000000"/>
      <w:spacing w:before="100" w:beforeAutospacing="1" w:after="100" w:afterAutospacing="1"/>
    </w:pPr>
  </w:style>
  <w:style w:type="paragraph" w:customStyle="1" w:styleId="ui-helper-hidden">
    <w:name w:val="ui-helper-hidden"/>
    <w:basedOn w:val="a3"/>
    <w:rsid w:val="002368CA"/>
    <w:pPr>
      <w:spacing w:before="100" w:beforeAutospacing="1" w:after="100" w:afterAutospacing="1"/>
    </w:pPr>
    <w:rPr>
      <w:vanish/>
    </w:rPr>
  </w:style>
  <w:style w:type="paragraph" w:customStyle="1" w:styleId="ui-helper-reset">
    <w:name w:val="ui-helper-reset"/>
    <w:basedOn w:val="a3"/>
    <w:rsid w:val="002368CA"/>
  </w:style>
  <w:style w:type="paragraph" w:customStyle="1" w:styleId="ui-helper-clearfix">
    <w:name w:val="ui-helper-clearfix"/>
    <w:basedOn w:val="a3"/>
    <w:rsid w:val="002368CA"/>
    <w:pPr>
      <w:spacing w:before="100" w:beforeAutospacing="1" w:after="100" w:afterAutospacing="1"/>
    </w:pPr>
  </w:style>
  <w:style w:type="paragraph" w:customStyle="1" w:styleId="ui-helper-zfix">
    <w:name w:val="ui-helper-zfix"/>
    <w:basedOn w:val="a3"/>
    <w:rsid w:val="002368CA"/>
    <w:pPr>
      <w:spacing w:before="100" w:beforeAutospacing="1" w:after="100" w:afterAutospacing="1"/>
    </w:pPr>
  </w:style>
  <w:style w:type="paragraph" w:customStyle="1" w:styleId="ui-icon">
    <w:name w:val="ui-icon"/>
    <w:basedOn w:val="a3"/>
    <w:rsid w:val="002368CA"/>
    <w:pPr>
      <w:spacing w:before="100" w:beforeAutospacing="1" w:after="100" w:afterAutospacing="1"/>
      <w:ind w:firstLine="7343"/>
    </w:pPr>
  </w:style>
  <w:style w:type="paragraph" w:customStyle="1" w:styleId="ui-widget-overlay">
    <w:name w:val="ui-widget-overlay"/>
    <w:basedOn w:val="a3"/>
    <w:rsid w:val="002368CA"/>
    <w:pPr>
      <w:shd w:val="clear" w:color="auto" w:fill="000000"/>
      <w:spacing w:before="100" w:beforeAutospacing="1" w:after="100" w:afterAutospacing="1"/>
    </w:pPr>
  </w:style>
  <w:style w:type="paragraph" w:customStyle="1" w:styleId="ui-widget">
    <w:name w:val="ui-widget"/>
    <w:basedOn w:val="a3"/>
    <w:rsid w:val="002368CA"/>
    <w:pPr>
      <w:spacing w:before="100" w:beforeAutospacing="1" w:after="100" w:afterAutospacing="1"/>
    </w:pPr>
    <w:rPr>
      <w:rFonts w:ascii="Arial" w:hAnsi="Arial" w:cs="Arial"/>
      <w:sz w:val="19"/>
      <w:szCs w:val="19"/>
    </w:rPr>
  </w:style>
  <w:style w:type="paragraph" w:customStyle="1" w:styleId="ui-widget-content">
    <w:name w:val="ui-widget-content"/>
    <w:basedOn w:val="a3"/>
    <w:rsid w:val="002368CA"/>
    <w:pPr>
      <w:pBdr>
        <w:top w:val="single" w:sz="6" w:space="0" w:color="CCCCCC"/>
        <w:left w:val="single" w:sz="6" w:space="0" w:color="CCCCCC"/>
        <w:bottom w:val="single" w:sz="6" w:space="0" w:color="CCCCCC"/>
        <w:right w:val="single" w:sz="6" w:space="0" w:color="CCCCCC"/>
      </w:pBdr>
      <w:spacing w:before="100" w:beforeAutospacing="1" w:after="100" w:afterAutospacing="1"/>
    </w:pPr>
    <w:rPr>
      <w:color w:val="362B36"/>
    </w:rPr>
  </w:style>
  <w:style w:type="paragraph" w:customStyle="1" w:styleId="ui-widget-header">
    <w:name w:val="ui-widget-header"/>
    <w:basedOn w:val="a3"/>
    <w:rsid w:val="002368CA"/>
    <w:pPr>
      <w:pBdr>
        <w:bottom w:val="single" w:sz="6" w:space="0" w:color="BBBBBB"/>
      </w:pBdr>
      <w:shd w:val="clear" w:color="auto" w:fill="FFFFFF"/>
      <w:spacing w:before="100" w:beforeAutospacing="1" w:after="100" w:afterAutospacing="1" w:line="240" w:lineRule="atLeast"/>
    </w:pPr>
    <w:rPr>
      <w:b/>
      <w:bCs/>
      <w:color w:val="222222"/>
    </w:rPr>
  </w:style>
  <w:style w:type="paragraph" w:customStyle="1" w:styleId="ui-state-default">
    <w:name w:val="ui-state-default"/>
    <w:basedOn w:val="a3"/>
    <w:rsid w:val="002368CA"/>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pPr>
    <w:rPr>
      <w:color w:val="2779AA"/>
    </w:rPr>
  </w:style>
  <w:style w:type="paragraph" w:customStyle="1" w:styleId="ui-state-hover">
    <w:name w:val="ui-state-hover"/>
    <w:basedOn w:val="a3"/>
    <w:rsid w:val="002368CA"/>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pPr>
    <w:rPr>
      <w:color w:val="0070A3"/>
    </w:rPr>
  </w:style>
  <w:style w:type="paragraph" w:customStyle="1" w:styleId="ui-state-focus">
    <w:name w:val="ui-state-focus"/>
    <w:basedOn w:val="a3"/>
    <w:rsid w:val="002368CA"/>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pPr>
    <w:rPr>
      <w:color w:val="0070A3"/>
    </w:rPr>
  </w:style>
  <w:style w:type="paragraph" w:customStyle="1" w:styleId="ui-state-active">
    <w:name w:val="ui-state-active"/>
    <w:basedOn w:val="a3"/>
    <w:rsid w:val="002368CA"/>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pPr>
    <w:rPr>
      <w:color w:val="000000"/>
    </w:rPr>
  </w:style>
  <w:style w:type="paragraph" w:customStyle="1" w:styleId="ui-state-highlight">
    <w:name w:val="ui-state-highlight"/>
    <w:basedOn w:val="a3"/>
    <w:rsid w:val="002368CA"/>
    <w:pPr>
      <w:pBdr>
        <w:top w:val="single" w:sz="6" w:space="0" w:color="F9DD34"/>
        <w:left w:val="single" w:sz="6" w:space="0" w:color="F9DD34"/>
        <w:bottom w:val="single" w:sz="6" w:space="0" w:color="F9DD34"/>
        <w:right w:val="single" w:sz="6" w:space="0" w:color="F9DD34"/>
      </w:pBdr>
      <w:spacing w:before="100" w:beforeAutospacing="1" w:after="100" w:afterAutospacing="1"/>
    </w:pPr>
    <w:rPr>
      <w:color w:val="363636"/>
    </w:rPr>
  </w:style>
  <w:style w:type="paragraph" w:customStyle="1" w:styleId="ui-state-error">
    <w:name w:val="ui-state-error"/>
    <w:basedOn w:val="a3"/>
    <w:rsid w:val="002368CA"/>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pPr>
    <w:rPr>
      <w:color w:val="FFFFFF"/>
    </w:rPr>
  </w:style>
  <w:style w:type="paragraph" w:customStyle="1" w:styleId="ui-state-error-text">
    <w:name w:val="ui-state-error-text"/>
    <w:basedOn w:val="a3"/>
    <w:rsid w:val="002368CA"/>
    <w:pPr>
      <w:spacing w:before="100" w:beforeAutospacing="1" w:after="100" w:afterAutospacing="1"/>
    </w:pPr>
    <w:rPr>
      <w:color w:val="FFFFFF"/>
    </w:rPr>
  </w:style>
  <w:style w:type="paragraph" w:customStyle="1" w:styleId="ui-priority-primary">
    <w:name w:val="ui-priority-primary"/>
    <w:basedOn w:val="a3"/>
    <w:rsid w:val="002368CA"/>
    <w:pPr>
      <w:spacing w:before="100" w:beforeAutospacing="1" w:after="100" w:afterAutospacing="1"/>
    </w:pPr>
    <w:rPr>
      <w:b/>
      <w:bCs/>
    </w:rPr>
  </w:style>
  <w:style w:type="paragraph" w:customStyle="1" w:styleId="ui-priority-secondary">
    <w:name w:val="ui-priority-secondary"/>
    <w:basedOn w:val="a3"/>
    <w:rsid w:val="002368CA"/>
    <w:pPr>
      <w:spacing w:before="100" w:beforeAutospacing="1" w:after="100" w:afterAutospacing="1"/>
    </w:pPr>
  </w:style>
  <w:style w:type="paragraph" w:customStyle="1" w:styleId="ui-state-disabled">
    <w:name w:val="ui-state-disabled"/>
    <w:basedOn w:val="a3"/>
    <w:rsid w:val="002368CA"/>
    <w:pPr>
      <w:spacing w:before="100" w:beforeAutospacing="1" w:after="100" w:afterAutospacing="1"/>
    </w:pPr>
  </w:style>
  <w:style w:type="paragraph" w:customStyle="1" w:styleId="ui-widget-shadow">
    <w:name w:val="ui-widget-shadow"/>
    <w:basedOn w:val="a3"/>
    <w:rsid w:val="002368CA"/>
    <w:pPr>
      <w:shd w:val="clear" w:color="auto" w:fill="000000"/>
      <w:ind w:left="-105"/>
    </w:pPr>
  </w:style>
  <w:style w:type="paragraph" w:customStyle="1" w:styleId="ui-resizable-handle">
    <w:name w:val="ui-resizable-handle"/>
    <w:basedOn w:val="a3"/>
    <w:rsid w:val="002368CA"/>
    <w:pPr>
      <w:spacing w:before="100" w:beforeAutospacing="1" w:after="100" w:afterAutospacing="1"/>
    </w:pPr>
    <w:rPr>
      <w:sz w:val="2"/>
      <w:szCs w:val="2"/>
    </w:rPr>
  </w:style>
  <w:style w:type="paragraph" w:customStyle="1" w:styleId="ui-resizable-n">
    <w:name w:val="ui-resizable-n"/>
    <w:basedOn w:val="a3"/>
    <w:rsid w:val="002368CA"/>
    <w:pPr>
      <w:spacing w:before="100" w:beforeAutospacing="1" w:after="100" w:afterAutospacing="1"/>
    </w:pPr>
  </w:style>
  <w:style w:type="paragraph" w:customStyle="1" w:styleId="ui-resizable-s">
    <w:name w:val="ui-resizable-s"/>
    <w:basedOn w:val="a3"/>
    <w:rsid w:val="002368CA"/>
    <w:pPr>
      <w:spacing w:before="100" w:beforeAutospacing="1" w:after="100" w:afterAutospacing="1"/>
    </w:pPr>
  </w:style>
  <w:style w:type="paragraph" w:customStyle="1" w:styleId="ui-resizable-e">
    <w:name w:val="ui-resizable-e"/>
    <w:basedOn w:val="a3"/>
    <w:rsid w:val="002368CA"/>
    <w:pPr>
      <w:spacing w:before="100" w:beforeAutospacing="1" w:after="100" w:afterAutospacing="1"/>
    </w:pPr>
  </w:style>
  <w:style w:type="paragraph" w:customStyle="1" w:styleId="ui-resizable-w">
    <w:name w:val="ui-resizable-w"/>
    <w:basedOn w:val="a3"/>
    <w:rsid w:val="002368CA"/>
    <w:pPr>
      <w:spacing w:before="100" w:beforeAutospacing="1" w:after="100" w:afterAutospacing="1"/>
    </w:pPr>
  </w:style>
  <w:style w:type="paragraph" w:customStyle="1" w:styleId="ui-resizable-se">
    <w:name w:val="ui-resizable-se"/>
    <w:basedOn w:val="a3"/>
    <w:rsid w:val="002368CA"/>
    <w:pPr>
      <w:spacing w:before="100" w:beforeAutospacing="1" w:after="100" w:afterAutospacing="1"/>
    </w:pPr>
  </w:style>
  <w:style w:type="paragraph" w:customStyle="1" w:styleId="ui-resizable-sw">
    <w:name w:val="ui-resizable-sw"/>
    <w:basedOn w:val="a3"/>
    <w:rsid w:val="002368CA"/>
    <w:pPr>
      <w:spacing w:before="100" w:beforeAutospacing="1" w:after="100" w:afterAutospacing="1"/>
    </w:pPr>
  </w:style>
  <w:style w:type="paragraph" w:customStyle="1" w:styleId="ui-resizable-nw">
    <w:name w:val="ui-resizable-nw"/>
    <w:basedOn w:val="a3"/>
    <w:rsid w:val="002368CA"/>
    <w:pPr>
      <w:spacing w:before="100" w:beforeAutospacing="1" w:after="100" w:afterAutospacing="1"/>
    </w:pPr>
  </w:style>
  <w:style w:type="paragraph" w:customStyle="1" w:styleId="ui-resizable-ne">
    <w:name w:val="ui-resizable-ne"/>
    <w:basedOn w:val="a3"/>
    <w:rsid w:val="002368CA"/>
    <w:pPr>
      <w:spacing w:before="100" w:beforeAutospacing="1" w:after="100" w:afterAutospacing="1"/>
    </w:pPr>
  </w:style>
  <w:style w:type="paragraph" w:customStyle="1" w:styleId="ui-button">
    <w:name w:val="ui-button"/>
    <w:basedOn w:val="a3"/>
    <w:rsid w:val="002368CA"/>
    <w:pPr>
      <w:spacing w:before="100" w:beforeAutospacing="1" w:after="100" w:afterAutospacing="1"/>
      <w:ind w:right="24"/>
      <w:jc w:val="center"/>
    </w:pPr>
  </w:style>
  <w:style w:type="paragraph" w:customStyle="1" w:styleId="ui-button-icon-only">
    <w:name w:val="ui-button-icon-only"/>
    <w:basedOn w:val="a3"/>
    <w:rsid w:val="002368CA"/>
    <w:pPr>
      <w:spacing w:before="100" w:beforeAutospacing="1" w:after="100" w:afterAutospacing="1"/>
    </w:pPr>
  </w:style>
  <w:style w:type="paragraph" w:customStyle="1" w:styleId="ui-button-icons-only">
    <w:name w:val="ui-button-icons-only"/>
    <w:basedOn w:val="a3"/>
    <w:rsid w:val="002368CA"/>
    <w:pPr>
      <w:spacing w:before="100" w:beforeAutospacing="1" w:after="100" w:afterAutospacing="1"/>
    </w:pPr>
  </w:style>
  <w:style w:type="paragraph" w:customStyle="1" w:styleId="ui-buttonset">
    <w:name w:val="ui-buttonset"/>
    <w:basedOn w:val="a3"/>
    <w:rsid w:val="002368CA"/>
    <w:pPr>
      <w:spacing w:before="100" w:beforeAutospacing="1" w:after="100" w:afterAutospacing="1"/>
      <w:ind w:right="105"/>
    </w:pPr>
  </w:style>
  <w:style w:type="paragraph" w:customStyle="1" w:styleId="ui-dialog">
    <w:name w:val="ui-dialog"/>
    <w:basedOn w:val="a3"/>
    <w:rsid w:val="002368CA"/>
    <w:pPr>
      <w:spacing w:before="100" w:beforeAutospacing="1" w:after="100" w:afterAutospacing="1"/>
    </w:pPr>
  </w:style>
  <w:style w:type="paragraph" w:customStyle="1" w:styleId="suggestions">
    <w:name w:val="suggestions"/>
    <w:basedOn w:val="a3"/>
    <w:rsid w:val="002368CA"/>
    <w:pPr>
      <w:ind w:right="-15"/>
    </w:pPr>
  </w:style>
  <w:style w:type="paragraph" w:customStyle="1" w:styleId="suggestions-special">
    <w:name w:val="suggestions-special"/>
    <w:basedOn w:val="a3"/>
    <w:rsid w:val="002368CA"/>
    <w:pPr>
      <w:pBdr>
        <w:top w:val="single" w:sz="6" w:space="3" w:color="AAAAAA"/>
        <w:left w:val="single" w:sz="6" w:space="3" w:color="AAAAAA"/>
        <w:bottom w:val="single" w:sz="6" w:space="3" w:color="AAAAAA"/>
        <w:right w:val="single" w:sz="6" w:space="3" w:color="AAAAAA"/>
      </w:pBdr>
      <w:shd w:val="clear" w:color="auto" w:fill="FFFFFF"/>
      <w:spacing w:line="300" w:lineRule="atLeast"/>
    </w:pPr>
    <w:rPr>
      <w:vanish/>
    </w:rPr>
  </w:style>
  <w:style w:type="paragraph" w:customStyle="1" w:styleId="suggestions-results">
    <w:name w:val="suggestions-results"/>
    <w:basedOn w:val="a3"/>
    <w:rsid w:val="002368CA"/>
    <w:pPr>
      <w:pBdr>
        <w:top w:val="single" w:sz="6" w:space="0" w:color="AAAAAA"/>
        <w:left w:val="single" w:sz="6" w:space="0" w:color="AAAAAA"/>
        <w:bottom w:val="single" w:sz="6" w:space="0" w:color="AAAAAA"/>
        <w:right w:val="single" w:sz="6" w:space="0" w:color="AAAAAA"/>
      </w:pBdr>
      <w:shd w:val="clear" w:color="auto" w:fill="FFFFFF"/>
    </w:pPr>
  </w:style>
  <w:style w:type="paragraph" w:customStyle="1" w:styleId="suggestions-result">
    <w:name w:val="suggestions-result"/>
    <w:basedOn w:val="a3"/>
    <w:rsid w:val="002368CA"/>
    <w:pPr>
      <w:spacing w:line="360" w:lineRule="atLeast"/>
    </w:pPr>
    <w:rPr>
      <w:color w:val="000000"/>
    </w:rPr>
  </w:style>
  <w:style w:type="paragraph" w:customStyle="1" w:styleId="suggestions-result-current">
    <w:name w:val="suggestions-result-current"/>
    <w:basedOn w:val="a3"/>
    <w:rsid w:val="002368CA"/>
    <w:pPr>
      <w:shd w:val="clear" w:color="auto" w:fill="4C59A6"/>
      <w:spacing w:before="100" w:beforeAutospacing="1" w:after="100" w:afterAutospacing="1"/>
    </w:pPr>
    <w:rPr>
      <w:color w:val="FFFFFF"/>
    </w:rPr>
  </w:style>
  <w:style w:type="paragraph" w:customStyle="1" w:styleId="autoellipsis-matched">
    <w:name w:val="autoellipsis-matched"/>
    <w:basedOn w:val="a3"/>
    <w:rsid w:val="002368CA"/>
    <w:pPr>
      <w:spacing w:before="100" w:beforeAutospacing="1" w:after="100" w:afterAutospacing="1"/>
    </w:pPr>
    <w:rPr>
      <w:b/>
      <w:bCs/>
    </w:rPr>
  </w:style>
  <w:style w:type="paragraph" w:customStyle="1" w:styleId="mwembedplayer">
    <w:name w:val="mwembedplayer"/>
    <w:basedOn w:val="a3"/>
    <w:rsid w:val="002368CA"/>
    <w:pPr>
      <w:spacing w:before="100" w:beforeAutospacing="1" w:after="100" w:afterAutospacing="1"/>
    </w:pPr>
  </w:style>
  <w:style w:type="paragraph" w:customStyle="1" w:styleId="loadingspinner">
    <w:name w:val="loadingspinner"/>
    <w:basedOn w:val="a3"/>
    <w:rsid w:val="002368CA"/>
    <w:pPr>
      <w:spacing w:before="100" w:beforeAutospacing="1" w:after="100" w:afterAutospacing="1"/>
    </w:pPr>
  </w:style>
  <w:style w:type="paragraph" w:customStyle="1" w:styleId="mw-imported-resource">
    <w:name w:val="mw-imported-resource"/>
    <w:basedOn w:val="a3"/>
    <w:rsid w:val="002368CA"/>
    <w:pPr>
      <w:pBdr>
        <w:top w:val="single" w:sz="6" w:space="0" w:color="000000"/>
        <w:left w:val="single" w:sz="6" w:space="0" w:color="000000"/>
        <w:bottom w:val="single" w:sz="6" w:space="0" w:color="000000"/>
        <w:right w:val="single" w:sz="6" w:space="0" w:color="000000"/>
      </w:pBdr>
      <w:spacing w:before="100" w:beforeAutospacing="1" w:after="100" w:afterAutospacing="1"/>
    </w:pPr>
  </w:style>
  <w:style w:type="paragraph" w:customStyle="1" w:styleId="kaltura-icon">
    <w:name w:val="kaltura-icon"/>
    <w:basedOn w:val="a3"/>
    <w:rsid w:val="002368CA"/>
    <w:pPr>
      <w:spacing w:before="30" w:after="100" w:afterAutospacing="1"/>
      <w:ind w:left="45"/>
    </w:pPr>
  </w:style>
  <w:style w:type="paragraph" w:customStyle="1" w:styleId="mw-fullscreen-overlay">
    <w:name w:val="mw-fullscreen-overlay"/>
    <w:basedOn w:val="a3"/>
    <w:rsid w:val="002368CA"/>
    <w:pPr>
      <w:shd w:val="clear" w:color="auto" w:fill="000000"/>
      <w:spacing w:before="100" w:beforeAutospacing="1" w:after="100" w:afterAutospacing="1"/>
    </w:pPr>
  </w:style>
  <w:style w:type="paragraph" w:customStyle="1" w:styleId="play-btn-large">
    <w:name w:val="play-btn-large"/>
    <w:basedOn w:val="a3"/>
    <w:rsid w:val="002368CA"/>
    <w:pPr>
      <w:spacing w:before="100" w:beforeAutospacing="1" w:after="100" w:afterAutospacing="1"/>
    </w:pPr>
  </w:style>
  <w:style w:type="paragraph" w:customStyle="1" w:styleId="carouselcontainer">
    <w:name w:val="carouselcontainer"/>
    <w:basedOn w:val="a3"/>
    <w:rsid w:val="002368CA"/>
    <w:pPr>
      <w:spacing w:before="100" w:beforeAutospacing="1" w:after="100" w:afterAutospacing="1"/>
    </w:pPr>
  </w:style>
  <w:style w:type="paragraph" w:customStyle="1" w:styleId="carouselvideotitle">
    <w:name w:val="carouselvideotitle"/>
    <w:basedOn w:val="a3"/>
    <w:rsid w:val="002368CA"/>
    <w:pPr>
      <w:spacing w:before="100" w:beforeAutospacing="1" w:after="100" w:afterAutospacing="1"/>
    </w:pPr>
    <w:rPr>
      <w:b/>
      <w:bCs/>
      <w:color w:val="FFFFFF"/>
    </w:rPr>
  </w:style>
  <w:style w:type="paragraph" w:customStyle="1" w:styleId="carouselvideotitletext">
    <w:name w:val="carouselvideotitletext"/>
    <w:basedOn w:val="a3"/>
    <w:rsid w:val="002368CA"/>
    <w:pPr>
      <w:spacing w:before="100" w:beforeAutospacing="1" w:after="100" w:afterAutospacing="1"/>
    </w:pPr>
  </w:style>
  <w:style w:type="paragraph" w:customStyle="1" w:styleId="carouseltitleduration">
    <w:name w:val="carouseltitleduration"/>
    <w:basedOn w:val="a3"/>
    <w:rsid w:val="002368CA"/>
    <w:pPr>
      <w:shd w:val="clear" w:color="auto" w:fill="5A5A5A"/>
      <w:spacing w:before="100" w:beforeAutospacing="1" w:after="100" w:afterAutospacing="1"/>
    </w:pPr>
    <w:rPr>
      <w:color w:val="D9D9D9"/>
      <w:sz w:val="20"/>
      <w:szCs w:val="20"/>
    </w:rPr>
  </w:style>
  <w:style w:type="paragraph" w:customStyle="1" w:styleId="carouselimgtitle">
    <w:name w:val="carouselimgtitle"/>
    <w:basedOn w:val="a3"/>
    <w:rsid w:val="002368CA"/>
    <w:pPr>
      <w:spacing w:before="100" w:beforeAutospacing="1" w:after="100" w:afterAutospacing="1"/>
      <w:jc w:val="center"/>
    </w:pPr>
    <w:rPr>
      <w:color w:val="FFFFFF"/>
    </w:rPr>
  </w:style>
  <w:style w:type="paragraph" w:customStyle="1" w:styleId="carouselimgduration">
    <w:name w:val="carouselimgduration"/>
    <w:basedOn w:val="a3"/>
    <w:rsid w:val="002368CA"/>
    <w:pPr>
      <w:spacing w:before="100" w:beforeAutospacing="1" w:after="100" w:afterAutospacing="1"/>
    </w:pPr>
    <w:rPr>
      <w:color w:val="FFFFFF"/>
    </w:rPr>
  </w:style>
  <w:style w:type="paragraph" w:customStyle="1" w:styleId="carouselprevbutton">
    <w:name w:val="carouselprevbutton"/>
    <w:basedOn w:val="a3"/>
    <w:rsid w:val="002368CA"/>
    <w:pPr>
      <w:spacing w:before="100" w:beforeAutospacing="1" w:after="100" w:afterAutospacing="1"/>
    </w:pPr>
  </w:style>
  <w:style w:type="paragraph" w:customStyle="1" w:styleId="carouselnextbutton">
    <w:name w:val="carouselnextbutton"/>
    <w:basedOn w:val="a3"/>
    <w:rsid w:val="002368CA"/>
    <w:pPr>
      <w:spacing w:before="100" w:beforeAutospacing="1" w:after="100" w:afterAutospacing="1"/>
    </w:pPr>
  </w:style>
  <w:style w:type="paragraph" w:customStyle="1" w:styleId="alert-container">
    <w:name w:val="alert-container"/>
    <w:basedOn w:val="a3"/>
    <w:rsid w:val="002368CA"/>
    <w:pPr>
      <w:spacing w:before="100" w:beforeAutospacing="1" w:after="100" w:afterAutospacing="1"/>
    </w:pPr>
  </w:style>
  <w:style w:type="paragraph" w:customStyle="1" w:styleId="alert-title">
    <w:name w:val="alert-title"/>
    <w:basedOn w:val="a3"/>
    <w:rsid w:val="002368CA"/>
    <w:pPr>
      <w:pBdr>
        <w:bottom w:val="single" w:sz="6" w:space="4" w:color="D1D1D1"/>
      </w:pBdr>
      <w:shd w:val="clear" w:color="auto" w:fill="E6E6E6"/>
      <w:spacing w:before="100" w:beforeAutospacing="1" w:after="100" w:afterAutospacing="1"/>
    </w:pPr>
    <w:rPr>
      <w:sz w:val="21"/>
      <w:szCs w:val="21"/>
    </w:rPr>
  </w:style>
  <w:style w:type="paragraph" w:customStyle="1" w:styleId="alert-message">
    <w:name w:val="alert-message"/>
    <w:basedOn w:val="a3"/>
    <w:rsid w:val="002368CA"/>
    <w:pPr>
      <w:spacing w:before="100" w:beforeAutospacing="1" w:after="100" w:afterAutospacing="1"/>
      <w:jc w:val="center"/>
    </w:pPr>
    <w:rPr>
      <w:sz w:val="21"/>
      <w:szCs w:val="21"/>
    </w:rPr>
  </w:style>
  <w:style w:type="paragraph" w:customStyle="1" w:styleId="alert-buttons-container">
    <w:name w:val="alert-buttons-container"/>
    <w:basedOn w:val="a3"/>
    <w:rsid w:val="002368CA"/>
    <w:pPr>
      <w:spacing w:before="100" w:beforeAutospacing="1" w:after="100" w:afterAutospacing="1"/>
      <w:jc w:val="center"/>
    </w:pPr>
  </w:style>
  <w:style w:type="paragraph" w:customStyle="1" w:styleId="alert-button">
    <w:name w:val="alert-button"/>
    <w:basedOn w:val="a3"/>
    <w:rsid w:val="002368CA"/>
    <w:pPr>
      <w:shd w:val="clear" w:color="auto" w:fill="474747"/>
      <w:spacing w:before="100" w:beforeAutospacing="1" w:after="100" w:afterAutospacing="1"/>
    </w:pPr>
    <w:rPr>
      <w:color w:val="FFFFFF"/>
    </w:rPr>
  </w:style>
  <w:style w:type="paragraph" w:customStyle="1" w:styleId="mw-plusminus-pos">
    <w:name w:val="mw-plusminus-pos"/>
    <w:basedOn w:val="a3"/>
    <w:rsid w:val="002368CA"/>
    <w:pPr>
      <w:spacing w:before="100" w:beforeAutospacing="1" w:after="100" w:afterAutospacing="1"/>
    </w:pPr>
    <w:rPr>
      <w:color w:val="00B000"/>
    </w:rPr>
  </w:style>
  <w:style w:type="paragraph" w:customStyle="1" w:styleId="mw-plusminus-neg">
    <w:name w:val="mw-plusminus-neg"/>
    <w:basedOn w:val="a3"/>
    <w:rsid w:val="002368CA"/>
    <w:pPr>
      <w:spacing w:before="100" w:beforeAutospacing="1" w:after="100" w:afterAutospacing="1"/>
    </w:pPr>
    <w:rPr>
      <w:color w:val="FF2050"/>
    </w:rPr>
  </w:style>
  <w:style w:type="paragraph" w:customStyle="1" w:styleId="mw-plusminus-null">
    <w:name w:val="mw-plusminus-null"/>
    <w:basedOn w:val="a3"/>
    <w:rsid w:val="002368CA"/>
    <w:pPr>
      <w:spacing w:before="100" w:beforeAutospacing="1" w:after="100" w:afterAutospacing="1"/>
    </w:pPr>
    <w:rPr>
      <w:color w:val="999999"/>
    </w:rPr>
  </w:style>
  <w:style w:type="paragraph" w:customStyle="1" w:styleId="mw-tag-markers">
    <w:name w:val="mw-tag-markers"/>
    <w:basedOn w:val="a3"/>
    <w:rsid w:val="002368CA"/>
    <w:pPr>
      <w:spacing w:before="100" w:beforeAutospacing="1" w:after="100" w:afterAutospacing="1"/>
    </w:pPr>
    <w:rPr>
      <w:rFonts w:ascii="Arial" w:hAnsi="Arial" w:cs="Arial"/>
      <w:i/>
      <w:iCs/>
      <w:sz w:val="22"/>
      <w:szCs w:val="22"/>
    </w:rPr>
  </w:style>
  <w:style w:type="paragraph" w:customStyle="1" w:styleId="history-size">
    <w:name w:val="history-size"/>
    <w:basedOn w:val="a3"/>
    <w:rsid w:val="002368CA"/>
    <w:pPr>
      <w:spacing w:before="100" w:beforeAutospacing="1" w:after="100" w:afterAutospacing="1"/>
    </w:pPr>
    <w:rPr>
      <w:sz w:val="19"/>
      <w:szCs w:val="19"/>
    </w:rPr>
  </w:style>
  <w:style w:type="paragraph" w:customStyle="1" w:styleId="mw-whatlinkshere-tools">
    <w:name w:val="mw-whatlinkshere-tools"/>
    <w:basedOn w:val="a3"/>
    <w:rsid w:val="002368CA"/>
    <w:pPr>
      <w:spacing w:before="100" w:beforeAutospacing="1" w:after="100" w:afterAutospacing="1"/>
    </w:pPr>
    <w:rPr>
      <w:sz w:val="19"/>
      <w:szCs w:val="19"/>
    </w:rPr>
  </w:style>
  <w:style w:type="paragraph" w:customStyle="1" w:styleId="italique">
    <w:name w:val="italique"/>
    <w:basedOn w:val="a3"/>
    <w:rsid w:val="002368CA"/>
    <w:pPr>
      <w:spacing w:before="100" w:beforeAutospacing="1" w:after="100" w:afterAutospacing="1"/>
    </w:pPr>
    <w:rPr>
      <w:i/>
      <w:iCs/>
    </w:rPr>
  </w:style>
  <w:style w:type="paragraph" w:customStyle="1" w:styleId="nowrap">
    <w:name w:val="nowrap"/>
    <w:basedOn w:val="a3"/>
    <w:rsid w:val="002368CA"/>
    <w:pPr>
      <w:spacing w:before="100" w:beforeAutospacing="1" w:after="100" w:afterAutospacing="1"/>
    </w:pPr>
  </w:style>
  <w:style w:type="paragraph" w:customStyle="1" w:styleId="rcoptions">
    <w:name w:val="rcoptions"/>
    <w:basedOn w:val="a3"/>
    <w:rsid w:val="002368CA"/>
    <w:pPr>
      <w:pBdr>
        <w:top w:val="single" w:sz="6" w:space="0" w:color="DDDDF7"/>
        <w:left w:val="single" w:sz="48" w:space="6" w:color="DDDDF7"/>
        <w:bottom w:val="single" w:sz="6" w:space="0" w:color="DDDDF7"/>
        <w:right w:val="single" w:sz="6" w:space="6" w:color="DDDDF7"/>
      </w:pBdr>
      <w:shd w:val="clear" w:color="auto" w:fill="FFFFFF"/>
      <w:spacing w:after="30"/>
    </w:pPr>
  </w:style>
  <w:style w:type="paragraph" w:customStyle="1" w:styleId="printcssonly">
    <w:name w:val="printcssonly"/>
    <w:basedOn w:val="a3"/>
    <w:rsid w:val="002368CA"/>
    <w:pPr>
      <w:spacing w:before="100" w:beforeAutospacing="1" w:after="100" w:afterAutospacing="1"/>
    </w:pPr>
    <w:rPr>
      <w:vanish/>
    </w:rPr>
  </w:style>
  <w:style w:type="paragraph" w:customStyle="1" w:styleId="fieldsetlike">
    <w:name w:val="fieldsetlike"/>
    <w:basedOn w:val="a3"/>
    <w:rsid w:val="002368CA"/>
    <w:pPr>
      <w:pBdr>
        <w:top w:val="single" w:sz="6" w:space="0" w:color="AAAAAA"/>
        <w:left w:val="single" w:sz="6" w:space="0" w:color="AAAAAA"/>
        <w:bottom w:val="single" w:sz="6" w:space="5" w:color="AAAAAA"/>
        <w:right w:val="single" w:sz="6" w:space="0" w:color="AAAAAA"/>
      </w:pBdr>
      <w:spacing w:before="240" w:after="240"/>
      <w:jc w:val="center"/>
    </w:pPr>
  </w:style>
  <w:style w:type="paragraph" w:customStyle="1" w:styleId="homonymie">
    <w:name w:val="homonymie"/>
    <w:basedOn w:val="a3"/>
    <w:rsid w:val="002368CA"/>
    <w:pPr>
      <w:pBdr>
        <w:bottom w:val="single" w:sz="6" w:space="6" w:color="AAAAAA"/>
      </w:pBdr>
      <w:shd w:val="clear" w:color="auto" w:fill="FFFFFF"/>
      <w:spacing w:after="120"/>
    </w:pPr>
    <w:rPr>
      <w:i/>
      <w:iCs/>
    </w:rPr>
  </w:style>
  <w:style w:type="paragraph" w:customStyle="1" w:styleId="indicateur-langue">
    <w:name w:val="indicateur-langue"/>
    <w:basedOn w:val="a3"/>
    <w:rsid w:val="002368CA"/>
    <w:pPr>
      <w:spacing w:before="100" w:beforeAutospacing="1" w:after="100" w:afterAutospacing="1"/>
    </w:pPr>
    <w:rPr>
      <w:rFonts w:ascii="Courier New" w:hAnsi="Courier New" w:cs="Courier New"/>
      <w:b/>
      <w:bCs/>
    </w:rPr>
  </w:style>
  <w:style w:type="paragraph" w:customStyle="1" w:styleId="romain">
    <w:name w:val="romain"/>
    <w:basedOn w:val="a3"/>
    <w:rsid w:val="002368CA"/>
    <w:pPr>
      <w:spacing w:before="100" w:beforeAutospacing="1" w:after="100" w:afterAutospacing="1"/>
    </w:pPr>
    <w:rPr>
      <w:smallCaps/>
    </w:rPr>
  </w:style>
  <w:style w:type="paragraph" w:customStyle="1" w:styleId="reference">
    <w:name w:val="reference"/>
    <w:basedOn w:val="a3"/>
    <w:rsid w:val="002368CA"/>
    <w:pPr>
      <w:spacing w:before="100" w:beforeAutospacing="1" w:after="100" w:afterAutospacing="1"/>
    </w:pPr>
    <w:rPr>
      <w:sz w:val="19"/>
      <w:szCs w:val="19"/>
    </w:rPr>
  </w:style>
  <w:style w:type="paragraph" w:customStyle="1" w:styleId="exposant">
    <w:name w:val="exposant"/>
    <w:basedOn w:val="a3"/>
    <w:rsid w:val="002368CA"/>
    <w:pPr>
      <w:spacing w:before="100" w:beforeAutospacing="1" w:after="100" w:afterAutospacing="1"/>
    </w:pPr>
    <w:rPr>
      <w:sz w:val="19"/>
      <w:szCs w:val="19"/>
    </w:rPr>
  </w:style>
  <w:style w:type="paragraph" w:customStyle="1" w:styleId="mw-magiclink-isbn">
    <w:name w:val="mw-magiclink-isbn"/>
    <w:basedOn w:val="a3"/>
    <w:rsid w:val="002368CA"/>
    <w:pPr>
      <w:spacing w:before="100" w:beforeAutospacing="1" w:after="100" w:afterAutospacing="1"/>
    </w:pPr>
  </w:style>
  <w:style w:type="paragraph" w:customStyle="1" w:styleId="biblist">
    <w:name w:val="biblist"/>
    <w:basedOn w:val="a3"/>
    <w:rsid w:val="002368CA"/>
    <w:pPr>
      <w:spacing w:before="100" w:beforeAutospacing="1" w:after="100" w:afterAutospacing="1"/>
    </w:pPr>
  </w:style>
  <w:style w:type="paragraph" w:customStyle="1" w:styleId="wikinorme">
    <w:name w:val="wikinorme"/>
    <w:basedOn w:val="a3"/>
    <w:rsid w:val="002368CA"/>
    <w:pPr>
      <w:spacing w:before="100" w:beforeAutospacing="1" w:after="100" w:afterAutospacing="1"/>
    </w:pPr>
    <w:rPr>
      <w:vanish/>
    </w:rPr>
  </w:style>
  <w:style w:type="paragraph" w:customStyle="1" w:styleId="bibtex">
    <w:name w:val="bibtex"/>
    <w:basedOn w:val="a3"/>
    <w:rsid w:val="002368CA"/>
    <w:pPr>
      <w:spacing w:before="100" w:beforeAutospacing="1" w:after="100" w:afterAutospacing="1"/>
    </w:pPr>
    <w:rPr>
      <w:vanish/>
    </w:rPr>
  </w:style>
  <w:style w:type="paragraph" w:customStyle="1" w:styleId="isbd">
    <w:name w:val="isbd"/>
    <w:basedOn w:val="a3"/>
    <w:rsid w:val="002368CA"/>
    <w:pPr>
      <w:spacing w:before="100" w:beforeAutospacing="1" w:after="100" w:afterAutospacing="1"/>
    </w:pPr>
    <w:rPr>
      <w:vanish/>
    </w:rPr>
  </w:style>
  <w:style w:type="paragraph" w:customStyle="1" w:styleId="iso690">
    <w:name w:val="iso690"/>
    <w:basedOn w:val="a3"/>
    <w:rsid w:val="002368CA"/>
    <w:pPr>
      <w:spacing w:before="100" w:beforeAutospacing="1" w:after="100" w:afterAutospacing="1"/>
    </w:pPr>
    <w:rPr>
      <w:vanish/>
    </w:rPr>
  </w:style>
  <w:style w:type="paragraph" w:customStyle="1" w:styleId="specialbib">
    <w:name w:val="specialbib"/>
    <w:basedOn w:val="a3"/>
    <w:rsid w:val="002368CA"/>
    <w:pPr>
      <w:spacing w:before="100" w:beforeAutospacing="1" w:after="100" w:afterAutospacing="1"/>
    </w:pPr>
    <w:rPr>
      <w:vanish/>
    </w:rPr>
  </w:style>
  <w:style w:type="paragraph" w:customStyle="1" w:styleId="citevirgule">
    <w:name w:val="cite_virgule"/>
    <w:basedOn w:val="a3"/>
    <w:rsid w:val="002368CA"/>
    <w:pPr>
      <w:spacing w:before="100" w:beforeAutospacing="1" w:after="100" w:afterAutospacing="1"/>
    </w:pPr>
  </w:style>
  <w:style w:type="paragraph" w:customStyle="1" w:styleId="boite-sans-fond">
    <w:name w:val="boite-sans-fond"/>
    <w:basedOn w:val="a3"/>
    <w:rsid w:val="002368CA"/>
    <w:pPr>
      <w:spacing w:before="100" w:beforeAutospacing="1" w:after="100" w:afterAutospacing="1"/>
    </w:pPr>
  </w:style>
  <w:style w:type="paragraph" w:customStyle="1" w:styleId="boite-grise">
    <w:name w:val="boite-grise"/>
    <w:basedOn w:val="a3"/>
    <w:rsid w:val="002368CA"/>
    <w:pPr>
      <w:shd w:val="clear" w:color="auto" w:fill="F9F9F9"/>
      <w:spacing w:before="100" w:beforeAutospacing="1" w:after="100" w:afterAutospacing="1"/>
    </w:pPr>
  </w:style>
  <w:style w:type="paragraph" w:customStyle="1" w:styleId="bandeau-niveau-grave">
    <w:name w:val="bandeau-niveau-grave"/>
    <w:basedOn w:val="a3"/>
    <w:rsid w:val="002368CA"/>
    <w:pPr>
      <w:shd w:val="clear" w:color="auto" w:fill="FFCCCC"/>
      <w:spacing w:before="100" w:beforeAutospacing="1" w:after="100" w:afterAutospacing="1"/>
    </w:pPr>
  </w:style>
  <w:style w:type="paragraph" w:customStyle="1" w:styleId="bandeau-niveau-modere">
    <w:name w:val="bandeau-niveau-modere"/>
    <w:basedOn w:val="a3"/>
    <w:rsid w:val="002368CA"/>
    <w:pPr>
      <w:shd w:val="clear" w:color="auto" w:fill="FFEEDD"/>
      <w:spacing w:before="100" w:beforeAutospacing="1" w:after="100" w:afterAutospacing="1"/>
    </w:pPr>
  </w:style>
  <w:style w:type="paragraph" w:customStyle="1" w:styleId="bandeau-niveau-ebauche">
    <w:name w:val="bandeau-niveau-ebauche"/>
    <w:basedOn w:val="a3"/>
    <w:rsid w:val="002368CA"/>
    <w:pPr>
      <w:shd w:val="clear" w:color="auto" w:fill="FBFBFB"/>
      <w:spacing w:before="100" w:beforeAutospacing="1" w:after="100" w:afterAutospacing="1"/>
    </w:pPr>
  </w:style>
  <w:style w:type="paragraph" w:customStyle="1" w:styleId="bandeau-niveau-information">
    <w:name w:val="bandeau-niveau-information"/>
    <w:basedOn w:val="a3"/>
    <w:rsid w:val="002368CA"/>
    <w:pPr>
      <w:shd w:val="clear" w:color="auto" w:fill="FBFBFB"/>
      <w:spacing w:before="100" w:beforeAutospacing="1" w:after="100" w:afterAutospacing="1"/>
    </w:pPr>
  </w:style>
  <w:style w:type="paragraph" w:customStyle="1" w:styleId="bandeau">
    <w:name w:val="bandeau"/>
    <w:basedOn w:val="a3"/>
    <w:rsid w:val="002368CA"/>
    <w:pPr>
      <w:pBdr>
        <w:top w:val="single" w:sz="6" w:space="2" w:color="auto"/>
        <w:left w:val="single" w:sz="48" w:space="8" w:color="auto"/>
        <w:bottom w:val="single" w:sz="6" w:space="2" w:color="auto"/>
        <w:right w:val="single" w:sz="6" w:space="8" w:color="auto"/>
      </w:pBdr>
      <w:spacing w:before="120" w:after="180"/>
      <w:ind w:left="1224" w:right="1224"/>
    </w:pPr>
  </w:style>
  <w:style w:type="paragraph" w:customStyle="1" w:styleId="bandeau-icone">
    <w:name w:val="bandeau-icone"/>
    <w:basedOn w:val="a3"/>
    <w:rsid w:val="002368CA"/>
    <w:pPr>
      <w:spacing w:before="100" w:beforeAutospacing="1" w:after="100" w:afterAutospacing="1"/>
      <w:jc w:val="center"/>
    </w:pPr>
  </w:style>
  <w:style w:type="paragraph" w:customStyle="1" w:styleId="bandeau-titre">
    <w:name w:val="bandeau-titre"/>
    <w:basedOn w:val="a3"/>
    <w:rsid w:val="002368CA"/>
    <w:pPr>
      <w:spacing w:before="100" w:beforeAutospacing="1" w:after="120" w:line="336" w:lineRule="atLeast"/>
    </w:pPr>
  </w:style>
  <w:style w:type="paragraph" w:customStyle="1" w:styleId="bandeau-texte">
    <w:name w:val="bandeau-texte"/>
    <w:basedOn w:val="a3"/>
    <w:rsid w:val="002368CA"/>
    <w:pPr>
      <w:spacing w:before="100" w:beforeAutospacing="1" w:after="100" w:afterAutospacing="1" w:line="288" w:lineRule="atLeast"/>
    </w:pPr>
    <w:rPr>
      <w:sz w:val="22"/>
      <w:szCs w:val="22"/>
    </w:rPr>
  </w:style>
  <w:style w:type="paragraph" w:customStyle="1" w:styleId="indentation">
    <w:name w:val="indentation"/>
    <w:basedOn w:val="a3"/>
    <w:rsid w:val="002368CA"/>
    <w:pPr>
      <w:spacing w:before="100" w:beforeAutospacing="1" w:after="100" w:afterAutospacing="1" w:line="360" w:lineRule="atLeast"/>
      <w:ind w:firstLine="345"/>
    </w:pPr>
  </w:style>
  <w:style w:type="paragraph" w:customStyle="1" w:styleId="loupe">
    <w:name w:val="loupe"/>
    <w:basedOn w:val="a3"/>
    <w:rsid w:val="002368CA"/>
    <w:pPr>
      <w:spacing w:before="100" w:beforeAutospacing="1" w:after="100" w:afterAutospacing="1" w:line="360" w:lineRule="atLeast"/>
      <w:ind w:firstLine="345"/>
    </w:pPr>
  </w:style>
  <w:style w:type="paragraph" w:customStyle="1" w:styleId="general">
    <w:name w:val="general"/>
    <w:basedOn w:val="a3"/>
    <w:rsid w:val="002368CA"/>
    <w:pPr>
      <w:spacing w:before="100" w:beforeAutospacing="1" w:after="100" w:afterAutospacing="1" w:line="360" w:lineRule="atLeast"/>
      <w:ind w:firstLine="345"/>
    </w:pPr>
  </w:style>
  <w:style w:type="paragraph" w:customStyle="1" w:styleId="accessibilite">
    <w:name w:val="accessibilite"/>
    <w:basedOn w:val="a3"/>
    <w:rsid w:val="002368CA"/>
    <w:pPr>
      <w:spacing w:before="100" w:beforeAutospacing="1" w:after="100" w:afterAutospacing="1" w:line="360" w:lineRule="atLeast"/>
      <w:ind w:firstLine="345"/>
    </w:pPr>
  </w:style>
  <w:style w:type="paragraph" w:customStyle="1" w:styleId="etoile-or">
    <w:name w:val="etoile-or"/>
    <w:basedOn w:val="a3"/>
    <w:rsid w:val="002368CA"/>
    <w:pPr>
      <w:spacing w:before="100" w:beforeAutospacing="1" w:after="100" w:afterAutospacing="1" w:line="360" w:lineRule="atLeast"/>
      <w:ind w:firstLine="345"/>
    </w:pPr>
  </w:style>
  <w:style w:type="paragraph" w:customStyle="1" w:styleId="etoile-argent">
    <w:name w:val="etoile-argent"/>
    <w:basedOn w:val="a3"/>
    <w:rsid w:val="002368CA"/>
    <w:pPr>
      <w:spacing w:before="100" w:beforeAutospacing="1" w:after="100" w:afterAutospacing="1" w:line="360" w:lineRule="atLeast"/>
      <w:ind w:firstLine="345"/>
    </w:pPr>
  </w:style>
  <w:style w:type="paragraph" w:customStyle="1" w:styleId="categorie">
    <w:name w:val="categorie"/>
    <w:basedOn w:val="a3"/>
    <w:rsid w:val="002368CA"/>
    <w:pPr>
      <w:spacing w:before="100" w:beforeAutospacing="1" w:after="100" w:afterAutospacing="1" w:line="360" w:lineRule="atLeast"/>
      <w:ind w:firstLine="345"/>
    </w:pPr>
  </w:style>
  <w:style w:type="paragraph" w:customStyle="1" w:styleId="recyclage">
    <w:name w:val="recyclage"/>
    <w:basedOn w:val="a3"/>
    <w:rsid w:val="002368CA"/>
    <w:pPr>
      <w:spacing w:before="100" w:beforeAutospacing="1" w:after="100" w:afterAutospacing="1" w:line="360" w:lineRule="atLeast"/>
      <w:ind w:firstLine="345"/>
    </w:pPr>
  </w:style>
  <w:style w:type="paragraph" w:customStyle="1" w:styleId="archives">
    <w:name w:val="archives"/>
    <w:basedOn w:val="a3"/>
    <w:rsid w:val="002368CA"/>
    <w:pPr>
      <w:spacing w:before="100" w:beforeAutospacing="1" w:after="100" w:afterAutospacing="1" w:line="360" w:lineRule="atLeast"/>
      <w:ind w:firstLine="345"/>
    </w:pPr>
  </w:style>
  <w:style w:type="paragraph" w:customStyle="1" w:styleId="conflit-edition">
    <w:name w:val="conflit-edition"/>
    <w:basedOn w:val="a3"/>
    <w:rsid w:val="002368CA"/>
    <w:pPr>
      <w:spacing w:before="100" w:beforeAutospacing="1" w:after="100" w:afterAutospacing="1" w:line="360" w:lineRule="atLeast"/>
      <w:ind w:firstLine="345"/>
    </w:pPr>
  </w:style>
  <w:style w:type="paragraph" w:customStyle="1" w:styleId="sons">
    <w:name w:val="sons"/>
    <w:basedOn w:val="a3"/>
    <w:rsid w:val="002368CA"/>
    <w:pPr>
      <w:spacing w:before="100" w:beforeAutospacing="1" w:after="100" w:afterAutospacing="1" w:line="360" w:lineRule="atLeast"/>
      <w:ind w:firstLine="345"/>
    </w:pPr>
  </w:style>
  <w:style w:type="paragraph" w:customStyle="1" w:styleId="videos">
    <w:name w:val="videos"/>
    <w:basedOn w:val="a3"/>
    <w:rsid w:val="002368CA"/>
    <w:pPr>
      <w:spacing w:before="100" w:beforeAutospacing="1" w:after="100" w:afterAutospacing="1" w:line="360" w:lineRule="atLeast"/>
      <w:ind w:firstLine="345"/>
    </w:pPr>
  </w:style>
  <w:style w:type="paragraph" w:customStyle="1" w:styleId="incomplet">
    <w:name w:val="incomplet"/>
    <w:basedOn w:val="a3"/>
    <w:rsid w:val="002368CA"/>
    <w:pPr>
      <w:spacing w:before="100" w:beforeAutospacing="1" w:after="100" w:afterAutospacing="1" w:line="360" w:lineRule="atLeast"/>
      <w:ind w:firstLine="345"/>
    </w:pPr>
  </w:style>
  <w:style w:type="paragraph" w:customStyle="1" w:styleId="sources">
    <w:name w:val="sources"/>
    <w:basedOn w:val="a3"/>
    <w:rsid w:val="002368CA"/>
    <w:pPr>
      <w:spacing w:before="100" w:beforeAutospacing="1" w:after="100" w:afterAutospacing="1" w:line="360" w:lineRule="atLeast"/>
      <w:ind w:firstLine="345"/>
    </w:pPr>
  </w:style>
  <w:style w:type="paragraph" w:customStyle="1" w:styleId="important">
    <w:name w:val="important"/>
    <w:basedOn w:val="a3"/>
    <w:rsid w:val="002368CA"/>
    <w:pPr>
      <w:spacing w:before="100" w:beforeAutospacing="1" w:after="100" w:afterAutospacing="1" w:line="360" w:lineRule="atLeast"/>
      <w:ind w:firstLine="345"/>
    </w:pPr>
  </w:style>
  <w:style w:type="paragraph" w:customStyle="1" w:styleId="en-travaux">
    <w:name w:val="en-travaux"/>
    <w:basedOn w:val="a3"/>
    <w:rsid w:val="002368CA"/>
    <w:pPr>
      <w:spacing w:before="100" w:beforeAutospacing="1" w:after="100" w:afterAutospacing="1" w:line="360" w:lineRule="atLeast"/>
      <w:ind w:firstLine="345"/>
    </w:pPr>
  </w:style>
  <w:style w:type="paragraph" w:customStyle="1" w:styleId="incubator">
    <w:name w:val="incubator"/>
    <w:basedOn w:val="a3"/>
    <w:rsid w:val="002368CA"/>
    <w:pPr>
      <w:spacing w:before="100" w:beforeAutospacing="1" w:after="100" w:afterAutospacing="1" w:line="360" w:lineRule="atLeast"/>
      <w:ind w:firstLine="345"/>
    </w:pPr>
  </w:style>
  <w:style w:type="paragraph" w:customStyle="1" w:styleId="extension">
    <w:name w:val="extension"/>
    <w:basedOn w:val="a3"/>
    <w:rsid w:val="002368CA"/>
    <w:pPr>
      <w:spacing w:before="100" w:beforeAutospacing="1" w:after="100" w:afterAutospacing="1" w:line="360" w:lineRule="atLeast"/>
      <w:ind w:firstLine="345"/>
    </w:pPr>
  </w:style>
  <w:style w:type="paragraph" w:customStyle="1" w:styleId="wikispecies">
    <w:name w:val="wikispecies"/>
    <w:basedOn w:val="a3"/>
    <w:rsid w:val="002368CA"/>
    <w:pPr>
      <w:spacing w:before="100" w:beforeAutospacing="1" w:after="100" w:afterAutospacing="1" w:line="360" w:lineRule="atLeast"/>
      <w:ind w:firstLine="345"/>
    </w:pPr>
  </w:style>
  <w:style w:type="paragraph" w:customStyle="1" w:styleId="metawiki">
    <w:name w:val="metawiki"/>
    <w:basedOn w:val="a3"/>
    <w:rsid w:val="002368CA"/>
    <w:pPr>
      <w:spacing w:before="100" w:beforeAutospacing="1" w:after="100" w:afterAutospacing="1" w:line="360" w:lineRule="atLeast"/>
      <w:ind w:firstLine="345"/>
    </w:pPr>
  </w:style>
  <w:style w:type="paragraph" w:customStyle="1" w:styleId="wikiversity">
    <w:name w:val="wikiversity"/>
    <w:basedOn w:val="a3"/>
    <w:rsid w:val="002368CA"/>
    <w:pPr>
      <w:spacing w:before="100" w:beforeAutospacing="1" w:after="100" w:afterAutospacing="1" w:line="360" w:lineRule="atLeast"/>
      <w:ind w:firstLine="345"/>
    </w:pPr>
  </w:style>
  <w:style w:type="paragraph" w:customStyle="1" w:styleId="wikipedia">
    <w:name w:val="wikipedia"/>
    <w:basedOn w:val="a3"/>
    <w:rsid w:val="002368CA"/>
    <w:pPr>
      <w:spacing w:before="100" w:beforeAutospacing="1" w:after="100" w:afterAutospacing="1" w:line="360" w:lineRule="atLeast"/>
      <w:ind w:firstLine="345"/>
    </w:pPr>
  </w:style>
  <w:style w:type="paragraph" w:customStyle="1" w:styleId="wikibooks">
    <w:name w:val="wikibooks"/>
    <w:basedOn w:val="a3"/>
    <w:rsid w:val="002368CA"/>
    <w:pPr>
      <w:spacing w:before="100" w:beforeAutospacing="1" w:after="100" w:afterAutospacing="1" w:line="360" w:lineRule="atLeast"/>
      <w:ind w:firstLine="345"/>
    </w:pPr>
  </w:style>
  <w:style w:type="paragraph" w:customStyle="1" w:styleId="wikinews">
    <w:name w:val="wikinews"/>
    <w:basedOn w:val="a3"/>
    <w:rsid w:val="002368CA"/>
    <w:pPr>
      <w:spacing w:before="100" w:beforeAutospacing="1" w:after="100" w:afterAutospacing="1" w:line="360" w:lineRule="atLeast"/>
      <w:ind w:firstLine="345"/>
    </w:pPr>
  </w:style>
  <w:style w:type="paragraph" w:customStyle="1" w:styleId="wikiquote">
    <w:name w:val="wikiquote"/>
    <w:basedOn w:val="a3"/>
    <w:rsid w:val="002368CA"/>
    <w:pPr>
      <w:spacing w:before="100" w:beforeAutospacing="1" w:after="100" w:afterAutospacing="1" w:line="360" w:lineRule="atLeast"/>
      <w:ind w:firstLine="345"/>
    </w:pPr>
  </w:style>
  <w:style w:type="paragraph" w:customStyle="1" w:styleId="wikisource">
    <w:name w:val="wikisource"/>
    <w:basedOn w:val="a3"/>
    <w:rsid w:val="002368CA"/>
    <w:pPr>
      <w:spacing w:before="100" w:beforeAutospacing="1" w:after="100" w:afterAutospacing="1" w:line="360" w:lineRule="atLeast"/>
      <w:ind w:firstLine="345"/>
    </w:pPr>
  </w:style>
  <w:style w:type="paragraph" w:customStyle="1" w:styleId="commons">
    <w:name w:val="commons"/>
    <w:basedOn w:val="a3"/>
    <w:rsid w:val="002368CA"/>
    <w:pPr>
      <w:spacing w:before="100" w:beforeAutospacing="1" w:after="100" w:afterAutospacing="1" w:line="360" w:lineRule="atLeast"/>
      <w:ind w:firstLine="345"/>
    </w:pPr>
  </w:style>
  <w:style w:type="paragraph" w:customStyle="1" w:styleId="wikimedia">
    <w:name w:val="wikimedia"/>
    <w:basedOn w:val="a3"/>
    <w:rsid w:val="002368CA"/>
    <w:pPr>
      <w:spacing w:before="100" w:beforeAutospacing="1" w:after="100" w:afterAutospacing="1" w:line="360" w:lineRule="atLeast"/>
      <w:ind w:firstLine="345"/>
    </w:pPr>
  </w:style>
  <w:style w:type="paragraph" w:customStyle="1" w:styleId="wiktionary">
    <w:name w:val="wiktionary"/>
    <w:basedOn w:val="a3"/>
    <w:rsid w:val="002368CA"/>
    <w:pPr>
      <w:spacing w:before="100" w:beforeAutospacing="1" w:after="100" w:afterAutospacing="1" w:line="360" w:lineRule="atLeast"/>
      <w:ind w:firstLine="345"/>
    </w:pPr>
  </w:style>
  <w:style w:type="paragraph" w:customStyle="1" w:styleId="wikidata">
    <w:name w:val="wikidata"/>
    <w:basedOn w:val="a3"/>
    <w:rsid w:val="002368CA"/>
    <w:pPr>
      <w:spacing w:before="100" w:beforeAutospacing="1" w:after="100" w:afterAutospacing="1" w:line="360" w:lineRule="atLeast"/>
      <w:ind w:firstLine="345"/>
    </w:pPr>
  </w:style>
  <w:style w:type="paragraph" w:customStyle="1" w:styleId="wikivoyage">
    <w:name w:val="wikivoyage"/>
    <w:basedOn w:val="a3"/>
    <w:rsid w:val="002368CA"/>
    <w:pPr>
      <w:spacing w:before="100" w:beforeAutospacing="1" w:after="100" w:afterAutospacing="1" w:line="360" w:lineRule="atLeast"/>
      <w:ind w:firstLine="345"/>
    </w:pPr>
  </w:style>
  <w:style w:type="paragraph" w:customStyle="1" w:styleId="grosse-icone">
    <w:name w:val="grosse-icone"/>
    <w:basedOn w:val="a3"/>
    <w:rsid w:val="002368CA"/>
    <w:pPr>
      <w:spacing w:before="100" w:beforeAutospacing="1" w:after="100" w:afterAutospacing="1"/>
    </w:pPr>
  </w:style>
  <w:style w:type="paragraph" w:customStyle="1" w:styleId="alerte">
    <w:name w:val="alerte"/>
    <w:basedOn w:val="a3"/>
    <w:rsid w:val="002368CA"/>
    <w:pPr>
      <w:shd w:val="clear" w:color="auto" w:fill="FFFFDD"/>
      <w:spacing w:before="100" w:beforeAutospacing="1" w:after="96"/>
    </w:pPr>
    <w:rPr>
      <w:i/>
      <w:iCs/>
    </w:rPr>
  </w:style>
  <w:style w:type="paragraph" w:customStyle="1" w:styleId="grave">
    <w:name w:val="grave"/>
    <w:basedOn w:val="a3"/>
    <w:rsid w:val="002368CA"/>
    <w:pPr>
      <w:pBdr>
        <w:top w:val="single" w:sz="6" w:space="0" w:color="FF9966"/>
        <w:left w:val="single" w:sz="6" w:space="0" w:color="FF9966"/>
        <w:bottom w:val="single" w:sz="6" w:space="0" w:color="FF9966"/>
        <w:right w:val="single" w:sz="6" w:space="0" w:color="FF9966"/>
      </w:pBdr>
      <w:spacing w:before="100" w:beforeAutospacing="1" w:after="100" w:afterAutospacing="1"/>
    </w:pPr>
  </w:style>
  <w:style w:type="paragraph" w:customStyle="1" w:styleId="messagebox">
    <w:name w:val="messagebox"/>
    <w:basedOn w:val="a3"/>
    <w:rsid w:val="002368CA"/>
    <w:pPr>
      <w:pBdr>
        <w:top w:val="single" w:sz="6" w:space="2" w:color="AAAAAA"/>
        <w:left w:val="single" w:sz="6" w:space="2" w:color="AAAAAA"/>
        <w:bottom w:val="single" w:sz="6" w:space="2" w:color="AAAAAA"/>
        <w:right w:val="single" w:sz="6" w:space="2" w:color="AAAAAA"/>
      </w:pBdr>
      <w:shd w:val="clear" w:color="auto" w:fill="F9F9F9"/>
      <w:spacing w:after="240"/>
      <w:jc w:val="both"/>
    </w:pPr>
  </w:style>
  <w:style w:type="paragraph" w:customStyle="1" w:styleId="vectorbox">
    <w:name w:val="vectorbox"/>
    <w:basedOn w:val="a3"/>
    <w:rsid w:val="002368CA"/>
    <w:pPr>
      <w:pBdr>
        <w:top w:val="single" w:sz="6" w:space="0" w:color="A7D7F9"/>
        <w:left w:val="single" w:sz="6" w:space="0" w:color="A7D7F9"/>
        <w:bottom w:val="single" w:sz="6" w:space="0" w:color="A7D7F9"/>
        <w:right w:val="single" w:sz="6" w:space="0" w:color="A7D7F9"/>
      </w:pBdr>
      <w:shd w:val="clear" w:color="auto" w:fill="F5FAFF"/>
      <w:spacing w:after="240"/>
    </w:pPr>
  </w:style>
  <w:style w:type="paragraph" w:customStyle="1" w:styleId="bandeau-portail-element">
    <w:name w:val="bandeau-portail-element"/>
    <w:basedOn w:val="a3"/>
    <w:rsid w:val="002368CA"/>
    <w:pPr>
      <w:spacing w:before="100" w:beforeAutospacing="1" w:after="100" w:afterAutospacing="1"/>
      <w:ind w:left="360" w:right="360"/>
    </w:pPr>
  </w:style>
  <w:style w:type="paragraph" w:customStyle="1" w:styleId="bandeau-portail-icone">
    <w:name w:val="bandeau-portail-icone"/>
    <w:basedOn w:val="a3"/>
    <w:rsid w:val="002368CA"/>
    <w:pPr>
      <w:spacing w:before="100" w:beforeAutospacing="1" w:after="100" w:afterAutospacing="1"/>
      <w:ind w:right="120"/>
    </w:pPr>
  </w:style>
  <w:style w:type="paragraph" w:customStyle="1" w:styleId="bandeau-portail-texte">
    <w:name w:val="bandeau-portail-texte"/>
    <w:basedOn w:val="a3"/>
    <w:rsid w:val="002368CA"/>
    <w:pPr>
      <w:spacing w:before="100" w:beforeAutospacing="1" w:after="100" w:afterAutospacing="1"/>
    </w:pPr>
    <w:rPr>
      <w:b/>
      <w:bCs/>
    </w:rPr>
  </w:style>
  <w:style w:type="paragraph" w:customStyle="1" w:styleId="exemple">
    <w:name w:val="exemple"/>
    <w:basedOn w:val="a3"/>
    <w:rsid w:val="002368CA"/>
    <w:pPr>
      <w:pBdr>
        <w:top w:val="dashed" w:sz="6" w:space="6" w:color="ADD8E6"/>
        <w:left w:val="dashed" w:sz="6" w:space="6" w:color="ADD8E6"/>
        <w:bottom w:val="dashed" w:sz="6" w:space="6" w:color="ADD8E6"/>
        <w:right w:val="dashed" w:sz="6" w:space="6" w:color="ADD8E6"/>
      </w:pBdr>
      <w:shd w:val="clear" w:color="auto" w:fill="FFFFFF"/>
      <w:spacing w:before="120" w:after="120"/>
      <w:ind w:left="120" w:right="120"/>
    </w:pPr>
  </w:style>
  <w:style w:type="paragraph" w:customStyle="1" w:styleId="avanceboite">
    <w:name w:val="avance_boite"/>
    <w:basedOn w:val="a3"/>
    <w:rsid w:val="002368CA"/>
    <w:pPr>
      <w:pBdr>
        <w:top w:val="single" w:sz="6" w:space="0" w:color="808080"/>
        <w:left w:val="single" w:sz="6" w:space="0" w:color="808080"/>
        <w:bottom w:val="single" w:sz="6" w:space="0" w:color="808080"/>
        <w:right w:val="single" w:sz="6" w:space="0" w:color="808080"/>
      </w:pBdr>
      <w:shd w:val="clear" w:color="auto" w:fill="D3D3D3"/>
    </w:pPr>
  </w:style>
  <w:style w:type="paragraph" w:customStyle="1" w:styleId="avancebarre">
    <w:name w:val="avance_barre"/>
    <w:basedOn w:val="a3"/>
    <w:rsid w:val="002368CA"/>
    <w:pPr>
      <w:shd w:val="clear" w:color="auto" w:fill="A0A0FF"/>
    </w:pPr>
  </w:style>
  <w:style w:type="paragraph" w:customStyle="1" w:styleId="avancetexte">
    <w:name w:val="avance_texte"/>
    <w:basedOn w:val="a3"/>
    <w:rsid w:val="002368CA"/>
    <w:pPr>
      <w:spacing w:line="240" w:lineRule="atLeast"/>
      <w:jc w:val="center"/>
    </w:pPr>
    <w:rPr>
      <w:sz w:val="21"/>
      <w:szCs w:val="21"/>
    </w:rPr>
  </w:style>
  <w:style w:type="paragraph" w:customStyle="1" w:styleId="mw-lag-warn-normal">
    <w:name w:val="mw-lag-warn-normal"/>
    <w:basedOn w:val="a3"/>
    <w:rsid w:val="002368CA"/>
    <w:pPr>
      <w:spacing w:before="100" w:beforeAutospacing="1" w:after="100" w:afterAutospacing="1"/>
    </w:pPr>
    <w:rPr>
      <w:vanish/>
    </w:rPr>
  </w:style>
  <w:style w:type="paragraph" w:customStyle="1" w:styleId="mw-alerte">
    <w:name w:val="mw-alerte"/>
    <w:basedOn w:val="a3"/>
    <w:rsid w:val="002368CA"/>
    <w:pPr>
      <w:pBdr>
        <w:top w:val="single" w:sz="12" w:space="0" w:color="FF8C00"/>
        <w:left w:val="single" w:sz="12" w:space="0" w:color="FF8C00"/>
        <w:bottom w:val="single" w:sz="12" w:space="0" w:color="FF8C00"/>
        <w:right w:val="single" w:sz="12" w:space="0" w:color="FF8C00"/>
      </w:pBdr>
      <w:shd w:val="clear" w:color="auto" w:fill="FAEBD7"/>
      <w:spacing w:before="100" w:beforeAutospacing="1" w:after="100" w:afterAutospacing="1"/>
    </w:pPr>
  </w:style>
  <w:style w:type="paragraph" w:customStyle="1" w:styleId="mw-toolbox">
    <w:name w:val="mw-toolbox"/>
    <w:basedOn w:val="a3"/>
    <w:rsid w:val="002368CA"/>
    <w:pPr>
      <w:pBdr>
        <w:top w:val="single" w:sz="6" w:space="3" w:color="B8B8B8"/>
        <w:left w:val="single" w:sz="6" w:space="12" w:color="B8B8B8"/>
        <w:bottom w:val="single" w:sz="6" w:space="3" w:color="B8B8B8"/>
        <w:right w:val="single" w:sz="6" w:space="12" w:color="B8B8B8"/>
      </w:pBdr>
      <w:shd w:val="clear" w:color="auto" w:fill="F8F8F8"/>
      <w:spacing w:before="100" w:beforeAutospacing="1" w:after="100" w:afterAutospacing="1"/>
    </w:pPr>
    <w:rPr>
      <w:sz w:val="22"/>
      <w:szCs w:val="22"/>
    </w:rPr>
  </w:style>
  <w:style w:type="paragraph" w:customStyle="1" w:styleId="navboxtoggle">
    <w:name w:val="navboxtoggle"/>
    <w:basedOn w:val="a3"/>
    <w:rsid w:val="002368CA"/>
    <w:pPr>
      <w:spacing w:before="100" w:beforeAutospacing="1" w:after="100" w:afterAutospacing="1"/>
    </w:pPr>
    <w:rPr>
      <w:sz w:val="22"/>
      <w:szCs w:val="22"/>
    </w:rPr>
  </w:style>
  <w:style w:type="paragraph" w:customStyle="1" w:styleId="navtoggle">
    <w:name w:val="navtoggle"/>
    <w:basedOn w:val="a3"/>
    <w:rsid w:val="002368CA"/>
    <w:pPr>
      <w:spacing w:before="100" w:beforeAutospacing="1" w:after="100" w:afterAutospacing="1"/>
    </w:pPr>
    <w:rPr>
      <w:sz w:val="22"/>
      <w:szCs w:val="22"/>
    </w:rPr>
  </w:style>
  <w:style w:type="paragraph" w:customStyle="1" w:styleId="alternance">
    <w:name w:val="alternance"/>
    <w:basedOn w:val="a3"/>
    <w:rsid w:val="002368CA"/>
    <w:pPr>
      <w:spacing w:before="100" w:beforeAutospacing="1" w:after="100" w:afterAutospacing="1"/>
    </w:pPr>
  </w:style>
  <w:style w:type="paragraph" w:customStyle="1" w:styleId="alternance2">
    <w:name w:val="alternance2"/>
    <w:basedOn w:val="a3"/>
    <w:rsid w:val="002368CA"/>
    <w:pPr>
      <w:spacing w:before="100" w:beforeAutospacing="1" w:after="100" w:afterAutospacing="1"/>
    </w:pPr>
  </w:style>
  <w:style w:type="paragraph" w:customStyle="1" w:styleId="infobox">
    <w:name w:val="infobox"/>
    <w:basedOn w:val="a3"/>
    <w:rsid w:val="002368CA"/>
    <w:pPr>
      <w:shd w:val="clear" w:color="auto" w:fill="EEEEEE"/>
      <w:spacing w:after="120"/>
      <w:ind w:left="240"/>
    </w:pPr>
    <w:rPr>
      <w:color w:val="000000"/>
      <w:sz w:val="23"/>
      <w:szCs w:val="23"/>
    </w:rPr>
  </w:style>
  <w:style w:type="paragraph" w:customStyle="1" w:styleId="globegris">
    <w:name w:val="globegris"/>
    <w:basedOn w:val="a3"/>
    <w:rsid w:val="002368CA"/>
    <w:pPr>
      <w:spacing w:before="100" w:beforeAutospacing="1" w:after="100" w:afterAutospacing="1"/>
    </w:pPr>
  </w:style>
  <w:style w:type="paragraph" w:customStyle="1" w:styleId="assistant">
    <w:name w:val="assistant"/>
    <w:basedOn w:val="a3"/>
    <w:rsid w:val="002368CA"/>
    <w:pPr>
      <w:spacing w:before="100" w:beforeAutospacing="1" w:after="100" w:afterAutospacing="1"/>
    </w:pPr>
  </w:style>
  <w:style w:type="paragraph" w:customStyle="1" w:styleId="headergris">
    <w:name w:val="headergris"/>
    <w:basedOn w:val="a3"/>
    <w:rsid w:val="002368CA"/>
    <w:pPr>
      <w:pBdr>
        <w:top w:val="single" w:sz="6" w:space="2" w:color="A3B0BF"/>
        <w:left w:val="single" w:sz="6" w:space="5" w:color="A3B0BF"/>
        <w:bottom w:val="single" w:sz="6" w:space="2" w:color="A3B0BF"/>
        <w:right w:val="single" w:sz="6" w:space="5" w:color="A3B0BF"/>
      </w:pBdr>
      <w:shd w:val="clear" w:color="auto" w:fill="F0F0F0"/>
    </w:pPr>
    <w:rPr>
      <w:b/>
      <w:bCs/>
      <w:color w:val="000000"/>
      <w:sz w:val="29"/>
      <w:szCs w:val="29"/>
    </w:rPr>
  </w:style>
  <w:style w:type="paragraph" w:customStyle="1" w:styleId="cadregris">
    <w:name w:val="cadregris"/>
    <w:basedOn w:val="a3"/>
    <w:rsid w:val="002368CA"/>
    <w:pPr>
      <w:pBdr>
        <w:top w:val="single" w:sz="6" w:space="5" w:color="AAAAAA"/>
        <w:left w:val="single" w:sz="6" w:space="5" w:color="AAAAAA"/>
        <w:bottom w:val="single" w:sz="6" w:space="5" w:color="AAAAAA"/>
        <w:right w:val="single" w:sz="6" w:space="5" w:color="AAAAAA"/>
      </w:pBdr>
      <w:shd w:val="clear" w:color="auto" w:fill="FCFCFC"/>
      <w:spacing w:before="100" w:beforeAutospacing="1" w:after="144"/>
    </w:pPr>
  </w:style>
  <w:style w:type="paragraph" w:customStyle="1" w:styleId="accueilcadrelien">
    <w:name w:val="accueil_cadre_lien"/>
    <w:basedOn w:val="a3"/>
    <w:rsid w:val="002368CA"/>
    <w:pPr>
      <w:spacing w:before="100" w:beforeAutospacing="1" w:after="100" w:afterAutospacing="1"/>
      <w:ind w:right="120"/>
      <w:jc w:val="right"/>
    </w:pPr>
    <w:rPr>
      <w:sz w:val="15"/>
      <w:szCs w:val="15"/>
    </w:rPr>
  </w:style>
  <w:style w:type="paragraph" w:customStyle="1" w:styleId="geo-default">
    <w:name w:val="geo-default"/>
    <w:basedOn w:val="a3"/>
    <w:rsid w:val="002368CA"/>
    <w:pPr>
      <w:spacing w:before="100" w:beforeAutospacing="1" w:after="100" w:afterAutospacing="1"/>
    </w:pPr>
  </w:style>
  <w:style w:type="paragraph" w:customStyle="1" w:styleId="geo-nondefault">
    <w:name w:val="geo-nondefault"/>
    <w:basedOn w:val="a3"/>
    <w:rsid w:val="002368CA"/>
    <w:pPr>
      <w:spacing w:before="100" w:beforeAutospacing="1" w:after="100" w:afterAutospacing="1"/>
    </w:pPr>
    <w:rPr>
      <w:vanish/>
    </w:rPr>
  </w:style>
  <w:style w:type="paragraph" w:customStyle="1" w:styleId="geo-dms">
    <w:name w:val="geo-dms"/>
    <w:basedOn w:val="a3"/>
    <w:rsid w:val="002368CA"/>
    <w:pPr>
      <w:spacing w:before="100" w:beforeAutospacing="1" w:after="100" w:afterAutospacing="1"/>
    </w:pPr>
  </w:style>
  <w:style w:type="paragraph" w:customStyle="1" w:styleId="geo-dec">
    <w:name w:val="geo-dec"/>
    <w:basedOn w:val="a3"/>
    <w:rsid w:val="002368CA"/>
    <w:pPr>
      <w:spacing w:before="100" w:beforeAutospacing="1" w:after="100" w:afterAutospacing="1"/>
    </w:pPr>
  </w:style>
  <w:style w:type="paragraph" w:customStyle="1" w:styleId="geo-multi-punct">
    <w:name w:val="geo-multi-punct"/>
    <w:basedOn w:val="a3"/>
    <w:rsid w:val="002368CA"/>
    <w:pPr>
      <w:spacing w:before="100" w:beforeAutospacing="1" w:after="100" w:afterAutospacing="1"/>
    </w:pPr>
    <w:rPr>
      <w:vanish/>
    </w:rPr>
  </w:style>
  <w:style w:type="paragraph" w:customStyle="1" w:styleId="infoboxv2">
    <w:name w:val="infobox_v2"/>
    <w:basedOn w:val="a3"/>
    <w:rsid w:val="002368CA"/>
    <w:pPr>
      <w:pBdr>
        <w:top w:val="single" w:sz="6" w:space="1" w:color="AAAAAA"/>
        <w:left w:val="single" w:sz="6" w:space="1" w:color="AAAAAA"/>
        <w:bottom w:val="single" w:sz="6" w:space="1" w:color="AAAAAA"/>
        <w:right w:val="single" w:sz="6" w:space="1" w:color="AAAAAA"/>
      </w:pBdr>
      <w:shd w:val="clear" w:color="auto" w:fill="F9F9F9"/>
      <w:spacing w:after="120" w:line="264" w:lineRule="atLeast"/>
      <w:ind w:left="240"/>
    </w:pPr>
    <w:rPr>
      <w:color w:val="000000"/>
      <w:sz w:val="22"/>
      <w:szCs w:val="22"/>
    </w:rPr>
  </w:style>
  <w:style w:type="paragraph" w:customStyle="1" w:styleId="taxoboxv3">
    <w:name w:val="taxobox_v3"/>
    <w:basedOn w:val="a3"/>
    <w:rsid w:val="002368CA"/>
    <w:pPr>
      <w:spacing w:before="100" w:beforeAutospacing="1" w:after="100" w:afterAutospacing="1"/>
    </w:pPr>
  </w:style>
  <w:style w:type="paragraph" w:customStyle="1" w:styleId="degrade">
    <w:name w:val="degrade"/>
    <w:basedOn w:val="a3"/>
    <w:rsid w:val="002368CA"/>
    <w:pPr>
      <w:spacing w:before="100" w:beforeAutospacing="1" w:after="100" w:afterAutospacing="1"/>
    </w:pPr>
  </w:style>
  <w:style w:type="paragraph" w:customStyle="1" w:styleId="degraderev">
    <w:name w:val="degrade_rev"/>
    <w:basedOn w:val="a3"/>
    <w:rsid w:val="002368CA"/>
    <w:pPr>
      <w:spacing w:before="100" w:beforeAutospacing="1" w:after="100" w:afterAutospacing="1"/>
    </w:pPr>
  </w:style>
  <w:style w:type="paragraph" w:customStyle="1" w:styleId="ombre">
    <w:name w:val="ombre"/>
    <w:basedOn w:val="a3"/>
    <w:rsid w:val="002368CA"/>
    <w:pPr>
      <w:spacing w:before="100" w:beforeAutospacing="1" w:after="100" w:afterAutospacing="1"/>
    </w:pPr>
  </w:style>
  <w:style w:type="paragraph" w:customStyle="1" w:styleId="ombrepale">
    <w:name w:val="ombre_pale"/>
    <w:basedOn w:val="a3"/>
    <w:rsid w:val="002368CA"/>
    <w:pPr>
      <w:spacing w:before="100" w:beforeAutospacing="1" w:after="100" w:afterAutospacing="1"/>
    </w:pPr>
  </w:style>
  <w:style w:type="paragraph" w:customStyle="1" w:styleId="ombrebl">
    <w:name w:val="ombre_bl"/>
    <w:basedOn w:val="a3"/>
    <w:rsid w:val="002368CA"/>
    <w:pPr>
      <w:spacing w:before="100" w:beforeAutospacing="1" w:after="100" w:afterAutospacing="1"/>
    </w:pPr>
  </w:style>
  <w:style w:type="paragraph" w:customStyle="1" w:styleId="ombreblpale">
    <w:name w:val="ombre_blpale"/>
    <w:basedOn w:val="a3"/>
    <w:rsid w:val="002368CA"/>
    <w:pPr>
      <w:spacing w:before="100" w:beforeAutospacing="1" w:after="100" w:afterAutospacing="1"/>
    </w:pPr>
  </w:style>
  <w:style w:type="paragraph" w:customStyle="1" w:styleId="ombrerg">
    <w:name w:val="ombre_rg"/>
    <w:basedOn w:val="a3"/>
    <w:rsid w:val="002368CA"/>
    <w:pPr>
      <w:spacing w:before="100" w:beforeAutospacing="1" w:after="100" w:afterAutospacing="1"/>
    </w:pPr>
  </w:style>
  <w:style w:type="paragraph" w:customStyle="1" w:styleId="ombrergpale">
    <w:name w:val="ombre_rgpale"/>
    <w:basedOn w:val="a3"/>
    <w:rsid w:val="002368CA"/>
    <w:pPr>
      <w:spacing w:before="100" w:beforeAutospacing="1" w:after="100" w:afterAutospacing="1"/>
    </w:pPr>
  </w:style>
  <w:style w:type="paragraph" w:customStyle="1" w:styleId="hidden">
    <w:name w:val="hidden"/>
    <w:basedOn w:val="a3"/>
    <w:rsid w:val="002368CA"/>
    <w:pPr>
      <w:spacing w:before="100" w:beforeAutospacing="1" w:after="100" w:afterAutospacing="1"/>
    </w:pPr>
  </w:style>
  <w:style w:type="paragraph" w:customStyle="1" w:styleId="cinema-bandeau">
    <w:name w:val="cinema-bandeau"/>
    <w:basedOn w:val="a3"/>
    <w:rsid w:val="002368CA"/>
    <w:pPr>
      <w:spacing w:before="100" w:beforeAutospacing="1" w:after="100" w:afterAutospacing="1"/>
    </w:pPr>
  </w:style>
  <w:style w:type="paragraph" w:customStyle="1" w:styleId="mw-textarea-protected">
    <w:name w:val="mw-textarea-protected"/>
    <w:basedOn w:val="a3"/>
    <w:rsid w:val="002368CA"/>
    <w:pPr>
      <w:pBdr>
        <w:top w:val="single" w:sz="12" w:space="0" w:color="FF0000"/>
        <w:left w:val="single" w:sz="12" w:space="0" w:color="FF0000"/>
        <w:bottom w:val="single" w:sz="12" w:space="0" w:color="FF0000"/>
        <w:right w:val="single" w:sz="12" w:space="0" w:color="FF0000"/>
      </w:pBdr>
      <w:spacing w:before="100" w:beforeAutospacing="1" w:after="100" w:afterAutospacing="1"/>
    </w:pPr>
    <w:rPr>
      <w:color w:val="000080"/>
    </w:rPr>
  </w:style>
  <w:style w:type="paragraph" w:customStyle="1" w:styleId="wikimagpictofond">
    <w:name w:val="wikimag_picto_fond"/>
    <w:basedOn w:val="a3"/>
    <w:rsid w:val="002368CA"/>
    <w:pPr>
      <w:spacing w:before="100" w:beforeAutospacing="1" w:after="100" w:afterAutospacing="1"/>
    </w:pPr>
  </w:style>
  <w:style w:type="paragraph" w:customStyle="1" w:styleId="wikimagtitre">
    <w:name w:val="wikimag_titre"/>
    <w:basedOn w:val="a3"/>
    <w:rsid w:val="002368CA"/>
    <w:pPr>
      <w:spacing w:before="100" w:beforeAutospacing="1" w:after="100" w:afterAutospacing="1"/>
    </w:pPr>
  </w:style>
  <w:style w:type="paragraph" w:customStyle="1" w:styleId="ui-button-large">
    <w:name w:val="ui-button-large"/>
    <w:basedOn w:val="a3"/>
    <w:rsid w:val="002368CA"/>
    <w:pPr>
      <w:spacing w:before="100" w:beforeAutospacing="1" w:after="100" w:afterAutospacing="1"/>
    </w:pPr>
  </w:style>
  <w:style w:type="paragraph" w:customStyle="1" w:styleId="fr-collapsible-content">
    <w:name w:val="fr-collapsible-content"/>
    <w:basedOn w:val="a3"/>
    <w:rsid w:val="002368CA"/>
    <w:pPr>
      <w:spacing w:before="100" w:beforeAutospacing="1" w:after="100" w:afterAutospacing="1"/>
    </w:pPr>
  </w:style>
  <w:style w:type="paragraph" w:customStyle="1" w:styleId="navboxnewtitle">
    <w:name w:val="navboxnew_title"/>
    <w:basedOn w:val="a3"/>
    <w:rsid w:val="002368CA"/>
    <w:pPr>
      <w:spacing w:before="100" w:beforeAutospacing="1" w:after="100" w:afterAutospacing="1"/>
    </w:pPr>
  </w:style>
  <w:style w:type="paragraph" w:customStyle="1" w:styleId="navboxnewtitlesub">
    <w:name w:val="navboxnew_titlesub"/>
    <w:basedOn w:val="a3"/>
    <w:rsid w:val="002368CA"/>
    <w:pPr>
      <w:spacing w:before="100" w:beforeAutospacing="1" w:after="100" w:afterAutospacing="1"/>
    </w:pPr>
  </w:style>
  <w:style w:type="paragraph" w:customStyle="1" w:styleId="navboxnewcell">
    <w:name w:val="navboxnew_cell"/>
    <w:basedOn w:val="a3"/>
    <w:rsid w:val="002368CA"/>
    <w:pPr>
      <w:spacing w:before="100" w:beforeAutospacing="1" w:after="100" w:afterAutospacing="1"/>
    </w:pPr>
  </w:style>
  <w:style w:type="paragraph" w:customStyle="1" w:styleId="navboxnewth">
    <w:name w:val="navboxnew_th"/>
    <w:basedOn w:val="a3"/>
    <w:rsid w:val="002368CA"/>
    <w:pPr>
      <w:spacing w:before="100" w:beforeAutospacing="1" w:after="100" w:afterAutospacing="1"/>
    </w:pPr>
  </w:style>
  <w:style w:type="paragraph" w:customStyle="1" w:styleId="impair">
    <w:name w:val="impair"/>
    <w:basedOn w:val="a3"/>
    <w:rsid w:val="002368CA"/>
    <w:pPr>
      <w:spacing w:before="100" w:beforeAutospacing="1" w:after="100" w:afterAutospacing="1"/>
    </w:pPr>
  </w:style>
  <w:style w:type="paragraph" w:customStyle="1" w:styleId="pair">
    <w:name w:val="pair"/>
    <w:basedOn w:val="a3"/>
    <w:rsid w:val="002368CA"/>
    <w:pPr>
      <w:spacing w:before="100" w:beforeAutospacing="1" w:after="100" w:afterAutospacing="1"/>
    </w:pPr>
  </w:style>
  <w:style w:type="paragraph" w:customStyle="1" w:styleId="navboxnewbanner">
    <w:name w:val="navboxnew_banner"/>
    <w:basedOn w:val="a3"/>
    <w:rsid w:val="002368CA"/>
    <w:pPr>
      <w:spacing w:before="100" w:beforeAutospacing="1" w:after="100" w:afterAutospacing="1"/>
    </w:pPr>
  </w:style>
  <w:style w:type="paragraph" w:customStyle="1" w:styleId="navboxnewimage">
    <w:name w:val="navboxnew_image"/>
    <w:basedOn w:val="a3"/>
    <w:rsid w:val="002368CA"/>
    <w:pPr>
      <w:spacing w:before="100" w:beforeAutospacing="1" w:after="100" w:afterAutospacing="1"/>
    </w:pPr>
  </w:style>
  <w:style w:type="paragraph" w:customStyle="1" w:styleId="navboxnewrow">
    <w:name w:val="navboxnew_row"/>
    <w:basedOn w:val="a3"/>
    <w:rsid w:val="002368CA"/>
    <w:pPr>
      <w:spacing w:before="100" w:beforeAutospacing="1" w:after="100" w:afterAutospacing="1"/>
    </w:pPr>
  </w:style>
  <w:style w:type="paragraph" w:customStyle="1" w:styleId="navboxnewie">
    <w:name w:val="navboxnew_ie"/>
    <w:basedOn w:val="a3"/>
    <w:rsid w:val="002368CA"/>
    <w:pPr>
      <w:spacing w:before="100" w:beforeAutospacing="1" w:after="100" w:afterAutospacing="1"/>
    </w:pPr>
  </w:style>
  <w:style w:type="paragraph" w:customStyle="1" w:styleId="navboxnewinline">
    <w:name w:val="navboxnew_inline"/>
    <w:basedOn w:val="a3"/>
    <w:rsid w:val="002368CA"/>
    <w:pPr>
      <w:spacing w:before="100" w:beforeAutospacing="1" w:after="100" w:afterAutospacing="1"/>
    </w:pPr>
  </w:style>
  <w:style w:type="paragraph" w:customStyle="1" w:styleId="ui-button-text">
    <w:name w:val="ui-button-text"/>
    <w:basedOn w:val="a3"/>
    <w:rsid w:val="002368CA"/>
    <w:pPr>
      <w:spacing w:before="100" w:beforeAutospacing="1" w:after="100" w:afterAutospacing="1"/>
    </w:pPr>
  </w:style>
  <w:style w:type="paragraph" w:customStyle="1" w:styleId="ui-dialog-titlebar">
    <w:name w:val="ui-dialog-titlebar"/>
    <w:basedOn w:val="a3"/>
    <w:rsid w:val="002368CA"/>
    <w:pPr>
      <w:spacing w:before="100" w:beforeAutospacing="1" w:after="100" w:afterAutospacing="1"/>
    </w:pPr>
  </w:style>
  <w:style w:type="paragraph" w:customStyle="1" w:styleId="ui-dialog-title">
    <w:name w:val="ui-dialog-title"/>
    <w:basedOn w:val="a3"/>
    <w:rsid w:val="002368CA"/>
    <w:pPr>
      <w:spacing w:before="100" w:beforeAutospacing="1" w:after="100" w:afterAutospacing="1"/>
    </w:pPr>
  </w:style>
  <w:style w:type="paragraph" w:customStyle="1" w:styleId="ui-dialog-titlebar-close">
    <w:name w:val="ui-dialog-titlebar-close"/>
    <w:basedOn w:val="a3"/>
    <w:rsid w:val="002368CA"/>
    <w:pPr>
      <w:spacing w:before="100" w:beforeAutospacing="1" w:after="100" w:afterAutospacing="1"/>
    </w:pPr>
  </w:style>
  <w:style w:type="paragraph" w:customStyle="1" w:styleId="ui-dialog-content">
    <w:name w:val="ui-dialog-content"/>
    <w:basedOn w:val="a3"/>
    <w:rsid w:val="002368CA"/>
    <w:pPr>
      <w:spacing w:before="100" w:beforeAutospacing="1" w:after="100" w:afterAutospacing="1"/>
    </w:pPr>
  </w:style>
  <w:style w:type="paragraph" w:customStyle="1" w:styleId="ui-dialog-buttonpane">
    <w:name w:val="ui-dialog-buttonpane"/>
    <w:basedOn w:val="a3"/>
    <w:rsid w:val="002368CA"/>
    <w:pPr>
      <w:spacing w:before="100" w:beforeAutospacing="1" w:after="100" w:afterAutospacing="1"/>
    </w:pPr>
  </w:style>
  <w:style w:type="paragraph" w:customStyle="1" w:styleId="fr-collapsible-toggle-keyboard">
    <w:name w:val="fr-collapsible-toggle-keyboard"/>
    <w:basedOn w:val="a3"/>
    <w:rsid w:val="002368CA"/>
    <w:pPr>
      <w:spacing w:before="100" w:beforeAutospacing="1" w:after="100" w:afterAutospacing="1"/>
    </w:pPr>
  </w:style>
  <w:style w:type="paragraph" w:customStyle="1" w:styleId="navboxnewlast">
    <w:name w:val="navboxnew_last"/>
    <w:basedOn w:val="a3"/>
    <w:rsid w:val="002368CA"/>
    <w:pPr>
      <w:spacing w:before="100" w:beforeAutospacing="1" w:after="100" w:afterAutospacing="1"/>
    </w:pPr>
  </w:style>
  <w:style w:type="paragraph" w:customStyle="1" w:styleId="special-label">
    <w:name w:val="special-label"/>
    <w:basedOn w:val="a3"/>
    <w:rsid w:val="002368CA"/>
    <w:pPr>
      <w:spacing w:before="100" w:beforeAutospacing="1" w:after="100" w:afterAutospacing="1"/>
    </w:pPr>
  </w:style>
  <w:style w:type="paragraph" w:customStyle="1" w:styleId="special-query">
    <w:name w:val="special-query"/>
    <w:basedOn w:val="a3"/>
    <w:rsid w:val="002368CA"/>
    <w:pPr>
      <w:spacing w:before="100" w:beforeAutospacing="1" w:after="100" w:afterAutospacing="1"/>
    </w:pPr>
  </w:style>
  <w:style w:type="paragraph" w:customStyle="1" w:styleId="special-hover">
    <w:name w:val="special-hover"/>
    <w:basedOn w:val="a3"/>
    <w:rsid w:val="002368CA"/>
    <w:pPr>
      <w:spacing w:before="100" w:beforeAutospacing="1" w:after="100" w:afterAutospacing="1"/>
    </w:pPr>
  </w:style>
  <w:style w:type="paragraph" w:customStyle="1" w:styleId="mw-specialpage-summary">
    <w:name w:val="mw-specialpage-summary"/>
    <w:basedOn w:val="a3"/>
    <w:rsid w:val="002368CA"/>
    <w:pPr>
      <w:spacing w:before="100" w:beforeAutospacing="1" w:after="100" w:afterAutospacing="1"/>
    </w:pPr>
  </w:style>
  <w:style w:type="paragraph" w:customStyle="1" w:styleId="legendlike">
    <w:name w:val="legendlike"/>
    <w:basedOn w:val="a3"/>
    <w:rsid w:val="002368CA"/>
    <w:pPr>
      <w:spacing w:before="100" w:beforeAutospacing="1" w:after="100" w:afterAutospacing="1"/>
    </w:pPr>
  </w:style>
  <w:style w:type="paragraph" w:customStyle="1" w:styleId="legendtextlike">
    <w:name w:val="legendtextlike"/>
    <w:basedOn w:val="a3"/>
    <w:rsid w:val="002368CA"/>
    <w:pPr>
      <w:spacing w:before="100" w:beforeAutospacing="1" w:after="100" w:afterAutospacing="1"/>
    </w:pPr>
  </w:style>
  <w:style w:type="paragraph" w:customStyle="1" w:styleId="scrollbar">
    <w:name w:val="scrollbar"/>
    <w:basedOn w:val="a3"/>
    <w:rsid w:val="002368CA"/>
    <w:pPr>
      <w:spacing w:before="100" w:beforeAutospacing="1" w:after="100" w:afterAutospacing="1"/>
    </w:pPr>
  </w:style>
  <w:style w:type="paragraph" w:customStyle="1" w:styleId="scrollbarcontainer">
    <w:name w:val="scrollbarcontainer"/>
    <w:basedOn w:val="a3"/>
    <w:rsid w:val="002368CA"/>
    <w:pPr>
      <w:spacing w:before="100" w:beforeAutospacing="1" w:after="100" w:afterAutospacing="1"/>
    </w:pPr>
  </w:style>
  <w:style w:type="paragraph" w:customStyle="1" w:styleId="magnify">
    <w:name w:val="magnify"/>
    <w:basedOn w:val="a3"/>
    <w:rsid w:val="002368CA"/>
    <w:pPr>
      <w:spacing w:before="100" w:beforeAutospacing="1" w:after="100" w:afterAutospacing="1"/>
    </w:pPr>
  </w:style>
  <w:style w:type="paragraph" w:customStyle="1" w:styleId="infoboximage">
    <w:name w:val="infoboximage"/>
    <w:basedOn w:val="a3"/>
    <w:rsid w:val="002368CA"/>
    <w:pPr>
      <w:spacing w:before="100" w:beforeAutospacing="1" w:after="100" w:afterAutospacing="1"/>
    </w:pPr>
  </w:style>
  <w:style w:type="paragraph" w:customStyle="1" w:styleId="infoboxsoustitre">
    <w:name w:val="infoboxsoustitre"/>
    <w:basedOn w:val="a3"/>
    <w:rsid w:val="002368CA"/>
    <w:pPr>
      <w:spacing w:before="100" w:beforeAutospacing="1" w:after="100" w:afterAutospacing="1"/>
    </w:pPr>
  </w:style>
  <w:style w:type="paragraph" w:customStyle="1" w:styleId="latitude">
    <w:name w:val="latitude"/>
    <w:basedOn w:val="a3"/>
    <w:rsid w:val="002368CA"/>
    <w:pPr>
      <w:spacing w:before="100" w:beforeAutospacing="1" w:after="100" w:afterAutospacing="1"/>
    </w:pPr>
  </w:style>
  <w:style w:type="paragraph" w:customStyle="1" w:styleId="entete">
    <w:name w:val="entete"/>
    <w:basedOn w:val="a3"/>
    <w:rsid w:val="002368CA"/>
    <w:pPr>
      <w:spacing w:before="100" w:beforeAutospacing="1" w:after="100" w:afterAutospacing="1"/>
    </w:pPr>
  </w:style>
  <w:style w:type="paragraph" w:customStyle="1" w:styleId="media">
    <w:name w:val="media"/>
    <w:basedOn w:val="a3"/>
    <w:rsid w:val="002368CA"/>
    <w:pPr>
      <w:spacing w:before="100" w:beforeAutospacing="1" w:after="100" w:afterAutospacing="1"/>
    </w:pPr>
  </w:style>
  <w:style w:type="paragraph" w:customStyle="1" w:styleId="thumbimage">
    <w:name w:val="thumbimage"/>
    <w:basedOn w:val="a3"/>
    <w:rsid w:val="002368CA"/>
    <w:pPr>
      <w:spacing w:before="100" w:beforeAutospacing="1" w:after="100" w:afterAutospacing="1"/>
    </w:pPr>
  </w:style>
  <w:style w:type="paragraph" w:customStyle="1" w:styleId="thumbinner">
    <w:name w:val="thumbinner"/>
    <w:basedOn w:val="a3"/>
    <w:rsid w:val="002368CA"/>
    <w:pPr>
      <w:spacing w:before="100" w:beforeAutospacing="1" w:after="100" w:afterAutospacing="1"/>
    </w:pPr>
  </w:style>
  <w:style w:type="paragraph" w:customStyle="1" w:styleId="thumb">
    <w:name w:val="thumb"/>
    <w:basedOn w:val="a3"/>
    <w:rsid w:val="002368CA"/>
    <w:pPr>
      <w:spacing w:before="100" w:beforeAutospacing="1" w:after="100" w:afterAutospacing="1"/>
    </w:pPr>
  </w:style>
  <w:style w:type="paragraph" w:customStyle="1" w:styleId="thumbcaption">
    <w:name w:val="thumbcaption"/>
    <w:basedOn w:val="a3"/>
    <w:rsid w:val="002368CA"/>
    <w:pPr>
      <w:spacing w:before="100" w:beforeAutospacing="1" w:after="100" w:afterAutospacing="1"/>
    </w:pPr>
  </w:style>
  <w:style w:type="paragraph" w:customStyle="1" w:styleId="legend">
    <w:name w:val="legend"/>
    <w:basedOn w:val="a3"/>
    <w:rsid w:val="002368CA"/>
    <w:pPr>
      <w:spacing w:before="100" w:beforeAutospacing="1" w:after="100" w:afterAutospacing="1"/>
    </w:pPr>
  </w:style>
  <w:style w:type="paragraph" w:customStyle="1" w:styleId="image2">
    <w:name w:val="image2"/>
    <w:basedOn w:val="a3"/>
    <w:rsid w:val="002368CA"/>
    <w:pPr>
      <w:spacing w:before="100" w:beforeAutospacing="1" w:after="100" w:afterAutospacing="1"/>
    </w:pPr>
  </w:style>
  <w:style w:type="paragraph" w:customStyle="1" w:styleId="hr">
    <w:name w:val="hr"/>
    <w:basedOn w:val="a3"/>
    <w:rsid w:val="002368CA"/>
    <w:pPr>
      <w:spacing w:before="100" w:beforeAutospacing="1" w:after="100" w:afterAutospacing="1"/>
    </w:pPr>
  </w:style>
  <w:style w:type="paragraph" w:customStyle="1" w:styleId="navbar">
    <w:name w:val="navbar"/>
    <w:basedOn w:val="a3"/>
    <w:rsid w:val="002368CA"/>
    <w:pPr>
      <w:spacing w:before="100" w:beforeAutospacing="1" w:after="100" w:afterAutospacing="1"/>
    </w:pPr>
  </w:style>
  <w:style w:type="paragraph" w:customStyle="1" w:styleId="prevbloc">
    <w:name w:val="prev_bloc"/>
    <w:basedOn w:val="a3"/>
    <w:rsid w:val="002368CA"/>
    <w:pPr>
      <w:spacing w:before="100" w:beforeAutospacing="1" w:after="100" w:afterAutospacing="1"/>
    </w:pPr>
  </w:style>
  <w:style w:type="paragraph" w:customStyle="1" w:styleId="nextbloc">
    <w:name w:val="next_bloc"/>
    <w:basedOn w:val="a3"/>
    <w:rsid w:val="002368CA"/>
    <w:pPr>
      <w:spacing w:before="100" w:beforeAutospacing="1" w:after="100" w:afterAutospacing="1"/>
    </w:pPr>
  </w:style>
  <w:style w:type="paragraph" w:customStyle="1" w:styleId="imgtoogle">
    <w:name w:val="img_toogle"/>
    <w:basedOn w:val="a3"/>
    <w:rsid w:val="002368CA"/>
    <w:pPr>
      <w:spacing w:before="100" w:beforeAutospacing="1" w:after="100" w:afterAutospacing="1"/>
    </w:pPr>
  </w:style>
  <w:style w:type="paragraph" w:customStyle="1" w:styleId="atoogle">
    <w:name w:val="a_toogle"/>
    <w:basedOn w:val="a3"/>
    <w:rsid w:val="002368CA"/>
    <w:pPr>
      <w:spacing w:before="100" w:beforeAutospacing="1" w:after="100" w:afterAutospacing="1"/>
    </w:pPr>
  </w:style>
  <w:style w:type="paragraph" w:customStyle="1" w:styleId="geopoint">
    <w:name w:val="geopoint"/>
    <w:basedOn w:val="a3"/>
    <w:rsid w:val="002368CA"/>
    <w:pPr>
      <w:spacing w:before="100" w:beforeAutospacing="1" w:after="100" w:afterAutospacing="1"/>
    </w:pPr>
  </w:style>
  <w:style w:type="paragraph" w:customStyle="1" w:styleId="titre">
    <w:name w:val="titre"/>
    <w:basedOn w:val="a3"/>
    <w:rsid w:val="002368CA"/>
    <w:pPr>
      <w:spacing w:before="100" w:beforeAutospacing="1" w:after="100" w:afterAutospacing="1"/>
    </w:pPr>
  </w:style>
  <w:style w:type="paragraph" w:customStyle="1" w:styleId="ui-icon-closethick">
    <w:name w:val="ui-icon-closethick"/>
    <w:basedOn w:val="a3"/>
    <w:rsid w:val="002368CA"/>
    <w:pPr>
      <w:spacing w:before="100" w:beforeAutospacing="1" w:after="100" w:afterAutospacing="1"/>
    </w:pPr>
  </w:style>
  <w:style w:type="paragraph" w:customStyle="1" w:styleId="taxoboxclassification">
    <w:name w:val="taxobox_classification"/>
    <w:basedOn w:val="a3"/>
    <w:rsid w:val="002368CA"/>
    <w:pPr>
      <w:spacing w:before="100" w:beforeAutospacing="1" w:after="100" w:afterAutospacing="1"/>
    </w:pPr>
  </w:style>
  <w:style w:type="paragraph" w:customStyle="1" w:styleId="rnormal">
    <w:name w:val="rnormal"/>
    <w:basedOn w:val="a3"/>
    <w:rsid w:val="002368CA"/>
    <w:pPr>
      <w:spacing w:before="100" w:beforeAutospacing="1" w:after="100" w:afterAutospacing="1"/>
    </w:pPr>
  </w:style>
  <w:style w:type="paragraph" w:customStyle="1" w:styleId="alert-text">
    <w:name w:val="alert-text"/>
    <w:basedOn w:val="a3"/>
    <w:rsid w:val="002368CA"/>
    <w:pPr>
      <w:spacing w:before="100" w:beforeAutospacing="1" w:after="100" w:afterAutospacing="1"/>
    </w:pPr>
    <w:rPr>
      <w:color w:val="000000"/>
    </w:rPr>
  </w:style>
  <w:style w:type="paragraph" w:customStyle="1" w:styleId="regardsactu">
    <w:name w:val="regards_actu"/>
    <w:basedOn w:val="a3"/>
    <w:rsid w:val="002368CA"/>
    <w:pPr>
      <w:spacing w:before="100" w:beforeAutospacing="1" w:after="100" w:afterAutospacing="1"/>
    </w:pPr>
  </w:style>
  <w:style w:type="paragraph" w:customStyle="1" w:styleId="mw-geshi">
    <w:name w:val="mw-geshi"/>
    <w:basedOn w:val="a3"/>
    <w:rsid w:val="002368CA"/>
    <w:pPr>
      <w:spacing w:before="100" w:beforeAutospacing="1" w:after="100" w:afterAutospacing="1"/>
    </w:pPr>
    <w:rPr>
      <w:rFonts w:ascii="Courier New" w:hAnsi="Courier New" w:cs="Courier New"/>
    </w:rPr>
  </w:style>
  <w:style w:type="paragraph" w:customStyle="1" w:styleId="fr-collapsible-content1">
    <w:name w:val="fr-collapsible-content1"/>
    <w:basedOn w:val="a3"/>
    <w:rsid w:val="002368CA"/>
    <w:pPr>
      <w:spacing w:before="100" w:beforeAutospacing="1" w:after="100" w:afterAutospacing="1"/>
    </w:pPr>
    <w:rPr>
      <w:sz w:val="22"/>
      <w:szCs w:val="22"/>
    </w:rPr>
  </w:style>
  <w:style w:type="paragraph" w:customStyle="1" w:styleId="fr-collapsible-toggle1">
    <w:name w:val="fr-collapsible-toggle1"/>
    <w:basedOn w:val="a3"/>
    <w:rsid w:val="002368CA"/>
    <w:pPr>
      <w:spacing w:before="100" w:beforeAutospacing="1" w:after="100" w:afterAutospacing="1"/>
    </w:pPr>
    <w:rPr>
      <w:sz w:val="22"/>
      <w:szCs w:val="22"/>
    </w:rPr>
  </w:style>
  <w:style w:type="paragraph" w:customStyle="1" w:styleId="fr-collapsible-toggle2">
    <w:name w:val="fr-collapsible-toggle2"/>
    <w:basedOn w:val="a3"/>
    <w:rsid w:val="002368CA"/>
    <w:pPr>
      <w:spacing w:before="100" w:beforeAutospacing="1" w:after="100" w:afterAutospacing="1"/>
    </w:pPr>
    <w:rPr>
      <w:sz w:val="22"/>
      <w:szCs w:val="22"/>
    </w:rPr>
  </w:style>
  <w:style w:type="paragraph" w:customStyle="1" w:styleId="fr-collapsible-toggle3">
    <w:name w:val="fr-collapsible-toggle3"/>
    <w:basedOn w:val="a3"/>
    <w:rsid w:val="002368CA"/>
    <w:pPr>
      <w:spacing w:before="100" w:beforeAutospacing="1" w:after="100" w:afterAutospacing="1"/>
    </w:pPr>
    <w:rPr>
      <w:sz w:val="22"/>
      <w:szCs w:val="22"/>
    </w:rPr>
  </w:style>
  <w:style w:type="paragraph" w:customStyle="1" w:styleId="navboxnewtitle1">
    <w:name w:val="navboxnew_title1"/>
    <w:basedOn w:val="a3"/>
    <w:rsid w:val="002368CA"/>
    <w:pPr>
      <w:shd w:val="clear" w:color="auto" w:fill="CCCCFF"/>
      <w:spacing w:after="30"/>
      <w:jc w:val="center"/>
    </w:pPr>
    <w:rPr>
      <w:b/>
      <w:bCs/>
    </w:rPr>
  </w:style>
  <w:style w:type="paragraph" w:customStyle="1" w:styleId="navboxnewtitlesub1">
    <w:name w:val="navboxnew_titlesub1"/>
    <w:basedOn w:val="a3"/>
    <w:rsid w:val="002368CA"/>
    <w:pPr>
      <w:spacing w:before="100" w:beforeAutospacing="1" w:after="100" w:afterAutospacing="1"/>
    </w:pPr>
    <w:rPr>
      <w:sz w:val="19"/>
      <w:szCs w:val="19"/>
    </w:rPr>
  </w:style>
  <w:style w:type="paragraph" w:customStyle="1" w:styleId="fr-collapsible-content2">
    <w:name w:val="fr-collapsible-content2"/>
    <w:basedOn w:val="a3"/>
    <w:rsid w:val="002368CA"/>
    <w:pPr>
      <w:spacing w:before="100" w:beforeAutospacing="1" w:after="100" w:afterAutospacing="1"/>
    </w:pPr>
    <w:rPr>
      <w:sz w:val="22"/>
      <w:szCs w:val="22"/>
    </w:rPr>
  </w:style>
  <w:style w:type="paragraph" w:customStyle="1" w:styleId="navboxnewcell1">
    <w:name w:val="navboxnew_cell1"/>
    <w:basedOn w:val="a3"/>
    <w:rsid w:val="002368CA"/>
    <w:pPr>
      <w:spacing w:before="100" w:beforeAutospacing="1" w:after="100" w:afterAutospacing="1"/>
      <w:jc w:val="center"/>
    </w:pPr>
  </w:style>
  <w:style w:type="paragraph" w:customStyle="1" w:styleId="navboxnewth1">
    <w:name w:val="navboxnew_th1"/>
    <w:basedOn w:val="a3"/>
    <w:rsid w:val="002368CA"/>
    <w:pPr>
      <w:pBdr>
        <w:right w:val="single" w:sz="12" w:space="9" w:color="F9F9F9"/>
      </w:pBdr>
      <w:shd w:val="clear" w:color="auto" w:fill="DDDDFF"/>
      <w:spacing w:before="100" w:beforeAutospacing="1" w:after="100" w:afterAutospacing="1"/>
    </w:pPr>
    <w:rPr>
      <w:b/>
      <w:bCs/>
    </w:rPr>
  </w:style>
  <w:style w:type="paragraph" w:customStyle="1" w:styleId="navboxnewlast1">
    <w:name w:val="navboxnew_last1"/>
    <w:basedOn w:val="a3"/>
    <w:rsid w:val="002368CA"/>
    <w:pPr>
      <w:spacing w:before="100" w:beforeAutospacing="1" w:after="100" w:afterAutospacing="1"/>
    </w:pPr>
  </w:style>
  <w:style w:type="paragraph" w:customStyle="1" w:styleId="impair1">
    <w:name w:val="impair1"/>
    <w:basedOn w:val="a3"/>
    <w:rsid w:val="002368CA"/>
    <w:pPr>
      <w:shd w:val="clear" w:color="auto" w:fill="EEEEFF"/>
      <w:spacing w:before="100" w:beforeAutospacing="1" w:after="100" w:afterAutospacing="1"/>
    </w:pPr>
  </w:style>
  <w:style w:type="paragraph" w:customStyle="1" w:styleId="pair1">
    <w:name w:val="pair1"/>
    <w:basedOn w:val="a3"/>
    <w:rsid w:val="002368CA"/>
    <w:pPr>
      <w:shd w:val="clear" w:color="auto" w:fill="F9F9F9"/>
      <w:spacing w:before="100" w:beforeAutospacing="1" w:after="100" w:afterAutospacing="1"/>
    </w:pPr>
  </w:style>
  <w:style w:type="paragraph" w:customStyle="1" w:styleId="navboxnewbanner1">
    <w:name w:val="navboxnew_banner1"/>
    <w:basedOn w:val="a3"/>
    <w:rsid w:val="002368CA"/>
    <w:pPr>
      <w:shd w:val="clear" w:color="auto" w:fill="DDDDFF"/>
      <w:spacing w:after="30"/>
      <w:jc w:val="center"/>
    </w:pPr>
  </w:style>
  <w:style w:type="paragraph" w:customStyle="1" w:styleId="navboxnewimage1">
    <w:name w:val="navboxnew_image1"/>
    <w:basedOn w:val="a3"/>
    <w:rsid w:val="002368CA"/>
    <w:pPr>
      <w:spacing w:before="100" w:beforeAutospacing="1" w:after="100" w:afterAutospacing="1"/>
    </w:pPr>
  </w:style>
  <w:style w:type="paragraph" w:customStyle="1" w:styleId="navboxnewcell2">
    <w:name w:val="navboxnew_cell2"/>
    <w:basedOn w:val="a3"/>
    <w:rsid w:val="002368CA"/>
    <w:pPr>
      <w:spacing w:before="100" w:beforeAutospacing="1" w:after="100" w:afterAutospacing="1"/>
      <w:jc w:val="center"/>
    </w:pPr>
  </w:style>
  <w:style w:type="paragraph" w:customStyle="1" w:styleId="navboxnewie1">
    <w:name w:val="navboxnew_ie1"/>
    <w:basedOn w:val="a3"/>
    <w:rsid w:val="002368CA"/>
    <w:pPr>
      <w:spacing w:before="100" w:beforeAutospacing="1" w:after="100" w:afterAutospacing="1"/>
    </w:pPr>
  </w:style>
  <w:style w:type="paragraph" w:customStyle="1" w:styleId="navboxnewtitle2">
    <w:name w:val="navboxnew_title2"/>
    <w:basedOn w:val="a3"/>
    <w:rsid w:val="002368CA"/>
    <w:pPr>
      <w:shd w:val="clear" w:color="auto" w:fill="99CC99"/>
      <w:spacing w:before="100" w:beforeAutospacing="1" w:after="100" w:afterAutospacing="1"/>
    </w:pPr>
  </w:style>
  <w:style w:type="paragraph" w:customStyle="1" w:styleId="navboxnewbanner2">
    <w:name w:val="navboxnew_banner2"/>
    <w:basedOn w:val="a3"/>
    <w:rsid w:val="002368CA"/>
    <w:pPr>
      <w:shd w:val="clear" w:color="auto" w:fill="99CC99"/>
      <w:spacing w:before="100" w:beforeAutospacing="1" w:after="100" w:afterAutospacing="1"/>
    </w:pPr>
  </w:style>
  <w:style w:type="paragraph" w:customStyle="1" w:styleId="navboxnewth2">
    <w:name w:val="navboxnew_th2"/>
    <w:basedOn w:val="a3"/>
    <w:rsid w:val="002368CA"/>
    <w:pPr>
      <w:shd w:val="clear" w:color="auto" w:fill="B3D9B3"/>
      <w:spacing w:before="100" w:beforeAutospacing="1" w:after="100" w:afterAutospacing="1"/>
    </w:pPr>
  </w:style>
  <w:style w:type="paragraph" w:customStyle="1" w:styleId="navboxnewtitle3">
    <w:name w:val="navboxnew_title3"/>
    <w:basedOn w:val="a3"/>
    <w:rsid w:val="002368CA"/>
    <w:pPr>
      <w:shd w:val="clear" w:color="auto" w:fill="DFEDFF"/>
      <w:spacing w:before="100" w:beforeAutospacing="1" w:after="100" w:afterAutospacing="1"/>
    </w:pPr>
  </w:style>
  <w:style w:type="paragraph" w:customStyle="1" w:styleId="navboxnewbanner3">
    <w:name w:val="navboxnew_banner3"/>
    <w:basedOn w:val="a3"/>
    <w:rsid w:val="002368CA"/>
    <w:pPr>
      <w:shd w:val="clear" w:color="auto" w:fill="DFEDFF"/>
      <w:spacing w:before="100" w:beforeAutospacing="1" w:after="100" w:afterAutospacing="1"/>
    </w:pPr>
  </w:style>
  <w:style w:type="paragraph" w:customStyle="1" w:styleId="navboxnewth3">
    <w:name w:val="navboxnew_th3"/>
    <w:basedOn w:val="a3"/>
    <w:rsid w:val="002368CA"/>
    <w:pPr>
      <w:shd w:val="clear" w:color="auto" w:fill="E7F2FF"/>
      <w:spacing w:before="100" w:beforeAutospacing="1" w:after="100" w:afterAutospacing="1"/>
    </w:pPr>
  </w:style>
  <w:style w:type="paragraph" w:customStyle="1" w:styleId="fr-collapsible-toggle4">
    <w:name w:val="fr-collapsible-toggle4"/>
    <w:basedOn w:val="a3"/>
    <w:rsid w:val="002368CA"/>
    <w:pPr>
      <w:spacing w:before="100" w:beforeAutospacing="1" w:after="100" w:afterAutospacing="1"/>
    </w:pPr>
    <w:rPr>
      <w:sz w:val="22"/>
      <w:szCs w:val="22"/>
    </w:rPr>
  </w:style>
  <w:style w:type="paragraph" w:customStyle="1" w:styleId="navboxnewtitle4">
    <w:name w:val="navboxnew_title4"/>
    <w:basedOn w:val="a3"/>
    <w:rsid w:val="002368CA"/>
    <w:pPr>
      <w:shd w:val="clear" w:color="auto" w:fill="CCCCFF"/>
      <w:spacing w:after="30"/>
      <w:jc w:val="center"/>
    </w:pPr>
    <w:rPr>
      <w:b/>
      <w:bCs/>
    </w:rPr>
  </w:style>
  <w:style w:type="paragraph" w:customStyle="1" w:styleId="navboxnewtitlesub2">
    <w:name w:val="navboxnew_titlesub2"/>
    <w:basedOn w:val="a3"/>
    <w:rsid w:val="002368CA"/>
    <w:pPr>
      <w:spacing w:before="100" w:beforeAutospacing="1" w:after="100" w:afterAutospacing="1"/>
    </w:pPr>
    <w:rPr>
      <w:sz w:val="19"/>
      <w:szCs w:val="19"/>
    </w:rPr>
  </w:style>
  <w:style w:type="paragraph" w:customStyle="1" w:styleId="fr-collapsible-content3">
    <w:name w:val="fr-collapsible-content3"/>
    <w:basedOn w:val="a3"/>
    <w:rsid w:val="002368CA"/>
    <w:pPr>
      <w:spacing w:before="100" w:beforeAutospacing="1" w:after="100" w:afterAutospacing="1"/>
    </w:pPr>
    <w:rPr>
      <w:sz w:val="22"/>
      <w:szCs w:val="22"/>
    </w:rPr>
  </w:style>
  <w:style w:type="paragraph" w:customStyle="1" w:styleId="navboxnewrow1">
    <w:name w:val="navboxnew_row1"/>
    <w:basedOn w:val="a3"/>
    <w:rsid w:val="002368CA"/>
    <w:pPr>
      <w:shd w:val="clear" w:color="auto" w:fill="DDDDFF"/>
      <w:spacing w:before="100" w:beforeAutospacing="1" w:after="100" w:afterAutospacing="1"/>
    </w:pPr>
  </w:style>
  <w:style w:type="paragraph" w:customStyle="1" w:styleId="navboxnewth4">
    <w:name w:val="navboxnew_th4"/>
    <w:basedOn w:val="a3"/>
    <w:rsid w:val="002368CA"/>
    <w:pPr>
      <w:pBdr>
        <w:top w:val="single" w:sz="12" w:space="0" w:color="F9F9F9"/>
      </w:pBdr>
      <w:spacing w:before="100" w:beforeAutospacing="1" w:after="100" w:afterAutospacing="1"/>
      <w:jc w:val="center"/>
    </w:pPr>
    <w:rPr>
      <w:b/>
      <w:bCs/>
    </w:rPr>
  </w:style>
  <w:style w:type="paragraph" w:customStyle="1" w:styleId="navboxnewie2">
    <w:name w:val="navboxnew_ie2"/>
    <w:basedOn w:val="a3"/>
    <w:rsid w:val="002368CA"/>
    <w:pPr>
      <w:pBdr>
        <w:left w:val="single" w:sz="12" w:space="0" w:color="F9F9F9"/>
      </w:pBdr>
      <w:spacing w:before="100" w:beforeAutospacing="1" w:after="100" w:afterAutospacing="1"/>
    </w:pPr>
  </w:style>
  <w:style w:type="paragraph" w:customStyle="1" w:styleId="navboxnewinline1">
    <w:name w:val="navboxnew_inline1"/>
    <w:basedOn w:val="a3"/>
    <w:rsid w:val="002368CA"/>
    <w:pPr>
      <w:shd w:val="clear" w:color="auto" w:fill="F9F9F9"/>
      <w:spacing w:before="100" w:beforeAutospacing="1" w:after="100" w:afterAutospacing="1"/>
    </w:pPr>
  </w:style>
  <w:style w:type="paragraph" w:customStyle="1" w:styleId="navboxnewinline2">
    <w:name w:val="navboxnew_inline2"/>
    <w:basedOn w:val="a3"/>
    <w:rsid w:val="002368CA"/>
    <w:pPr>
      <w:shd w:val="clear" w:color="auto" w:fill="EEEEFF"/>
      <w:spacing w:before="100" w:beforeAutospacing="1" w:after="100" w:afterAutospacing="1"/>
    </w:pPr>
  </w:style>
  <w:style w:type="paragraph" w:customStyle="1" w:styleId="navboxnewimage2">
    <w:name w:val="navboxnew_image2"/>
    <w:basedOn w:val="a3"/>
    <w:rsid w:val="002368CA"/>
    <w:pPr>
      <w:spacing w:before="100" w:beforeAutospacing="1" w:after="100" w:afterAutospacing="1"/>
    </w:pPr>
    <w:rPr>
      <w:vanish/>
    </w:rPr>
  </w:style>
  <w:style w:type="paragraph" w:customStyle="1" w:styleId="navboxnewbanner4">
    <w:name w:val="navboxnew_banner4"/>
    <w:basedOn w:val="a3"/>
    <w:rsid w:val="002368CA"/>
    <w:pPr>
      <w:shd w:val="clear" w:color="auto" w:fill="CCCCFF"/>
      <w:spacing w:before="30"/>
      <w:jc w:val="center"/>
    </w:pPr>
  </w:style>
  <w:style w:type="paragraph" w:customStyle="1" w:styleId="navboxnew1">
    <w:name w:val="navboxnew1"/>
    <w:basedOn w:val="a3"/>
    <w:rsid w:val="002368CA"/>
    <w:pPr>
      <w:shd w:val="clear" w:color="auto" w:fill="F9F9F9"/>
      <w:spacing w:before="100" w:beforeAutospacing="1" w:after="100" w:afterAutospacing="1"/>
    </w:pPr>
  </w:style>
  <w:style w:type="paragraph" w:customStyle="1" w:styleId="play-btn-large1">
    <w:name w:val="play-btn-large1"/>
    <w:basedOn w:val="a3"/>
    <w:rsid w:val="002368CA"/>
    <w:pPr>
      <w:spacing w:after="100" w:afterAutospacing="1"/>
      <w:ind w:left="-525"/>
    </w:pPr>
  </w:style>
  <w:style w:type="paragraph" w:customStyle="1" w:styleId="ui-widget1">
    <w:name w:val="ui-widget1"/>
    <w:basedOn w:val="a3"/>
    <w:rsid w:val="002368CA"/>
    <w:pPr>
      <w:spacing w:before="100" w:beforeAutospacing="1" w:after="100" w:afterAutospacing="1"/>
    </w:pPr>
    <w:rPr>
      <w:rFonts w:ascii="Arial" w:hAnsi="Arial" w:cs="Arial"/>
    </w:rPr>
  </w:style>
  <w:style w:type="paragraph" w:customStyle="1" w:styleId="ui-state-default1">
    <w:name w:val="ui-state-default1"/>
    <w:basedOn w:val="a3"/>
    <w:rsid w:val="002368CA"/>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pPr>
    <w:rPr>
      <w:color w:val="2779AA"/>
    </w:rPr>
  </w:style>
  <w:style w:type="paragraph" w:customStyle="1" w:styleId="ui-state-default2">
    <w:name w:val="ui-state-default2"/>
    <w:basedOn w:val="a3"/>
    <w:rsid w:val="002368CA"/>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pPr>
    <w:rPr>
      <w:color w:val="2779AA"/>
    </w:rPr>
  </w:style>
  <w:style w:type="paragraph" w:customStyle="1" w:styleId="ui-state-hover1">
    <w:name w:val="ui-state-hover1"/>
    <w:basedOn w:val="a3"/>
    <w:rsid w:val="002368CA"/>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pPr>
    <w:rPr>
      <w:color w:val="0070A3"/>
    </w:rPr>
  </w:style>
  <w:style w:type="paragraph" w:customStyle="1" w:styleId="ui-state-hover2">
    <w:name w:val="ui-state-hover2"/>
    <w:basedOn w:val="a3"/>
    <w:rsid w:val="002368CA"/>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pPr>
    <w:rPr>
      <w:color w:val="0070A3"/>
    </w:rPr>
  </w:style>
  <w:style w:type="paragraph" w:customStyle="1" w:styleId="ui-state-focus1">
    <w:name w:val="ui-state-focus1"/>
    <w:basedOn w:val="a3"/>
    <w:rsid w:val="002368CA"/>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pPr>
    <w:rPr>
      <w:color w:val="0070A3"/>
    </w:rPr>
  </w:style>
  <w:style w:type="paragraph" w:customStyle="1" w:styleId="ui-state-focus2">
    <w:name w:val="ui-state-focus2"/>
    <w:basedOn w:val="a3"/>
    <w:rsid w:val="002368CA"/>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pPr>
    <w:rPr>
      <w:color w:val="0070A3"/>
    </w:rPr>
  </w:style>
  <w:style w:type="paragraph" w:customStyle="1" w:styleId="ui-state-active1">
    <w:name w:val="ui-state-active1"/>
    <w:basedOn w:val="a3"/>
    <w:rsid w:val="002368CA"/>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pPr>
    <w:rPr>
      <w:color w:val="000000"/>
    </w:rPr>
  </w:style>
  <w:style w:type="paragraph" w:customStyle="1" w:styleId="ui-state-active2">
    <w:name w:val="ui-state-active2"/>
    <w:basedOn w:val="a3"/>
    <w:rsid w:val="002368CA"/>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pPr>
    <w:rPr>
      <w:color w:val="000000"/>
    </w:rPr>
  </w:style>
  <w:style w:type="paragraph" w:customStyle="1" w:styleId="ui-state-highlight1">
    <w:name w:val="ui-state-highlight1"/>
    <w:basedOn w:val="a3"/>
    <w:rsid w:val="002368CA"/>
    <w:pPr>
      <w:pBdr>
        <w:top w:val="single" w:sz="6" w:space="0" w:color="F9DD34"/>
        <w:left w:val="single" w:sz="6" w:space="0" w:color="F9DD34"/>
        <w:bottom w:val="single" w:sz="6" w:space="0" w:color="F9DD34"/>
        <w:right w:val="single" w:sz="6" w:space="0" w:color="F9DD34"/>
      </w:pBdr>
      <w:spacing w:before="100" w:beforeAutospacing="1" w:after="100" w:afterAutospacing="1"/>
    </w:pPr>
    <w:rPr>
      <w:color w:val="363636"/>
    </w:rPr>
  </w:style>
  <w:style w:type="paragraph" w:customStyle="1" w:styleId="ui-state-highlight2">
    <w:name w:val="ui-state-highlight2"/>
    <w:basedOn w:val="a3"/>
    <w:rsid w:val="002368CA"/>
    <w:pPr>
      <w:pBdr>
        <w:top w:val="single" w:sz="6" w:space="0" w:color="F9DD34"/>
        <w:left w:val="single" w:sz="6" w:space="0" w:color="F9DD34"/>
        <w:bottom w:val="single" w:sz="6" w:space="0" w:color="F9DD34"/>
        <w:right w:val="single" w:sz="6" w:space="0" w:color="F9DD34"/>
      </w:pBdr>
      <w:spacing w:before="100" w:beforeAutospacing="1" w:after="100" w:afterAutospacing="1"/>
    </w:pPr>
    <w:rPr>
      <w:color w:val="363636"/>
    </w:rPr>
  </w:style>
  <w:style w:type="paragraph" w:customStyle="1" w:styleId="ui-state-error1">
    <w:name w:val="ui-state-error1"/>
    <w:basedOn w:val="a3"/>
    <w:rsid w:val="002368CA"/>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pPr>
    <w:rPr>
      <w:color w:val="FFFFFF"/>
    </w:rPr>
  </w:style>
  <w:style w:type="paragraph" w:customStyle="1" w:styleId="ui-state-error2">
    <w:name w:val="ui-state-error2"/>
    <w:basedOn w:val="a3"/>
    <w:rsid w:val="002368CA"/>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pPr>
    <w:rPr>
      <w:color w:val="FFFFFF"/>
    </w:rPr>
  </w:style>
  <w:style w:type="paragraph" w:customStyle="1" w:styleId="ui-state-error-text1">
    <w:name w:val="ui-state-error-text1"/>
    <w:basedOn w:val="a3"/>
    <w:rsid w:val="002368CA"/>
    <w:pPr>
      <w:spacing w:before="100" w:beforeAutospacing="1" w:after="100" w:afterAutospacing="1"/>
    </w:pPr>
    <w:rPr>
      <w:color w:val="FFFFFF"/>
    </w:rPr>
  </w:style>
  <w:style w:type="paragraph" w:customStyle="1" w:styleId="ui-state-error-text2">
    <w:name w:val="ui-state-error-text2"/>
    <w:basedOn w:val="a3"/>
    <w:rsid w:val="002368CA"/>
    <w:pPr>
      <w:spacing w:before="100" w:beforeAutospacing="1" w:after="100" w:afterAutospacing="1"/>
    </w:pPr>
    <w:rPr>
      <w:color w:val="FFFFFF"/>
    </w:rPr>
  </w:style>
  <w:style w:type="paragraph" w:customStyle="1" w:styleId="ui-priority-primary1">
    <w:name w:val="ui-priority-primary1"/>
    <w:basedOn w:val="a3"/>
    <w:rsid w:val="002368CA"/>
    <w:pPr>
      <w:spacing w:before="100" w:beforeAutospacing="1" w:after="100" w:afterAutospacing="1"/>
    </w:pPr>
    <w:rPr>
      <w:b/>
      <w:bCs/>
    </w:rPr>
  </w:style>
  <w:style w:type="paragraph" w:customStyle="1" w:styleId="ui-priority-primary2">
    <w:name w:val="ui-priority-primary2"/>
    <w:basedOn w:val="a3"/>
    <w:rsid w:val="002368CA"/>
    <w:pPr>
      <w:spacing w:before="100" w:beforeAutospacing="1" w:after="100" w:afterAutospacing="1"/>
    </w:pPr>
    <w:rPr>
      <w:b/>
      <w:bCs/>
    </w:rPr>
  </w:style>
  <w:style w:type="paragraph" w:customStyle="1" w:styleId="ui-priority-secondary1">
    <w:name w:val="ui-priority-secondary1"/>
    <w:basedOn w:val="a3"/>
    <w:rsid w:val="002368CA"/>
    <w:pPr>
      <w:spacing w:before="100" w:beforeAutospacing="1" w:after="100" w:afterAutospacing="1"/>
    </w:pPr>
  </w:style>
  <w:style w:type="paragraph" w:customStyle="1" w:styleId="ui-priority-secondary2">
    <w:name w:val="ui-priority-secondary2"/>
    <w:basedOn w:val="a3"/>
    <w:rsid w:val="002368CA"/>
    <w:pPr>
      <w:spacing w:before="100" w:beforeAutospacing="1" w:after="100" w:afterAutospacing="1"/>
    </w:pPr>
  </w:style>
  <w:style w:type="paragraph" w:customStyle="1" w:styleId="ui-state-disabled1">
    <w:name w:val="ui-state-disabled1"/>
    <w:basedOn w:val="a3"/>
    <w:rsid w:val="002368CA"/>
    <w:pPr>
      <w:spacing w:before="100" w:beforeAutospacing="1" w:after="100" w:afterAutospacing="1"/>
    </w:pPr>
  </w:style>
  <w:style w:type="paragraph" w:customStyle="1" w:styleId="ui-state-disabled2">
    <w:name w:val="ui-state-disabled2"/>
    <w:basedOn w:val="a3"/>
    <w:rsid w:val="002368CA"/>
    <w:pPr>
      <w:spacing w:before="100" w:beforeAutospacing="1" w:after="100" w:afterAutospacing="1"/>
    </w:pPr>
  </w:style>
  <w:style w:type="paragraph" w:customStyle="1" w:styleId="ui-icon1">
    <w:name w:val="ui-icon1"/>
    <w:basedOn w:val="a3"/>
    <w:rsid w:val="002368CA"/>
    <w:pPr>
      <w:spacing w:before="100" w:beforeAutospacing="1" w:after="100" w:afterAutospacing="1"/>
      <w:ind w:firstLine="7343"/>
    </w:pPr>
  </w:style>
  <w:style w:type="paragraph" w:customStyle="1" w:styleId="ui-icon2">
    <w:name w:val="ui-icon2"/>
    <w:basedOn w:val="a3"/>
    <w:rsid w:val="002368CA"/>
    <w:pPr>
      <w:spacing w:before="100" w:beforeAutospacing="1" w:after="100" w:afterAutospacing="1"/>
      <w:ind w:firstLine="7343"/>
    </w:pPr>
  </w:style>
  <w:style w:type="paragraph" w:customStyle="1" w:styleId="ui-icon3">
    <w:name w:val="ui-icon3"/>
    <w:basedOn w:val="a3"/>
    <w:rsid w:val="002368CA"/>
    <w:pPr>
      <w:spacing w:before="100" w:beforeAutospacing="1" w:after="100" w:afterAutospacing="1"/>
      <w:ind w:firstLine="7343"/>
    </w:pPr>
  </w:style>
  <w:style w:type="paragraph" w:customStyle="1" w:styleId="ui-icon4">
    <w:name w:val="ui-icon4"/>
    <w:basedOn w:val="a3"/>
    <w:rsid w:val="002368CA"/>
    <w:pPr>
      <w:spacing w:before="100" w:beforeAutospacing="1" w:after="100" w:afterAutospacing="1"/>
      <w:ind w:firstLine="7343"/>
    </w:pPr>
  </w:style>
  <w:style w:type="paragraph" w:customStyle="1" w:styleId="ui-icon5">
    <w:name w:val="ui-icon5"/>
    <w:basedOn w:val="a3"/>
    <w:rsid w:val="002368CA"/>
    <w:pPr>
      <w:spacing w:before="100" w:beforeAutospacing="1" w:after="100" w:afterAutospacing="1"/>
      <w:ind w:firstLine="7343"/>
    </w:pPr>
  </w:style>
  <w:style w:type="paragraph" w:customStyle="1" w:styleId="ui-icon6">
    <w:name w:val="ui-icon6"/>
    <w:basedOn w:val="a3"/>
    <w:rsid w:val="002368CA"/>
    <w:pPr>
      <w:spacing w:before="100" w:beforeAutospacing="1" w:after="100" w:afterAutospacing="1"/>
      <w:ind w:firstLine="7343"/>
    </w:pPr>
  </w:style>
  <w:style w:type="paragraph" w:customStyle="1" w:styleId="ui-icon7">
    <w:name w:val="ui-icon7"/>
    <w:basedOn w:val="a3"/>
    <w:rsid w:val="002368CA"/>
    <w:pPr>
      <w:spacing w:before="100" w:beforeAutospacing="1" w:after="100" w:afterAutospacing="1"/>
      <w:ind w:firstLine="7343"/>
    </w:pPr>
  </w:style>
  <w:style w:type="paragraph" w:customStyle="1" w:styleId="ui-icon8">
    <w:name w:val="ui-icon8"/>
    <w:basedOn w:val="a3"/>
    <w:rsid w:val="002368CA"/>
    <w:pPr>
      <w:spacing w:before="100" w:beforeAutospacing="1" w:after="100" w:afterAutospacing="1"/>
      <w:ind w:firstLine="7343"/>
    </w:pPr>
  </w:style>
  <w:style w:type="paragraph" w:customStyle="1" w:styleId="ui-icon9">
    <w:name w:val="ui-icon9"/>
    <w:basedOn w:val="a3"/>
    <w:rsid w:val="002368CA"/>
    <w:pPr>
      <w:spacing w:before="100" w:beforeAutospacing="1" w:after="100" w:afterAutospacing="1"/>
      <w:ind w:firstLine="7343"/>
    </w:pPr>
  </w:style>
  <w:style w:type="paragraph" w:customStyle="1" w:styleId="ui-resizable-handle1">
    <w:name w:val="ui-resizable-handle1"/>
    <w:basedOn w:val="a3"/>
    <w:rsid w:val="002368CA"/>
    <w:pPr>
      <w:spacing w:before="100" w:beforeAutospacing="1" w:after="100" w:afterAutospacing="1"/>
    </w:pPr>
    <w:rPr>
      <w:vanish/>
      <w:sz w:val="2"/>
      <w:szCs w:val="2"/>
    </w:rPr>
  </w:style>
  <w:style w:type="paragraph" w:customStyle="1" w:styleId="ui-resizable-handle2">
    <w:name w:val="ui-resizable-handle2"/>
    <w:basedOn w:val="a3"/>
    <w:rsid w:val="002368CA"/>
    <w:pPr>
      <w:spacing w:before="100" w:beforeAutospacing="1" w:after="100" w:afterAutospacing="1"/>
    </w:pPr>
    <w:rPr>
      <w:vanish/>
      <w:sz w:val="2"/>
      <w:szCs w:val="2"/>
    </w:rPr>
  </w:style>
  <w:style w:type="paragraph" w:customStyle="1" w:styleId="ui-button-text1">
    <w:name w:val="ui-button-text1"/>
    <w:basedOn w:val="a3"/>
    <w:rsid w:val="002368CA"/>
    <w:pPr>
      <w:spacing w:before="100" w:beforeAutospacing="1" w:after="100" w:afterAutospacing="1"/>
    </w:pPr>
  </w:style>
  <w:style w:type="paragraph" w:customStyle="1" w:styleId="ui-button-text2">
    <w:name w:val="ui-button-text2"/>
    <w:basedOn w:val="a3"/>
    <w:rsid w:val="002368CA"/>
    <w:pPr>
      <w:spacing w:before="100" w:beforeAutospacing="1" w:after="100" w:afterAutospacing="1"/>
    </w:pPr>
  </w:style>
  <w:style w:type="paragraph" w:customStyle="1" w:styleId="ui-button-text3">
    <w:name w:val="ui-button-text3"/>
    <w:basedOn w:val="a3"/>
    <w:rsid w:val="002368CA"/>
    <w:pPr>
      <w:spacing w:before="100" w:beforeAutospacing="1" w:after="100" w:afterAutospacing="1"/>
      <w:ind w:firstLine="11919"/>
    </w:pPr>
  </w:style>
  <w:style w:type="paragraph" w:customStyle="1" w:styleId="ui-button-text4">
    <w:name w:val="ui-button-text4"/>
    <w:basedOn w:val="a3"/>
    <w:rsid w:val="002368CA"/>
    <w:pPr>
      <w:spacing w:before="100" w:beforeAutospacing="1" w:after="100" w:afterAutospacing="1"/>
      <w:ind w:firstLine="11919"/>
    </w:pPr>
  </w:style>
  <w:style w:type="paragraph" w:customStyle="1" w:styleId="ui-button-text5">
    <w:name w:val="ui-button-text5"/>
    <w:basedOn w:val="a3"/>
    <w:rsid w:val="002368CA"/>
    <w:pPr>
      <w:spacing w:before="100" w:beforeAutospacing="1" w:after="100" w:afterAutospacing="1"/>
    </w:pPr>
  </w:style>
  <w:style w:type="paragraph" w:customStyle="1" w:styleId="ui-button-text6">
    <w:name w:val="ui-button-text6"/>
    <w:basedOn w:val="a3"/>
    <w:rsid w:val="002368CA"/>
    <w:pPr>
      <w:spacing w:before="100" w:beforeAutospacing="1" w:after="100" w:afterAutospacing="1"/>
    </w:pPr>
  </w:style>
  <w:style w:type="paragraph" w:customStyle="1" w:styleId="ui-button-text7">
    <w:name w:val="ui-button-text7"/>
    <w:basedOn w:val="a3"/>
    <w:rsid w:val="002368CA"/>
    <w:pPr>
      <w:spacing w:before="100" w:beforeAutospacing="1" w:after="100" w:afterAutospacing="1"/>
    </w:pPr>
  </w:style>
  <w:style w:type="paragraph" w:customStyle="1" w:styleId="ui-icon10">
    <w:name w:val="ui-icon10"/>
    <w:basedOn w:val="a3"/>
    <w:rsid w:val="002368CA"/>
    <w:pPr>
      <w:spacing w:after="100" w:afterAutospacing="1"/>
      <w:ind w:left="-120" w:firstLine="7343"/>
    </w:pPr>
  </w:style>
  <w:style w:type="paragraph" w:customStyle="1" w:styleId="ui-icon11">
    <w:name w:val="ui-icon11"/>
    <w:basedOn w:val="a3"/>
    <w:rsid w:val="002368CA"/>
    <w:pPr>
      <w:spacing w:after="100" w:afterAutospacing="1"/>
      <w:ind w:firstLine="7343"/>
    </w:pPr>
  </w:style>
  <w:style w:type="paragraph" w:customStyle="1" w:styleId="ui-icon12">
    <w:name w:val="ui-icon12"/>
    <w:basedOn w:val="a3"/>
    <w:rsid w:val="002368CA"/>
    <w:pPr>
      <w:spacing w:after="100" w:afterAutospacing="1"/>
      <w:ind w:firstLine="7343"/>
    </w:pPr>
  </w:style>
  <w:style w:type="paragraph" w:customStyle="1" w:styleId="ui-icon13">
    <w:name w:val="ui-icon13"/>
    <w:basedOn w:val="a3"/>
    <w:rsid w:val="002368CA"/>
    <w:pPr>
      <w:spacing w:after="100" w:afterAutospacing="1"/>
      <w:ind w:firstLine="7343"/>
    </w:pPr>
  </w:style>
  <w:style w:type="paragraph" w:customStyle="1" w:styleId="ui-icon14">
    <w:name w:val="ui-icon14"/>
    <w:basedOn w:val="a3"/>
    <w:rsid w:val="002368CA"/>
    <w:pPr>
      <w:spacing w:after="100" w:afterAutospacing="1"/>
      <w:ind w:firstLine="7343"/>
    </w:pPr>
  </w:style>
  <w:style w:type="paragraph" w:customStyle="1" w:styleId="ui-icon15">
    <w:name w:val="ui-icon15"/>
    <w:basedOn w:val="a3"/>
    <w:rsid w:val="002368CA"/>
    <w:pPr>
      <w:spacing w:after="100" w:afterAutospacing="1"/>
      <w:ind w:firstLine="7343"/>
    </w:pPr>
  </w:style>
  <w:style w:type="paragraph" w:customStyle="1" w:styleId="ui-button1">
    <w:name w:val="ui-button1"/>
    <w:basedOn w:val="a3"/>
    <w:rsid w:val="002368CA"/>
    <w:pPr>
      <w:spacing w:before="100" w:beforeAutospacing="1" w:after="100" w:afterAutospacing="1"/>
      <w:ind w:right="-72"/>
      <w:jc w:val="center"/>
    </w:pPr>
  </w:style>
  <w:style w:type="paragraph" w:customStyle="1" w:styleId="ui-button2">
    <w:name w:val="ui-button2"/>
    <w:basedOn w:val="a3"/>
    <w:rsid w:val="002368CA"/>
    <w:pPr>
      <w:pBdr>
        <w:top w:val="single" w:sz="6" w:space="0" w:color="A6A6A6"/>
        <w:left w:val="single" w:sz="6" w:space="0" w:color="A6A6A6"/>
        <w:bottom w:val="single" w:sz="6" w:space="0" w:color="A6A6A6"/>
        <w:right w:val="single" w:sz="6" w:space="0" w:color="A6A6A6"/>
      </w:pBdr>
      <w:shd w:val="clear" w:color="auto" w:fill="F2F2F2"/>
      <w:spacing w:before="120" w:after="120" w:line="336" w:lineRule="atLeast"/>
      <w:ind w:left="96"/>
      <w:jc w:val="center"/>
    </w:pPr>
  </w:style>
  <w:style w:type="paragraph" w:customStyle="1" w:styleId="ui-button3">
    <w:name w:val="ui-button3"/>
    <w:basedOn w:val="a3"/>
    <w:rsid w:val="002368CA"/>
    <w:pPr>
      <w:pBdr>
        <w:top w:val="single" w:sz="6" w:space="0" w:color="6E7273"/>
        <w:left w:val="single" w:sz="6" w:space="0" w:color="6E7273"/>
        <w:bottom w:val="single" w:sz="6" w:space="0" w:color="6E7273"/>
        <w:right w:val="single" w:sz="6" w:space="0" w:color="6E7273"/>
      </w:pBdr>
      <w:shd w:val="clear" w:color="auto" w:fill="E1E1E1"/>
      <w:spacing w:before="120" w:after="120" w:line="336" w:lineRule="atLeast"/>
      <w:ind w:left="96"/>
      <w:jc w:val="center"/>
    </w:pPr>
  </w:style>
  <w:style w:type="paragraph" w:customStyle="1" w:styleId="ui-button-large1">
    <w:name w:val="ui-button-large1"/>
    <w:basedOn w:val="a3"/>
    <w:rsid w:val="002368CA"/>
    <w:pPr>
      <w:spacing w:before="100" w:beforeAutospacing="1" w:after="100" w:afterAutospacing="1"/>
    </w:pPr>
  </w:style>
  <w:style w:type="paragraph" w:customStyle="1" w:styleId="ui-icon16">
    <w:name w:val="ui-icon16"/>
    <w:basedOn w:val="a3"/>
    <w:rsid w:val="002368CA"/>
    <w:pPr>
      <w:spacing w:before="100" w:beforeAutospacing="1" w:after="100" w:afterAutospacing="1"/>
      <w:ind w:firstLine="7343"/>
    </w:pPr>
  </w:style>
  <w:style w:type="paragraph" w:customStyle="1" w:styleId="ui-icon17">
    <w:name w:val="ui-icon17"/>
    <w:basedOn w:val="a3"/>
    <w:rsid w:val="002368CA"/>
    <w:pPr>
      <w:spacing w:before="100" w:beforeAutospacing="1" w:after="100" w:afterAutospacing="1"/>
      <w:ind w:firstLine="7343"/>
    </w:pPr>
  </w:style>
  <w:style w:type="paragraph" w:customStyle="1" w:styleId="ui-icon18">
    <w:name w:val="ui-icon18"/>
    <w:basedOn w:val="a3"/>
    <w:rsid w:val="002368CA"/>
    <w:pPr>
      <w:spacing w:before="100" w:beforeAutospacing="1" w:after="100" w:afterAutospacing="1"/>
      <w:ind w:firstLine="7343"/>
    </w:pPr>
  </w:style>
  <w:style w:type="paragraph" w:customStyle="1" w:styleId="ui-icon19">
    <w:name w:val="ui-icon19"/>
    <w:basedOn w:val="a3"/>
    <w:rsid w:val="002368CA"/>
    <w:pPr>
      <w:spacing w:before="100" w:beforeAutospacing="1" w:after="100" w:afterAutospacing="1"/>
      <w:ind w:firstLine="7343"/>
    </w:pPr>
  </w:style>
  <w:style w:type="paragraph" w:customStyle="1" w:styleId="ui-dialog-titlebar1">
    <w:name w:val="ui-dialog-titlebar1"/>
    <w:basedOn w:val="a3"/>
    <w:rsid w:val="002368CA"/>
    <w:pPr>
      <w:spacing w:before="100" w:beforeAutospacing="1" w:after="100" w:afterAutospacing="1"/>
    </w:pPr>
  </w:style>
  <w:style w:type="paragraph" w:customStyle="1" w:styleId="ui-dialog-title1">
    <w:name w:val="ui-dialog-title1"/>
    <w:basedOn w:val="a3"/>
    <w:rsid w:val="002368CA"/>
  </w:style>
  <w:style w:type="paragraph" w:customStyle="1" w:styleId="ui-dialog-titlebar-close1">
    <w:name w:val="ui-dialog-titlebar-close1"/>
    <w:basedOn w:val="a3"/>
    <w:rsid w:val="002368CA"/>
  </w:style>
  <w:style w:type="paragraph" w:customStyle="1" w:styleId="ui-dialog-titlebar-close2">
    <w:name w:val="ui-dialog-titlebar-close2"/>
    <w:basedOn w:val="a3"/>
    <w:rsid w:val="002368CA"/>
  </w:style>
  <w:style w:type="paragraph" w:customStyle="1" w:styleId="ui-dialog-content1">
    <w:name w:val="ui-dialog-content1"/>
    <w:basedOn w:val="a3"/>
    <w:rsid w:val="002368CA"/>
    <w:pPr>
      <w:spacing w:before="100" w:beforeAutospacing="1" w:after="100" w:afterAutospacing="1"/>
    </w:pPr>
  </w:style>
  <w:style w:type="paragraph" w:customStyle="1" w:styleId="ui-dialog-buttonpane1">
    <w:name w:val="ui-dialog-buttonpane1"/>
    <w:basedOn w:val="a3"/>
    <w:rsid w:val="002368CA"/>
    <w:pPr>
      <w:spacing w:before="120"/>
    </w:pPr>
  </w:style>
  <w:style w:type="paragraph" w:customStyle="1" w:styleId="ui-resizable-se1">
    <w:name w:val="ui-resizable-se1"/>
    <w:basedOn w:val="a3"/>
    <w:rsid w:val="002368CA"/>
    <w:pPr>
      <w:spacing w:before="100" w:beforeAutospacing="1" w:after="100" w:afterAutospacing="1"/>
    </w:pPr>
  </w:style>
  <w:style w:type="paragraph" w:customStyle="1" w:styleId="ui-dialog-titlebar-close3">
    <w:name w:val="ui-dialog-titlebar-close3"/>
    <w:basedOn w:val="a3"/>
    <w:rsid w:val="002368CA"/>
  </w:style>
  <w:style w:type="paragraph" w:customStyle="1" w:styleId="ui-dialog-titlebar2">
    <w:name w:val="ui-dialog-titlebar2"/>
    <w:basedOn w:val="a3"/>
    <w:rsid w:val="002368CA"/>
    <w:pPr>
      <w:spacing w:before="100" w:beforeAutospacing="1" w:after="100" w:afterAutospacing="1"/>
    </w:pPr>
  </w:style>
  <w:style w:type="paragraph" w:customStyle="1" w:styleId="ui-widget-header1">
    <w:name w:val="ui-widget-header1"/>
    <w:basedOn w:val="a3"/>
    <w:rsid w:val="002368CA"/>
    <w:pPr>
      <w:pBdr>
        <w:bottom w:val="single" w:sz="6" w:space="0" w:color="BBBBBB"/>
      </w:pBdr>
      <w:shd w:val="clear" w:color="auto" w:fill="F0F0F0"/>
      <w:spacing w:before="100" w:beforeAutospacing="1" w:after="100" w:afterAutospacing="1" w:line="240" w:lineRule="atLeast"/>
    </w:pPr>
    <w:rPr>
      <w:b/>
      <w:bCs/>
      <w:color w:val="222222"/>
    </w:rPr>
  </w:style>
  <w:style w:type="paragraph" w:customStyle="1" w:styleId="ui-icon-closethick1">
    <w:name w:val="ui-icon-closethick1"/>
    <w:basedOn w:val="a3"/>
    <w:rsid w:val="002368CA"/>
    <w:pPr>
      <w:spacing w:before="100" w:beforeAutospacing="1" w:after="100" w:afterAutospacing="1"/>
    </w:pPr>
  </w:style>
  <w:style w:type="paragraph" w:customStyle="1" w:styleId="ui-dialog-buttonpane2">
    <w:name w:val="ui-dialog-buttonpane2"/>
    <w:basedOn w:val="a3"/>
    <w:rsid w:val="002368CA"/>
  </w:style>
  <w:style w:type="paragraph" w:customStyle="1" w:styleId="special-label1">
    <w:name w:val="special-label1"/>
    <w:basedOn w:val="a3"/>
    <w:rsid w:val="002368CA"/>
    <w:pPr>
      <w:spacing w:before="100" w:beforeAutospacing="1" w:after="100" w:afterAutospacing="1"/>
    </w:pPr>
    <w:rPr>
      <w:color w:val="808080"/>
    </w:rPr>
  </w:style>
  <w:style w:type="paragraph" w:customStyle="1" w:styleId="special-query1">
    <w:name w:val="special-query1"/>
    <w:basedOn w:val="a3"/>
    <w:rsid w:val="002368CA"/>
    <w:pPr>
      <w:spacing w:before="100" w:beforeAutospacing="1" w:after="100" w:afterAutospacing="1"/>
    </w:pPr>
    <w:rPr>
      <w:i/>
      <w:iCs/>
      <w:color w:val="000000"/>
    </w:rPr>
  </w:style>
  <w:style w:type="paragraph" w:customStyle="1" w:styleId="special-hover1">
    <w:name w:val="special-hover1"/>
    <w:basedOn w:val="a3"/>
    <w:rsid w:val="002368CA"/>
    <w:pPr>
      <w:shd w:val="clear" w:color="auto" w:fill="C0C0C0"/>
      <w:spacing w:before="100" w:beforeAutospacing="1" w:after="100" w:afterAutospacing="1"/>
    </w:pPr>
  </w:style>
  <w:style w:type="paragraph" w:customStyle="1" w:styleId="special-label2">
    <w:name w:val="special-label2"/>
    <w:basedOn w:val="a3"/>
    <w:rsid w:val="002368CA"/>
    <w:pPr>
      <w:spacing w:before="100" w:beforeAutospacing="1" w:after="100" w:afterAutospacing="1"/>
    </w:pPr>
    <w:rPr>
      <w:color w:val="FFFFFF"/>
    </w:rPr>
  </w:style>
  <w:style w:type="paragraph" w:customStyle="1" w:styleId="special-query2">
    <w:name w:val="special-query2"/>
    <w:basedOn w:val="a3"/>
    <w:rsid w:val="002368CA"/>
    <w:pPr>
      <w:spacing w:before="100" w:beforeAutospacing="1" w:after="100" w:afterAutospacing="1"/>
    </w:pPr>
    <w:rPr>
      <w:color w:val="FFFFFF"/>
    </w:rPr>
  </w:style>
  <w:style w:type="paragraph" w:customStyle="1" w:styleId="mw-specialpage-summary1">
    <w:name w:val="mw-specialpage-summary1"/>
    <w:basedOn w:val="a3"/>
    <w:rsid w:val="002368CA"/>
    <w:pPr>
      <w:spacing w:before="100" w:beforeAutospacing="1" w:after="100" w:afterAutospacing="1"/>
    </w:pPr>
    <w:rPr>
      <w:vanish/>
    </w:rPr>
  </w:style>
  <w:style w:type="paragraph" w:customStyle="1" w:styleId="editsection1">
    <w:name w:val="editsection1"/>
    <w:basedOn w:val="a3"/>
    <w:rsid w:val="002368CA"/>
    <w:pPr>
      <w:spacing w:before="100" w:beforeAutospacing="1" w:after="100" w:afterAutospacing="1"/>
    </w:pPr>
    <w:rPr>
      <w:sz w:val="20"/>
      <w:szCs w:val="20"/>
    </w:rPr>
  </w:style>
  <w:style w:type="paragraph" w:customStyle="1" w:styleId="mw-headline1">
    <w:name w:val="mw-headline1"/>
    <w:basedOn w:val="a3"/>
    <w:rsid w:val="002368CA"/>
    <w:pPr>
      <w:spacing w:before="100" w:beforeAutospacing="1" w:after="100" w:afterAutospacing="1"/>
      <w:ind w:right="72"/>
    </w:pPr>
  </w:style>
  <w:style w:type="paragraph" w:customStyle="1" w:styleId="legendlike1">
    <w:name w:val="legendlike1"/>
    <w:basedOn w:val="a3"/>
    <w:rsid w:val="002368CA"/>
    <w:pPr>
      <w:spacing w:after="100" w:afterAutospacing="1"/>
    </w:pPr>
  </w:style>
  <w:style w:type="paragraph" w:customStyle="1" w:styleId="legendtextlike1">
    <w:name w:val="legendtextlike1"/>
    <w:basedOn w:val="a3"/>
    <w:rsid w:val="002368CA"/>
    <w:pPr>
      <w:shd w:val="clear" w:color="auto" w:fill="FFFFFF"/>
      <w:spacing w:before="100" w:beforeAutospacing="1" w:after="100" w:afterAutospacing="1"/>
    </w:pPr>
  </w:style>
  <w:style w:type="paragraph" w:customStyle="1" w:styleId="scrollbar1">
    <w:name w:val="scrollbar1"/>
    <w:basedOn w:val="a3"/>
    <w:rsid w:val="002368CA"/>
    <w:pPr>
      <w:spacing w:before="100" w:beforeAutospacing="1" w:after="100" w:afterAutospacing="1"/>
    </w:pPr>
  </w:style>
  <w:style w:type="paragraph" w:customStyle="1" w:styleId="scrollbarcontainer1">
    <w:name w:val="scrollbarcontainer1"/>
    <w:basedOn w:val="a3"/>
    <w:rsid w:val="002368CA"/>
    <w:pPr>
      <w:spacing w:before="100" w:beforeAutospacing="1" w:after="100" w:afterAutospacing="1"/>
    </w:pPr>
  </w:style>
  <w:style w:type="paragraph" w:customStyle="1" w:styleId="magnify1">
    <w:name w:val="magnify1"/>
    <w:basedOn w:val="a3"/>
    <w:rsid w:val="002368CA"/>
    <w:pPr>
      <w:spacing w:before="100" w:beforeAutospacing="1" w:after="100" w:afterAutospacing="1"/>
    </w:pPr>
    <w:rPr>
      <w:vanish/>
    </w:rPr>
  </w:style>
  <w:style w:type="paragraph" w:customStyle="1" w:styleId="infoboximage1">
    <w:name w:val="infoboximage1"/>
    <w:basedOn w:val="a3"/>
    <w:rsid w:val="002368CA"/>
    <w:pPr>
      <w:shd w:val="clear" w:color="auto" w:fill="FFFFFF"/>
      <w:spacing w:after="100" w:afterAutospacing="1"/>
      <w:jc w:val="center"/>
    </w:pPr>
    <w:rPr>
      <w:color w:val="000000"/>
    </w:rPr>
  </w:style>
  <w:style w:type="paragraph" w:customStyle="1" w:styleId="infoboxsoustitre1">
    <w:name w:val="infoboxsoustitre1"/>
    <w:basedOn w:val="a3"/>
    <w:rsid w:val="002368CA"/>
    <w:pPr>
      <w:spacing w:before="100" w:beforeAutospacing="1" w:after="100" w:afterAutospacing="1" w:line="480" w:lineRule="auto"/>
      <w:jc w:val="center"/>
    </w:pPr>
    <w:rPr>
      <w:b/>
      <w:bCs/>
      <w:color w:val="000000"/>
      <w:sz w:val="28"/>
      <w:szCs w:val="28"/>
    </w:rPr>
  </w:style>
  <w:style w:type="paragraph" w:customStyle="1" w:styleId="latitude1">
    <w:name w:val="latitude1"/>
    <w:basedOn w:val="a3"/>
    <w:rsid w:val="002368CA"/>
    <w:pPr>
      <w:spacing w:before="100" w:beforeAutospacing="1" w:after="100" w:afterAutospacing="1"/>
    </w:pPr>
  </w:style>
  <w:style w:type="paragraph" w:customStyle="1" w:styleId="entete1">
    <w:name w:val="entete1"/>
    <w:basedOn w:val="a3"/>
    <w:rsid w:val="002368CA"/>
    <w:pPr>
      <w:spacing w:before="100" w:beforeAutospacing="1" w:after="100" w:afterAutospacing="1" w:line="288" w:lineRule="atLeast"/>
      <w:jc w:val="center"/>
    </w:pPr>
    <w:rPr>
      <w:b/>
      <w:bCs/>
      <w:color w:val="000000"/>
      <w:sz w:val="36"/>
      <w:szCs w:val="36"/>
    </w:rPr>
  </w:style>
  <w:style w:type="paragraph" w:customStyle="1" w:styleId="media1">
    <w:name w:val="media1"/>
    <w:basedOn w:val="a3"/>
    <w:rsid w:val="002368CA"/>
    <w:pPr>
      <w:spacing w:before="100" w:beforeAutospacing="1" w:after="100" w:afterAutospacing="1"/>
      <w:jc w:val="center"/>
    </w:pPr>
    <w:rPr>
      <w:b/>
      <w:bCs/>
      <w:color w:val="000000"/>
    </w:rPr>
  </w:style>
  <w:style w:type="paragraph" w:customStyle="1" w:styleId="entete2">
    <w:name w:val="entete2"/>
    <w:basedOn w:val="a3"/>
    <w:rsid w:val="002368CA"/>
    <w:pPr>
      <w:pBdr>
        <w:top w:val="single" w:sz="12" w:space="2" w:color="DFEDFF"/>
        <w:left w:val="single" w:sz="12" w:space="0" w:color="DFEDFF"/>
        <w:bottom w:val="single" w:sz="12" w:space="2" w:color="DFEDFF"/>
        <w:right w:val="single" w:sz="12" w:space="0" w:color="DFEDFF"/>
      </w:pBdr>
      <w:shd w:val="clear" w:color="auto" w:fill="DFEDFF"/>
      <w:spacing w:after="150" w:line="264" w:lineRule="atLeast"/>
      <w:jc w:val="center"/>
    </w:pPr>
    <w:rPr>
      <w:b/>
      <w:bCs/>
      <w:sz w:val="34"/>
      <w:szCs w:val="34"/>
    </w:rPr>
  </w:style>
  <w:style w:type="paragraph" w:customStyle="1" w:styleId="thumbimage1">
    <w:name w:val="thumbimage1"/>
    <w:basedOn w:val="a3"/>
    <w:rsid w:val="002368CA"/>
    <w:pPr>
      <w:spacing w:before="100" w:beforeAutospacing="1" w:after="100" w:afterAutospacing="1"/>
    </w:pPr>
  </w:style>
  <w:style w:type="paragraph" w:customStyle="1" w:styleId="thumbinner1">
    <w:name w:val="thumbinner1"/>
    <w:basedOn w:val="a3"/>
    <w:rsid w:val="002368CA"/>
    <w:pPr>
      <w:spacing w:before="100" w:beforeAutospacing="1" w:after="100" w:afterAutospacing="1"/>
    </w:pPr>
  </w:style>
  <w:style w:type="paragraph" w:customStyle="1" w:styleId="thumb1">
    <w:name w:val="thumb1"/>
    <w:basedOn w:val="a3"/>
    <w:rsid w:val="002368CA"/>
    <w:pPr>
      <w:spacing w:before="100" w:beforeAutospacing="1" w:after="100" w:afterAutospacing="1"/>
    </w:pPr>
  </w:style>
  <w:style w:type="paragraph" w:customStyle="1" w:styleId="thumbcaption1">
    <w:name w:val="thumbcaption1"/>
    <w:basedOn w:val="a3"/>
    <w:rsid w:val="002368CA"/>
    <w:pPr>
      <w:spacing w:before="100" w:beforeAutospacing="1" w:after="100" w:afterAutospacing="1"/>
    </w:pPr>
    <w:rPr>
      <w:vanish/>
    </w:rPr>
  </w:style>
  <w:style w:type="paragraph" w:customStyle="1" w:styleId="legend1">
    <w:name w:val="legend1"/>
    <w:basedOn w:val="a3"/>
    <w:rsid w:val="002368CA"/>
    <w:pPr>
      <w:spacing w:before="75" w:after="120"/>
      <w:jc w:val="center"/>
    </w:pPr>
    <w:rPr>
      <w:sz w:val="22"/>
      <w:szCs w:val="22"/>
    </w:rPr>
  </w:style>
  <w:style w:type="paragraph" w:customStyle="1" w:styleId="image21">
    <w:name w:val="image21"/>
    <w:basedOn w:val="a3"/>
    <w:rsid w:val="002368CA"/>
    <w:pPr>
      <w:spacing w:before="100" w:beforeAutospacing="1" w:after="100" w:afterAutospacing="1"/>
      <w:jc w:val="center"/>
    </w:pPr>
  </w:style>
  <w:style w:type="paragraph" w:customStyle="1" w:styleId="bloc1">
    <w:name w:val="bloc1"/>
    <w:basedOn w:val="a3"/>
    <w:rsid w:val="002368CA"/>
    <w:pPr>
      <w:shd w:val="clear" w:color="auto" w:fill="DFEDFF"/>
      <w:spacing w:before="75" w:after="75" w:line="264" w:lineRule="atLeast"/>
      <w:jc w:val="center"/>
    </w:pPr>
    <w:rPr>
      <w:b/>
      <w:bCs/>
    </w:rPr>
  </w:style>
  <w:style w:type="paragraph" w:customStyle="1" w:styleId="bordered1">
    <w:name w:val="bordered1"/>
    <w:basedOn w:val="a3"/>
    <w:rsid w:val="002368CA"/>
    <w:pPr>
      <w:pBdr>
        <w:top w:val="single" w:sz="6" w:space="0" w:color="DFEDFF"/>
        <w:bottom w:val="single" w:sz="6" w:space="0" w:color="DFEDFF"/>
      </w:pBdr>
      <w:spacing w:after="75" w:line="264" w:lineRule="atLeast"/>
      <w:jc w:val="center"/>
    </w:pPr>
    <w:rPr>
      <w:b/>
      <w:bCs/>
    </w:rPr>
  </w:style>
  <w:style w:type="paragraph" w:customStyle="1" w:styleId="hr1">
    <w:name w:val="hr1"/>
    <w:basedOn w:val="a3"/>
    <w:rsid w:val="002368CA"/>
    <w:pPr>
      <w:shd w:val="clear" w:color="auto" w:fill="DFEDFF"/>
      <w:spacing w:before="75" w:after="75" w:line="15" w:lineRule="atLeast"/>
    </w:pPr>
    <w:rPr>
      <w:sz w:val="2"/>
      <w:szCs w:val="2"/>
    </w:rPr>
  </w:style>
  <w:style w:type="paragraph" w:customStyle="1" w:styleId="navbar1">
    <w:name w:val="navbar1"/>
    <w:basedOn w:val="a3"/>
    <w:rsid w:val="002368CA"/>
    <w:pPr>
      <w:jc w:val="right"/>
    </w:pPr>
    <w:rPr>
      <w:sz w:val="19"/>
      <w:szCs w:val="19"/>
    </w:rPr>
  </w:style>
  <w:style w:type="paragraph" w:customStyle="1" w:styleId="prevbloc1">
    <w:name w:val="prev_bloc1"/>
    <w:basedOn w:val="a3"/>
    <w:rsid w:val="002368CA"/>
    <w:pPr>
      <w:spacing w:before="100" w:beforeAutospacing="1" w:after="100" w:afterAutospacing="1"/>
    </w:pPr>
  </w:style>
  <w:style w:type="paragraph" w:customStyle="1" w:styleId="nextbloc1">
    <w:name w:val="next_bloc1"/>
    <w:basedOn w:val="a3"/>
    <w:rsid w:val="002368CA"/>
    <w:pPr>
      <w:spacing w:before="100" w:beforeAutospacing="1" w:after="100" w:afterAutospacing="1"/>
      <w:jc w:val="right"/>
    </w:pPr>
  </w:style>
  <w:style w:type="paragraph" w:customStyle="1" w:styleId="entete3">
    <w:name w:val="entete3"/>
    <w:basedOn w:val="a3"/>
    <w:rsid w:val="002368CA"/>
    <w:pPr>
      <w:spacing w:before="100" w:beforeAutospacing="1" w:after="100" w:afterAutospacing="1"/>
    </w:pPr>
  </w:style>
  <w:style w:type="paragraph" w:customStyle="1" w:styleId="bloc2">
    <w:name w:val="bloc2"/>
    <w:basedOn w:val="a3"/>
    <w:rsid w:val="002368CA"/>
    <w:pPr>
      <w:spacing w:before="100" w:beforeAutospacing="1" w:after="100" w:afterAutospacing="1"/>
    </w:pPr>
  </w:style>
  <w:style w:type="paragraph" w:customStyle="1" w:styleId="taxoboxclassification1">
    <w:name w:val="taxobox_classification1"/>
    <w:basedOn w:val="a3"/>
    <w:rsid w:val="002368CA"/>
    <w:pPr>
      <w:spacing w:before="100" w:beforeAutospacing="1" w:after="100" w:afterAutospacing="1"/>
    </w:pPr>
    <w:rPr>
      <w:i/>
      <w:iCs/>
    </w:rPr>
  </w:style>
  <w:style w:type="paragraph" w:customStyle="1" w:styleId="rnormal1">
    <w:name w:val="rnormal1"/>
    <w:basedOn w:val="a3"/>
    <w:rsid w:val="002368CA"/>
    <w:pPr>
      <w:spacing w:before="100" w:beforeAutospacing="1" w:after="100" w:afterAutospacing="1"/>
    </w:pPr>
  </w:style>
  <w:style w:type="paragraph" w:customStyle="1" w:styleId="imgtoogle1">
    <w:name w:val="img_toogle1"/>
    <w:basedOn w:val="a3"/>
    <w:rsid w:val="002368CA"/>
    <w:pPr>
      <w:spacing w:before="100" w:beforeAutospacing="1" w:after="100" w:afterAutospacing="1"/>
    </w:pPr>
  </w:style>
  <w:style w:type="paragraph" w:customStyle="1" w:styleId="atoogle1">
    <w:name w:val="a_toogle1"/>
    <w:basedOn w:val="a3"/>
    <w:rsid w:val="002368CA"/>
    <w:pPr>
      <w:spacing w:before="100" w:beforeAutospacing="1" w:after="100" w:afterAutospacing="1"/>
      <w:jc w:val="center"/>
    </w:pPr>
    <w:rPr>
      <w:sz w:val="23"/>
      <w:szCs w:val="23"/>
    </w:rPr>
  </w:style>
  <w:style w:type="paragraph" w:customStyle="1" w:styleId="geopoint1">
    <w:name w:val="geopoint1"/>
    <w:basedOn w:val="a3"/>
    <w:rsid w:val="002368CA"/>
    <w:pPr>
      <w:pBdr>
        <w:top w:val="single" w:sz="6" w:space="0" w:color="000000"/>
        <w:left w:val="single" w:sz="6" w:space="0" w:color="000000"/>
        <w:bottom w:val="single" w:sz="6" w:space="0" w:color="000000"/>
        <w:right w:val="single" w:sz="6" w:space="0" w:color="000000"/>
      </w:pBdr>
      <w:shd w:val="clear" w:color="auto" w:fill="FF0000"/>
      <w:spacing w:before="100" w:beforeAutospacing="1" w:after="100" w:afterAutospacing="1"/>
    </w:pPr>
    <w:rPr>
      <w:sz w:val="2"/>
      <w:szCs w:val="2"/>
    </w:rPr>
  </w:style>
  <w:style w:type="paragraph" w:customStyle="1" w:styleId="thumbinner2">
    <w:name w:val="thumbinner2"/>
    <w:basedOn w:val="a3"/>
    <w:rsid w:val="002368CA"/>
  </w:style>
  <w:style w:type="paragraph" w:customStyle="1" w:styleId="titre1">
    <w:name w:val="titre1"/>
    <w:basedOn w:val="a3"/>
    <w:rsid w:val="002368CA"/>
    <w:pPr>
      <w:spacing w:before="48" w:after="48"/>
      <w:jc w:val="center"/>
    </w:pPr>
  </w:style>
  <w:style w:type="paragraph" w:customStyle="1" w:styleId="e6e73">
    <w:name w:val="¶e6e7аголовок 3"/>
    <w:basedOn w:val="a3"/>
    <w:next w:val="a3"/>
    <w:rsid w:val="002368CA"/>
    <w:pPr>
      <w:keepNext/>
      <w:widowControl w:val="0"/>
      <w:tabs>
        <w:tab w:val="left" w:pos="794"/>
      </w:tabs>
      <w:snapToGrid w:val="0"/>
      <w:ind w:left="794" w:hanging="397"/>
    </w:pPr>
    <w:rPr>
      <w:rFonts w:ascii="Arial" w:hAnsi="Arial"/>
      <w:szCs w:val="20"/>
      <w:lang w:val="en-US"/>
    </w:rPr>
  </w:style>
  <w:style w:type="paragraph" w:customStyle="1" w:styleId="Normalnormal">
    <w:name w:val="Normal.normal"/>
    <w:rsid w:val="002368CA"/>
    <w:pPr>
      <w:keepNext/>
      <w:autoSpaceDE w:val="0"/>
      <w:autoSpaceDN w:val="0"/>
      <w:adjustRightInd w:val="0"/>
      <w:spacing w:before="283" w:after="170" w:line="240" w:lineRule="auto"/>
      <w:ind w:firstLine="567"/>
      <w:jc w:val="both"/>
    </w:pPr>
    <w:rPr>
      <w:rFonts w:ascii="PragmaticaCTT" w:eastAsia="Times New Roman" w:hAnsi="PragmaticaCTT" w:cs="PragmaticaCTT"/>
      <w:b/>
      <w:bCs/>
      <w:i/>
      <w:iCs/>
      <w:sz w:val="20"/>
      <w:szCs w:val="20"/>
      <w:lang w:eastAsia="ru-RU"/>
    </w:rPr>
  </w:style>
  <w:style w:type="character" w:customStyle="1" w:styleId="afffffffffff0">
    <w:name w:val="Подпись к таблице_"/>
    <w:link w:val="afffffffffff1"/>
    <w:locked/>
    <w:rsid w:val="002368CA"/>
    <w:rPr>
      <w:sz w:val="17"/>
      <w:shd w:val="clear" w:color="auto" w:fill="FFFFFF"/>
    </w:rPr>
  </w:style>
  <w:style w:type="paragraph" w:customStyle="1" w:styleId="afffffffffff1">
    <w:name w:val="Подпись к таблице"/>
    <w:basedOn w:val="a3"/>
    <w:link w:val="afffffffffff0"/>
    <w:rsid w:val="002368CA"/>
    <w:pPr>
      <w:shd w:val="clear" w:color="auto" w:fill="FFFFFF"/>
      <w:spacing w:line="235" w:lineRule="exact"/>
      <w:ind w:firstLine="1400"/>
    </w:pPr>
    <w:rPr>
      <w:rFonts w:asciiTheme="minorHAnsi" w:eastAsiaTheme="minorHAnsi" w:hAnsiTheme="minorHAnsi" w:cstheme="minorBidi"/>
      <w:sz w:val="17"/>
      <w:szCs w:val="22"/>
      <w:shd w:val="clear" w:color="auto" w:fill="FFFFFF"/>
      <w:lang w:eastAsia="en-US"/>
    </w:rPr>
  </w:style>
  <w:style w:type="character" w:customStyle="1" w:styleId="6a">
    <w:name w:val="Основной текст (6)_"/>
    <w:link w:val="6b"/>
    <w:locked/>
    <w:rsid w:val="002368CA"/>
    <w:rPr>
      <w:sz w:val="14"/>
      <w:shd w:val="clear" w:color="auto" w:fill="FFFFFF"/>
    </w:rPr>
  </w:style>
  <w:style w:type="paragraph" w:customStyle="1" w:styleId="6b">
    <w:name w:val="Основной текст (6)"/>
    <w:basedOn w:val="a3"/>
    <w:link w:val="6a"/>
    <w:rsid w:val="002368CA"/>
    <w:pPr>
      <w:shd w:val="clear" w:color="auto" w:fill="FFFFFF"/>
      <w:spacing w:line="240" w:lineRule="atLeast"/>
      <w:jc w:val="both"/>
    </w:pPr>
    <w:rPr>
      <w:rFonts w:asciiTheme="minorHAnsi" w:eastAsiaTheme="minorHAnsi" w:hAnsiTheme="minorHAnsi" w:cstheme="minorBidi"/>
      <w:sz w:val="14"/>
      <w:szCs w:val="22"/>
      <w:shd w:val="clear" w:color="auto" w:fill="FFFFFF"/>
      <w:lang w:eastAsia="en-US"/>
    </w:rPr>
  </w:style>
  <w:style w:type="character" w:customStyle="1" w:styleId="nameautor4">
    <w:name w:val="name_autor4"/>
    <w:rsid w:val="002368CA"/>
    <w:rPr>
      <w:sz w:val="22"/>
    </w:rPr>
  </w:style>
  <w:style w:type="character" w:customStyle="1" w:styleId="useremail">
    <w:name w:val="useremail"/>
    <w:rsid w:val="002368CA"/>
    <w:rPr>
      <w:b/>
      <w:color w:val="555555"/>
    </w:rPr>
  </w:style>
  <w:style w:type="character" w:customStyle="1" w:styleId="sel1">
    <w:name w:val="sel1"/>
    <w:rsid w:val="002368CA"/>
    <w:rPr>
      <w:shd w:val="clear" w:color="auto" w:fill="000000"/>
    </w:rPr>
  </w:style>
  <w:style w:type="character" w:customStyle="1" w:styleId="1ffffffa">
    <w:name w:val="Основной текст + Курсив1"/>
    <w:rsid w:val="002368CA"/>
    <w:rPr>
      <w:rFonts w:ascii="SimSun" w:eastAsia="SimSun" w:hAnsi="SimSun"/>
      <w:i/>
      <w:lang w:val="ru-RU" w:eastAsia="zh-CN"/>
    </w:rPr>
  </w:style>
  <w:style w:type="character" w:customStyle="1" w:styleId="4b">
    <w:name w:val="Основной текст + Полужирный4"/>
    <w:aliases w:val="Курсив4,Основной текст + 12 pt4,Интервал 1 pt4"/>
    <w:rsid w:val="002368CA"/>
    <w:rPr>
      <w:rFonts w:ascii="Times New Roman" w:hAnsi="Times New Roman"/>
      <w:b/>
      <w:i/>
      <w:spacing w:val="0"/>
      <w:sz w:val="20"/>
    </w:rPr>
  </w:style>
  <w:style w:type="character" w:customStyle="1" w:styleId="sel11">
    <w:name w:val="sel11"/>
    <w:rsid w:val="002368CA"/>
    <w:rPr>
      <w:b/>
    </w:rPr>
  </w:style>
  <w:style w:type="character" w:customStyle="1" w:styleId="bodyouter">
    <w:name w:val="body_outer"/>
    <w:rsid w:val="002368CA"/>
  </w:style>
  <w:style w:type="character" w:customStyle="1" w:styleId="at3">
    <w:name w:val="at3"/>
    <w:rsid w:val="002368CA"/>
    <w:rPr>
      <w:b/>
      <w:i/>
      <w:color w:val="00008B"/>
      <w:u w:val="single"/>
    </w:rPr>
  </w:style>
  <w:style w:type="character" w:customStyle="1" w:styleId="417">
    <w:name w:val="Знак4 Знак Знак1"/>
    <w:locked/>
    <w:rsid w:val="002368CA"/>
    <w:rPr>
      <w:rFonts w:ascii="Arial" w:hAnsi="Arial"/>
      <w:b/>
      <w:kern w:val="32"/>
      <w:sz w:val="32"/>
      <w:lang w:val="ru-RU" w:eastAsia="ru-RU"/>
    </w:rPr>
  </w:style>
  <w:style w:type="character" w:customStyle="1" w:styleId="21f4">
    <w:name w:val="Знак2 Знак Знак1"/>
    <w:locked/>
    <w:rsid w:val="002368CA"/>
    <w:rPr>
      <w:b/>
      <w:sz w:val="27"/>
      <w:lang w:val="ru-RU" w:eastAsia="ru-RU"/>
    </w:rPr>
  </w:style>
  <w:style w:type="character" w:customStyle="1" w:styleId="ilad">
    <w:name w:val="il_ad"/>
    <w:rsid w:val="002368CA"/>
  </w:style>
  <w:style w:type="character" w:customStyle="1" w:styleId="tooltipextranews">
    <w:name w:val="tooltip_extranews"/>
    <w:rsid w:val="002368CA"/>
    <w:rPr>
      <w:rFonts w:ascii="Times New Roman" w:hAnsi="Times New Roman"/>
    </w:rPr>
  </w:style>
  <w:style w:type="character" w:customStyle="1" w:styleId="needref">
    <w:name w:val="need_ref"/>
    <w:rsid w:val="002368CA"/>
    <w:rPr>
      <w:rFonts w:ascii="Times New Roman" w:hAnsi="Times New Roman"/>
    </w:rPr>
  </w:style>
  <w:style w:type="character" w:customStyle="1" w:styleId="up">
    <w:name w:val="up"/>
    <w:rsid w:val="002368CA"/>
    <w:rPr>
      <w:rFonts w:ascii="Times New Roman" w:hAnsi="Times New Roman"/>
    </w:rPr>
  </w:style>
  <w:style w:type="character" w:customStyle="1" w:styleId="down">
    <w:name w:val="down"/>
    <w:rsid w:val="002368CA"/>
    <w:rPr>
      <w:rFonts w:ascii="Times New Roman" w:hAnsi="Times New Roman"/>
    </w:rPr>
  </w:style>
  <w:style w:type="character" w:customStyle="1" w:styleId="ref">
    <w:name w:val="ref"/>
    <w:rsid w:val="002368CA"/>
    <w:rPr>
      <w:rFonts w:ascii="Times New Roman" w:hAnsi="Times New Roman"/>
    </w:rPr>
  </w:style>
  <w:style w:type="character" w:customStyle="1" w:styleId="up1">
    <w:name w:val="up1"/>
    <w:rsid w:val="002368CA"/>
    <w:rPr>
      <w:rFonts w:ascii="Times New Roman" w:hAnsi="Times New Roman"/>
      <w:color w:val="0645AD"/>
    </w:rPr>
  </w:style>
  <w:style w:type="character" w:customStyle="1" w:styleId="down1">
    <w:name w:val="down1"/>
    <w:rsid w:val="002368CA"/>
    <w:rPr>
      <w:rFonts w:ascii="Times New Roman" w:hAnsi="Times New Roman"/>
      <w:color w:val="0645AD"/>
    </w:rPr>
  </w:style>
  <w:style w:type="character" w:customStyle="1" w:styleId="up2">
    <w:name w:val="up2"/>
    <w:rsid w:val="002368CA"/>
    <w:rPr>
      <w:rFonts w:ascii="Times New Roman" w:hAnsi="Times New Roman"/>
      <w:vanish/>
    </w:rPr>
  </w:style>
  <w:style w:type="character" w:customStyle="1" w:styleId="down2">
    <w:name w:val="down2"/>
    <w:rsid w:val="002368CA"/>
    <w:rPr>
      <w:rFonts w:ascii="Times New Roman" w:hAnsi="Times New Roman"/>
      <w:vanish/>
    </w:rPr>
  </w:style>
  <w:style w:type="character" w:customStyle="1" w:styleId="toctoggle">
    <w:name w:val="toctoggle"/>
    <w:rsid w:val="002368CA"/>
    <w:rPr>
      <w:rFonts w:ascii="Times New Roman" w:hAnsi="Times New Roman"/>
    </w:rPr>
  </w:style>
  <w:style w:type="character" w:customStyle="1" w:styleId="tocnumber">
    <w:name w:val="tocnumber"/>
    <w:rsid w:val="002368CA"/>
    <w:rPr>
      <w:rFonts w:ascii="Times New Roman" w:hAnsi="Times New Roman"/>
    </w:rPr>
  </w:style>
  <w:style w:type="character" w:customStyle="1" w:styleId="romain1">
    <w:name w:val="romain1"/>
    <w:rsid w:val="002368CA"/>
    <w:rPr>
      <w:rFonts w:ascii="Times New Roman" w:hAnsi="Times New Roman"/>
      <w:smallCaps/>
    </w:rPr>
  </w:style>
  <w:style w:type="character" w:customStyle="1" w:styleId="editsection2">
    <w:name w:val="editsection2"/>
    <w:rsid w:val="002368CA"/>
    <w:rPr>
      <w:rFonts w:ascii="Times New Roman" w:hAnsi="Times New Roman"/>
    </w:rPr>
  </w:style>
  <w:style w:type="character" w:customStyle="1" w:styleId="mw-headline2">
    <w:name w:val="mw-headline2"/>
    <w:rsid w:val="002368CA"/>
    <w:rPr>
      <w:rFonts w:ascii="Times New Roman" w:hAnsi="Times New Roman"/>
    </w:rPr>
  </w:style>
  <w:style w:type="character" w:customStyle="1" w:styleId="750">
    <w:name w:val="Основной текст (7)5"/>
    <w:rsid w:val="002368CA"/>
    <w:rPr>
      <w:rFonts w:ascii="Times New Roman" w:hAnsi="Times New Roman"/>
      <w:spacing w:val="0"/>
      <w:sz w:val="20"/>
    </w:rPr>
  </w:style>
  <w:style w:type="character" w:customStyle="1" w:styleId="term1">
    <w:name w:val="term1"/>
    <w:rsid w:val="002368CA"/>
    <w:rPr>
      <w:b/>
      <w:i/>
      <w:color w:val="121F48"/>
    </w:rPr>
  </w:style>
  <w:style w:type="character" w:customStyle="1" w:styleId="fontstyle290">
    <w:name w:val="fontstyle29"/>
    <w:rsid w:val="002368CA"/>
    <w:rPr>
      <w:rFonts w:ascii="Times New Roman" w:hAnsi="Times New Roman"/>
    </w:rPr>
  </w:style>
  <w:style w:type="character" w:customStyle="1" w:styleId="4c">
    <w:name w:val="Знак4 Знак Знак"/>
    <w:locked/>
    <w:rsid w:val="002368CA"/>
    <w:rPr>
      <w:rFonts w:ascii="Arial" w:hAnsi="Arial"/>
      <w:b/>
      <w:kern w:val="32"/>
      <w:sz w:val="32"/>
      <w:lang w:val="ru-RU" w:eastAsia="ru-RU"/>
    </w:rPr>
  </w:style>
  <w:style w:type="character" w:customStyle="1" w:styleId="2fff7">
    <w:name w:val="Знак2 Знак Знак"/>
    <w:semiHidden/>
    <w:locked/>
    <w:rsid w:val="002368CA"/>
    <w:rPr>
      <w:rFonts w:ascii="Arial" w:hAnsi="Arial"/>
      <w:b/>
      <w:sz w:val="26"/>
      <w:lang w:val="ru-RU" w:eastAsia="ru-RU"/>
    </w:rPr>
  </w:style>
  <w:style w:type="character" w:customStyle="1" w:styleId="-FN0">
    <w:name w:val="Текст сноски-FN Знак Знак Знак"/>
    <w:semiHidden/>
    <w:locked/>
    <w:rsid w:val="002368CA"/>
    <w:rPr>
      <w:lang w:eastAsia="ru-RU"/>
    </w:rPr>
  </w:style>
  <w:style w:type="character" w:customStyle="1" w:styleId="style50">
    <w:name w:val="style5"/>
    <w:rsid w:val="002368CA"/>
  </w:style>
  <w:style w:type="character" w:customStyle="1" w:styleId="721">
    <w:name w:val="Основной текст (7)2"/>
    <w:rsid w:val="002368CA"/>
    <w:rPr>
      <w:rFonts w:ascii="Times New Roman" w:hAnsi="Times New Roman"/>
      <w:spacing w:val="0"/>
      <w:sz w:val="20"/>
    </w:rPr>
  </w:style>
  <w:style w:type="character" w:customStyle="1" w:styleId="760">
    <w:name w:val="Основной текст (7)6"/>
    <w:rsid w:val="002368CA"/>
    <w:rPr>
      <w:rFonts w:ascii="Times New Roman" w:hAnsi="Times New Roman"/>
      <w:spacing w:val="0"/>
      <w:sz w:val="20"/>
    </w:rPr>
  </w:style>
  <w:style w:type="character" w:customStyle="1" w:styleId="Absatz-Standardschriftart">
    <w:name w:val="Absatz-Standardschriftart"/>
    <w:rsid w:val="002368CA"/>
  </w:style>
  <w:style w:type="character" w:customStyle="1" w:styleId="WW-Absatz-Standardschriftart">
    <w:name w:val="WW-Absatz-Standardschriftart"/>
    <w:rsid w:val="002368CA"/>
  </w:style>
  <w:style w:type="character" w:customStyle="1" w:styleId="FontStyle23">
    <w:name w:val="Font Style23"/>
    <w:rsid w:val="002368CA"/>
    <w:rPr>
      <w:rFonts w:ascii="Times New Roman" w:hAnsi="Times New Roman"/>
      <w:b/>
      <w:sz w:val="20"/>
    </w:rPr>
  </w:style>
  <w:style w:type="character" w:customStyle="1" w:styleId="b-serp-urlitem">
    <w:name w:val="b-serp-url__item"/>
    <w:rsid w:val="002368CA"/>
    <w:rPr>
      <w:rFonts w:ascii="Times New Roman" w:hAnsi="Times New Roman"/>
    </w:rPr>
  </w:style>
  <w:style w:type="character" w:customStyle="1" w:styleId="79">
    <w:name w:val="Основной текст (7)9"/>
    <w:rsid w:val="002368CA"/>
    <w:rPr>
      <w:rFonts w:ascii="Times New Roman" w:hAnsi="Times New Roman"/>
      <w:spacing w:val="0"/>
      <w:sz w:val="20"/>
    </w:rPr>
  </w:style>
  <w:style w:type="character" w:customStyle="1" w:styleId="afffffffffff2">
    <w:name w:val="пример"/>
    <w:rsid w:val="002368CA"/>
    <w:rPr>
      <w:rFonts w:ascii="Times New Roman" w:hAnsi="Times New Roman"/>
    </w:rPr>
  </w:style>
  <w:style w:type="character" w:customStyle="1" w:styleId="first-letter">
    <w:name w:val="first-letter"/>
    <w:rsid w:val="002368CA"/>
  </w:style>
  <w:style w:type="character" w:customStyle="1" w:styleId="indicateur-langue1">
    <w:name w:val="indicateur-langue1"/>
    <w:rsid w:val="002368CA"/>
    <w:rPr>
      <w:rFonts w:ascii="Courier New" w:hAnsi="Courier New"/>
      <w:b/>
      <w:sz w:val="24"/>
    </w:rPr>
  </w:style>
  <w:style w:type="character" w:customStyle="1" w:styleId="italique1">
    <w:name w:val="italique1"/>
    <w:rsid w:val="002368CA"/>
    <w:rPr>
      <w:i/>
    </w:rPr>
  </w:style>
  <w:style w:type="character" w:customStyle="1" w:styleId="hl21">
    <w:name w:val="hl21"/>
    <w:rsid w:val="002368CA"/>
    <w:rPr>
      <w:b/>
      <w:sz w:val="24"/>
    </w:rPr>
  </w:style>
  <w:style w:type="character" w:customStyle="1" w:styleId="m1">
    <w:name w:val="m1"/>
    <w:rsid w:val="002368CA"/>
    <w:rPr>
      <w:rFonts w:ascii="Tahoma" w:hAnsi="Tahoma"/>
      <w:sz w:val="18"/>
      <w:u w:val="none"/>
    </w:rPr>
  </w:style>
  <w:style w:type="character" w:customStyle="1" w:styleId="trd12">
    <w:name w:val="trd12"/>
    <w:rsid w:val="002368CA"/>
  </w:style>
  <w:style w:type="character" w:customStyle="1" w:styleId="mr1">
    <w:name w:val="mr1"/>
    <w:rsid w:val="002368CA"/>
    <w:rPr>
      <w:rFonts w:ascii="Tahoma" w:hAnsi="Tahoma"/>
      <w:color w:val="800000"/>
      <w:sz w:val="18"/>
      <w:u w:val="none"/>
    </w:rPr>
  </w:style>
  <w:style w:type="character" w:customStyle="1" w:styleId="trd121">
    <w:name w:val="trd121"/>
    <w:rsid w:val="002368CA"/>
    <w:rPr>
      <w:rFonts w:ascii="Arial" w:hAnsi="Arial"/>
      <w:b/>
      <w:color w:val="800000"/>
      <w:sz w:val="18"/>
      <w:u w:val="none"/>
    </w:rPr>
  </w:style>
  <w:style w:type="character" w:customStyle="1" w:styleId="hlnormal">
    <w:name w:val="hlnormal"/>
    <w:rsid w:val="002368CA"/>
  </w:style>
  <w:style w:type="character" w:customStyle="1" w:styleId="bod1">
    <w:name w:val="bod1"/>
    <w:rsid w:val="002368CA"/>
  </w:style>
  <w:style w:type="paragraph" w:customStyle="1" w:styleId="914">
    <w:name w:val="Знак91"/>
    <w:basedOn w:val="a3"/>
    <w:rsid w:val="002368CA"/>
    <w:pPr>
      <w:spacing w:after="160" w:line="240" w:lineRule="exact"/>
    </w:pPr>
    <w:rPr>
      <w:rFonts w:ascii="Verdana" w:hAnsi="Verdana"/>
      <w:lang w:val="en-US" w:eastAsia="en-US"/>
    </w:rPr>
  </w:style>
  <w:style w:type="character" w:customStyle="1" w:styleId="4112">
    <w:name w:val="Знак4 Знак Знак11"/>
    <w:aliases w:val="Основной текст с отступом Знак12,Знак Знак4 Знак11,Заголовок 1 Знак Знак12,Знак7 Знак Знак1 Знак12,Заголовок 1 Знак Знак Знак5 Знак11,Знак Заголовок 1 Знак Знак3 Знак11,Знак7 Знак Знак Знак Знак2 Знак3,текст Знак12"/>
    <w:locked/>
    <w:rsid w:val="002368CA"/>
    <w:rPr>
      <w:rFonts w:ascii="Arial" w:hAnsi="Arial"/>
      <w:b/>
      <w:kern w:val="32"/>
      <w:sz w:val="32"/>
      <w:lang w:val="ru-RU" w:eastAsia="ru-RU"/>
    </w:rPr>
  </w:style>
  <w:style w:type="character" w:customStyle="1" w:styleId="2114">
    <w:name w:val="Знак2 Знак Знак11"/>
    <w:locked/>
    <w:rsid w:val="002368CA"/>
    <w:rPr>
      <w:b/>
      <w:sz w:val="27"/>
      <w:lang w:val="ru-RU" w:eastAsia="ru-RU"/>
    </w:rPr>
  </w:style>
  <w:style w:type="character" w:customStyle="1" w:styleId="422">
    <w:name w:val="Знак4 Знак Знак2"/>
    <w:locked/>
    <w:rsid w:val="002368CA"/>
    <w:rPr>
      <w:rFonts w:ascii="Arial" w:hAnsi="Arial"/>
      <w:b/>
      <w:kern w:val="32"/>
      <w:sz w:val="32"/>
      <w:lang w:val="ru-RU" w:eastAsia="ru-RU"/>
    </w:rPr>
  </w:style>
  <w:style w:type="character" w:customStyle="1" w:styleId="22b">
    <w:name w:val="Знак2 Знак Знак2"/>
    <w:locked/>
    <w:rsid w:val="002368CA"/>
    <w:rPr>
      <w:rFonts w:ascii="Arial" w:hAnsi="Arial"/>
      <w:b/>
      <w:sz w:val="26"/>
      <w:lang w:val="ru-RU" w:eastAsia="ru-RU"/>
    </w:rPr>
  </w:style>
  <w:style w:type="character" w:customStyle="1" w:styleId="spellingerror">
    <w:name w:val="spellingerror"/>
    <w:rsid w:val="002368CA"/>
  </w:style>
  <w:style w:type="character" w:customStyle="1" w:styleId="contextualspellingandgrammarerror">
    <w:name w:val="contextualspellingandgrammarerror"/>
    <w:rsid w:val="002368CA"/>
  </w:style>
  <w:style w:type="character" w:customStyle="1" w:styleId="normaltextrun1">
    <w:name w:val="normaltextrun1"/>
    <w:rsid w:val="002368CA"/>
  </w:style>
  <w:style w:type="character" w:customStyle="1" w:styleId="eop">
    <w:name w:val="eop"/>
    <w:rsid w:val="002368CA"/>
  </w:style>
  <w:style w:type="character" w:customStyle="1" w:styleId="PlainTextChar2">
    <w:name w:val="Plain Text Char2"/>
    <w:aliases w:val="Heading 12 Char1,Знак3 Char,Plain Text Char21,Heading 12 Char12"/>
    <w:locked/>
    <w:rsid w:val="002368CA"/>
    <w:rPr>
      <w:rFonts w:ascii="Courier New" w:hAnsi="Courier New"/>
      <w:sz w:val="20"/>
    </w:rPr>
  </w:style>
  <w:style w:type="character" w:customStyle="1" w:styleId="FontStyle182">
    <w:name w:val="Font Style182"/>
    <w:rsid w:val="002368CA"/>
    <w:rPr>
      <w:rFonts w:ascii="Times New Roman" w:hAnsi="Times New Roman"/>
      <w:sz w:val="18"/>
    </w:rPr>
  </w:style>
  <w:style w:type="character" w:customStyle="1" w:styleId="CommentTextChar2">
    <w:name w:val="Comment Text Char2"/>
    <w:locked/>
    <w:rsid w:val="002368CA"/>
  </w:style>
  <w:style w:type="character" w:customStyle="1" w:styleId="HeaderChar2">
    <w:name w:val="Header Char2"/>
    <w:locked/>
    <w:rsid w:val="002368CA"/>
    <w:rPr>
      <w:sz w:val="24"/>
    </w:rPr>
  </w:style>
  <w:style w:type="character" w:customStyle="1" w:styleId="FooterChar2">
    <w:name w:val="Footer Char2"/>
    <w:locked/>
    <w:rsid w:val="002368CA"/>
    <w:rPr>
      <w:sz w:val="24"/>
    </w:rPr>
  </w:style>
  <w:style w:type="character" w:customStyle="1" w:styleId="EndnoteTextChar2">
    <w:name w:val="Endnote Text Char2"/>
    <w:locked/>
    <w:rsid w:val="002368CA"/>
    <w:rPr>
      <w:color w:val="000000"/>
      <w:sz w:val="24"/>
    </w:rPr>
  </w:style>
  <w:style w:type="character" w:customStyle="1" w:styleId="MacroTextChar1">
    <w:name w:val="Macro Text Char1"/>
    <w:locked/>
    <w:rsid w:val="002368CA"/>
    <w:rPr>
      <w:rFonts w:ascii="Courier New" w:hAnsi="Courier New"/>
      <w:sz w:val="22"/>
      <w:lang w:val="en-US" w:eastAsia="en-US"/>
    </w:rPr>
  </w:style>
  <w:style w:type="character" w:customStyle="1" w:styleId="TitleChar2">
    <w:name w:val="Title Char2"/>
    <w:locked/>
    <w:rsid w:val="002368CA"/>
    <w:rPr>
      <w:sz w:val="24"/>
      <w:lang w:val="en-US"/>
    </w:rPr>
  </w:style>
  <w:style w:type="character" w:customStyle="1" w:styleId="SubtitleChar2">
    <w:name w:val="Subtitle Char2"/>
    <w:locked/>
    <w:rsid w:val="002368CA"/>
    <w:rPr>
      <w:rFonts w:ascii="PragmaticaCTT" w:hAnsi="PragmaticaCTT"/>
      <w:b/>
      <w:sz w:val="24"/>
    </w:rPr>
  </w:style>
  <w:style w:type="character" w:customStyle="1" w:styleId="BodyTextFirstIndentChar2">
    <w:name w:val="Body Text First Indent Char2"/>
    <w:locked/>
    <w:rsid w:val="002368CA"/>
    <w:rPr>
      <w:rFonts w:ascii="Times New Roman" w:hAnsi="Times New Roman"/>
      <w:sz w:val="24"/>
      <w:lang w:eastAsia="ru-RU"/>
    </w:rPr>
  </w:style>
  <w:style w:type="character" w:customStyle="1" w:styleId="BodyTextIndent2Char2">
    <w:name w:val="Body Text Indent 2 Char2"/>
    <w:locked/>
    <w:rsid w:val="002368CA"/>
    <w:rPr>
      <w:sz w:val="24"/>
    </w:rPr>
  </w:style>
  <w:style w:type="character" w:customStyle="1" w:styleId="BodyTextIndent3Char2">
    <w:name w:val="Body Text Indent 3 Char2"/>
    <w:locked/>
    <w:rsid w:val="002368CA"/>
    <w:rPr>
      <w:sz w:val="16"/>
    </w:rPr>
  </w:style>
  <w:style w:type="character" w:customStyle="1" w:styleId="DocumentMapChar2">
    <w:name w:val="Document Map Char2"/>
    <w:locked/>
    <w:rsid w:val="002368CA"/>
    <w:rPr>
      <w:rFonts w:ascii="Tahoma" w:hAnsi="Tahoma"/>
    </w:rPr>
  </w:style>
  <w:style w:type="character" w:customStyle="1" w:styleId="BalloonTextChar2">
    <w:name w:val="Balloon Text Char2"/>
    <w:locked/>
    <w:rsid w:val="002368CA"/>
    <w:rPr>
      <w:rFonts w:ascii="Tahoma" w:hAnsi="Tahoma"/>
      <w:sz w:val="16"/>
    </w:rPr>
  </w:style>
  <w:style w:type="character" w:customStyle="1" w:styleId="NoSpacingChar3">
    <w:name w:val="No Spacing Char3"/>
    <w:locked/>
    <w:rsid w:val="002368CA"/>
    <w:rPr>
      <w:sz w:val="22"/>
      <w:lang w:val="en-US" w:eastAsia="en-US"/>
    </w:rPr>
  </w:style>
  <w:style w:type="paragraph" w:customStyle="1" w:styleId="12d">
    <w:name w:val="Подзаголовок12"/>
    <w:basedOn w:val="a3"/>
    <w:rsid w:val="002368CA"/>
    <w:pPr>
      <w:spacing w:line="312" w:lineRule="auto"/>
    </w:pPr>
    <w:rPr>
      <w:rFonts w:ascii="Arial" w:hAnsi="Arial" w:cs="Arial"/>
      <w:b/>
      <w:bCs/>
      <w:color w:val="000000"/>
      <w:sz w:val="20"/>
      <w:szCs w:val="20"/>
    </w:rPr>
  </w:style>
  <w:style w:type="character" w:customStyle="1" w:styleId="afffffffffff3">
    <w:name w:val="Заголовок Знак"/>
    <w:aliases w:val="Название Знак5"/>
    <w:locked/>
    <w:rsid w:val="002368CA"/>
    <w:rPr>
      <w:rFonts w:ascii="Times New Roman" w:hAnsi="Times New Roman"/>
      <w:sz w:val="24"/>
      <w:lang w:val="en-US"/>
    </w:rPr>
  </w:style>
  <w:style w:type="character" w:customStyle="1" w:styleId="1ffffffb">
    <w:name w:val="Заголовок Знак1"/>
    <w:rsid w:val="002368CA"/>
    <w:rPr>
      <w:rFonts w:ascii="Calibri Light" w:hAnsi="Calibri Light"/>
      <w:spacing w:val="-10"/>
      <w:kern w:val="28"/>
      <w:sz w:val="56"/>
      <w:lang w:eastAsia="ru-RU"/>
    </w:rPr>
  </w:style>
  <w:style w:type="character" w:customStyle="1" w:styleId="QuoteChar4">
    <w:name w:val="Quote Char4"/>
    <w:link w:val="22c"/>
    <w:locked/>
    <w:rsid w:val="002368CA"/>
    <w:rPr>
      <w:i/>
      <w:color w:val="000000"/>
    </w:rPr>
  </w:style>
  <w:style w:type="paragraph" w:customStyle="1" w:styleId="22c">
    <w:name w:val="Цитата 22"/>
    <w:basedOn w:val="a3"/>
    <w:next w:val="a3"/>
    <w:link w:val="QuoteChar4"/>
    <w:rsid w:val="002368CA"/>
    <w:pPr>
      <w:spacing w:before="100" w:beforeAutospacing="1" w:after="100" w:afterAutospacing="1"/>
      <w:ind w:left="864" w:right="864"/>
      <w:jc w:val="center"/>
    </w:pPr>
    <w:rPr>
      <w:rFonts w:asciiTheme="minorHAnsi" w:eastAsiaTheme="minorHAnsi" w:hAnsiTheme="minorHAnsi" w:cstheme="minorBidi"/>
      <w:i/>
      <w:color w:val="000000"/>
      <w:sz w:val="22"/>
      <w:szCs w:val="22"/>
      <w:lang w:eastAsia="en-US"/>
    </w:rPr>
  </w:style>
  <w:style w:type="character" w:customStyle="1" w:styleId="QuoteChar7">
    <w:name w:val="Quote Char7"/>
    <w:locked/>
    <w:rsid w:val="002368CA"/>
    <w:rPr>
      <w:rFonts w:ascii="Calibri" w:hAnsi="Calibri" w:cs="Times New Roman"/>
      <w:i/>
      <w:color w:val="000000"/>
      <w:sz w:val="20"/>
      <w:szCs w:val="20"/>
    </w:rPr>
  </w:style>
  <w:style w:type="character" w:customStyle="1" w:styleId="IntenseQuoteChar4">
    <w:name w:val="Intense Quote Char4"/>
    <w:link w:val="2fff8"/>
    <w:locked/>
    <w:rsid w:val="002368CA"/>
    <w:rPr>
      <w:b/>
      <w:i/>
      <w:color w:val="4F81BD"/>
    </w:rPr>
  </w:style>
  <w:style w:type="paragraph" w:customStyle="1" w:styleId="2fff8">
    <w:name w:val="Выделенная цитата2"/>
    <w:basedOn w:val="a3"/>
    <w:next w:val="a3"/>
    <w:link w:val="IntenseQuoteChar4"/>
    <w:rsid w:val="002368CA"/>
    <w:pPr>
      <w:pBdr>
        <w:top w:val="single" w:sz="4" w:space="10" w:color="5B9BD5"/>
        <w:bottom w:val="single" w:sz="4" w:space="10" w:color="5B9BD5"/>
      </w:pBdr>
      <w:spacing w:before="100" w:beforeAutospacing="1" w:after="100" w:afterAutospacing="1"/>
      <w:ind w:left="864" w:right="864"/>
      <w:jc w:val="center"/>
    </w:pPr>
    <w:rPr>
      <w:rFonts w:asciiTheme="minorHAnsi" w:eastAsiaTheme="minorHAnsi" w:hAnsiTheme="minorHAnsi" w:cstheme="minorBidi"/>
      <w:b/>
      <w:i/>
      <w:color w:val="4F81BD"/>
      <w:sz w:val="22"/>
      <w:szCs w:val="22"/>
      <w:lang w:eastAsia="en-US"/>
    </w:rPr>
  </w:style>
  <w:style w:type="character" w:customStyle="1" w:styleId="IntenseQuoteChar8">
    <w:name w:val="Intense Quote Char8"/>
    <w:locked/>
    <w:rsid w:val="002368CA"/>
    <w:rPr>
      <w:rFonts w:ascii="Calibri" w:hAnsi="Calibri" w:cs="Times New Roman"/>
      <w:b/>
      <w:i/>
      <w:color w:val="4F81BD"/>
      <w:sz w:val="20"/>
      <w:szCs w:val="20"/>
    </w:rPr>
  </w:style>
  <w:style w:type="character" w:customStyle="1" w:styleId="5510">
    <w:name w:val="Знак Знак551"/>
    <w:locked/>
    <w:rsid w:val="002368CA"/>
    <w:rPr>
      <w:sz w:val="24"/>
      <w:lang w:val="ru-RU" w:eastAsia="ru-RU"/>
    </w:rPr>
  </w:style>
  <w:style w:type="character" w:customStyle="1" w:styleId="6510">
    <w:name w:val="Знак Знак651"/>
    <w:locked/>
    <w:rsid w:val="002368CA"/>
    <w:rPr>
      <w:b/>
      <w:sz w:val="27"/>
      <w:lang w:val="ru-RU" w:eastAsia="ru-RU"/>
    </w:rPr>
  </w:style>
  <w:style w:type="character" w:customStyle="1" w:styleId="6410">
    <w:name w:val="Знак Знак641"/>
    <w:locked/>
    <w:rsid w:val="002368CA"/>
    <w:rPr>
      <w:b/>
      <w:sz w:val="28"/>
      <w:lang w:val="ru-RU" w:eastAsia="ru-RU"/>
    </w:rPr>
  </w:style>
  <w:style w:type="character" w:customStyle="1" w:styleId="631">
    <w:name w:val="Знак Знак631"/>
    <w:locked/>
    <w:rsid w:val="002368CA"/>
    <w:rPr>
      <w:b/>
      <w:i/>
      <w:sz w:val="26"/>
      <w:lang w:val="ru-RU" w:eastAsia="ru-RU"/>
    </w:rPr>
  </w:style>
  <w:style w:type="character" w:customStyle="1" w:styleId="6210">
    <w:name w:val="Знак Знак621"/>
    <w:locked/>
    <w:rsid w:val="002368CA"/>
    <w:rPr>
      <w:sz w:val="24"/>
      <w:lang w:val="ru-RU" w:eastAsia="ru-RU"/>
    </w:rPr>
  </w:style>
  <w:style w:type="character" w:customStyle="1" w:styleId="6010">
    <w:name w:val="Знак Знак601"/>
    <w:locked/>
    <w:rsid w:val="002368CA"/>
    <w:rPr>
      <w:i/>
      <w:sz w:val="24"/>
      <w:lang w:val="ru-RU" w:eastAsia="ru-RU"/>
    </w:rPr>
  </w:style>
  <w:style w:type="character" w:customStyle="1" w:styleId="591">
    <w:name w:val="Знак Знак591"/>
    <w:locked/>
    <w:rsid w:val="002368CA"/>
    <w:rPr>
      <w:rFonts w:ascii="Arial" w:hAnsi="Arial"/>
      <w:sz w:val="22"/>
      <w:lang w:val="ru-RU" w:eastAsia="ru-RU"/>
    </w:rPr>
  </w:style>
  <w:style w:type="character" w:customStyle="1" w:styleId="5810">
    <w:name w:val="Знак Знак581"/>
    <w:locked/>
    <w:rsid w:val="002368CA"/>
    <w:rPr>
      <w:rFonts w:ascii="Courier New" w:hAnsi="Courier New"/>
      <w:lang w:val="ru-RU" w:eastAsia="ru-RU"/>
    </w:rPr>
  </w:style>
  <w:style w:type="character" w:customStyle="1" w:styleId="5710">
    <w:name w:val="Знак Знак571"/>
    <w:locked/>
    <w:rsid w:val="002368CA"/>
    <w:rPr>
      <w:lang w:val="ru-RU" w:eastAsia="ru-RU"/>
    </w:rPr>
  </w:style>
  <w:style w:type="character" w:customStyle="1" w:styleId="5610">
    <w:name w:val="Знак Знак561"/>
    <w:locked/>
    <w:rsid w:val="002368CA"/>
    <w:rPr>
      <w:sz w:val="24"/>
      <w:lang w:val="ru-RU" w:eastAsia="ru-RU"/>
    </w:rPr>
  </w:style>
  <w:style w:type="character" w:customStyle="1" w:styleId="5410">
    <w:name w:val="Знак Знак541"/>
    <w:locked/>
    <w:rsid w:val="002368CA"/>
    <w:rPr>
      <w:sz w:val="24"/>
      <w:lang w:val="en-US" w:eastAsia="ru-RU"/>
    </w:rPr>
  </w:style>
  <w:style w:type="character" w:customStyle="1" w:styleId="6710">
    <w:name w:val="Знак Знак671"/>
    <w:rsid w:val="002368CA"/>
    <w:rPr>
      <w:rFonts w:ascii="Arial" w:hAnsi="Arial"/>
      <w:b/>
      <w:sz w:val="26"/>
    </w:rPr>
  </w:style>
  <w:style w:type="character" w:customStyle="1" w:styleId="6610">
    <w:name w:val="Знак Знак661"/>
    <w:rsid w:val="002368CA"/>
    <w:rPr>
      <w:b/>
      <w:sz w:val="28"/>
    </w:rPr>
  </w:style>
  <w:style w:type="character" w:customStyle="1" w:styleId="7010">
    <w:name w:val="Знак Знак701"/>
    <w:rsid w:val="002368CA"/>
    <w:rPr>
      <w:rFonts w:ascii="Arial" w:hAnsi="Arial"/>
      <w:b/>
      <w:sz w:val="26"/>
    </w:rPr>
  </w:style>
  <w:style w:type="character" w:customStyle="1" w:styleId="691">
    <w:name w:val="Знак Знак691"/>
    <w:rsid w:val="002368CA"/>
    <w:rPr>
      <w:b/>
      <w:sz w:val="28"/>
    </w:rPr>
  </w:style>
  <w:style w:type="character" w:customStyle="1" w:styleId="681">
    <w:name w:val="Знак Знак681"/>
    <w:rsid w:val="002368CA"/>
    <w:rPr>
      <w:b/>
      <w:i/>
      <w:sz w:val="26"/>
    </w:rPr>
  </w:style>
  <w:style w:type="character" w:customStyle="1" w:styleId="2fff9">
    <w:name w:val="Текст сноски Знак2"/>
    <w:semiHidden/>
    <w:rsid w:val="002368CA"/>
    <w:rPr>
      <w:rFonts w:ascii="Times New Roman" w:hAnsi="Times New Roman"/>
      <w:sz w:val="20"/>
    </w:rPr>
  </w:style>
  <w:style w:type="paragraph" w:customStyle="1" w:styleId="3fd">
    <w:name w:val="3"/>
    <w:basedOn w:val="a3"/>
    <w:next w:val="114"/>
    <w:rsid w:val="002368CA"/>
    <w:pPr>
      <w:jc w:val="center"/>
    </w:pPr>
    <w:rPr>
      <w:sz w:val="28"/>
      <w:lang w:val="en-US"/>
    </w:rPr>
  </w:style>
  <w:style w:type="paragraph" w:customStyle="1" w:styleId="3fe">
    <w:name w:val="Абзац списка3"/>
    <w:basedOn w:val="a3"/>
    <w:link w:val="ListParagraphChar3"/>
    <w:rsid w:val="002368CA"/>
    <w:pPr>
      <w:ind w:left="708"/>
    </w:pPr>
    <w:rPr>
      <w:sz w:val="20"/>
      <w:szCs w:val="20"/>
    </w:rPr>
  </w:style>
  <w:style w:type="character" w:customStyle="1" w:styleId="ListParagraphChar3">
    <w:name w:val="List Paragraph Char3"/>
    <w:link w:val="3fe"/>
    <w:locked/>
    <w:rsid w:val="002368CA"/>
    <w:rPr>
      <w:rFonts w:ascii="Times New Roman" w:eastAsia="Times New Roman" w:hAnsi="Times New Roman" w:cs="Times New Roman"/>
      <w:sz w:val="20"/>
      <w:szCs w:val="20"/>
      <w:lang w:eastAsia="ru-RU"/>
    </w:rPr>
  </w:style>
  <w:style w:type="paragraph" w:customStyle="1" w:styleId="5a">
    <w:name w:val="Обычный5"/>
    <w:rsid w:val="002368CA"/>
    <w:pPr>
      <w:widowControl w:val="0"/>
      <w:snapToGrid w:val="0"/>
      <w:spacing w:before="100" w:after="100" w:line="240" w:lineRule="auto"/>
    </w:pPr>
    <w:rPr>
      <w:rFonts w:ascii="Times New Roman" w:eastAsia="Times New Roman" w:hAnsi="Times New Roman" w:cs="Times New Roman"/>
      <w:sz w:val="24"/>
      <w:szCs w:val="20"/>
      <w:lang w:eastAsia="ru-RU"/>
    </w:rPr>
  </w:style>
  <w:style w:type="character" w:customStyle="1" w:styleId="285">
    <w:name w:val="Знак Знак285"/>
    <w:locked/>
    <w:rsid w:val="002368CA"/>
    <w:rPr>
      <w:rFonts w:ascii="Times New Roman" w:hAnsi="Times New Roman"/>
    </w:rPr>
  </w:style>
  <w:style w:type="paragraph" w:customStyle="1" w:styleId="msonormal0">
    <w:name w:val="msonormal"/>
    <w:basedOn w:val="a3"/>
    <w:rsid w:val="002368CA"/>
    <w:pPr>
      <w:spacing w:before="100" w:beforeAutospacing="1" w:after="100" w:afterAutospacing="1"/>
    </w:pPr>
  </w:style>
  <w:style w:type="table" w:customStyle="1" w:styleId="2fffa">
    <w:name w:val="Сетка таблицы2"/>
    <w:rsid w:val="002368CA"/>
    <w:pPr>
      <w:widowControl w:val="0"/>
      <w:spacing w:after="0" w:line="240" w:lineRule="atLeast"/>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SpacingChar2">
    <w:name w:val="No Spacing Char2"/>
    <w:link w:val="2fffb"/>
    <w:locked/>
    <w:rsid w:val="002368CA"/>
    <w:rPr>
      <w:lang w:val="en-US"/>
    </w:rPr>
  </w:style>
  <w:style w:type="paragraph" w:customStyle="1" w:styleId="2fffb">
    <w:name w:val="Без интервала2"/>
    <w:link w:val="NoSpacingChar2"/>
    <w:rsid w:val="002368CA"/>
    <w:pPr>
      <w:spacing w:beforeAutospacing="1" w:after="0" w:afterAutospacing="1" w:line="240" w:lineRule="auto"/>
    </w:pPr>
    <w:rPr>
      <w:lang w:val="en-US"/>
    </w:rPr>
  </w:style>
  <w:style w:type="paragraph" w:customStyle="1" w:styleId="21f5">
    <w:name w:val="Обычный21"/>
    <w:rsid w:val="002368CA"/>
    <w:pPr>
      <w:widowControl w:val="0"/>
      <w:spacing w:after="0" w:line="314" w:lineRule="auto"/>
      <w:ind w:firstLine="280"/>
      <w:jc w:val="both"/>
    </w:pPr>
    <w:rPr>
      <w:rFonts w:ascii="Times New Roman" w:eastAsia="Times New Roman" w:hAnsi="Times New Roman" w:cs="Times New Roman"/>
      <w:sz w:val="18"/>
      <w:szCs w:val="20"/>
      <w:lang w:eastAsia="ru-RU"/>
    </w:rPr>
  </w:style>
  <w:style w:type="character" w:customStyle="1" w:styleId="2fffc">
    <w:name w:val="Замещающий текст2"/>
    <w:rsid w:val="002368CA"/>
    <w:rPr>
      <w:color w:val="808080"/>
    </w:rPr>
  </w:style>
  <w:style w:type="character" w:customStyle="1" w:styleId="2fffd">
    <w:name w:val="Слабое выделение2"/>
    <w:rsid w:val="002368CA"/>
    <w:rPr>
      <w:i/>
      <w:color w:val="808080"/>
    </w:rPr>
  </w:style>
  <w:style w:type="character" w:customStyle="1" w:styleId="2fffe">
    <w:name w:val="Сильное выделение2"/>
    <w:rsid w:val="002368CA"/>
    <w:rPr>
      <w:b/>
      <w:i/>
      <w:color w:val="4F81BD"/>
    </w:rPr>
  </w:style>
  <w:style w:type="character" w:customStyle="1" w:styleId="2ffff">
    <w:name w:val="Слабая ссылка2"/>
    <w:rsid w:val="002368CA"/>
    <w:rPr>
      <w:smallCaps/>
      <w:color w:val="C0504D"/>
      <w:u w:val="single"/>
    </w:rPr>
  </w:style>
  <w:style w:type="character" w:customStyle="1" w:styleId="2ffff0">
    <w:name w:val="Сильная ссылка2"/>
    <w:rsid w:val="002368CA"/>
    <w:rPr>
      <w:b/>
      <w:smallCaps/>
      <w:color w:val="C0504D"/>
      <w:spacing w:val="5"/>
      <w:u w:val="single"/>
    </w:rPr>
  </w:style>
  <w:style w:type="character" w:customStyle="1" w:styleId="2ffff1">
    <w:name w:val="Название книги2"/>
    <w:rsid w:val="002368CA"/>
    <w:rPr>
      <w:b/>
      <w:smallCaps/>
      <w:spacing w:val="5"/>
    </w:rPr>
  </w:style>
  <w:style w:type="paragraph" w:customStyle="1" w:styleId="2ffff2">
    <w:name w:val="Заголовок оглавления2"/>
    <w:basedOn w:val="11"/>
    <w:next w:val="a3"/>
    <w:rsid w:val="002368CA"/>
    <w:pPr>
      <w:keepNext/>
      <w:keepLines/>
      <w:spacing w:before="480"/>
      <w:ind w:firstLine="0"/>
      <w:outlineLvl w:val="9"/>
    </w:pPr>
    <w:rPr>
      <w:rFonts w:ascii="Cambria" w:hAnsi="Cambria" w:cs="Arial"/>
      <w:bCs/>
      <w:color w:val="365F91"/>
      <w:kern w:val="32"/>
      <w:sz w:val="28"/>
      <w:szCs w:val="28"/>
    </w:rPr>
  </w:style>
  <w:style w:type="paragraph" w:customStyle="1" w:styleId="83">
    <w:name w:val="Стиль8"/>
    <w:basedOn w:val="a3"/>
    <w:next w:val="114"/>
    <w:link w:val="3ff"/>
    <w:rsid w:val="002368CA"/>
    <w:pPr>
      <w:jc w:val="center"/>
    </w:pPr>
    <w:rPr>
      <w:sz w:val="20"/>
      <w:szCs w:val="20"/>
      <w:lang w:val="en-US"/>
    </w:rPr>
  </w:style>
  <w:style w:type="character" w:customStyle="1" w:styleId="3ff">
    <w:name w:val="Название Знак3"/>
    <w:link w:val="83"/>
    <w:locked/>
    <w:rsid w:val="002368CA"/>
    <w:rPr>
      <w:rFonts w:ascii="Times New Roman" w:eastAsia="Times New Roman" w:hAnsi="Times New Roman" w:cs="Times New Roman"/>
      <w:sz w:val="20"/>
      <w:szCs w:val="20"/>
      <w:lang w:val="en-US" w:eastAsia="ru-RU"/>
    </w:rPr>
  </w:style>
  <w:style w:type="paragraph" w:customStyle="1" w:styleId="31e">
    <w:name w:val="Абзац списка31"/>
    <w:basedOn w:val="a3"/>
    <w:rsid w:val="002368CA"/>
    <w:pPr>
      <w:ind w:left="708"/>
    </w:pPr>
    <w:rPr>
      <w:sz w:val="20"/>
      <w:szCs w:val="20"/>
    </w:rPr>
  </w:style>
  <w:style w:type="character" w:customStyle="1" w:styleId="21f6">
    <w:name w:val="Слабое выделение21"/>
    <w:rsid w:val="002368CA"/>
    <w:rPr>
      <w:i/>
      <w:color w:val="808080"/>
    </w:rPr>
  </w:style>
  <w:style w:type="paragraph" w:customStyle="1" w:styleId="516">
    <w:name w:val="Обычный51"/>
    <w:basedOn w:val="a3"/>
    <w:rsid w:val="002368CA"/>
    <w:pPr>
      <w:spacing w:before="100" w:beforeAutospacing="1" w:after="100" w:afterAutospacing="1"/>
    </w:pPr>
  </w:style>
  <w:style w:type="paragraph" w:customStyle="1" w:styleId="21f7">
    <w:name w:val="Без интервала21"/>
    <w:rsid w:val="002368CA"/>
    <w:pPr>
      <w:spacing w:after="0" w:line="240" w:lineRule="auto"/>
    </w:pPr>
    <w:rPr>
      <w:rFonts w:ascii="Calibri" w:eastAsia="Times New Roman" w:hAnsi="Calibri" w:cs="Times New Roman"/>
      <w:lang w:val="en-US"/>
    </w:rPr>
  </w:style>
  <w:style w:type="character" w:customStyle="1" w:styleId="21f8">
    <w:name w:val="Сильное выделение21"/>
    <w:rsid w:val="002368CA"/>
    <w:rPr>
      <w:b/>
      <w:i/>
      <w:color w:val="4F81BD"/>
    </w:rPr>
  </w:style>
  <w:style w:type="paragraph" w:customStyle="1" w:styleId="2ffff3">
    <w:name w:val="Подзаголовок2"/>
    <w:basedOn w:val="a3"/>
    <w:rsid w:val="002368CA"/>
    <w:pPr>
      <w:spacing w:line="312" w:lineRule="auto"/>
    </w:pPr>
    <w:rPr>
      <w:rFonts w:ascii="Arial" w:hAnsi="Arial" w:cs="Arial"/>
      <w:b/>
      <w:bCs/>
      <w:color w:val="000000"/>
      <w:sz w:val="20"/>
      <w:szCs w:val="20"/>
    </w:rPr>
  </w:style>
  <w:style w:type="paragraph" w:customStyle="1" w:styleId="6c">
    <w:name w:val="Обычный6"/>
    <w:basedOn w:val="a3"/>
    <w:rsid w:val="002368CA"/>
    <w:pPr>
      <w:spacing w:before="100" w:beforeAutospacing="1" w:after="100" w:afterAutospacing="1"/>
    </w:pPr>
  </w:style>
  <w:style w:type="paragraph" w:customStyle="1" w:styleId="3ff0">
    <w:name w:val="Подзаголовок3"/>
    <w:basedOn w:val="a3"/>
    <w:rsid w:val="002368CA"/>
    <w:pPr>
      <w:spacing w:line="312" w:lineRule="auto"/>
    </w:pPr>
    <w:rPr>
      <w:rFonts w:ascii="Arial" w:hAnsi="Arial" w:cs="Arial"/>
      <w:b/>
      <w:bCs/>
      <w:color w:val="000000"/>
      <w:sz w:val="20"/>
      <w:szCs w:val="20"/>
    </w:rPr>
  </w:style>
  <w:style w:type="character" w:customStyle="1" w:styleId="Heading120">
    <w:name w:val="Heading 12 Знак"/>
    <w:aliases w:val="Знак Знак Знак13"/>
    <w:locked/>
    <w:rsid w:val="002368CA"/>
    <w:rPr>
      <w:rFonts w:ascii="Courier New" w:hAnsi="Courier New"/>
      <w:sz w:val="20"/>
    </w:rPr>
  </w:style>
  <w:style w:type="character" w:customStyle="1" w:styleId="3311">
    <w:name w:val="Знак3 Знак Знак Знак31"/>
    <w:locked/>
    <w:rsid w:val="002368CA"/>
    <w:rPr>
      <w:rFonts w:ascii="Arial" w:hAnsi="Arial"/>
      <w:b/>
      <w:kern w:val="32"/>
      <w:sz w:val="32"/>
    </w:rPr>
  </w:style>
  <w:style w:type="character" w:customStyle="1" w:styleId="353">
    <w:name w:val="Знак3 Знак Знак5 Знак Знак"/>
    <w:semiHidden/>
    <w:locked/>
    <w:rsid w:val="002368CA"/>
    <w:rPr>
      <w:rFonts w:ascii="Courier New" w:hAnsi="Courier New"/>
      <w:color w:val="000000"/>
      <w:sz w:val="24"/>
    </w:rPr>
  </w:style>
  <w:style w:type="paragraph" w:customStyle="1" w:styleId="3ff1">
    <w:name w:val="Без интервала3"/>
    <w:rsid w:val="002368CA"/>
    <w:pPr>
      <w:spacing w:after="0" w:line="240" w:lineRule="auto"/>
    </w:pPr>
    <w:rPr>
      <w:rFonts w:ascii="Calibri" w:eastAsia="Times New Roman" w:hAnsi="Calibri" w:cs="Times New Roman"/>
      <w:lang w:val="en-US"/>
    </w:rPr>
  </w:style>
  <w:style w:type="character" w:customStyle="1" w:styleId="172">
    <w:name w:val="Знак Знак172"/>
    <w:locked/>
    <w:rsid w:val="002368CA"/>
    <w:rPr>
      <w:sz w:val="16"/>
    </w:rPr>
  </w:style>
  <w:style w:type="paragraph" w:customStyle="1" w:styleId="233">
    <w:name w:val="Основной текст 23"/>
    <w:basedOn w:val="a3"/>
    <w:rsid w:val="002368CA"/>
    <w:pPr>
      <w:shd w:val="clear" w:color="auto" w:fill="FFFFFF"/>
      <w:spacing w:before="233" w:line="360" w:lineRule="auto"/>
      <w:ind w:left="1701" w:hanging="567"/>
    </w:pPr>
    <w:rPr>
      <w:b/>
      <w:color w:val="000000"/>
      <w:spacing w:val="-5"/>
      <w:sz w:val="28"/>
      <w:szCs w:val="20"/>
    </w:rPr>
  </w:style>
  <w:style w:type="character" w:customStyle="1" w:styleId="2ffff4">
    <w:name w:val="Основной текст (2) + Курсив"/>
    <w:rsid w:val="002368CA"/>
    <w:rPr>
      <w:rFonts w:ascii="Times New Roman" w:hAnsi="Times New Roman"/>
      <w:i/>
      <w:color w:val="000000"/>
      <w:spacing w:val="0"/>
      <w:w w:val="100"/>
      <w:position w:val="0"/>
      <w:sz w:val="21"/>
      <w:u w:val="none"/>
      <w:lang w:val="ru-RU" w:eastAsia="ru-RU"/>
    </w:rPr>
  </w:style>
  <w:style w:type="character" w:customStyle="1" w:styleId="29pt">
    <w:name w:val="Основной текст (2) + 9 pt"/>
    <w:rsid w:val="002368CA"/>
    <w:rPr>
      <w:rFonts w:ascii="Times New Roman" w:hAnsi="Times New Roman"/>
      <w:color w:val="000000"/>
      <w:spacing w:val="0"/>
      <w:w w:val="100"/>
      <w:position w:val="0"/>
      <w:sz w:val="18"/>
      <w:u w:val="none"/>
      <w:lang w:val="ru-RU" w:eastAsia="ru-RU"/>
    </w:rPr>
  </w:style>
  <w:style w:type="character" w:customStyle="1" w:styleId="Heading5Char1">
    <w:name w:val="Heading 5 Char1"/>
    <w:locked/>
    <w:rsid w:val="002368CA"/>
    <w:rPr>
      <w:rFonts w:ascii="Times New Roman" w:hAnsi="Times New Roman"/>
      <w:b/>
      <w:i/>
      <w:sz w:val="26"/>
    </w:rPr>
  </w:style>
  <w:style w:type="character" w:customStyle="1" w:styleId="Heading6Char1">
    <w:name w:val="Heading 6 Char1"/>
    <w:locked/>
    <w:rsid w:val="002368CA"/>
    <w:rPr>
      <w:rFonts w:ascii="Times New Roman" w:hAnsi="Times New Roman"/>
      <w:b/>
      <w:lang w:eastAsia="ru-RU"/>
    </w:rPr>
  </w:style>
  <w:style w:type="character" w:customStyle="1" w:styleId="Heading7Char1">
    <w:name w:val="Heading 7 Char1"/>
    <w:locked/>
    <w:rsid w:val="002368CA"/>
    <w:rPr>
      <w:rFonts w:ascii="Times New Roman" w:hAnsi="Times New Roman"/>
      <w:sz w:val="20"/>
      <w:lang w:eastAsia="ru-RU"/>
    </w:rPr>
  </w:style>
  <w:style w:type="character" w:customStyle="1" w:styleId="Heading8Char1">
    <w:name w:val="Heading 8 Char1"/>
    <w:locked/>
    <w:rsid w:val="002368CA"/>
    <w:rPr>
      <w:rFonts w:ascii="Calibri" w:hAnsi="Calibri"/>
      <w:i/>
      <w:sz w:val="24"/>
    </w:rPr>
  </w:style>
  <w:style w:type="character" w:customStyle="1" w:styleId="Heading9Char1">
    <w:name w:val="Heading 9 Char1"/>
    <w:locked/>
    <w:rsid w:val="002368CA"/>
    <w:rPr>
      <w:rFonts w:ascii="Arial" w:hAnsi="Arial"/>
      <w:lang w:eastAsia="ru-RU"/>
    </w:rPr>
  </w:style>
  <w:style w:type="character" w:customStyle="1" w:styleId="BodyTextIndentChar2">
    <w:name w:val="Body Text Indent Char2"/>
    <w:aliases w:val="текст Char2,Основной текст 1 Char2,Знак61 Char1,Основной текст с отступом Знак1 Знак Char2,Основной текст с отступом Знак Знак Знак Char2,Знак7 Знак Знак Знак1 Char1,Знак7 Знак1 Знак1 Char1,Знак7 Знак Знак11 Char1,Зн Char1"/>
    <w:locked/>
    <w:rsid w:val="002368CA"/>
    <w:rPr>
      <w:rFonts w:ascii="Times New Roman" w:hAnsi="Times New Roman"/>
      <w:sz w:val="24"/>
    </w:rPr>
  </w:style>
  <w:style w:type="character" w:customStyle="1" w:styleId="BodyText3Char2">
    <w:name w:val="Body Text 3 Char2"/>
    <w:aliases w:val="Знак5 Char2"/>
    <w:locked/>
    <w:rsid w:val="002368CA"/>
    <w:rPr>
      <w:rFonts w:ascii="Times New Roman" w:hAnsi="Times New Roman"/>
      <w:sz w:val="16"/>
    </w:rPr>
  </w:style>
  <w:style w:type="character" w:customStyle="1" w:styleId="FootnoteTextChar3">
    <w:name w:val="Footnote Text Char3"/>
    <w:aliases w:val="Текст сноски Знак1 Char1,Текст сноски Знак Знак Char3,Знак3 Знак Знак Char3,Текст сноски Знак Знак Знак Знак Char1,Текст сноски Знак Знак Знак Знак Знак Знак Char1,Текст сноски Знак Знак Знак Знак Знак Знак Знак Знак Знак Char1"/>
    <w:locked/>
    <w:rsid w:val="002368CA"/>
    <w:rPr>
      <w:rFonts w:ascii="Courier New" w:hAnsi="Courier New"/>
      <w:color w:val="000000"/>
      <w:sz w:val="24"/>
    </w:rPr>
  </w:style>
  <w:style w:type="character" w:customStyle="1" w:styleId="BodyTextFirstIndent2Char2">
    <w:name w:val="Body Text First Indent 2 Char2"/>
    <w:locked/>
    <w:rsid w:val="002368CA"/>
    <w:rPr>
      <w:rFonts w:ascii="Times New Roman" w:hAnsi="Times New Roman"/>
      <w:sz w:val="24"/>
      <w:lang w:eastAsia="ru-RU"/>
    </w:rPr>
  </w:style>
  <w:style w:type="character" w:customStyle="1" w:styleId="HTMLPreformattedChar1">
    <w:name w:val="HTML Preformatted Char1"/>
    <w:locked/>
    <w:rsid w:val="002368CA"/>
    <w:rPr>
      <w:rFonts w:ascii="Courier New" w:hAnsi="Courier New"/>
      <w:sz w:val="20"/>
      <w:lang w:eastAsia="ru-RU"/>
    </w:rPr>
  </w:style>
  <w:style w:type="character" w:customStyle="1" w:styleId="Heading1Char4">
    <w:name w:val="Heading 1 Char4"/>
    <w:aliases w:val="Заголовок 1 Знак Знак Char4,Знак Заголовок 1 Char4,Знак Char6,Знак6 Char5,Знак7 Знак Знак Знак Char5,Знак7 Знак1 Знак Char5,Знак7 Знак Char5,Знак4 Char3,Основной текст с отступом1 Char2,Основной текст с отступом Знак Знак Зна Char2"/>
    <w:locked/>
    <w:rsid w:val="002368CA"/>
    <w:rPr>
      <w:rFonts w:ascii="Cambria" w:hAnsi="Cambria"/>
      <w:b/>
      <w:kern w:val="32"/>
      <w:sz w:val="32"/>
    </w:rPr>
  </w:style>
  <w:style w:type="character" w:customStyle="1" w:styleId="Heading3Char2">
    <w:name w:val="Heading 3 Char2"/>
    <w:aliases w:val="Знак2 Char3,Heading 3 Char21"/>
    <w:locked/>
    <w:rsid w:val="002368CA"/>
    <w:rPr>
      <w:rFonts w:ascii="Arial" w:hAnsi="Arial"/>
      <w:b/>
      <w:sz w:val="26"/>
      <w:lang w:val="ru-RU" w:eastAsia="ru-RU"/>
    </w:rPr>
  </w:style>
  <w:style w:type="character" w:customStyle="1" w:styleId="240">
    <w:name w:val="Текст сноски Знак24"/>
    <w:aliases w:val="Текст сноски Знак1 Знак14,Текст сноски Знак Знак Знак15,Знак3 Знак Знак Знак21,Текст сноски Знак Знак Знак Знак Знак6,Текст сноски Знак Знак Знак Знак Знак Знак Знак6,Текст сноски Знак Знак Знак Знак Знак Знак Знак Знак Знак Знак6"/>
    <w:rsid w:val="002368CA"/>
  </w:style>
  <w:style w:type="character" w:customStyle="1" w:styleId="263">
    <w:name w:val="Текст сноски Знак26"/>
    <w:aliases w:val="Текст сноски Знак1 Знак16,Текст сноски Знак Знак Знак17,Знак3 Знак Знак Знак22,Текст сноски Знак Знак Знак Знак Знак8,Текст сноски Знак Знак Знак Знак Знак Знак Знак8,Текст сноски Знак Знак Знак Знак Знак Знак Знак Знак Знак Знак8"/>
    <w:rsid w:val="002368CA"/>
  </w:style>
  <w:style w:type="character" w:customStyle="1" w:styleId="252">
    <w:name w:val="Текст сноски Знак25"/>
    <w:aliases w:val="Текст сноски Знак1 Знак15,Текст сноски Знак Знак Знак16,Знак3 Знак Знак Знак16,Текст сноски Знак Знак Знак Знак Знак7,Текст сноски Знак Знак Знак Знак Знак Знак Знак7,Текст сноски Знак Знак Знак Знак Знак Знак Знак Знак Знак Знак7"/>
    <w:semiHidden/>
    <w:rsid w:val="002368CA"/>
  </w:style>
  <w:style w:type="character" w:customStyle="1" w:styleId="21f9">
    <w:name w:val="Текст сноски Знак21"/>
    <w:aliases w:val="Текст сноски Знак1 Знак11,Текст сноски Знак Знак Знак12,Знак3 Знак Знак Знак13,Текст сноски Знак Знак Знак Знак Знак3,Текст сноски Знак Знак Знак Знак Знак Знак Знак3,Текст сноски Знак Знак Знак Знак Знак Знак Знак Знак Знак Знак3"/>
    <w:semiHidden/>
    <w:rsid w:val="002368CA"/>
  </w:style>
  <w:style w:type="character" w:customStyle="1" w:styleId="22d">
    <w:name w:val="Текст сноски Знак22"/>
    <w:aliases w:val="Текст сноски Знак1 Знак12,Текст сноски Знак Знак Знак13,Знак3 Знак Знак Знак14,Текст сноски Знак Знак Знак Знак Знак4,Текст сноски Знак Знак Знак Знак Знак Знак Знак4,Текст сноски Знак Знак Знак Знак Знак Знак Знак Знак Знак Знак4"/>
    <w:semiHidden/>
    <w:rsid w:val="002368CA"/>
  </w:style>
  <w:style w:type="character" w:customStyle="1" w:styleId="234">
    <w:name w:val="Текст сноски Знак23"/>
    <w:aliases w:val="Текст сноски Знак1 Знак13,Текст сноски Знак Знак Знак14,Знак3 Знак Знак Знак15,Текст сноски Знак Знак Знак Знак Знак5,Текст сноски Знак Знак Знак Знак Знак Знак Знак5,Текст сноски Знак Знак Знак Знак Знак Знак Знак Знак Знак Знак5"/>
    <w:semiHidden/>
    <w:rsid w:val="002368CA"/>
  </w:style>
  <w:style w:type="character" w:customStyle="1" w:styleId="137">
    <w:name w:val="Основной текст с отступом Знак13"/>
    <w:aliases w:val="Знак Знак4 Знак12,Заголовок 1 Знак Знак13,Знак7 Знак Знак1 Знак13,Заголовок 1 Знак Знак Знак5 Знак12,Знак Заголовок 1 Знак Знак3 Знак12,Знак4 Знак Знак12,Знак7 Знак Знак Знак Знак2 Знак4,текст Знак13"/>
    <w:semiHidden/>
    <w:rsid w:val="002368CA"/>
    <w:rPr>
      <w:sz w:val="24"/>
    </w:rPr>
  </w:style>
  <w:style w:type="character" w:customStyle="1" w:styleId="3120">
    <w:name w:val="Основной текст 3 Знак12"/>
    <w:aliases w:val="Знак5 Знак11"/>
    <w:rsid w:val="002368CA"/>
    <w:rPr>
      <w:sz w:val="16"/>
    </w:rPr>
  </w:style>
  <w:style w:type="character" w:customStyle="1" w:styleId="3140">
    <w:name w:val="Основной текст 3 Знак14"/>
    <w:aliases w:val="Знак5 Знак12,Знак5 Знак13"/>
    <w:semiHidden/>
    <w:rsid w:val="002368CA"/>
    <w:rPr>
      <w:sz w:val="16"/>
    </w:rPr>
  </w:style>
  <w:style w:type="character" w:customStyle="1" w:styleId="CommentSubjectChar3">
    <w:name w:val="Comment Subject Char3"/>
    <w:locked/>
    <w:rsid w:val="002368CA"/>
    <w:rPr>
      <w:sz w:val="16"/>
    </w:rPr>
  </w:style>
  <w:style w:type="character" w:customStyle="1" w:styleId="1200">
    <w:name w:val="Тема примечания Знак120"/>
    <w:semiHidden/>
    <w:rsid w:val="002368CA"/>
    <w:rPr>
      <w:rFonts w:ascii="Times New Roman" w:hAnsi="Times New Roman"/>
      <w:b/>
      <w:sz w:val="20"/>
      <w:lang w:val="ru-RU" w:eastAsia="ru-RU"/>
    </w:rPr>
  </w:style>
  <w:style w:type="character" w:customStyle="1" w:styleId="1190">
    <w:name w:val="Тема примечания Знак119"/>
    <w:semiHidden/>
    <w:rsid w:val="002368CA"/>
    <w:rPr>
      <w:rFonts w:ascii="Times New Roman" w:hAnsi="Times New Roman"/>
      <w:b/>
      <w:sz w:val="20"/>
      <w:lang w:val="ru-RU" w:eastAsia="ru-RU"/>
    </w:rPr>
  </w:style>
  <w:style w:type="character" w:customStyle="1" w:styleId="1180">
    <w:name w:val="Тема примечания Знак118"/>
    <w:semiHidden/>
    <w:rsid w:val="002368CA"/>
    <w:rPr>
      <w:rFonts w:ascii="Times New Roman" w:hAnsi="Times New Roman"/>
      <w:b/>
      <w:sz w:val="20"/>
      <w:lang w:val="ru-RU" w:eastAsia="ru-RU"/>
    </w:rPr>
  </w:style>
  <w:style w:type="character" w:customStyle="1" w:styleId="1170">
    <w:name w:val="Тема примечания Знак117"/>
    <w:rsid w:val="002368CA"/>
    <w:rPr>
      <w:rFonts w:ascii="Times New Roman" w:hAnsi="Times New Roman"/>
      <w:b/>
      <w:sz w:val="20"/>
      <w:lang w:val="ru-RU" w:eastAsia="ru-RU"/>
    </w:rPr>
  </w:style>
  <w:style w:type="character" w:customStyle="1" w:styleId="1160">
    <w:name w:val="Тема примечания Знак116"/>
    <w:semiHidden/>
    <w:rsid w:val="002368CA"/>
    <w:rPr>
      <w:rFonts w:ascii="Times New Roman" w:hAnsi="Times New Roman"/>
      <w:b/>
      <w:sz w:val="20"/>
      <w:lang w:val="ru-RU" w:eastAsia="ru-RU"/>
    </w:rPr>
  </w:style>
  <w:style w:type="character" w:customStyle="1" w:styleId="1150">
    <w:name w:val="Тема примечания Знак115"/>
    <w:semiHidden/>
    <w:rsid w:val="002368CA"/>
    <w:rPr>
      <w:rFonts w:ascii="Times New Roman" w:hAnsi="Times New Roman"/>
      <w:b/>
      <w:sz w:val="20"/>
      <w:lang w:val="ru-RU" w:eastAsia="ru-RU"/>
    </w:rPr>
  </w:style>
  <w:style w:type="character" w:customStyle="1" w:styleId="1140">
    <w:name w:val="Тема примечания Знак114"/>
    <w:semiHidden/>
    <w:rsid w:val="002368CA"/>
    <w:rPr>
      <w:rFonts w:ascii="Times New Roman" w:hAnsi="Times New Roman"/>
      <w:b/>
      <w:sz w:val="20"/>
      <w:lang w:val="ru-RU" w:eastAsia="ru-RU"/>
    </w:rPr>
  </w:style>
  <w:style w:type="character" w:customStyle="1" w:styleId="1130">
    <w:name w:val="Тема примечания Знак113"/>
    <w:semiHidden/>
    <w:rsid w:val="002368CA"/>
    <w:rPr>
      <w:rFonts w:ascii="Times New Roman" w:hAnsi="Times New Roman"/>
      <w:b/>
      <w:sz w:val="20"/>
      <w:lang w:val="ru-RU" w:eastAsia="ru-RU"/>
    </w:rPr>
  </w:style>
  <w:style w:type="character" w:customStyle="1" w:styleId="1120">
    <w:name w:val="Тема примечания Знак112"/>
    <w:semiHidden/>
    <w:rsid w:val="002368CA"/>
    <w:rPr>
      <w:rFonts w:ascii="Times New Roman" w:hAnsi="Times New Roman"/>
      <w:b/>
      <w:sz w:val="20"/>
      <w:lang w:val="ru-RU" w:eastAsia="ru-RU"/>
    </w:rPr>
  </w:style>
  <w:style w:type="character" w:customStyle="1" w:styleId="1112">
    <w:name w:val="Тема примечания Знак111"/>
    <w:rsid w:val="002368CA"/>
    <w:rPr>
      <w:rFonts w:ascii="Times New Roman" w:hAnsi="Times New Roman"/>
      <w:b/>
      <w:sz w:val="20"/>
      <w:lang w:val="ru-RU" w:eastAsia="ru-RU"/>
    </w:rPr>
  </w:style>
  <w:style w:type="character" w:customStyle="1" w:styleId="1101">
    <w:name w:val="Тема примечания Знак110"/>
    <w:semiHidden/>
    <w:rsid w:val="002368CA"/>
    <w:rPr>
      <w:rFonts w:ascii="Times New Roman" w:hAnsi="Times New Roman"/>
      <w:b/>
      <w:sz w:val="20"/>
      <w:lang w:val="ru-RU" w:eastAsia="ru-RU"/>
    </w:rPr>
  </w:style>
  <w:style w:type="character" w:customStyle="1" w:styleId="192">
    <w:name w:val="Тема примечания Знак19"/>
    <w:rsid w:val="002368CA"/>
    <w:rPr>
      <w:rFonts w:ascii="Times New Roman" w:hAnsi="Times New Roman"/>
      <w:b/>
      <w:sz w:val="20"/>
      <w:lang w:val="ru-RU" w:eastAsia="ru-RU"/>
    </w:rPr>
  </w:style>
  <w:style w:type="character" w:customStyle="1" w:styleId="182">
    <w:name w:val="Тема примечания Знак18"/>
    <w:semiHidden/>
    <w:rsid w:val="002368CA"/>
    <w:rPr>
      <w:rFonts w:ascii="Times New Roman" w:hAnsi="Times New Roman"/>
      <w:b/>
      <w:sz w:val="20"/>
      <w:lang w:val="ru-RU" w:eastAsia="ru-RU"/>
    </w:rPr>
  </w:style>
  <w:style w:type="character" w:customStyle="1" w:styleId="173">
    <w:name w:val="Тема примечания Знак17"/>
    <w:semiHidden/>
    <w:rsid w:val="002368CA"/>
    <w:rPr>
      <w:rFonts w:ascii="Times New Roman" w:hAnsi="Times New Roman"/>
      <w:b/>
      <w:sz w:val="20"/>
      <w:lang w:val="ru-RU" w:eastAsia="ru-RU"/>
    </w:rPr>
  </w:style>
  <w:style w:type="character" w:customStyle="1" w:styleId="163">
    <w:name w:val="Тема примечания Знак16"/>
    <w:semiHidden/>
    <w:rsid w:val="002368CA"/>
    <w:rPr>
      <w:rFonts w:ascii="Times New Roman" w:hAnsi="Times New Roman"/>
      <w:b/>
      <w:sz w:val="20"/>
      <w:lang w:val="ru-RU" w:eastAsia="ru-RU"/>
    </w:rPr>
  </w:style>
  <w:style w:type="character" w:customStyle="1" w:styleId="152">
    <w:name w:val="Тема примечания Знак15"/>
    <w:rsid w:val="002368CA"/>
    <w:rPr>
      <w:rFonts w:ascii="Times New Roman" w:hAnsi="Times New Roman"/>
      <w:b/>
      <w:sz w:val="20"/>
      <w:lang w:val="ru-RU" w:eastAsia="ru-RU"/>
    </w:rPr>
  </w:style>
  <w:style w:type="character" w:customStyle="1" w:styleId="146">
    <w:name w:val="Тема примечания Знак14"/>
    <w:semiHidden/>
    <w:rsid w:val="002368CA"/>
    <w:rPr>
      <w:rFonts w:ascii="Times New Roman" w:hAnsi="Times New Roman"/>
      <w:b/>
      <w:sz w:val="20"/>
      <w:lang w:val="ru-RU" w:eastAsia="ru-RU"/>
    </w:rPr>
  </w:style>
  <w:style w:type="character" w:customStyle="1" w:styleId="138">
    <w:name w:val="Тема примечания Знак13"/>
    <w:semiHidden/>
    <w:rsid w:val="002368CA"/>
    <w:rPr>
      <w:rFonts w:ascii="Times New Roman" w:hAnsi="Times New Roman"/>
      <w:b/>
      <w:sz w:val="20"/>
      <w:lang w:val="ru-RU" w:eastAsia="ru-RU"/>
    </w:rPr>
  </w:style>
  <w:style w:type="character" w:customStyle="1" w:styleId="12e">
    <w:name w:val="Тема примечания Знак12"/>
    <w:rsid w:val="002368CA"/>
    <w:rPr>
      <w:rFonts w:ascii="Times New Roman" w:hAnsi="Times New Roman"/>
      <w:b/>
      <w:sz w:val="20"/>
      <w:lang w:val="ru-RU" w:eastAsia="ru-RU"/>
    </w:rPr>
  </w:style>
  <w:style w:type="character" w:customStyle="1" w:styleId="11f2">
    <w:name w:val="Тема примечания Знак11"/>
    <w:rsid w:val="002368CA"/>
    <w:rPr>
      <w:b/>
      <w:lang w:val="ru-RU" w:eastAsia="ru-RU"/>
    </w:rPr>
  </w:style>
  <w:style w:type="character" w:customStyle="1" w:styleId="HTMLAddressChar2">
    <w:name w:val="HTML Address Char2"/>
    <w:locked/>
    <w:rsid w:val="002368CA"/>
    <w:rPr>
      <w:i/>
      <w:sz w:val="24"/>
      <w:lang w:eastAsia="ru-RU"/>
    </w:rPr>
  </w:style>
  <w:style w:type="character" w:customStyle="1" w:styleId="HTML120">
    <w:name w:val="Адрес HTML Знак120"/>
    <w:semiHidden/>
    <w:rsid w:val="002368CA"/>
    <w:rPr>
      <w:i/>
      <w:sz w:val="24"/>
    </w:rPr>
  </w:style>
  <w:style w:type="character" w:customStyle="1" w:styleId="HTML119">
    <w:name w:val="Адрес HTML Знак119"/>
    <w:semiHidden/>
    <w:rsid w:val="002368CA"/>
    <w:rPr>
      <w:i/>
      <w:sz w:val="24"/>
    </w:rPr>
  </w:style>
  <w:style w:type="character" w:customStyle="1" w:styleId="HTML118">
    <w:name w:val="Адрес HTML Знак118"/>
    <w:semiHidden/>
    <w:rsid w:val="002368CA"/>
    <w:rPr>
      <w:i/>
      <w:sz w:val="24"/>
    </w:rPr>
  </w:style>
  <w:style w:type="character" w:customStyle="1" w:styleId="HTML117">
    <w:name w:val="Адрес HTML Знак117"/>
    <w:rsid w:val="002368CA"/>
    <w:rPr>
      <w:i/>
      <w:sz w:val="24"/>
    </w:rPr>
  </w:style>
  <w:style w:type="character" w:customStyle="1" w:styleId="HTML116">
    <w:name w:val="Адрес HTML Знак116"/>
    <w:semiHidden/>
    <w:rsid w:val="002368CA"/>
    <w:rPr>
      <w:i/>
      <w:sz w:val="24"/>
    </w:rPr>
  </w:style>
  <w:style w:type="character" w:customStyle="1" w:styleId="HTML115">
    <w:name w:val="Адрес HTML Знак115"/>
    <w:semiHidden/>
    <w:rsid w:val="002368CA"/>
    <w:rPr>
      <w:i/>
      <w:sz w:val="24"/>
    </w:rPr>
  </w:style>
  <w:style w:type="character" w:customStyle="1" w:styleId="HTML114">
    <w:name w:val="Адрес HTML Знак114"/>
    <w:semiHidden/>
    <w:rsid w:val="002368CA"/>
    <w:rPr>
      <w:i/>
      <w:sz w:val="24"/>
    </w:rPr>
  </w:style>
  <w:style w:type="character" w:customStyle="1" w:styleId="HTML113">
    <w:name w:val="Адрес HTML Знак113"/>
    <w:semiHidden/>
    <w:rsid w:val="002368CA"/>
    <w:rPr>
      <w:i/>
      <w:sz w:val="24"/>
    </w:rPr>
  </w:style>
  <w:style w:type="character" w:customStyle="1" w:styleId="HTML112">
    <w:name w:val="Адрес HTML Знак112"/>
    <w:semiHidden/>
    <w:rsid w:val="002368CA"/>
    <w:rPr>
      <w:i/>
      <w:sz w:val="24"/>
    </w:rPr>
  </w:style>
  <w:style w:type="character" w:customStyle="1" w:styleId="HTML111">
    <w:name w:val="Адрес HTML Знак111"/>
    <w:rsid w:val="002368CA"/>
    <w:rPr>
      <w:i/>
      <w:sz w:val="24"/>
    </w:rPr>
  </w:style>
  <w:style w:type="character" w:customStyle="1" w:styleId="HTML110">
    <w:name w:val="Адрес HTML Знак110"/>
    <w:semiHidden/>
    <w:rsid w:val="002368CA"/>
    <w:rPr>
      <w:i/>
      <w:sz w:val="24"/>
    </w:rPr>
  </w:style>
  <w:style w:type="character" w:customStyle="1" w:styleId="HTML19">
    <w:name w:val="Адрес HTML Знак19"/>
    <w:rsid w:val="002368CA"/>
    <w:rPr>
      <w:i/>
      <w:sz w:val="24"/>
    </w:rPr>
  </w:style>
  <w:style w:type="character" w:customStyle="1" w:styleId="HTML18">
    <w:name w:val="Адрес HTML Знак18"/>
    <w:semiHidden/>
    <w:rsid w:val="002368CA"/>
    <w:rPr>
      <w:i/>
      <w:sz w:val="24"/>
    </w:rPr>
  </w:style>
  <w:style w:type="character" w:customStyle="1" w:styleId="HTML17">
    <w:name w:val="Адрес HTML Знак17"/>
    <w:semiHidden/>
    <w:rsid w:val="002368CA"/>
    <w:rPr>
      <w:i/>
      <w:sz w:val="24"/>
    </w:rPr>
  </w:style>
  <w:style w:type="character" w:customStyle="1" w:styleId="HTML16">
    <w:name w:val="Адрес HTML Знак16"/>
    <w:semiHidden/>
    <w:rsid w:val="002368CA"/>
    <w:rPr>
      <w:i/>
      <w:sz w:val="24"/>
    </w:rPr>
  </w:style>
  <w:style w:type="character" w:customStyle="1" w:styleId="HTML15">
    <w:name w:val="Адрес HTML Знак15"/>
    <w:rsid w:val="002368CA"/>
    <w:rPr>
      <w:i/>
      <w:sz w:val="24"/>
    </w:rPr>
  </w:style>
  <w:style w:type="character" w:customStyle="1" w:styleId="HTML14">
    <w:name w:val="Адрес HTML Знак14"/>
    <w:semiHidden/>
    <w:rsid w:val="002368CA"/>
    <w:rPr>
      <w:i/>
      <w:sz w:val="24"/>
    </w:rPr>
  </w:style>
  <w:style w:type="character" w:customStyle="1" w:styleId="HTML130">
    <w:name w:val="Адрес HTML Знак13"/>
    <w:semiHidden/>
    <w:rsid w:val="002368CA"/>
    <w:rPr>
      <w:i/>
      <w:sz w:val="24"/>
    </w:rPr>
  </w:style>
  <w:style w:type="character" w:customStyle="1" w:styleId="HTML121">
    <w:name w:val="Адрес HTML Знак12"/>
    <w:rsid w:val="002368CA"/>
    <w:rPr>
      <w:i/>
      <w:sz w:val="22"/>
    </w:rPr>
  </w:style>
  <w:style w:type="character" w:customStyle="1" w:styleId="1220">
    <w:name w:val="Знак1 Знак Знак22"/>
    <w:locked/>
    <w:rsid w:val="002368CA"/>
    <w:rPr>
      <w:sz w:val="24"/>
    </w:rPr>
  </w:style>
  <w:style w:type="character" w:customStyle="1" w:styleId="IntenseQuoteChar7">
    <w:name w:val="Intense Quote Char7"/>
    <w:locked/>
    <w:rsid w:val="002368CA"/>
    <w:rPr>
      <w:rFonts w:ascii="Calibri" w:hAnsi="Calibri"/>
      <w:b/>
      <w:i/>
      <w:color w:val="4F81BD"/>
      <w:sz w:val="24"/>
    </w:rPr>
  </w:style>
  <w:style w:type="character" w:customStyle="1" w:styleId="1250">
    <w:name w:val="Знак1 Знак Знак25"/>
    <w:locked/>
    <w:rsid w:val="002368CA"/>
    <w:rPr>
      <w:sz w:val="24"/>
    </w:rPr>
  </w:style>
  <w:style w:type="character" w:customStyle="1" w:styleId="1240">
    <w:name w:val="Знак1 Знак Знак24"/>
    <w:locked/>
    <w:rsid w:val="002368CA"/>
    <w:rPr>
      <w:sz w:val="24"/>
    </w:rPr>
  </w:style>
  <w:style w:type="character" w:customStyle="1" w:styleId="1230">
    <w:name w:val="Знак1 Знак Знак23"/>
    <w:locked/>
    <w:rsid w:val="002368CA"/>
    <w:rPr>
      <w:sz w:val="24"/>
    </w:rPr>
  </w:style>
  <w:style w:type="character" w:customStyle="1" w:styleId="1201">
    <w:name w:val="Выделенная цитата Знак120"/>
    <w:rsid w:val="002368CA"/>
    <w:rPr>
      <w:i/>
      <w:color w:val="5B9BD5"/>
      <w:sz w:val="24"/>
    </w:rPr>
  </w:style>
  <w:style w:type="character" w:customStyle="1" w:styleId="1191">
    <w:name w:val="Выделенная цитата Знак119"/>
    <w:rsid w:val="002368CA"/>
    <w:rPr>
      <w:i/>
      <w:color w:val="5B9BD5"/>
      <w:sz w:val="24"/>
    </w:rPr>
  </w:style>
  <w:style w:type="character" w:customStyle="1" w:styleId="1181">
    <w:name w:val="Выделенная цитата Знак118"/>
    <w:rsid w:val="002368CA"/>
    <w:rPr>
      <w:i/>
      <w:color w:val="5B9BD5"/>
      <w:sz w:val="24"/>
    </w:rPr>
  </w:style>
  <w:style w:type="character" w:customStyle="1" w:styleId="1171">
    <w:name w:val="Выделенная цитата Знак117"/>
    <w:rsid w:val="002368CA"/>
    <w:rPr>
      <w:i/>
      <w:color w:val="5B9BD5"/>
      <w:sz w:val="24"/>
    </w:rPr>
  </w:style>
  <w:style w:type="character" w:customStyle="1" w:styleId="1161">
    <w:name w:val="Выделенная цитата Знак116"/>
    <w:rsid w:val="002368CA"/>
    <w:rPr>
      <w:i/>
      <w:color w:val="5B9BD5"/>
      <w:sz w:val="24"/>
    </w:rPr>
  </w:style>
  <w:style w:type="character" w:customStyle="1" w:styleId="1151">
    <w:name w:val="Выделенная цитата Знак115"/>
    <w:rsid w:val="002368CA"/>
    <w:rPr>
      <w:i/>
      <w:color w:val="5B9BD5"/>
      <w:sz w:val="24"/>
    </w:rPr>
  </w:style>
  <w:style w:type="character" w:customStyle="1" w:styleId="1141">
    <w:name w:val="Выделенная цитата Знак114"/>
    <w:rsid w:val="002368CA"/>
    <w:rPr>
      <w:i/>
      <w:color w:val="5B9BD5"/>
      <w:sz w:val="24"/>
    </w:rPr>
  </w:style>
  <w:style w:type="character" w:customStyle="1" w:styleId="1131">
    <w:name w:val="Выделенная цитата Знак113"/>
    <w:rsid w:val="002368CA"/>
    <w:rPr>
      <w:i/>
      <w:color w:val="5B9BD5"/>
      <w:sz w:val="24"/>
    </w:rPr>
  </w:style>
  <w:style w:type="character" w:customStyle="1" w:styleId="1121">
    <w:name w:val="Выделенная цитата Знак112"/>
    <w:rsid w:val="002368CA"/>
    <w:rPr>
      <w:i/>
      <w:color w:val="5B9BD5"/>
      <w:sz w:val="24"/>
    </w:rPr>
  </w:style>
  <w:style w:type="character" w:customStyle="1" w:styleId="1113">
    <w:name w:val="Выделенная цитата Знак111"/>
    <w:rsid w:val="002368CA"/>
    <w:rPr>
      <w:i/>
      <w:color w:val="5B9BD5"/>
      <w:sz w:val="24"/>
    </w:rPr>
  </w:style>
  <w:style w:type="character" w:customStyle="1" w:styleId="1102">
    <w:name w:val="Выделенная цитата Знак110"/>
    <w:rsid w:val="002368CA"/>
    <w:rPr>
      <w:i/>
      <w:color w:val="5B9BD5"/>
      <w:sz w:val="24"/>
    </w:rPr>
  </w:style>
  <w:style w:type="character" w:customStyle="1" w:styleId="193">
    <w:name w:val="Выделенная цитата Знак19"/>
    <w:rsid w:val="002368CA"/>
    <w:rPr>
      <w:i/>
      <w:color w:val="5B9BD5"/>
      <w:sz w:val="24"/>
    </w:rPr>
  </w:style>
  <w:style w:type="character" w:customStyle="1" w:styleId="183">
    <w:name w:val="Выделенная цитата Знак18"/>
    <w:rsid w:val="002368CA"/>
    <w:rPr>
      <w:i/>
      <w:color w:val="5B9BD5"/>
      <w:sz w:val="24"/>
    </w:rPr>
  </w:style>
  <w:style w:type="character" w:customStyle="1" w:styleId="174">
    <w:name w:val="Выделенная цитата Знак17"/>
    <w:rsid w:val="002368CA"/>
    <w:rPr>
      <w:i/>
      <w:color w:val="5B9BD5"/>
      <w:sz w:val="24"/>
    </w:rPr>
  </w:style>
  <w:style w:type="character" w:customStyle="1" w:styleId="164">
    <w:name w:val="Выделенная цитата Знак16"/>
    <w:rsid w:val="002368CA"/>
    <w:rPr>
      <w:i/>
      <w:color w:val="5B9BD5"/>
      <w:sz w:val="24"/>
    </w:rPr>
  </w:style>
  <w:style w:type="character" w:customStyle="1" w:styleId="153">
    <w:name w:val="Выделенная цитата Знак15"/>
    <w:rsid w:val="002368CA"/>
    <w:rPr>
      <w:i/>
      <w:color w:val="5B9BD5"/>
      <w:sz w:val="24"/>
    </w:rPr>
  </w:style>
  <w:style w:type="character" w:customStyle="1" w:styleId="147">
    <w:name w:val="Выделенная цитата Знак14"/>
    <w:rsid w:val="002368CA"/>
    <w:rPr>
      <w:i/>
      <w:color w:val="5B9BD5"/>
      <w:sz w:val="24"/>
    </w:rPr>
  </w:style>
  <w:style w:type="character" w:customStyle="1" w:styleId="139">
    <w:name w:val="Выделенная цитата Знак13"/>
    <w:rsid w:val="002368CA"/>
    <w:rPr>
      <w:i/>
      <w:color w:val="5B9BD5"/>
      <w:sz w:val="24"/>
    </w:rPr>
  </w:style>
  <w:style w:type="character" w:customStyle="1" w:styleId="12f">
    <w:name w:val="Выделенная цитата Знак12"/>
    <w:rsid w:val="002368CA"/>
    <w:rPr>
      <w:i/>
      <w:color w:val="5B9BD5"/>
      <w:sz w:val="24"/>
    </w:rPr>
  </w:style>
  <w:style w:type="character" w:customStyle="1" w:styleId="3113">
    <w:name w:val="Основной текст 3 Знак11"/>
    <w:aliases w:val="Знак5 Знак25"/>
    <w:locked/>
    <w:rsid w:val="002368CA"/>
    <w:rPr>
      <w:rFonts w:ascii="Times New Roman" w:hAnsi="Times New Roman"/>
      <w:sz w:val="16"/>
      <w:lang w:val="ru-RU" w:eastAsia="ru-RU"/>
    </w:rPr>
  </w:style>
  <w:style w:type="character" w:customStyle="1" w:styleId="HTML11a">
    <w:name w:val="Адрес HTML Знак11"/>
    <w:rsid w:val="002368CA"/>
    <w:rPr>
      <w:rFonts w:ascii="Times New Roman" w:hAnsi="Times New Roman"/>
      <w:i/>
      <w:sz w:val="24"/>
    </w:rPr>
  </w:style>
  <w:style w:type="character" w:customStyle="1" w:styleId="1ffffffc">
    <w:name w:val="Без интервала Знак1"/>
    <w:link w:val="4d"/>
    <w:locked/>
    <w:rsid w:val="002368CA"/>
  </w:style>
  <w:style w:type="paragraph" w:customStyle="1" w:styleId="4d">
    <w:name w:val="Без интервала4"/>
    <w:link w:val="1ffffffc"/>
    <w:rsid w:val="002368CA"/>
    <w:pPr>
      <w:spacing w:after="0" w:line="240" w:lineRule="auto"/>
    </w:pPr>
  </w:style>
  <w:style w:type="character" w:customStyle="1" w:styleId="3114">
    <w:name w:val="Знак3 Знак Знак11"/>
    <w:aliases w:val="Знак3 Знак Знак Знак12"/>
    <w:locked/>
    <w:rsid w:val="002368CA"/>
    <w:rPr>
      <w:rFonts w:ascii="Arial" w:hAnsi="Arial"/>
      <w:b/>
      <w:i/>
      <w:sz w:val="28"/>
      <w:lang w:val="ru-RU" w:eastAsia="en-US"/>
    </w:rPr>
  </w:style>
  <w:style w:type="character" w:customStyle="1" w:styleId="11f3">
    <w:name w:val="Выделенная цитата Знак11"/>
    <w:rsid w:val="002368CA"/>
    <w:rPr>
      <w:b/>
      <w:i/>
      <w:color w:val="4F81BD"/>
      <w:sz w:val="24"/>
    </w:rPr>
  </w:style>
  <w:style w:type="character" w:customStyle="1" w:styleId="2115">
    <w:name w:val="Цитата 2 Знак11"/>
    <w:rsid w:val="002368CA"/>
    <w:rPr>
      <w:i/>
      <w:color w:val="404040"/>
      <w:sz w:val="24"/>
    </w:rPr>
  </w:style>
  <w:style w:type="character" w:customStyle="1" w:styleId="1ffffffd">
    <w:name w:val="Абзац списка Знак1"/>
    <w:locked/>
    <w:rsid w:val="002368CA"/>
    <w:rPr>
      <w:rFonts w:ascii="Times New Roman" w:hAnsi="Times New Roman"/>
      <w:sz w:val="24"/>
    </w:rPr>
  </w:style>
  <w:style w:type="character" w:customStyle="1" w:styleId="202">
    <w:name w:val="Знак Знак202"/>
    <w:rsid w:val="002368CA"/>
    <w:rPr>
      <w:rFonts w:ascii="Arial" w:hAnsi="Arial"/>
      <w:sz w:val="22"/>
    </w:rPr>
  </w:style>
  <w:style w:type="paragraph" w:customStyle="1" w:styleId="3ff2">
    <w:name w:val="Знак Знак Знак Знак Знак Знак3"/>
    <w:basedOn w:val="a3"/>
    <w:rsid w:val="002368CA"/>
    <w:pPr>
      <w:tabs>
        <w:tab w:val="left" w:pos="643"/>
      </w:tabs>
      <w:spacing w:after="160" w:line="240" w:lineRule="exact"/>
    </w:pPr>
    <w:rPr>
      <w:rFonts w:ascii="Verdana" w:hAnsi="Verdana" w:cs="Verdana"/>
      <w:sz w:val="20"/>
      <w:szCs w:val="20"/>
      <w:lang w:val="en-US" w:eastAsia="en-US"/>
    </w:rPr>
  </w:style>
  <w:style w:type="character" w:customStyle="1" w:styleId="1420">
    <w:name w:val="Знак Знак142"/>
    <w:locked/>
    <w:rsid w:val="002368CA"/>
    <w:rPr>
      <w:b/>
      <w:sz w:val="27"/>
      <w:lang w:val="ru-RU" w:eastAsia="ru-RU"/>
    </w:rPr>
  </w:style>
  <w:style w:type="character" w:customStyle="1" w:styleId="102">
    <w:name w:val="Знак Знак102"/>
    <w:locked/>
    <w:rsid w:val="002368CA"/>
    <w:rPr>
      <w:sz w:val="16"/>
      <w:lang w:val="ru-RU" w:eastAsia="ru-RU"/>
    </w:rPr>
  </w:style>
  <w:style w:type="character" w:customStyle="1" w:styleId="6120">
    <w:name w:val="Знак Знак612"/>
    <w:rsid w:val="002368CA"/>
    <w:rPr>
      <w:rFonts w:ascii="Arial" w:hAnsi="Arial"/>
      <w:b/>
      <w:i/>
      <w:sz w:val="28"/>
      <w:lang w:val="ru-RU" w:eastAsia="en-US"/>
    </w:rPr>
  </w:style>
  <w:style w:type="character" w:customStyle="1" w:styleId="1630">
    <w:name w:val="Знак Знак163"/>
    <w:locked/>
    <w:rsid w:val="002368CA"/>
    <w:rPr>
      <w:b/>
      <w:caps/>
      <w:sz w:val="24"/>
      <w:lang w:val="ru-RU" w:eastAsia="ru-RU"/>
    </w:rPr>
  </w:style>
  <w:style w:type="character" w:customStyle="1" w:styleId="4e">
    <w:name w:val="Знак Знак Знак4"/>
    <w:rsid w:val="002368CA"/>
    <w:rPr>
      <w:rFonts w:ascii="Times New Roman" w:hAnsi="Times New Roman"/>
      <w:b/>
      <w:caps/>
      <w:sz w:val="28"/>
    </w:rPr>
  </w:style>
  <w:style w:type="character" w:customStyle="1" w:styleId="2520">
    <w:name w:val="Знак Знак252"/>
    <w:rsid w:val="002368CA"/>
    <w:rPr>
      <w:rFonts w:ascii="Times New Roman" w:hAnsi="Times New Roman"/>
      <w:b/>
      <w:sz w:val="28"/>
    </w:rPr>
  </w:style>
  <w:style w:type="character" w:customStyle="1" w:styleId="2220">
    <w:name w:val="Знак Знак222"/>
    <w:rsid w:val="002368CA"/>
    <w:rPr>
      <w:rFonts w:ascii="Times New Roman" w:hAnsi="Times New Roman"/>
      <w:sz w:val="24"/>
    </w:rPr>
  </w:style>
  <w:style w:type="character" w:customStyle="1" w:styleId="1920">
    <w:name w:val="Знак Знак192"/>
    <w:rsid w:val="002368CA"/>
    <w:rPr>
      <w:rFonts w:ascii="Times New Roman" w:hAnsi="Times New Roman"/>
      <w:sz w:val="16"/>
      <w:lang w:eastAsia="ru-RU"/>
    </w:rPr>
  </w:style>
  <w:style w:type="character" w:customStyle="1" w:styleId="1820">
    <w:name w:val="Знак Знак182"/>
    <w:rsid w:val="002368CA"/>
    <w:rPr>
      <w:rFonts w:ascii="Courier New" w:hAnsi="Courier New"/>
    </w:rPr>
  </w:style>
  <w:style w:type="character" w:customStyle="1" w:styleId="1520">
    <w:name w:val="Знак Знак152"/>
    <w:rsid w:val="002368CA"/>
    <w:rPr>
      <w:b/>
      <w:sz w:val="28"/>
    </w:rPr>
  </w:style>
  <w:style w:type="character" w:customStyle="1" w:styleId="4120">
    <w:name w:val="Знак Знак412"/>
    <w:locked/>
    <w:rsid w:val="002368CA"/>
    <w:rPr>
      <w:rFonts w:ascii="Arial" w:hAnsi="Arial"/>
      <w:b/>
      <w:i/>
      <w:sz w:val="28"/>
      <w:lang w:val="ru-RU" w:eastAsia="en-US"/>
    </w:rPr>
  </w:style>
  <w:style w:type="character" w:customStyle="1" w:styleId="2330">
    <w:name w:val="Знак Знак23 Знак3"/>
    <w:aliases w:val="Знак Знак3 Знак3"/>
    <w:locked/>
    <w:rsid w:val="002368CA"/>
    <w:rPr>
      <w:rFonts w:ascii="Tahoma" w:hAnsi="Tahoma"/>
      <w:sz w:val="16"/>
    </w:rPr>
  </w:style>
  <w:style w:type="paragraph" w:customStyle="1" w:styleId="4f">
    <w:name w:val="Знак Знак Знак Знак Знак Знак Знак Знак Знак Знак Знак Знак Знак4"/>
    <w:basedOn w:val="a3"/>
    <w:rsid w:val="002368CA"/>
    <w:pPr>
      <w:spacing w:after="160" w:line="240" w:lineRule="exact"/>
    </w:pPr>
    <w:rPr>
      <w:rFonts w:ascii="Verdana" w:hAnsi="Verdana"/>
      <w:lang w:val="en-US" w:eastAsia="en-US"/>
    </w:rPr>
  </w:style>
  <w:style w:type="paragraph" w:customStyle="1" w:styleId="32a">
    <w:name w:val="Знак32"/>
    <w:basedOn w:val="a3"/>
    <w:rsid w:val="002368CA"/>
    <w:pPr>
      <w:tabs>
        <w:tab w:val="left" w:pos="643"/>
      </w:tabs>
      <w:spacing w:after="160" w:line="240" w:lineRule="exact"/>
    </w:pPr>
    <w:rPr>
      <w:rFonts w:ascii="Verdana" w:hAnsi="Verdana" w:cs="Verdana"/>
      <w:sz w:val="20"/>
      <w:szCs w:val="20"/>
      <w:lang w:val="en-US" w:eastAsia="en-US"/>
    </w:rPr>
  </w:style>
  <w:style w:type="character" w:customStyle="1" w:styleId="5320">
    <w:name w:val="Знак Знак532"/>
    <w:locked/>
    <w:rsid w:val="002368CA"/>
    <w:rPr>
      <w:b/>
      <w:caps/>
      <w:sz w:val="24"/>
      <w:lang w:val="ru-RU" w:eastAsia="ru-RU"/>
    </w:rPr>
  </w:style>
  <w:style w:type="character" w:customStyle="1" w:styleId="2ffff5">
    <w:name w:val="Без интервала Знак2"/>
    <w:locked/>
    <w:rsid w:val="002368CA"/>
    <w:rPr>
      <w:sz w:val="24"/>
      <w:lang w:eastAsia="en-US"/>
    </w:rPr>
  </w:style>
  <w:style w:type="character" w:customStyle="1" w:styleId="1122">
    <w:name w:val="Знак1 Знак Знак12"/>
    <w:locked/>
    <w:rsid w:val="002368CA"/>
    <w:rPr>
      <w:rFonts w:ascii="Times New Roman" w:hAnsi="Times New Roman"/>
      <w:sz w:val="24"/>
      <w:lang w:eastAsia="ru-RU"/>
    </w:rPr>
  </w:style>
  <w:style w:type="character" w:customStyle="1" w:styleId="462">
    <w:name w:val="Знак Знак462"/>
    <w:locked/>
    <w:rsid w:val="002368CA"/>
    <w:rPr>
      <w:b/>
      <w:sz w:val="27"/>
      <w:lang w:val="ru-RU" w:eastAsia="ru-RU"/>
    </w:rPr>
  </w:style>
  <w:style w:type="character" w:customStyle="1" w:styleId="482">
    <w:name w:val="Знак Знак482"/>
    <w:locked/>
    <w:rsid w:val="002368CA"/>
    <w:rPr>
      <w:b/>
      <w:sz w:val="27"/>
      <w:lang w:val="ru-RU" w:eastAsia="ru-RU"/>
    </w:rPr>
  </w:style>
  <w:style w:type="character" w:customStyle="1" w:styleId="442">
    <w:name w:val="Знак Знак442"/>
    <w:locked/>
    <w:rsid w:val="002368CA"/>
    <w:rPr>
      <w:sz w:val="24"/>
    </w:rPr>
  </w:style>
  <w:style w:type="character" w:customStyle="1" w:styleId="5120">
    <w:name w:val="Знак Знак512"/>
    <w:locked/>
    <w:rsid w:val="002368CA"/>
    <w:rPr>
      <w:b/>
      <w:sz w:val="27"/>
      <w:lang w:val="ru-RU" w:eastAsia="ru-RU"/>
    </w:rPr>
  </w:style>
  <w:style w:type="character" w:customStyle="1" w:styleId="432">
    <w:name w:val="Знак Знак432"/>
    <w:locked/>
    <w:rsid w:val="002368CA"/>
    <w:rPr>
      <w:color w:val="000000"/>
      <w:sz w:val="24"/>
      <w:lang w:eastAsia="ru-RU"/>
    </w:rPr>
  </w:style>
  <w:style w:type="character" w:customStyle="1" w:styleId="4220">
    <w:name w:val="Знак Знак422"/>
    <w:rsid w:val="002368CA"/>
    <w:rPr>
      <w:rFonts w:ascii="Times New Roman" w:hAnsi="Times New Roman"/>
      <w:sz w:val="16"/>
    </w:rPr>
  </w:style>
  <w:style w:type="character" w:customStyle="1" w:styleId="4920">
    <w:name w:val="Знак Знак492"/>
    <w:rsid w:val="002368CA"/>
    <w:rPr>
      <w:rFonts w:ascii="Times New Roman" w:hAnsi="Times New Roman"/>
      <w:b/>
      <w:caps/>
      <w:sz w:val="24"/>
      <w:lang w:eastAsia="ru-RU"/>
    </w:rPr>
  </w:style>
  <w:style w:type="character" w:customStyle="1" w:styleId="472">
    <w:name w:val="Знак Знак472"/>
    <w:rsid w:val="002368CA"/>
    <w:rPr>
      <w:rFonts w:ascii="Times New Roman" w:hAnsi="Times New Roman"/>
      <w:b/>
      <w:sz w:val="27"/>
      <w:lang w:eastAsia="ru-RU"/>
    </w:rPr>
  </w:style>
  <w:style w:type="character" w:customStyle="1" w:styleId="452">
    <w:name w:val="Знак Знак452"/>
    <w:rsid w:val="002368CA"/>
    <w:rPr>
      <w:rFonts w:ascii="Times New Roman" w:hAnsi="Times New Roman"/>
      <w:b/>
      <w:i/>
      <w:sz w:val="26"/>
      <w:lang w:eastAsia="ru-RU"/>
    </w:rPr>
  </w:style>
  <w:style w:type="character" w:customStyle="1" w:styleId="5020">
    <w:name w:val="Знак Знак502"/>
    <w:locked/>
    <w:rsid w:val="002368CA"/>
    <w:rPr>
      <w:b/>
      <w:sz w:val="28"/>
      <w:lang w:val="ru-RU" w:eastAsia="ru-RU"/>
    </w:rPr>
  </w:style>
  <w:style w:type="character" w:customStyle="1" w:styleId="522">
    <w:name w:val="Знак Знак522"/>
    <w:rsid w:val="002368CA"/>
    <w:rPr>
      <w:rFonts w:ascii="Arial" w:hAnsi="Arial"/>
      <w:b/>
      <w:i/>
      <w:sz w:val="28"/>
    </w:rPr>
  </w:style>
  <w:style w:type="character" w:customStyle="1" w:styleId="5121">
    <w:name w:val="Знак5 Знак Знак12"/>
    <w:locked/>
    <w:rsid w:val="002368CA"/>
    <w:rPr>
      <w:sz w:val="16"/>
      <w:lang w:val="ru-RU" w:eastAsia="ru-RU"/>
    </w:rPr>
  </w:style>
  <w:style w:type="character" w:customStyle="1" w:styleId="624">
    <w:name w:val="Знак6 Знак Знак2"/>
    <w:rsid w:val="002368CA"/>
    <w:rPr>
      <w:sz w:val="24"/>
      <w:lang w:val="ru-RU" w:eastAsia="ru-RU"/>
    </w:rPr>
  </w:style>
  <w:style w:type="character" w:customStyle="1" w:styleId="UnresolvedMention">
    <w:name w:val="Unresolved Mention"/>
    <w:semiHidden/>
    <w:rsid w:val="002368CA"/>
    <w:rPr>
      <w:color w:val="605E5C"/>
      <w:shd w:val="clear" w:color="auto" w:fill="E1DFDD"/>
    </w:rPr>
  </w:style>
  <w:style w:type="character" w:customStyle="1" w:styleId="203">
    <w:name w:val="Знак Знак203"/>
    <w:rsid w:val="002368CA"/>
    <w:rPr>
      <w:rFonts w:ascii="Arial" w:hAnsi="Arial"/>
      <w:sz w:val="22"/>
    </w:rPr>
  </w:style>
  <w:style w:type="paragraph" w:customStyle="1" w:styleId="4f0">
    <w:name w:val="Знак Знак Знак Знак Знак Знак4"/>
    <w:basedOn w:val="a3"/>
    <w:rsid w:val="002368CA"/>
    <w:pPr>
      <w:tabs>
        <w:tab w:val="left" w:pos="643"/>
      </w:tabs>
      <w:spacing w:after="160" w:line="240" w:lineRule="exact"/>
    </w:pPr>
    <w:rPr>
      <w:rFonts w:ascii="Verdana" w:hAnsi="Verdana" w:cs="Verdana"/>
      <w:sz w:val="20"/>
      <w:szCs w:val="20"/>
      <w:lang w:val="en-US" w:eastAsia="en-US"/>
    </w:rPr>
  </w:style>
  <w:style w:type="character" w:customStyle="1" w:styleId="751">
    <w:name w:val="Знак Знак75"/>
    <w:rsid w:val="002368CA"/>
    <w:rPr>
      <w:sz w:val="16"/>
      <w:lang w:val="ru-RU" w:eastAsia="ru-RU"/>
    </w:rPr>
  </w:style>
  <w:style w:type="character" w:customStyle="1" w:styleId="1430">
    <w:name w:val="Знак Знак143"/>
    <w:locked/>
    <w:rsid w:val="002368CA"/>
    <w:rPr>
      <w:b/>
      <w:sz w:val="27"/>
      <w:lang w:val="ru-RU" w:eastAsia="ru-RU"/>
    </w:rPr>
  </w:style>
  <w:style w:type="character" w:customStyle="1" w:styleId="103">
    <w:name w:val="Знак Знак103"/>
    <w:locked/>
    <w:rsid w:val="002368CA"/>
    <w:rPr>
      <w:sz w:val="16"/>
      <w:lang w:val="ru-RU" w:eastAsia="ru-RU"/>
    </w:rPr>
  </w:style>
  <w:style w:type="character" w:customStyle="1" w:styleId="6130">
    <w:name w:val="Знак Знак613"/>
    <w:rsid w:val="002368CA"/>
    <w:rPr>
      <w:rFonts w:ascii="Arial" w:hAnsi="Arial"/>
      <w:b/>
      <w:i/>
      <w:sz w:val="28"/>
      <w:lang w:val="ru-RU" w:eastAsia="en-US"/>
    </w:rPr>
  </w:style>
  <w:style w:type="character" w:customStyle="1" w:styleId="1640">
    <w:name w:val="Знак Знак164"/>
    <w:locked/>
    <w:rsid w:val="002368CA"/>
    <w:rPr>
      <w:b/>
      <w:caps/>
      <w:sz w:val="24"/>
      <w:lang w:val="ru-RU" w:eastAsia="ru-RU"/>
    </w:rPr>
  </w:style>
  <w:style w:type="character" w:customStyle="1" w:styleId="5b">
    <w:name w:val="Знак Знак Знак5"/>
    <w:rsid w:val="002368CA"/>
    <w:rPr>
      <w:rFonts w:ascii="Times New Roman" w:hAnsi="Times New Roman"/>
      <w:b/>
      <w:caps/>
      <w:sz w:val="28"/>
    </w:rPr>
  </w:style>
  <w:style w:type="character" w:customStyle="1" w:styleId="253">
    <w:name w:val="Знак Знак253"/>
    <w:rsid w:val="002368CA"/>
    <w:rPr>
      <w:rFonts w:ascii="Times New Roman" w:hAnsi="Times New Roman"/>
      <w:b/>
      <w:sz w:val="28"/>
    </w:rPr>
  </w:style>
  <w:style w:type="character" w:customStyle="1" w:styleId="2230">
    <w:name w:val="Знак Знак223"/>
    <w:rsid w:val="002368CA"/>
    <w:rPr>
      <w:rFonts w:ascii="Times New Roman" w:hAnsi="Times New Roman"/>
      <w:sz w:val="24"/>
    </w:rPr>
  </w:style>
  <w:style w:type="character" w:customStyle="1" w:styleId="1930">
    <w:name w:val="Знак Знак193"/>
    <w:rsid w:val="002368CA"/>
    <w:rPr>
      <w:rFonts w:ascii="Times New Roman" w:hAnsi="Times New Roman"/>
      <w:sz w:val="16"/>
      <w:lang w:eastAsia="ru-RU"/>
    </w:rPr>
  </w:style>
  <w:style w:type="character" w:customStyle="1" w:styleId="1830">
    <w:name w:val="Знак Знак183"/>
    <w:rsid w:val="002368CA"/>
    <w:rPr>
      <w:rFonts w:ascii="Courier New" w:hAnsi="Courier New"/>
    </w:rPr>
  </w:style>
  <w:style w:type="character" w:customStyle="1" w:styleId="1730">
    <w:name w:val="Знак Знак173"/>
    <w:rsid w:val="002368CA"/>
    <w:rPr>
      <w:rFonts w:ascii="Times New Roman" w:hAnsi="Times New Roman"/>
      <w:sz w:val="24"/>
    </w:rPr>
  </w:style>
  <w:style w:type="character" w:customStyle="1" w:styleId="1530">
    <w:name w:val="Знак Знак153"/>
    <w:rsid w:val="002368CA"/>
    <w:rPr>
      <w:b/>
      <w:sz w:val="28"/>
    </w:rPr>
  </w:style>
  <w:style w:type="character" w:customStyle="1" w:styleId="4130">
    <w:name w:val="Знак Знак413"/>
    <w:locked/>
    <w:rsid w:val="002368CA"/>
    <w:rPr>
      <w:rFonts w:ascii="Arial" w:hAnsi="Arial"/>
      <w:b/>
      <w:i/>
      <w:sz w:val="28"/>
      <w:lang w:val="ru-RU" w:eastAsia="en-US"/>
    </w:rPr>
  </w:style>
  <w:style w:type="character" w:customStyle="1" w:styleId="2340">
    <w:name w:val="Знак Знак23 Знак4"/>
    <w:aliases w:val="Знак Знак3 Знак4"/>
    <w:locked/>
    <w:rsid w:val="002368CA"/>
    <w:rPr>
      <w:rFonts w:ascii="Tahoma" w:hAnsi="Tahoma"/>
      <w:sz w:val="16"/>
    </w:rPr>
  </w:style>
  <w:style w:type="paragraph" w:customStyle="1" w:styleId="5c">
    <w:name w:val="Знак Знак Знак Знак Знак Знак Знак Знак Знак Знак Знак Знак Знак5"/>
    <w:basedOn w:val="a3"/>
    <w:rsid w:val="002368CA"/>
    <w:pPr>
      <w:spacing w:after="160" w:line="240" w:lineRule="exact"/>
    </w:pPr>
    <w:rPr>
      <w:rFonts w:ascii="Verdana" w:hAnsi="Verdana"/>
      <w:lang w:val="en-US" w:eastAsia="en-US"/>
    </w:rPr>
  </w:style>
  <w:style w:type="paragraph" w:customStyle="1" w:styleId="332">
    <w:name w:val="Знак33"/>
    <w:basedOn w:val="a3"/>
    <w:rsid w:val="002368CA"/>
    <w:pPr>
      <w:tabs>
        <w:tab w:val="left" w:pos="643"/>
      </w:tabs>
      <w:spacing w:after="160" w:line="240" w:lineRule="exact"/>
    </w:pPr>
    <w:rPr>
      <w:rFonts w:ascii="Verdana" w:hAnsi="Verdana" w:cs="Verdana"/>
      <w:sz w:val="20"/>
      <w:szCs w:val="20"/>
      <w:lang w:val="en-US" w:eastAsia="en-US"/>
    </w:rPr>
  </w:style>
  <w:style w:type="character" w:customStyle="1" w:styleId="5330">
    <w:name w:val="Знак Знак533"/>
    <w:locked/>
    <w:rsid w:val="002368CA"/>
    <w:rPr>
      <w:b/>
      <w:caps/>
      <w:sz w:val="24"/>
      <w:lang w:val="ru-RU" w:eastAsia="ru-RU"/>
    </w:rPr>
  </w:style>
  <w:style w:type="character" w:customStyle="1" w:styleId="3ff3">
    <w:name w:val="Без интервала Знак3"/>
    <w:locked/>
    <w:rsid w:val="002368CA"/>
    <w:rPr>
      <w:sz w:val="24"/>
      <w:lang w:eastAsia="en-US"/>
    </w:rPr>
  </w:style>
  <w:style w:type="character" w:customStyle="1" w:styleId="1132">
    <w:name w:val="Знак1 Знак Знак13"/>
    <w:locked/>
    <w:rsid w:val="002368CA"/>
    <w:rPr>
      <w:rFonts w:ascii="Times New Roman" w:hAnsi="Times New Roman"/>
      <w:sz w:val="24"/>
      <w:lang w:eastAsia="ru-RU"/>
    </w:rPr>
  </w:style>
  <w:style w:type="character" w:customStyle="1" w:styleId="463">
    <w:name w:val="Знак Знак463"/>
    <w:locked/>
    <w:rsid w:val="002368CA"/>
    <w:rPr>
      <w:b/>
      <w:sz w:val="27"/>
      <w:lang w:val="ru-RU" w:eastAsia="ru-RU"/>
    </w:rPr>
  </w:style>
  <w:style w:type="character" w:customStyle="1" w:styleId="483">
    <w:name w:val="Знак Знак483"/>
    <w:locked/>
    <w:rsid w:val="002368CA"/>
    <w:rPr>
      <w:b/>
      <w:sz w:val="27"/>
      <w:lang w:val="ru-RU" w:eastAsia="ru-RU"/>
    </w:rPr>
  </w:style>
  <w:style w:type="character" w:customStyle="1" w:styleId="443">
    <w:name w:val="Знак Знак443"/>
    <w:locked/>
    <w:rsid w:val="002368CA"/>
    <w:rPr>
      <w:sz w:val="24"/>
    </w:rPr>
  </w:style>
  <w:style w:type="character" w:customStyle="1" w:styleId="5130">
    <w:name w:val="Знак Знак513"/>
    <w:locked/>
    <w:rsid w:val="002368CA"/>
    <w:rPr>
      <w:b/>
      <w:sz w:val="27"/>
      <w:lang w:val="ru-RU" w:eastAsia="ru-RU"/>
    </w:rPr>
  </w:style>
  <w:style w:type="character" w:customStyle="1" w:styleId="433">
    <w:name w:val="Знак Знак433"/>
    <w:locked/>
    <w:rsid w:val="002368CA"/>
    <w:rPr>
      <w:color w:val="000000"/>
      <w:sz w:val="24"/>
      <w:lang w:eastAsia="ru-RU"/>
    </w:rPr>
  </w:style>
  <w:style w:type="character" w:customStyle="1" w:styleId="423">
    <w:name w:val="Знак Знак423"/>
    <w:rsid w:val="002368CA"/>
    <w:rPr>
      <w:rFonts w:ascii="Times New Roman" w:hAnsi="Times New Roman"/>
      <w:sz w:val="16"/>
    </w:rPr>
  </w:style>
  <w:style w:type="character" w:customStyle="1" w:styleId="493">
    <w:name w:val="Знак Знак493"/>
    <w:rsid w:val="002368CA"/>
    <w:rPr>
      <w:rFonts w:ascii="Times New Roman" w:hAnsi="Times New Roman"/>
      <w:b/>
      <w:caps/>
      <w:sz w:val="24"/>
      <w:lang w:eastAsia="ru-RU"/>
    </w:rPr>
  </w:style>
  <w:style w:type="character" w:customStyle="1" w:styleId="473">
    <w:name w:val="Знак Знак473"/>
    <w:rsid w:val="002368CA"/>
    <w:rPr>
      <w:rFonts w:ascii="Times New Roman" w:hAnsi="Times New Roman"/>
      <w:b/>
      <w:sz w:val="27"/>
      <w:lang w:eastAsia="ru-RU"/>
    </w:rPr>
  </w:style>
  <w:style w:type="character" w:customStyle="1" w:styleId="453">
    <w:name w:val="Знак Знак453"/>
    <w:rsid w:val="002368CA"/>
    <w:rPr>
      <w:rFonts w:ascii="Times New Roman" w:hAnsi="Times New Roman"/>
      <w:b/>
      <w:i/>
      <w:sz w:val="26"/>
      <w:lang w:eastAsia="ru-RU"/>
    </w:rPr>
  </w:style>
  <w:style w:type="character" w:customStyle="1" w:styleId="503">
    <w:name w:val="Знак Знак503"/>
    <w:locked/>
    <w:rsid w:val="002368CA"/>
    <w:rPr>
      <w:b/>
      <w:sz w:val="28"/>
      <w:lang w:val="ru-RU" w:eastAsia="ru-RU"/>
    </w:rPr>
  </w:style>
  <w:style w:type="character" w:customStyle="1" w:styleId="523">
    <w:name w:val="Знак Знак523"/>
    <w:rsid w:val="002368CA"/>
    <w:rPr>
      <w:rFonts w:ascii="Arial" w:hAnsi="Arial"/>
      <w:b/>
      <w:i/>
      <w:sz w:val="28"/>
    </w:rPr>
  </w:style>
  <w:style w:type="character" w:customStyle="1" w:styleId="5131">
    <w:name w:val="Знак5 Знак Знак13"/>
    <w:locked/>
    <w:rsid w:val="002368CA"/>
    <w:rPr>
      <w:sz w:val="16"/>
      <w:lang w:val="ru-RU" w:eastAsia="ru-RU"/>
    </w:rPr>
  </w:style>
  <w:style w:type="character" w:customStyle="1" w:styleId="632">
    <w:name w:val="Знак6 Знак Знак3"/>
    <w:rsid w:val="002368CA"/>
    <w:rPr>
      <w:sz w:val="24"/>
      <w:lang w:val="ru-RU" w:eastAsia="ru-RU"/>
    </w:rPr>
  </w:style>
  <w:style w:type="paragraph" w:customStyle="1" w:styleId="5d">
    <w:name w:val="Знак Знак Знак Знак Знак Знак5"/>
    <w:basedOn w:val="a3"/>
    <w:rsid w:val="002368CA"/>
    <w:pPr>
      <w:tabs>
        <w:tab w:val="left" w:pos="643"/>
      </w:tabs>
      <w:spacing w:after="160" w:line="240" w:lineRule="exact"/>
    </w:pPr>
    <w:rPr>
      <w:rFonts w:ascii="Verdana" w:hAnsi="Verdana" w:cs="Verdana"/>
      <w:sz w:val="20"/>
      <w:szCs w:val="20"/>
      <w:lang w:val="en-US" w:eastAsia="en-US"/>
    </w:rPr>
  </w:style>
  <w:style w:type="character" w:customStyle="1" w:styleId="761">
    <w:name w:val="Знак Знак76"/>
    <w:rsid w:val="002368CA"/>
    <w:rPr>
      <w:sz w:val="16"/>
      <w:lang w:val="ru-RU" w:eastAsia="ru-RU"/>
    </w:rPr>
  </w:style>
  <w:style w:type="character" w:customStyle="1" w:styleId="1440">
    <w:name w:val="Знак Знак144"/>
    <w:locked/>
    <w:rsid w:val="002368CA"/>
    <w:rPr>
      <w:b/>
      <w:sz w:val="27"/>
      <w:lang w:val="ru-RU" w:eastAsia="ru-RU"/>
    </w:rPr>
  </w:style>
  <w:style w:type="character" w:customStyle="1" w:styleId="104">
    <w:name w:val="Знак Знак104"/>
    <w:locked/>
    <w:rsid w:val="002368CA"/>
    <w:rPr>
      <w:sz w:val="16"/>
      <w:lang w:val="ru-RU" w:eastAsia="ru-RU"/>
    </w:rPr>
  </w:style>
  <w:style w:type="character" w:customStyle="1" w:styleId="6140">
    <w:name w:val="Знак Знак614"/>
    <w:rsid w:val="002368CA"/>
    <w:rPr>
      <w:rFonts w:ascii="Arial" w:hAnsi="Arial"/>
      <w:b/>
      <w:i/>
      <w:sz w:val="28"/>
      <w:lang w:val="ru-RU" w:eastAsia="en-US"/>
    </w:rPr>
  </w:style>
  <w:style w:type="character" w:customStyle="1" w:styleId="165">
    <w:name w:val="Знак Знак165"/>
    <w:locked/>
    <w:rsid w:val="002368CA"/>
    <w:rPr>
      <w:b/>
      <w:caps/>
      <w:sz w:val="24"/>
      <w:lang w:val="ru-RU" w:eastAsia="ru-RU"/>
    </w:rPr>
  </w:style>
  <w:style w:type="character" w:customStyle="1" w:styleId="6d">
    <w:name w:val="Знак Знак Знак6"/>
    <w:rsid w:val="002368CA"/>
    <w:rPr>
      <w:rFonts w:ascii="Times New Roman" w:hAnsi="Times New Roman"/>
      <w:b/>
      <w:caps/>
      <w:sz w:val="28"/>
    </w:rPr>
  </w:style>
  <w:style w:type="character" w:customStyle="1" w:styleId="254">
    <w:name w:val="Знак Знак254"/>
    <w:rsid w:val="002368CA"/>
    <w:rPr>
      <w:rFonts w:ascii="Times New Roman" w:hAnsi="Times New Roman"/>
      <w:b/>
      <w:sz w:val="28"/>
    </w:rPr>
  </w:style>
  <w:style w:type="character" w:customStyle="1" w:styleId="2240">
    <w:name w:val="Знак Знак224"/>
    <w:rsid w:val="002368CA"/>
    <w:rPr>
      <w:rFonts w:ascii="Times New Roman" w:hAnsi="Times New Roman"/>
      <w:sz w:val="24"/>
    </w:rPr>
  </w:style>
  <w:style w:type="character" w:customStyle="1" w:styleId="204">
    <w:name w:val="Знак Знак204"/>
    <w:rsid w:val="002368CA"/>
    <w:rPr>
      <w:rFonts w:ascii="Arial" w:hAnsi="Arial"/>
      <w:sz w:val="22"/>
    </w:rPr>
  </w:style>
  <w:style w:type="character" w:customStyle="1" w:styleId="194">
    <w:name w:val="Знак Знак194"/>
    <w:rsid w:val="002368CA"/>
    <w:rPr>
      <w:rFonts w:ascii="Times New Roman" w:hAnsi="Times New Roman"/>
      <w:sz w:val="16"/>
      <w:lang w:eastAsia="ru-RU"/>
    </w:rPr>
  </w:style>
  <w:style w:type="character" w:customStyle="1" w:styleId="184">
    <w:name w:val="Знак Знак184"/>
    <w:rsid w:val="002368CA"/>
    <w:rPr>
      <w:rFonts w:ascii="Courier New" w:hAnsi="Courier New"/>
    </w:rPr>
  </w:style>
  <w:style w:type="character" w:customStyle="1" w:styleId="1740">
    <w:name w:val="Знак Знак174"/>
    <w:rsid w:val="002368CA"/>
    <w:rPr>
      <w:rFonts w:ascii="Times New Roman" w:hAnsi="Times New Roman"/>
      <w:sz w:val="24"/>
    </w:rPr>
  </w:style>
  <w:style w:type="character" w:customStyle="1" w:styleId="154">
    <w:name w:val="Знак Знак154"/>
    <w:rsid w:val="002368CA"/>
    <w:rPr>
      <w:b/>
      <w:sz w:val="28"/>
    </w:rPr>
  </w:style>
  <w:style w:type="character" w:customStyle="1" w:styleId="4140">
    <w:name w:val="Знак Знак414"/>
    <w:locked/>
    <w:rsid w:val="002368CA"/>
    <w:rPr>
      <w:rFonts w:ascii="Arial" w:hAnsi="Arial"/>
      <w:b/>
      <w:i/>
      <w:sz w:val="28"/>
      <w:lang w:val="ru-RU" w:eastAsia="en-US"/>
    </w:rPr>
  </w:style>
  <w:style w:type="character" w:customStyle="1" w:styleId="235">
    <w:name w:val="Знак Знак23 Знак5"/>
    <w:aliases w:val="Знак Знак3 Знак5"/>
    <w:locked/>
    <w:rsid w:val="002368CA"/>
    <w:rPr>
      <w:rFonts w:ascii="Tahoma" w:hAnsi="Tahoma"/>
      <w:sz w:val="16"/>
    </w:rPr>
  </w:style>
  <w:style w:type="paragraph" w:customStyle="1" w:styleId="6e">
    <w:name w:val="Знак Знак Знак Знак Знак Знак Знак Знак Знак Знак Знак Знак Знак6"/>
    <w:basedOn w:val="a3"/>
    <w:rsid w:val="002368CA"/>
    <w:pPr>
      <w:spacing w:after="160" w:line="240" w:lineRule="exact"/>
    </w:pPr>
    <w:rPr>
      <w:rFonts w:ascii="Verdana" w:hAnsi="Verdana"/>
      <w:lang w:val="en-US" w:eastAsia="en-US"/>
    </w:rPr>
  </w:style>
  <w:style w:type="paragraph" w:customStyle="1" w:styleId="344">
    <w:name w:val="Знак34"/>
    <w:basedOn w:val="a3"/>
    <w:rsid w:val="002368CA"/>
    <w:pPr>
      <w:tabs>
        <w:tab w:val="left" w:pos="643"/>
      </w:tabs>
      <w:spacing w:after="160" w:line="240" w:lineRule="exact"/>
    </w:pPr>
    <w:rPr>
      <w:rFonts w:ascii="Verdana" w:hAnsi="Verdana" w:cs="Verdana"/>
      <w:sz w:val="20"/>
      <w:szCs w:val="20"/>
      <w:lang w:val="en-US" w:eastAsia="en-US"/>
    </w:rPr>
  </w:style>
  <w:style w:type="character" w:customStyle="1" w:styleId="534">
    <w:name w:val="Знак Знак534"/>
    <w:locked/>
    <w:rsid w:val="002368CA"/>
    <w:rPr>
      <w:b/>
      <w:caps/>
      <w:sz w:val="24"/>
      <w:lang w:val="ru-RU" w:eastAsia="ru-RU"/>
    </w:rPr>
  </w:style>
  <w:style w:type="character" w:customStyle="1" w:styleId="4f1">
    <w:name w:val="Без интервала Знак4"/>
    <w:locked/>
    <w:rsid w:val="002368CA"/>
    <w:rPr>
      <w:sz w:val="24"/>
      <w:lang w:eastAsia="en-US"/>
    </w:rPr>
  </w:style>
  <w:style w:type="character" w:customStyle="1" w:styleId="1142">
    <w:name w:val="Знак1 Знак Знак14"/>
    <w:locked/>
    <w:rsid w:val="002368CA"/>
    <w:rPr>
      <w:rFonts w:ascii="Times New Roman" w:hAnsi="Times New Roman"/>
      <w:sz w:val="24"/>
      <w:lang w:eastAsia="ru-RU"/>
    </w:rPr>
  </w:style>
  <w:style w:type="character" w:customStyle="1" w:styleId="464">
    <w:name w:val="Знак Знак464"/>
    <w:locked/>
    <w:rsid w:val="002368CA"/>
    <w:rPr>
      <w:b/>
      <w:sz w:val="27"/>
      <w:lang w:val="ru-RU" w:eastAsia="ru-RU"/>
    </w:rPr>
  </w:style>
  <w:style w:type="character" w:customStyle="1" w:styleId="484">
    <w:name w:val="Знак Знак484"/>
    <w:locked/>
    <w:rsid w:val="002368CA"/>
    <w:rPr>
      <w:b/>
      <w:sz w:val="27"/>
      <w:lang w:val="ru-RU" w:eastAsia="ru-RU"/>
    </w:rPr>
  </w:style>
  <w:style w:type="character" w:customStyle="1" w:styleId="444">
    <w:name w:val="Знак Знак444"/>
    <w:locked/>
    <w:rsid w:val="002368CA"/>
    <w:rPr>
      <w:sz w:val="24"/>
    </w:rPr>
  </w:style>
  <w:style w:type="character" w:customStyle="1" w:styleId="5140">
    <w:name w:val="Знак Знак514"/>
    <w:locked/>
    <w:rsid w:val="002368CA"/>
    <w:rPr>
      <w:b/>
      <w:sz w:val="27"/>
      <w:lang w:val="ru-RU" w:eastAsia="ru-RU"/>
    </w:rPr>
  </w:style>
  <w:style w:type="character" w:customStyle="1" w:styleId="434">
    <w:name w:val="Знак Знак434"/>
    <w:locked/>
    <w:rsid w:val="002368CA"/>
    <w:rPr>
      <w:color w:val="000000"/>
      <w:sz w:val="24"/>
      <w:lang w:eastAsia="ru-RU"/>
    </w:rPr>
  </w:style>
  <w:style w:type="character" w:customStyle="1" w:styleId="424">
    <w:name w:val="Знак Знак424"/>
    <w:rsid w:val="002368CA"/>
    <w:rPr>
      <w:rFonts w:ascii="Times New Roman" w:hAnsi="Times New Roman"/>
      <w:sz w:val="16"/>
    </w:rPr>
  </w:style>
  <w:style w:type="character" w:customStyle="1" w:styleId="494">
    <w:name w:val="Знак Знак494"/>
    <w:rsid w:val="002368CA"/>
    <w:rPr>
      <w:rFonts w:ascii="Times New Roman" w:hAnsi="Times New Roman"/>
      <w:b/>
      <w:caps/>
      <w:sz w:val="24"/>
      <w:lang w:eastAsia="ru-RU"/>
    </w:rPr>
  </w:style>
  <w:style w:type="character" w:customStyle="1" w:styleId="474">
    <w:name w:val="Знак Знак474"/>
    <w:rsid w:val="002368CA"/>
    <w:rPr>
      <w:rFonts w:ascii="Times New Roman" w:hAnsi="Times New Roman"/>
      <w:b/>
      <w:sz w:val="27"/>
      <w:lang w:eastAsia="ru-RU"/>
    </w:rPr>
  </w:style>
  <w:style w:type="character" w:customStyle="1" w:styleId="454">
    <w:name w:val="Знак Знак454"/>
    <w:rsid w:val="002368CA"/>
    <w:rPr>
      <w:rFonts w:ascii="Times New Roman" w:hAnsi="Times New Roman"/>
      <w:b/>
      <w:i/>
      <w:sz w:val="26"/>
      <w:lang w:eastAsia="ru-RU"/>
    </w:rPr>
  </w:style>
  <w:style w:type="character" w:customStyle="1" w:styleId="552">
    <w:name w:val="Знак5 Знак Знак5"/>
    <w:locked/>
    <w:rsid w:val="002368CA"/>
    <w:rPr>
      <w:sz w:val="16"/>
    </w:rPr>
  </w:style>
  <w:style w:type="character" w:customStyle="1" w:styleId="504">
    <w:name w:val="Знак Знак504"/>
    <w:locked/>
    <w:rsid w:val="002368CA"/>
    <w:rPr>
      <w:b/>
      <w:sz w:val="28"/>
      <w:lang w:val="ru-RU" w:eastAsia="ru-RU"/>
    </w:rPr>
  </w:style>
  <w:style w:type="character" w:customStyle="1" w:styleId="524">
    <w:name w:val="Знак Знак524"/>
    <w:rsid w:val="002368CA"/>
    <w:rPr>
      <w:rFonts w:ascii="Arial" w:hAnsi="Arial"/>
      <w:b/>
      <w:i/>
      <w:sz w:val="28"/>
    </w:rPr>
  </w:style>
  <w:style w:type="character" w:customStyle="1" w:styleId="5141">
    <w:name w:val="Знак5 Знак Знак14"/>
    <w:locked/>
    <w:rsid w:val="002368CA"/>
    <w:rPr>
      <w:sz w:val="16"/>
      <w:lang w:val="ru-RU" w:eastAsia="ru-RU"/>
    </w:rPr>
  </w:style>
  <w:style w:type="character" w:customStyle="1" w:styleId="642">
    <w:name w:val="Знак6 Знак Знак4"/>
    <w:rsid w:val="002368CA"/>
    <w:rPr>
      <w:sz w:val="24"/>
      <w:lang w:val="ru-RU" w:eastAsia="ru-RU"/>
    </w:rPr>
  </w:style>
  <w:style w:type="character" w:customStyle="1" w:styleId="205">
    <w:name w:val="Знак Знак205"/>
    <w:rsid w:val="002368CA"/>
    <w:rPr>
      <w:rFonts w:ascii="Arial" w:hAnsi="Arial"/>
      <w:sz w:val="22"/>
    </w:rPr>
  </w:style>
  <w:style w:type="character" w:customStyle="1" w:styleId="206">
    <w:name w:val="Знак Знак206"/>
    <w:rsid w:val="002368CA"/>
    <w:rPr>
      <w:rFonts w:ascii="Arial" w:hAnsi="Arial"/>
      <w:sz w:val="22"/>
    </w:rPr>
  </w:style>
  <w:style w:type="paragraph" w:customStyle="1" w:styleId="6f">
    <w:name w:val="Знак Знак Знак Знак Знак Знак6"/>
    <w:basedOn w:val="a3"/>
    <w:rsid w:val="002368CA"/>
    <w:pPr>
      <w:tabs>
        <w:tab w:val="left" w:pos="643"/>
      </w:tabs>
      <w:spacing w:after="160" w:line="240" w:lineRule="exact"/>
    </w:pPr>
    <w:rPr>
      <w:rFonts w:ascii="Verdana" w:hAnsi="Verdana" w:cs="Verdana"/>
      <w:sz w:val="20"/>
      <w:szCs w:val="20"/>
      <w:lang w:val="en-US" w:eastAsia="en-US"/>
    </w:rPr>
  </w:style>
  <w:style w:type="character" w:customStyle="1" w:styleId="770">
    <w:name w:val="Знак Знак77"/>
    <w:rsid w:val="002368CA"/>
    <w:rPr>
      <w:sz w:val="16"/>
      <w:lang w:val="ru-RU" w:eastAsia="ru-RU"/>
    </w:rPr>
  </w:style>
  <w:style w:type="character" w:customStyle="1" w:styleId="1450">
    <w:name w:val="Знак Знак145"/>
    <w:locked/>
    <w:rsid w:val="002368CA"/>
    <w:rPr>
      <w:b/>
      <w:sz w:val="27"/>
      <w:lang w:val="ru-RU" w:eastAsia="ru-RU"/>
    </w:rPr>
  </w:style>
  <w:style w:type="character" w:customStyle="1" w:styleId="105">
    <w:name w:val="Знак Знак105"/>
    <w:locked/>
    <w:rsid w:val="002368CA"/>
    <w:rPr>
      <w:sz w:val="16"/>
      <w:lang w:val="ru-RU" w:eastAsia="ru-RU"/>
    </w:rPr>
  </w:style>
  <w:style w:type="character" w:customStyle="1" w:styleId="6150">
    <w:name w:val="Знак Знак615"/>
    <w:rsid w:val="002368CA"/>
    <w:rPr>
      <w:rFonts w:ascii="Arial" w:hAnsi="Arial"/>
      <w:b/>
      <w:i/>
      <w:sz w:val="28"/>
      <w:lang w:val="ru-RU" w:eastAsia="en-US"/>
    </w:rPr>
  </w:style>
  <w:style w:type="character" w:customStyle="1" w:styleId="166">
    <w:name w:val="Знак Знак166"/>
    <w:locked/>
    <w:rsid w:val="002368CA"/>
    <w:rPr>
      <w:b/>
      <w:caps/>
      <w:sz w:val="24"/>
      <w:lang w:val="ru-RU" w:eastAsia="ru-RU"/>
    </w:rPr>
  </w:style>
  <w:style w:type="character" w:customStyle="1" w:styleId="78">
    <w:name w:val="Знак Знак Знак7"/>
    <w:rsid w:val="002368CA"/>
    <w:rPr>
      <w:rFonts w:ascii="Times New Roman" w:hAnsi="Times New Roman"/>
      <w:b/>
      <w:caps/>
      <w:sz w:val="28"/>
    </w:rPr>
  </w:style>
  <w:style w:type="character" w:customStyle="1" w:styleId="255">
    <w:name w:val="Знак Знак255"/>
    <w:rsid w:val="002368CA"/>
    <w:rPr>
      <w:rFonts w:ascii="Times New Roman" w:hAnsi="Times New Roman"/>
      <w:b/>
      <w:sz w:val="28"/>
    </w:rPr>
  </w:style>
  <w:style w:type="character" w:customStyle="1" w:styleId="2250">
    <w:name w:val="Знак Знак225"/>
    <w:rsid w:val="002368CA"/>
    <w:rPr>
      <w:rFonts w:ascii="Times New Roman" w:hAnsi="Times New Roman"/>
      <w:sz w:val="24"/>
    </w:rPr>
  </w:style>
  <w:style w:type="character" w:customStyle="1" w:styleId="195">
    <w:name w:val="Знак Знак195"/>
    <w:rsid w:val="002368CA"/>
    <w:rPr>
      <w:rFonts w:ascii="Times New Roman" w:hAnsi="Times New Roman"/>
      <w:sz w:val="16"/>
      <w:lang w:eastAsia="ru-RU"/>
    </w:rPr>
  </w:style>
  <w:style w:type="character" w:customStyle="1" w:styleId="185">
    <w:name w:val="Знак Знак185"/>
    <w:rsid w:val="002368CA"/>
    <w:rPr>
      <w:rFonts w:ascii="Courier New" w:hAnsi="Courier New"/>
    </w:rPr>
  </w:style>
  <w:style w:type="character" w:customStyle="1" w:styleId="175">
    <w:name w:val="Знак Знак175"/>
    <w:rsid w:val="002368CA"/>
    <w:rPr>
      <w:rFonts w:ascii="Times New Roman" w:hAnsi="Times New Roman"/>
      <w:sz w:val="24"/>
    </w:rPr>
  </w:style>
  <w:style w:type="character" w:customStyle="1" w:styleId="155">
    <w:name w:val="Знак Знак155"/>
    <w:rsid w:val="002368CA"/>
    <w:rPr>
      <w:b/>
      <w:sz w:val="28"/>
    </w:rPr>
  </w:style>
  <w:style w:type="character" w:customStyle="1" w:styleId="4150">
    <w:name w:val="Знак Знак415"/>
    <w:locked/>
    <w:rsid w:val="002368CA"/>
    <w:rPr>
      <w:rFonts w:ascii="Arial" w:hAnsi="Arial"/>
      <w:b/>
      <w:i/>
      <w:sz w:val="28"/>
      <w:lang w:val="ru-RU" w:eastAsia="en-US"/>
    </w:rPr>
  </w:style>
  <w:style w:type="character" w:customStyle="1" w:styleId="236">
    <w:name w:val="Знак Знак23 Знак6"/>
    <w:aliases w:val="Знак Знак3 Знак6"/>
    <w:locked/>
    <w:rsid w:val="002368CA"/>
    <w:rPr>
      <w:rFonts w:ascii="Tahoma" w:hAnsi="Tahoma"/>
      <w:sz w:val="16"/>
    </w:rPr>
  </w:style>
  <w:style w:type="paragraph" w:customStyle="1" w:styleId="7a">
    <w:name w:val="Знак Знак Знак Знак Знак Знак Знак Знак Знак Знак Знак Знак Знак7"/>
    <w:basedOn w:val="a3"/>
    <w:rsid w:val="002368CA"/>
    <w:pPr>
      <w:spacing w:after="160" w:line="240" w:lineRule="exact"/>
    </w:pPr>
    <w:rPr>
      <w:rFonts w:ascii="Verdana" w:hAnsi="Verdana"/>
      <w:lang w:val="en-US" w:eastAsia="en-US"/>
    </w:rPr>
  </w:style>
  <w:style w:type="paragraph" w:customStyle="1" w:styleId="354">
    <w:name w:val="Знак35"/>
    <w:basedOn w:val="a3"/>
    <w:rsid w:val="002368CA"/>
    <w:pPr>
      <w:tabs>
        <w:tab w:val="left" w:pos="643"/>
      </w:tabs>
      <w:spacing w:after="160" w:line="240" w:lineRule="exact"/>
    </w:pPr>
    <w:rPr>
      <w:rFonts w:ascii="Verdana" w:hAnsi="Verdana" w:cs="Verdana"/>
      <w:sz w:val="20"/>
      <w:szCs w:val="20"/>
      <w:lang w:val="en-US" w:eastAsia="en-US"/>
    </w:rPr>
  </w:style>
  <w:style w:type="character" w:customStyle="1" w:styleId="535">
    <w:name w:val="Знак Знак535"/>
    <w:locked/>
    <w:rsid w:val="002368CA"/>
    <w:rPr>
      <w:b/>
      <w:caps/>
      <w:sz w:val="24"/>
      <w:lang w:val="ru-RU" w:eastAsia="ru-RU"/>
    </w:rPr>
  </w:style>
  <w:style w:type="character" w:customStyle="1" w:styleId="5e">
    <w:name w:val="Без интервала Знак5"/>
    <w:locked/>
    <w:rsid w:val="002368CA"/>
    <w:rPr>
      <w:sz w:val="24"/>
      <w:lang w:eastAsia="en-US"/>
    </w:rPr>
  </w:style>
  <w:style w:type="character" w:customStyle="1" w:styleId="1152">
    <w:name w:val="Знак1 Знак Знак15"/>
    <w:locked/>
    <w:rsid w:val="002368CA"/>
    <w:rPr>
      <w:rFonts w:ascii="Times New Roman" w:hAnsi="Times New Roman"/>
      <w:sz w:val="24"/>
      <w:lang w:eastAsia="ru-RU"/>
    </w:rPr>
  </w:style>
  <w:style w:type="character" w:customStyle="1" w:styleId="465">
    <w:name w:val="Знак Знак465"/>
    <w:locked/>
    <w:rsid w:val="002368CA"/>
    <w:rPr>
      <w:b/>
      <w:sz w:val="27"/>
      <w:lang w:val="ru-RU" w:eastAsia="ru-RU"/>
    </w:rPr>
  </w:style>
  <w:style w:type="character" w:customStyle="1" w:styleId="485">
    <w:name w:val="Знак Знак485"/>
    <w:locked/>
    <w:rsid w:val="002368CA"/>
    <w:rPr>
      <w:b/>
      <w:sz w:val="27"/>
      <w:lang w:val="ru-RU" w:eastAsia="ru-RU"/>
    </w:rPr>
  </w:style>
  <w:style w:type="character" w:customStyle="1" w:styleId="445">
    <w:name w:val="Знак Знак445"/>
    <w:locked/>
    <w:rsid w:val="002368CA"/>
    <w:rPr>
      <w:sz w:val="24"/>
    </w:rPr>
  </w:style>
  <w:style w:type="character" w:customStyle="1" w:styleId="5150">
    <w:name w:val="Знак Знак515"/>
    <w:locked/>
    <w:rsid w:val="002368CA"/>
    <w:rPr>
      <w:b/>
      <w:sz w:val="27"/>
      <w:lang w:val="ru-RU" w:eastAsia="ru-RU"/>
    </w:rPr>
  </w:style>
  <w:style w:type="character" w:customStyle="1" w:styleId="435">
    <w:name w:val="Знак Знак435"/>
    <w:locked/>
    <w:rsid w:val="002368CA"/>
    <w:rPr>
      <w:color w:val="000000"/>
      <w:sz w:val="24"/>
      <w:lang w:eastAsia="ru-RU"/>
    </w:rPr>
  </w:style>
  <w:style w:type="character" w:customStyle="1" w:styleId="425">
    <w:name w:val="Знак Знак425"/>
    <w:rsid w:val="002368CA"/>
    <w:rPr>
      <w:rFonts w:ascii="Times New Roman" w:hAnsi="Times New Roman"/>
      <w:sz w:val="16"/>
    </w:rPr>
  </w:style>
  <w:style w:type="character" w:customStyle="1" w:styleId="495">
    <w:name w:val="Знак Знак495"/>
    <w:rsid w:val="002368CA"/>
    <w:rPr>
      <w:rFonts w:ascii="Times New Roman" w:hAnsi="Times New Roman"/>
      <w:b/>
      <w:caps/>
      <w:sz w:val="24"/>
      <w:lang w:eastAsia="ru-RU"/>
    </w:rPr>
  </w:style>
  <w:style w:type="character" w:customStyle="1" w:styleId="475">
    <w:name w:val="Знак Знак475"/>
    <w:rsid w:val="002368CA"/>
    <w:rPr>
      <w:rFonts w:ascii="Times New Roman" w:hAnsi="Times New Roman"/>
      <w:b/>
      <w:sz w:val="27"/>
      <w:lang w:eastAsia="ru-RU"/>
    </w:rPr>
  </w:style>
  <w:style w:type="character" w:customStyle="1" w:styleId="455">
    <w:name w:val="Знак Знак455"/>
    <w:rsid w:val="002368CA"/>
    <w:rPr>
      <w:rFonts w:ascii="Times New Roman" w:hAnsi="Times New Roman"/>
      <w:b/>
      <w:i/>
      <w:sz w:val="26"/>
      <w:lang w:eastAsia="ru-RU"/>
    </w:rPr>
  </w:style>
  <w:style w:type="character" w:customStyle="1" w:styleId="562">
    <w:name w:val="Знак5 Знак Знак6"/>
    <w:locked/>
    <w:rsid w:val="002368CA"/>
    <w:rPr>
      <w:sz w:val="16"/>
    </w:rPr>
  </w:style>
  <w:style w:type="character" w:customStyle="1" w:styleId="505">
    <w:name w:val="Знак Знак505"/>
    <w:locked/>
    <w:rsid w:val="002368CA"/>
    <w:rPr>
      <w:b/>
      <w:sz w:val="28"/>
      <w:lang w:val="ru-RU" w:eastAsia="ru-RU"/>
    </w:rPr>
  </w:style>
  <w:style w:type="character" w:customStyle="1" w:styleId="525">
    <w:name w:val="Знак Знак525"/>
    <w:rsid w:val="002368CA"/>
    <w:rPr>
      <w:rFonts w:ascii="Arial" w:hAnsi="Arial"/>
      <w:b/>
      <w:i/>
      <w:sz w:val="28"/>
    </w:rPr>
  </w:style>
  <w:style w:type="character" w:customStyle="1" w:styleId="5151">
    <w:name w:val="Знак5 Знак Знак15"/>
    <w:locked/>
    <w:rsid w:val="002368CA"/>
    <w:rPr>
      <w:sz w:val="16"/>
      <w:lang w:val="ru-RU" w:eastAsia="ru-RU"/>
    </w:rPr>
  </w:style>
  <w:style w:type="character" w:customStyle="1" w:styleId="652">
    <w:name w:val="Знак6 Знак Знак5"/>
    <w:rsid w:val="002368CA"/>
    <w:rPr>
      <w:sz w:val="24"/>
      <w:lang w:val="ru-RU" w:eastAsia="ru-RU"/>
    </w:rPr>
  </w:style>
  <w:style w:type="character" w:customStyle="1" w:styleId="207">
    <w:name w:val="Знак Знак207"/>
    <w:rsid w:val="002368CA"/>
    <w:rPr>
      <w:rFonts w:ascii="Arial" w:hAnsi="Arial"/>
      <w:sz w:val="22"/>
    </w:rPr>
  </w:style>
  <w:style w:type="character" w:customStyle="1" w:styleId="208">
    <w:name w:val="Знак Знак208"/>
    <w:rsid w:val="002368CA"/>
    <w:rPr>
      <w:rFonts w:ascii="Arial" w:hAnsi="Arial"/>
      <w:sz w:val="22"/>
    </w:rPr>
  </w:style>
  <w:style w:type="character" w:customStyle="1" w:styleId="209">
    <w:name w:val="Знак Знак209"/>
    <w:rsid w:val="002368CA"/>
    <w:rPr>
      <w:rFonts w:ascii="Arial" w:hAnsi="Arial"/>
      <w:sz w:val="22"/>
    </w:rPr>
  </w:style>
  <w:style w:type="character" w:customStyle="1" w:styleId="616">
    <w:name w:val="Знак Знак616"/>
    <w:rsid w:val="002368CA"/>
    <w:rPr>
      <w:rFonts w:ascii="Calibri" w:hAnsi="Calibri"/>
      <w:i/>
      <w:sz w:val="24"/>
    </w:rPr>
  </w:style>
  <w:style w:type="paragraph" w:customStyle="1" w:styleId="7b">
    <w:name w:val="Знак Знак Знак Знак Знак Знак7"/>
    <w:basedOn w:val="a3"/>
    <w:rsid w:val="002368CA"/>
    <w:pPr>
      <w:tabs>
        <w:tab w:val="left" w:pos="643"/>
      </w:tabs>
      <w:spacing w:after="160" w:line="240" w:lineRule="exact"/>
    </w:pPr>
    <w:rPr>
      <w:rFonts w:ascii="Verdana" w:hAnsi="Verdana" w:cs="Verdana"/>
      <w:sz w:val="20"/>
      <w:szCs w:val="20"/>
      <w:lang w:val="en-US" w:eastAsia="en-US"/>
    </w:rPr>
  </w:style>
  <w:style w:type="character" w:customStyle="1" w:styleId="780">
    <w:name w:val="Знак Знак78"/>
    <w:rsid w:val="002368CA"/>
    <w:rPr>
      <w:sz w:val="16"/>
      <w:lang w:val="ru-RU" w:eastAsia="ru-RU"/>
    </w:rPr>
  </w:style>
  <w:style w:type="character" w:customStyle="1" w:styleId="1460">
    <w:name w:val="Знак Знак146"/>
    <w:locked/>
    <w:rsid w:val="002368CA"/>
    <w:rPr>
      <w:b/>
      <w:sz w:val="27"/>
      <w:lang w:val="ru-RU" w:eastAsia="ru-RU"/>
    </w:rPr>
  </w:style>
  <w:style w:type="character" w:customStyle="1" w:styleId="106">
    <w:name w:val="Знак Знак106"/>
    <w:locked/>
    <w:rsid w:val="002368CA"/>
    <w:rPr>
      <w:sz w:val="16"/>
      <w:lang w:val="ru-RU" w:eastAsia="ru-RU"/>
    </w:rPr>
  </w:style>
  <w:style w:type="character" w:customStyle="1" w:styleId="167">
    <w:name w:val="Знак Знак167"/>
    <w:locked/>
    <w:rsid w:val="002368CA"/>
    <w:rPr>
      <w:b/>
      <w:caps/>
      <w:sz w:val="24"/>
      <w:lang w:val="ru-RU" w:eastAsia="ru-RU"/>
    </w:rPr>
  </w:style>
  <w:style w:type="character" w:customStyle="1" w:styleId="84">
    <w:name w:val="Знак Знак Знак8"/>
    <w:rsid w:val="002368CA"/>
    <w:rPr>
      <w:rFonts w:ascii="Times New Roman" w:hAnsi="Times New Roman"/>
      <w:b/>
      <w:caps/>
      <w:sz w:val="28"/>
    </w:rPr>
  </w:style>
  <w:style w:type="character" w:customStyle="1" w:styleId="256">
    <w:name w:val="Знак Знак256"/>
    <w:rsid w:val="002368CA"/>
    <w:rPr>
      <w:rFonts w:ascii="Times New Roman" w:hAnsi="Times New Roman"/>
      <w:b/>
      <w:sz w:val="28"/>
    </w:rPr>
  </w:style>
  <w:style w:type="character" w:customStyle="1" w:styleId="2260">
    <w:name w:val="Знак Знак226"/>
    <w:rsid w:val="002368CA"/>
    <w:rPr>
      <w:rFonts w:ascii="Times New Roman" w:hAnsi="Times New Roman"/>
      <w:sz w:val="24"/>
    </w:rPr>
  </w:style>
  <w:style w:type="character" w:customStyle="1" w:styleId="196">
    <w:name w:val="Знак Знак196"/>
    <w:rsid w:val="002368CA"/>
    <w:rPr>
      <w:rFonts w:ascii="Times New Roman" w:hAnsi="Times New Roman"/>
      <w:sz w:val="16"/>
      <w:lang w:eastAsia="ru-RU"/>
    </w:rPr>
  </w:style>
  <w:style w:type="character" w:customStyle="1" w:styleId="186">
    <w:name w:val="Знак Знак186"/>
    <w:rsid w:val="002368CA"/>
    <w:rPr>
      <w:rFonts w:ascii="Courier New" w:hAnsi="Courier New"/>
    </w:rPr>
  </w:style>
  <w:style w:type="character" w:customStyle="1" w:styleId="176">
    <w:name w:val="Знак Знак176"/>
    <w:rsid w:val="002368CA"/>
    <w:rPr>
      <w:rFonts w:ascii="Times New Roman" w:hAnsi="Times New Roman"/>
      <w:sz w:val="24"/>
    </w:rPr>
  </w:style>
  <w:style w:type="character" w:customStyle="1" w:styleId="156">
    <w:name w:val="Знак Знак156"/>
    <w:rsid w:val="002368CA"/>
    <w:rPr>
      <w:b/>
      <w:sz w:val="28"/>
    </w:rPr>
  </w:style>
  <w:style w:type="character" w:customStyle="1" w:styleId="4160">
    <w:name w:val="Знак Знак416"/>
    <w:locked/>
    <w:rsid w:val="002368CA"/>
    <w:rPr>
      <w:rFonts w:ascii="Arial" w:hAnsi="Arial"/>
      <w:b/>
      <w:i/>
      <w:sz w:val="28"/>
      <w:lang w:val="ru-RU" w:eastAsia="en-US"/>
    </w:rPr>
  </w:style>
  <w:style w:type="character" w:customStyle="1" w:styleId="237">
    <w:name w:val="Знак Знак23 Знак7"/>
    <w:aliases w:val="Знак Знак3 Знак7"/>
    <w:locked/>
    <w:rsid w:val="002368CA"/>
    <w:rPr>
      <w:rFonts w:ascii="Tahoma" w:hAnsi="Tahoma"/>
      <w:sz w:val="16"/>
    </w:rPr>
  </w:style>
  <w:style w:type="paragraph" w:customStyle="1" w:styleId="86">
    <w:name w:val="Знак Знак Знак Знак Знак Знак Знак Знак Знак Знак Знак Знак Знак8"/>
    <w:basedOn w:val="a3"/>
    <w:rsid w:val="002368CA"/>
    <w:pPr>
      <w:spacing w:after="160" w:line="240" w:lineRule="exact"/>
    </w:pPr>
    <w:rPr>
      <w:rFonts w:ascii="Verdana" w:hAnsi="Verdana"/>
      <w:lang w:val="en-US" w:eastAsia="en-US"/>
    </w:rPr>
  </w:style>
  <w:style w:type="paragraph" w:customStyle="1" w:styleId="362">
    <w:name w:val="Знак36"/>
    <w:basedOn w:val="a3"/>
    <w:rsid w:val="002368CA"/>
    <w:pPr>
      <w:tabs>
        <w:tab w:val="left" w:pos="643"/>
      </w:tabs>
      <w:spacing w:after="160" w:line="240" w:lineRule="exact"/>
    </w:pPr>
    <w:rPr>
      <w:rFonts w:ascii="Verdana" w:hAnsi="Verdana" w:cs="Verdana"/>
      <w:sz w:val="20"/>
      <w:szCs w:val="20"/>
      <w:lang w:val="en-US" w:eastAsia="en-US"/>
    </w:rPr>
  </w:style>
  <w:style w:type="character" w:customStyle="1" w:styleId="536">
    <w:name w:val="Знак Знак536"/>
    <w:locked/>
    <w:rsid w:val="002368CA"/>
    <w:rPr>
      <w:b/>
      <w:caps/>
      <w:sz w:val="24"/>
      <w:lang w:val="ru-RU" w:eastAsia="ru-RU"/>
    </w:rPr>
  </w:style>
  <w:style w:type="character" w:customStyle="1" w:styleId="6f0">
    <w:name w:val="Без интервала Знак6"/>
    <w:locked/>
    <w:rsid w:val="002368CA"/>
    <w:rPr>
      <w:rFonts w:ascii="Times New Roman" w:hAnsi="Times New Roman"/>
      <w:sz w:val="22"/>
    </w:rPr>
  </w:style>
  <w:style w:type="character" w:customStyle="1" w:styleId="466">
    <w:name w:val="Знак Знак466"/>
    <w:locked/>
    <w:rsid w:val="002368CA"/>
    <w:rPr>
      <w:b/>
      <w:sz w:val="27"/>
      <w:lang w:val="ru-RU" w:eastAsia="ru-RU"/>
    </w:rPr>
  </w:style>
  <w:style w:type="character" w:customStyle="1" w:styleId="486">
    <w:name w:val="Знак Знак486"/>
    <w:locked/>
    <w:rsid w:val="002368CA"/>
    <w:rPr>
      <w:b/>
      <w:sz w:val="27"/>
      <w:lang w:val="ru-RU" w:eastAsia="ru-RU"/>
    </w:rPr>
  </w:style>
  <w:style w:type="character" w:customStyle="1" w:styleId="446">
    <w:name w:val="Знак Знак446"/>
    <w:locked/>
    <w:rsid w:val="002368CA"/>
    <w:rPr>
      <w:sz w:val="24"/>
    </w:rPr>
  </w:style>
  <w:style w:type="character" w:customStyle="1" w:styleId="5160">
    <w:name w:val="Знак Знак516"/>
    <w:locked/>
    <w:rsid w:val="002368CA"/>
    <w:rPr>
      <w:b/>
      <w:sz w:val="27"/>
      <w:lang w:val="ru-RU" w:eastAsia="ru-RU"/>
    </w:rPr>
  </w:style>
  <w:style w:type="character" w:customStyle="1" w:styleId="436">
    <w:name w:val="Знак Знак436"/>
    <w:locked/>
    <w:rsid w:val="002368CA"/>
    <w:rPr>
      <w:color w:val="000000"/>
      <w:sz w:val="24"/>
      <w:lang w:eastAsia="ru-RU"/>
    </w:rPr>
  </w:style>
  <w:style w:type="character" w:customStyle="1" w:styleId="426">
    <w:name w:val="Знак Знак426"/>
    <w:rsid w:val="002368CA"/>
    <w:rPr>
      <w:rFonts w:ascii="Times New Roman" w:hAnsi="Times New Roman"/>
      <w:sz w:val="16"/>
    </w:rPr>
  </w:style>
  <w:style w:type="character" w:customStyle="1" w:styleId="496">
    <w:name w:val="Знак Знак496"/>
    <w:rsid w:val="002368CA"/>
    <w:rPr>
      <w:rFonts w:ascii="Times New Roman" w:hAnsi="Times New Roman"/>
      <w:b/>
      <w:caps/>
      <w:sz w:val="24"/>
      <w:lang w:eastAsia="ru-RU"/>
    </w:rPr>
  </w:style>
  <w:style w:type="character" w:customStyle="1" w:styleId="476">
    <w:name w:val="Знак Знак476"/>
    <w:rsid w:val="002368CA"/>
    <w:rPr>
      <w:rFonts w:ascii="Times New Roman" w:hAnsi="Times New Roman"/>
      <w:b/>
      <w:sz w:val="27"/>
      <w:lang w:eastAsia="ru-RU"/>
    </w:rPr>
  </w:style>
  <w:style w:type="character" w:customStyle="1" w:styleId="456">
    <w:name w:val="Знак Знак456"/>
    <w:rsid w:val="002368CA"/>
    <w:rPr>
      <w:rFonts w:ascii="Times New Roman" w:hAnsi="Times New Roman"/>
      <w:b/>
      <w:i/>
      <w:sz w:val="26"/>
      <w:lang w:eastAsia="ru-RU"/>
    </w:rPr>
  </w:style>
  <w:style w:type="character" w:customStyle="1" w:styleId="572">
    <w:name w:val="Знак5 Знак Знак7"/>
    <w:locked/>
    <w:rsid w:val="002368CA"/>
    <w:rPr>
      <w:sz w:val="16"/>
    </w:rPr>
  </w:style>
  <w:style w:type="character" w:customStyle="1" w:styleId="506">
    <w:name w:val="Знак Знак506"/>
    <w:locked/>
    <w:rsid w:val="002368CA"/>
    <w:rPr>
      <w:b/>
      <w:sz w:val="28"/>
      <w:lang w:val="ru-RU" w:eastAsia="ru-RU"/>
    </w:rPr>
  </w:style>
  <w:style w:type="character" w:customStyle="1" w:styleId="526">
    <w:name w:val="Знак Знак526"/>
    <w:rsid w:val="002368CA"/>
    <w:rPr>
      <w:rFonts w:ascii="Arial" w:hAnsi="Arial"/>
      <w:b/>
      <w:i/>
      <w:sz w:val="28"/>
    </w:rPr>
  </w:style>
  <w:style w:type="character" w:customStyle="1" w:styleId="662">
    <w:name w:val="Знак6 Знак Знак6"/>
    <w:rsid w:val="002368CA"/>
    <w:rPr>
      <w:sz w:val="24"/>
      <w:lang w:val="ru-RU" w:eastAsia="ru-RU"/>
    </w:rPr>
  </w:style>
  <w:style w:type="character" w:customStyle="1" w:styleId="403">
    <w:name w:val="Знак Знак40 Знак"/>
    <w:locked/>
    <w:rsid w:val="002368CA"/>
    <w:rPr>
      <w:sz w:val="24"/>
      <w:lang w:val="ru-RU" w:eastAsia="ru-RU"/>
    </w:rPr>
  </w:style>
  <w:style w:type="character" w:customStyle="1" w:styleId="4131">
    <w:name w:val="Знак4 Знак Знак13"/>
    <w:aliases w:val="Основной текст с отступом Знак14,Знак Знак4 Знак13,Заголовок 1 Знак Знак14,Знак7 Знак Знак1 Знак14,Заголовок 1 Знак Знак Знак5 Знак13,Знак Заголовок 1 Знак Знак3 Знак13,Знак7 Знак Знак Знак Знак2 Знак5,текст Знак14"/>
    <w:locked/>
    <w:rsid w:val="002368CA"/>
    <w:rPr>
      <w:rFonts w:ascii="Arial" w:hAnsi="Arial"/>
      <w:b/>
      <w:kern w:val="32"/>
      <w:sz w:val="32"/>
      <w:lang w:val="ru-RU" w:eastAsia="ru-RU"/>
    </w:rPr>
  </w:style>
  <w:style w:type="paragraph" w:customStyle="1" w:styleId="paragraph">
    <w:name w:val="paragraph"/>
    <w:basedOn w:val="a3"/>
    <w:rsid w:val="002368CA"/>
  </w:style>
  <w:style w:type="paragraph" w:customStyle="1" w:styleId="Style88">
    <w:name w:val="Style88"/>
    <w:basedOn w:val="a3"/>
    <w:rsid w:val="002368CA"/>
    <w:pPr>
      <w:widowControl w:val="0"/>
      <w:autoSpaceDE w:val="0"/>
      <w:autoSpaceDN w:val="0"/>
      <w:adjustRightInd w:val="0"/>
      <w:spacing w:line="243" w:lineRule="exact"/>
      <w:ind w:firstLine="298"/>
      <w:jc w:val="both"/>
    </w:pPr>
    <w:rPr>
      <w:rFonts w:ascii="Franklin Gothic Medium" w:eastAsia="MS ??" w:hAnsi="Franklin Gothic Medium"/>
    </w:rPr>
  </w:style>
  <w:style w:type="character" w:customStyle="1" w:styleId="afffffffffff4">
    <w:name w:val="Неразрешенное упоминание"/>
    <w:semiHidden/>
    <w:rsid w:val="002368CA"/>
    <w:rPr>
      <w:color w:val="808080"/>
      <w:shd w:val="clear" w:color="auto" w:fill="E6E6E6"/>
    </w:rPr>
  </w:style>
  <w:style w:type="paragraph" w:customStyle="1" w:styleId="96">
    <w:name w:val="Знак Знак Знак Знак Знак Знак9"/>
    <w:basedOn w:val="a3"/>
    <w:rsid w:val="002368CA"/>
    <w:pPr>
      <w:tabs>
        <w:tab w:val="left" w:pos="643"/>
      </w:tabs>
      <w:spacing w:after="160" w:line="240" w:lineRule="exact"/>
    </w:pPr>
    <w:rPr>
      <w:rFonts w:ascii="Verdana" w:hAnsi="Verdana" w:cs="Verdana"/>
      <w:sz w:val="20"/>
      <w:szCs w:val="20"/>
      <w:lang w:val="en-US" w:eastAsia="en-US"/>
    </w:rPr>
  </w:style>
  <w:style w:type="character" w:customStyle="1" w:styleId="7100">
    <w:name w:val="Знак Знак710"/>
    <w:rsid w:val="002368CA"/>
    <w:rPr>
      <w:sz w:val="16"/>
      <w:lang w:val="ru-RU" w:eastAsia="ru-RU"/>
    </w:rPr>
  </w:style>
  <w:style w:type="character" w:customStyle="1" w:styleId="148">
    <w:name w:val="Знак Знак148"/>
    <w:locked/>
    <w:rsid w:val="002368CA"/>
    <w:rPr>
      <w:b/>
      <w:sz w:val="27"/>
      <w:lang w:val="ru-RU" w:eastAsia="ru-RU"/>
    </w:rPr>
  </w:style>
  <w:style w:type="character" w:customStyle="1" w:styleId="108">
    <w:name w:val="Знак Знак108"/>
    <w:locked/>
    <w:rsid w:val="002368CA"/>
    <w:rPr>
      <w:sz w:val="16"/>
      <w:lang w:val="ru-RU" w:eastAsia="ru-RU"/>
    </w:rPr>
  </w:style>
  <w:style w:type="character" w:customStyle="1" w:styleId="6200">
    <w:name w:val="Знак Знак620"/>
    <w:rsid w:val="002368CA"/>
    <w:rPr>
      <w:rFonts w:ascii="Arial" w:hAnsi="Arial"/>
      <w:b/>
      <w:i/>
      <w:sz w:val="28"/>
      <w:lang w:val="ru-RU" w:eastAsia="en-US"/>
    </w:rPr>
  </w:style>
  <w:style w:type="character" w:customStyle="1" w:styleId="169">
    <w:name w:val="Знак Знак169"/>
    <w:locked/>
    <w:rsid w:val="002368CA"/>
    <w:rPr>
      <w:b/>
      <w:caps/>
      <w:sz w:val="24"/>
      <w:lang w:val="ru-RU" w:eastAsia="ru-RU"/>
    </w:rPr>
  </w:style>
  <w:style w:type="character" w:customStyle="1" w:styleId="107">
    <w:name w:val="Знак Знак Знак10"/>
    <w:rsid w:val="002368CA"/>
    <w:rPr>
      <w:rFonts w:ascii="Times New Roman" w:hAnsi="Times New Roman"/>
      <w:b/>
      <w:caps/>
      <w:sz w:val="28"/>
    </w:rPr>
  </w:style>
  <w:style w:type="character" w:customStyle="1" w:styleId="258">
    <w:name w:val="Знак Знак258"/>
    <w:rsid w:val="002368CA"/>
    <w:rPr>
      <w:rFonts w:ascii="Times New Roman" w:hAnsi="Times New Roman"/>
      <w:b/>
      <w:sz w:val="28"/>
    </w:rPr>
  </w:style>
  <w:style w:type="character" w:customStyle="1" w:styleId="2280">
    <w:name w:val="Знак Знак228"/>
    <w:rsid w:val="002368CA"/>
    <w:rPr>
      <w:rFonts w:ascii="Times New Roman" w:hAnsi="Times New Roman"/>
      <w:sz w:val="24"/>
    </w:rPr>
  </w:style>
  <w:style w:type="character" w:customStyle="1" w:styleId="2011">
    <w:name w:val="Знак Знак2011"/>
    <w:rsid w:val="002368CA"/>
    <w:rPr>
      <w:rFonts w:ascii="Arial" w:hAnsi="Arial"/>
      <w:sz w:val="22"/>
    </w:rPr>
  </w:style>
  <w:style w:type="character" w:customStyle="1" w:styleId="198">
    <w:name w:val="Знак Знак198"/>
    <w:rsid w:val="002368CA"/>
    <w:rPr>
      <w:rFonts w:ascii="Times New Roman" w:hAnsi="Times New Roman"/>
      <w:sz w:val="16"/>
      <w:lang w:eastAsia="ru-RU"/>
    </w:rPr>
  </w:style>
  <w:style w:type="character" w:customStyle="1" w:styleId="188">
    <w:name w:val="Знак Знак188"/>
    <w:rsid w:val="002368CA"/>
    <w:rPr>
      <w:rFonts w:ascii="Courier New" w:hAnsi="Courier New"/>
    </w:rPr>
  </w:style>
  <w:style w:type="character" w:customStyle="1" w:styleId="178">
    <w:name w:val="Знак Знак178"/>
    <w:rsid w:val="002368CA"/>
    <w:rPr>
      <w:rFonts w:ascii="Times New Roman" w:hAnsi="Times New Roman"/>
      <w:sz w:val="24"/>
    </w:rPr>
  </w:style>
  <w:style w:type="paragraph" w:customStyle="1" w:styleId="4f2">
    <w:name w:val="Основной текст4"/>
    <w:basedOn w:val="516"/>
    <w:rsid w:val="002368CA"/>
    <w:pPr>
      <w:spacing w:before="0" w:beforeAutospacing="0" w:after="0" w:afterAutospacing="0" w:line="360" w:lineRule="auto"/>
    </w:pPr>
    <w:rPr>
      <w:szCs w:val="20"/>
    </w:rPr>
  </w:style>
  <w:style w:type="character" w:customStyle="1" w:styleId="158">
    <w:name w:val="Знак Знак158"/>
    <w:rsid w:val="002368CA"/>
    <w:rPr>
      <w:b/>
      <w:sz w:val="28"/>
    </w:rPr>
  </w:style>
  <w:style w:type="paragraph" w:customStyle="1" w:styleId="3ff4">
    <w:name w:val="Цитата3"/>
    <w:basedOn w:val="a3"/>
    <w:rsid w:val="002368CA"/>
    <w:pPr>
      <w:shd w:val="clear" w:color="auto" w:fill="FFFFFF"/>
      <w:spacing w:before="230" w:line="360" w:lineRule="auto"/>
      <w:ind w:left="1750" w:right="1152" w:hanging="384"/>
      <w:jc w:val="center"/>
    </w:pPr>
    <w:rPr>
      <w:b/>
      <w:color w:val="000000"/>
      <w:spacing w:val="-5"/>
      <w:sz w:val="28"/>
      <w:szCs w:val="20"/>
    </w:rPr>
  </w:style>
  <w:style w:type="paragraph" w:customStyle="1" w:styleId="3ff5">
    <w:name w:val="Текст3"/>
    <w:basedOn w:val="a3"/>
    <w:rsid w:val="002368CA"/>
    <w:rPr>
      <w:rFonts w:ascii="Courier New" w:hAnsi="Courier New"/>
      <w:sz w:val="20"/>
      <w:szCs w:val="20"/>
    </w:rPr>
  </w:style>
  <w:style w:type="paragraph" w:customStyle="1" w:styleId="333">
    <w:name w:val="Основной текст 33"/>
    <w:basedOn w:val="516"/>
    <w:rsid w:val="002368CA"/>
    <w:pPr>
      <w:tabs>
        <w:tab w:val="left" w:pos="360"/>
      </w:tabs>
      <w:spacing w:before="0" w:beforeAutospacing="0" w:after="0" w:afterAutospacing="0"/>
      <w:jc w:val="both"/>
    </w:pPr>
    <w:rPr>
      <w:i/>
      <w:sz w:val="26"/>
      <w:szCs w:val="20"/>
    </w:rPr>
  </w:style>
  <w:style w:type="paragraph" w:customStyle="1" w:styleId="22e">
    <w:name w:val="Основной текст с отступом 22"/>
    <w:basedOn w:val="a3"/>
    <w:rsid w:val="002368CA"/>
    <w:pPr>
      <w:overflowPunct w:val="0"/>
      <w:autoSpaceDE w:val="0"/>
      <w:ind w:firstLine="567"/>
      <w:jc w:val="both"/>
    </w:pPr>
    <w:rPr>
      <w:sz w:val="20"/>
      <w:szCs w:val="20"/>
      <w:lang w:eastAsia="ar-SA"/>
    </w:rPr>
  </w:style>
  <w:style w:type="paragraph" w:customStyle="1" w:styleId="334">
    <w:name w:val="Основной текст с отступом 33"/>
    <w:basedOn w:val="a3"/>
    <w:rsid w:val="002368CA"/>
    <w:pPr>
      <w:spacing w:line="360" w:lineRule="auto"/>
      <w:ind w:firstLine="709"/>
      <w:jc w:val="both"/>
    </w:pPr>
    <w:rPr>
      <w:sz w:val="28"/>
      <w:szCs w:val="20"/>
    </w:rPr>
  </w:style>
  <w:style w:type="paragraph" w:customStyle="1" w:styleId="2ffff6">
    <w:name w:val="Верхний колонтитул2"/>
    <w:basedOn w:val="a3"/>
    <w:rsid w:val="002368CA"/>
    <w:pPr>
      <w:tabs>
        <w:tab w:val="center" w:pos="4153"/>
        <w:tab w:val="right" w:pos="8306"/>
      </w:tabs>
    </w:pPr>
    <w:rPr>
      <w:rFonts w:ascii="Arial" w:hAnsi="Arial"/>
      <w:szCs w:val="20"/>
    </w:rPr>
  </w:style>
  <w:style w:type="character" w:customStyle="1" w:styleId="418">
    <w:name w:val="Знак Знак418"/>
    <w:locked/>
    <w:rsid w:val="002368CA"/>
    <w:rPr>
      <w:rFonts w:ascii="Arial" w:hAnsi="Arial"/>
      <w:b/>
      <w:i/>
      <w:sz w:val="28"/>
      <w:lang w:val="ru-RU" w:eastAsia="en-US"/>
    </w:rPr>
  </w:style>
  <w:style w:type="paragraph" w:customStyle="1" w:styleId="109">
    <w:name w:val="Знак Знак Знак Знак Знак Знак Знак Знак Знак Знак Знак Знак Знак10"/>
    <w:basedOn w:val="a3"/>
    <w:rsid w:val="002368CA"/>
    <w:pPr>
      <w:spacing w:after="160" w:line="240" w:lineRule="exact"/>
    </w:pPr>
    <w:rPr>
      <w:rFonts w:ascii="Verdana" w:hAnsi="Verdana"/>
      <w:lang w:val="en-US" w:eastAsia="en-US"/>
    </w:rPr>
  </w:style>
  <w:style w:type="paragraph" w:customStyle="1" w:styleId="382">
    <w:name w:val="Знак38"/>
    <w:basedOn w:val="a3"/>
    <w:rsid w:val="002368CA"/>
    <w:pPr>
      <w:tabs>
        <w:tab w:val="left" w:pos="643"/>
      </w:tabs>
      <w:spacing w:after="160" w:line="240" w:lineRule="exact"/>
    </w:pPr>
    <w:rPr>
      <w:rFonts w:ascii="Verdana" w:hAnsi="Verdana" w:cs="Verdana"/>
      <w:sz w:val="20"/>
      <w:szCs w:val="20"/>
      <w:lang w:val="en-US" w:eastAsia="en-US"/>
    </w:rPr>
  </w:style>
  <w:style w:type="character" w:customStyle="1" w:styleId="538">
    <w:name w:val="Знак Знак538"/>
    <w:locked/>
    <w:rsid w:val="002368CA"/>
    <w:rPr>
      <w:b/>
      <w:caps/>
      <w:sz w:val="24"/>
      <w:lang w:val="ru-RU" w:eastAsia="ru-RU"/>
    </w:rPr>
  </w:style>
  <w:style w:type="character" w:customStyle="1" w:styleId="1182">
    <w:name w:val="Знак1 Знак Знак18"/>
    <w:locked/>
    <w:rsid w:val="002368CA"/>
    <w:rPr>
      <w:rFonts w:ascii="Times New Roman" w:hAnsi="Times New Roman"/>
      <w:sz w:val="24"/>
      <w:lang w:eastAsia="ru-RU"/>
    </w:rPr>
  </w:style>
  <w:style w:type="character" w:customStyle="1" w:styleId="468">
    <w:name w:val="Знак Знак468"/>
    <w:locked/>
    <w:rsid w:val="002368CA"/>
    <w:rPr>
      <w:b/>
      <w:sz w:val="27"/>
      <w:lang w:val="ru-RU" w:eastAsia="ru-RU"/>
    </w:rPr>
  </w:style>
  <w:style w:type="character" w:customStyle="1" w:styleId="488">
    <w:name w:val="Знак Знак488"/>
    <w:locked/>
    <w:rsid w:val="002368CA"/>
    <w:rPr>
      <w:b/>
      <w:sz w:val="27"/>
      <w:lang w:val="ru-RU" w:eastAsia="ru-RU"/>
    </w:rPr>
  </w:style>
  <w:style w:type="character" w:customStyle="1" w:styleId="448">
    <w:name w:val="Знак Знак448"/>
    <w:locked/>
    <w:rsid w:val="002368CA"/>
    <w:rPr>
      <w:sz w:val="24"/>
    </w:rPr>
  </w:style>
  <w:style w:type="character" w:customStyle="1" w:styleId="518">
    <w:name w:val="Знак Знак518"/>
    <w:locked/>
    <w:rsid w:val="002368CA"/>
    <w:rPr>
      <w:b/>
      <w:sz w:val="27"/>
      <w:lang w:val="ru-RU" w:eastAsia="ru-RU"/>
    </w:rPr>
  </w:style>
  <w:style w:type="character" w:customStyle="1" w:styleId="438">
    <w:name w:val="Знак Знак438"/>
    <w:locked/>
    <w:rsid w:val="002368CA"/>
    <w:rPr>
      <w:color w:val="000000"/>
      <w:sz w:val="24"/>
      <w:lang w:eastAsia="ru-RU"/>
    </w:rPr>
  </w:style>
  <w:style w:type="character" w:customStyle="1" w:styleId="428">
    <w:name w:val="Знак Знак428"/>
    <w:rsid w:val="002368CA"/>
    <w:rPr>
      <w:rFonts w:ascii="Times New Roman" w:hAnsi="Times New Roman"/>
      <w:sz w:val="16"/>
    </w:rPr>
  </w:style>
  <w:style w:type="character" w:customStyle="1" w:styleId="498">
    <w:name w:val="Знак Знак498"/>
    <w:rsid w:val="002368CA"/>
    <w:rPr>
      <w:rFonts w:ascii="Times New Roman" w:hAnsi="Times New Roman"/>
      <w:b/>
      <w:caps/>
      <w:sz w:val="24"/>
      <w:lang w:eastAsia="ru-RU"/>
    </w:rPr>
  </w:style>
  <w:style w:type="paragraph" w:customStyle="1" w:styleId="427">
    <w:name w:val="Заголовок 42"/>
    <w:basedOn w:val="516"/>
    <w:next w:val="516"/>
    <w:rsid w:val="002368CA"/>
    <w:pPr>
      <w:keepNext/>
      <w:spacing w:before="0" w:beforeAutospacing="0" w:after="0" w:afterAutospacing="0"/>
    </w:pPr>
    <w:rPr>
      <w:szCs w:val="20"/>
    </w:rPr>
  </w:style>
  <w:style w:type="character" w:customStyle="1" w:styleId="478">
    <w:name w:val="Знак Знак478"/>
    <w:rsid w:val="002368CA"/>
    <w:rPr>
      <w:rFonts w:ascii="Times New Roman" w:hAnsi="Times New Roman"/>
      <w:b/>
      <w:sz w:val="27"/>
      <w:lang w:eastAsia="ru-RU"/>
    </w:rPr>
  </w:style>
  <w:style w:type="character" w:customStyle="1" w:styleId="458">
    <w:name w:val="Знак Знак458"/>
    <w:rsid w:val="002368CA"/>
    <w:rPr>
      <w:rFonts w:ascii="Times New Roman" w:hAnsi="Times New Roman"/>
      <w:b/>
      <w:i/>
      <w:sz w:val="26"/>
      <w:lang w:eastAsia="ru-RU"/>
    </w:rPr>
  </w:style>
  <w:style w:type="character" w:customStyle="1" w:styleId="592">
    <w:name w:val="Знак5 Знак Знак9"/>
    <w:locked/>
    <w:rsid w:val="002368CA"/>
    <w:rPr>
      <w:sz w:val="16"/>
    </w:rPr>
  </w:style>
  <w:style w:type="character" w:customStyle="1" w:styleId="508">
    <w:name w:val="Знак Знак508"/>
    <w:locked/>
    <w:rsid w:val="002368CA"/>
    <w:rPr>
      <w:b/>
      <w:sz w:val="28"/>
      <w:lang w:val="ru-RU" w:eastAsia="ru-RU"/>
    </w:rPr>
  </w:style>
  <w:style w:type="character" w:customStyle="1" w:styleId="528">
    <w:name w:val="Знак Знак528"/>
    <w:rsid w:val="002368CA"/>
    <w:rPr>
      <w:rFonts w:ascii="Arial" w:hAnsi="Arial"/>
      <w:b/>
      <w:i/>
      <w:sz w:val="28"/>
    </w:rPr>
  </w:style>
  <w:style w:type="character" w:customStyle="1" w:styleId="5180">
    <w:name w:val="Знак5 Знак Знак18"/>
    <w:locked/>
    <w:rsid w:val="002368CA"/>
    <w:rPr>
      <w:sz w:val="16"/>
      <w:lang w:val="ru-RU" w:eastAsia="ru-RU"/>
    </w:rPr>
  </w:style>
  <w:style w:type="character" w:customStyle="1" w:styleId="682">
    <w:name w:val="Знак6 Знак Знак8"/>
    <w:rsid w:val="002368CA"/>
    <w:rPr>
      <w:sz w:val="24"/>
      <w:lang w:val="ru-RU" w:eastAsia="ru-RU"/>
    </w:rPr>
  </w:style>
  <w:style w:type="character" w:customStyle="1" w:styleId="5520">
    <w:name w:val="Знак Знак552"/>
    <w:locked/>
    <w:rsid w:val="002368CA"/>
    <w:rPr>
      <w:sz w:val="24"/>
      <w:lang w:val="ru-RU" w:eastAsia="ru-RU"/>
    </w:rPr>
  </w:style>
  <w:style w:type="character" w:customStyle="1" w:styleId="6520">
    <w:name w:val="Знак Знак652"/>
    <w:locked/>
    <w:rsid w:val="002368CA"/>
    <w:rPr>
      <w:b/>
      <w:sz w:val="27"/>
      <w:lang w:val="ru-RU" w:eastAsia="ru-RU"/>
    </w:rPr>
  </w:style>
  <w:style w:type="character" w:customStyle="1" w:styleId="6420">
    <w:name w:val="Знак Знак642"/>
    <w:locked/>
    <w:rsid w:val="002368CA"/>
    <w:rPr>
      <w:b/>
      <w:sz w:val="28"/>
      <w:lang w:val="ru-RU" w:eastAsia="ru-RU"/>
    </w:rPr>
  </w:style>
  <w:style w:type="character" w:customStyle="1" w:styleId="6320">
    <w:name w:val="Знак Знак632"/>
    <w:locked/>
    <w:rsid w:val="002368CA"/>
    <w:rPr>
      <w:b/>
      <w:i/>
      <w:sz w:val="26"/>
      <w:lang w:val="ru-RU" w:eastAsia="ru-RU"/>
    </w:rPr>
  </w:style>
  <w:style w:type="character" w:customStyle="1" w:styleId="6220">
    <w:name w:val="Знак Знак622"/>
    <w:locked/>
    <w:rsid w:val="002368CA"/>
    <w:rPr>
      <w:sz w:val="24"/>
      <w:lang w:val="ru-RU" w:eastAsia="ru-RU"/>
    </w:rPr>
  </w:style>
  <w:style w:type="character" w:customStyle="1" w:styleId="619">
    <w:name w:val="Знак Знак619"/>
    <w:locked/>
    <w:rsid w:val="002368CA"/>
    <w:rPr>
      <w:sz w:val="24"/>
      <w:lang w:val="ru-RU" w:eastAsia="ru-RU"/>
    </w:rPr>
  </w:style>
  <w:style w:type="character" w:customStyle="1" w:styleId="602">
    <w:name w:val="Знак Знак602"/>
    <w:locked/>
    <w:rsid w:val="002368CA"/>
    <w:rPr>
      <w:i/>
      <w:sz w:val="24"/>
      <w:lang w:val="ru-RU" w:eastAsia="ru-RU"/>
    </w:rPr>
  </w:style>
  <w:style w:type="character" w:customStyle="1" w:styleId="5920">
    <w:name w:val="Знак Знак592"/>
    <w:locked/>
    <w:rsid w:val="002368CA"/>
    <w:rPr>
      <w:rFonts w:ascii="Arial" w:hAnsi="Arial"/>
      <w:sz w:val="22"/>
      <w:lang w:val="ru-RU" w:eastAsia="ru-RU"/>
    </w:rPr>
  </w:style>
  <w:style w:type="character" w:customStyle="1" w:styleId="582">
    <w:name w:val="Знак Знак582"/>
    <w:locked/>
    <w:rsid w:val="002368CA"/>
    <w:rPr>
      <w:rFonts w:ascii="Courier New" w:hAnsi="Courier New"/>
      <w:lang w:val="ru-RU" w:eastAsia="ru-RU"/>
    </w:rPr>
  </w:style>
  <w:style w:type="character" w:customStyle="1" w:styleId="5720">
    <w:name w:val="Знак Знак572"/>
    <w:locked/>
    <w:rsid w:val="002368CA"/>
    <w:rPr>
      <w:lang w:val="ru-RU" w:eastAsia="ru-RU"/>
    </w:rPr>
  </w:style>
  <w:style w:type="character" w:customStyle="1" w:styleId="5620">
    <w:name w:val="Знак Знак562"/>
    <w:locked/>
    <w:rsid w:val="002368CA"/>
    <w:rPr>
      <w:sz w:val="24"/>
      <w:lang w:val="ru-RU" w:eastAsia="ru-RU"/>
    </w:rPr>
  </w:style>
  <w:style w:type="character" w:customStyle="1" w:styleId="542">
    <w:name w:val="Знак Знак542"/>
    <w:locked/>
    <w:rsid w:val="002368CA"/>
    <w:rPr>
      <w:sz w:val="24"/>
      <w:lang w:val="en-US" w:eastAsia="ru-RU"/>
    </w:rPr>
  </w:style>
  <w:style w:type="paragraph" w:customStyle="1" w:styleId="238">
    <w:name w:val="Заголовок 23"/>
    <w:basedOn w:val="a3"/>
    <w:next w:val="a3"/>
    <w:rsid w:val="002368CA"/>
    <w:pPr>
      <w:keepNext/>
      <w:tabs>
        <w:tab w:val="left" w:pos="576"/>
      </w:tabs>
      <w:suppressAutoHyphens/>
      <w:spacing w:before="240" w:after="60"/>
      <w:ind w:left="576" w:hanging="576"/>
      <w:outlineLvl w:val="1"/>
    </w:pPr>
    <w:rPr>
      <w:rFonts w:ascii="Arial" w:hAnsi="Arial" w:cs="Arial"/>
      <w:b/>
      <w:bCs/>
      <w:i/>
      <w:iCs/>
      <w:sz w:val="28"/>
      <w:szCs w:val="28"/>
      <w:lang w:eastAsia="zh-CN"/>
    </w:rPr>
  </w:style>
  <w:style w:type="paragraph" w:customStyle="1" w:styleId="335">
    <w:name w:val="Заголовок 33"/>
    <w:basedOn w:val="a3"/>
    <w:next w:val="a3"/>
    <w:rsid w:val="002368CA"/>
    <w:pPr>
      <w:tabs>
        <w:tab w:val="left" w:pos="720"/>
      </w:tabs>
      <w:suppressAutoHyphens/>
      <w:spacing w:before="280" w:after="280"/>
      <w:ind w:left="720" w:hanging="720"/>
      <w:outlineLvl w:val="2"/>
    </w:pPr>
    <w:rPr>
      <w:b/>
      <w:bCs/>
      <w:sz w:val="27"/>
      <w:szCs w:val="27"/>
      <w:lang w:eastAsia="zh-CN"/>
    </w:rPr>
  </w:style>
  <w:style w:type="paragraph" w:customStyle="1" w:styleId="437">
    <w:name w:val="Заголовок 43"/>
    <w:basedOn w:val="a3"/>
    <w:next w:val="a3"/>
    <w:rsid w:val="002368CA"/>
    <w:pPr>
      <w:keepNext/>
      <w:tabs>
        <w:tab w:val="left" w:pos="864"/>
      </w:tabs>
      <w:suppressAutoHyphens/>
      <w:spacing w:before="240" w:after="60"/>
      <w:ind w:left="864" w:hanging="864"/>
      <w:outlineLvl w:val="3"/>
    </w:pPr>
    <w:rPr>
      <w:b/>
      <w:bCs/>
      <w:sz w:val="28"/>
      <w:szCs w:val="28"/>
      <w:lang w:eastAsia="zh-CN"/>
    </w:rPr>
  </w:style>
  <w:style w:type="paragraph" w:customStyle="1" w:styleId="814">
    <w:name w:val="Заголовок 81"/>
    <w:basedOn w:val="a3"/>
    <w:next w:val="a3"/>
    <w:rsid w:val="002368CA"/>
    <w:pPr>
      <w:tabs>
        <w:tab w:val="left" w:pos="1440"/>
      </w:tabs>
      <w:suppressAutoHyphens/>
      <w:spacing w:before="240" w:after="60"/>
      <w:ind w:left="1440" w:hanging="1440"/>
      <w:outlineLvl w:val="7"/>
    </w:pPr>
    <w:rPr>
      <w:i/>
      <w:iCs/>
      <w:lang w:eastAsia="zh-CN"/>
    </w:rPr>
  </w:style>
  <w:style w:type="character" w:customStyle="1" w:styleId="672">
    <w:name w:val="Знак Знак672"/>
    <w:rsid w:val="002368CA"/>
    <w:rPr>
      <w:rFonts w:ascii="Arial" w:hAnsi="Arial"/>
      <w:b/>
      <w:sz w:val="26"/>
    </w:rPr>
  </w:style>
  <w:style w:type="character" w:customStyle="1" w:styleId="6620">
    <w:name w:val="Знак Знак662"/>
    <w:rsid w:val="002368CA"/>
    <w:rPr>
      <w:b/>
      <w:sz w:val="28"/>
    </w:rPr>
  </w:style>
  <w:style w:type="character" w:customStyle="1" w:styleId="702">
    <w:name w:val="Знак Знак702"/>
    <w:rsid w:val="002368CA"/>
    <w:rPr>
      <w:rFonts w:ascii="Arial" w:hAnsi="Arial"/>
      <w:b/>
      <w:sz w:val="26"/>
    </w:rPr>
  </w:style>
  <w:style w:type="character" w:customStyle="1" w:styleId="692">
    <w:name w:val="Знак Знак692"/>
    <w:rsid w:val="002368CA"/>
    <w:rPr>
      <w:b/>
      <w:sz w:val="28"/>
    </w:rPr>
  </w:style>
  <w:style w:type="character" w:customStyle="1" w:styleId="6820">
    <w:name w:val="Знак Знак682"/>
    <w:rsid w:val="002368CA"/>
    <w:rPr>
      <w:b/>
      <w:i/>
      <w:sz w:val="26"/>
    </w:rPr>
  </w:style>
  <w:style w:type="paragraph" w:customStyle="1" w:styleId="HTML21">
    <w:name w:val="Стандартный HTML2"/>
    <w:basedOn w:val="a3"/>
    <w:rsid w:val="002368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pPr>
    <w:rPr>
      <w:rFonts w:ascii="Courier New" w:eastAsia="Arial Unicode MS" w:hAnsi="Courier New" w:cs="Courier New"/>
      <w:kern w:val="1"/>
      <w:sz w:val="20"/>
      <w:szCs w:val="20"/>
      <w:lang w:eastAsia="hi-IN" w:bidi="hi-IN"/>
    </w:rPr>
  </w:style>
  <w:style w:type="character" w:customStyle="1" w:styleId="2010">
    <w:name w:val="Знак Знак2010"/>
    <w:rsid w:val="002368CA"/>
    <w:rPr>
      <w:rFonts w:ascii="Arial" w:hAnsi="Arial"/>
      <w:sz w:val="22"/>
    </w:rPr>
  </w:style>
  <w:style w:type="character" w:customStyle="1" w:styleId="618">
    <w:name w:val="Знак Знак618"/>
    <w:rsid w:val="002368CA"/>
    <w:rPr>
      <w:rFonts w:ascii="Arial" w:hAnsi="Arial"/>
      <w:b/>
      <w:i/>
      <w:sz w:val="28"/>
      <w:lang w:val="ru-RU" w:eastAsia="en-US"/>
    </w:rPr>
  </w:style>
  <w:style w:type="paragraph" w:customStyle="1" w:styleId="87">
    <w:name w:val="Знак Знак Знак Знак Знак Знак8"/>
    <w:basedOn w:val="a3"/>
    <w:rsid w:val="002368CA"/>
    <w:pPr>
      <w:tabs>
        <w:tab w:val="left" w:pos="643"/>
      </w:tabs>
      <w:spacing w:after="160" w:line="240" w:lineRule="exact"/>
    </w:pPr>
    <w:rPr>
      <w:rFonts w:ascii="Verdana" w:hAnsi="Verdana" w:cs="Verdana"/>
      <w:sz w:val="20"/>
      <w:szCs w:val="20"/>
      <w:lang w:val="en-US" w:eastAsia="en-US"/>
    </w:rPr>
  </w:style>
  <w:style w:type="character" w:customStyle="1" w:styleId="790">
    <w:name w:val="Знак Знак79"/>
    <w:rsid w:val="002368CA"/>
    <w:rPr>
      <w:sz w:val="16"/>
      <w:lang w:val="ru-RU" w:eastAsia="ru-RU"/>
    </w:rPr>
  </w:style>
  <w:style w:type="paragraph" w:customStyle="1" w:styleId="7c">
    <w:name w:val="Обычный7"/>
    <w:rsid w:val="002368CA"/>
    <w:pPr>
      <w:widowControl w:val="0"/>
      <w:spacing w:after="0" w:line="240" w:lineRule="auto"/>
      <w:ind w:left="360" w:hanging="360"/>
    </w:pPr>
    <w:rPr>
      <w:rFonts w:ascii="Times New Roman" w:eastAsia="Times New Roman" w:hAnsi="Times New Roman" w:cs="Times New Roman"/>
      <w:szCs w:val="20"/>
      <w:lang w:eastAsia="ru-RU"/>
    </w:rPr>
  </w:style>
  <w:style w:type="character" w:customStyle="1" w:styleId="1470">
    <w:name w:val="Знак Знак147"/>
    <w:locked/>
    <w:rsid w:val="002368CA"/>
    <w:rPr>
      <w:b/>
      <w:sz w:val="27"/>
      <w:lang w:val="ru-RU" w:eastAsia="ru-RU"/>
    </w:rPr>
  </w:style>
  <w:style w:type="character" w:customStyle="1" w:styleId="1070">
    <w:name w:val="Знак Знак107"/>
    <w:locked/>
    <w:rsid w:val="002368CA"/>
    <w:rPr>
      <w:sz w:val="16"/>
      <w:lang w:val="ru-RU" w:eastAsia="ru-RU"/>
    </w:rPr>
  </w:style>
  <w:style w:type="paragraph" w:customStyle="1" w:styleId="4f3">
    <w:name w:val="Абзац списка4"/>
    <w:basedOn w:val="a3"/>
    <w:rsid w:val="002368CA"/>
    <w:pPr>
      <w:spacing w:after="200" w:line="276" w:lineRule="auto"/>
      <w:ind w:left="720"/>
    </w:pPr>
    <w:rPr>
      <w:rFonts w:ascii="Calibri" w:hAnsi="Calibri"/>
      <w:sz w:val="22"/>
      <w:szCs w:val="22"/>
      <w:lang w:eastAsia="en-US"/>
    </w:rPr>
  </w:style>
  <w:style w:type="character" w:customStyle="1" w:styleId="168">
    <w:name w:val="Знак Знак168"/>
    <w:locked/>
    <w:rsid w:val="002368CA"/>
    <w:rPr>
      <w:b/>
      <w:caps/>
      <w:sz w:val="24"/>
      <w:lang w:val="ru-RU" w:eastAsia="ru-RU"/>
    </w:rPr>
  </w:style>
  <w:style w:type="paragraph" w:customStyle="1" w:styleId="242">
    <w:name w:val="Основной текст 24"/>
    <w:basedOn w:val="a3"/>
    <w:rsid w:val="002368CA"/>
    <w:pPr>
      <w:overflowPunct w:val="0"/>
      <w:autoSpaceDE w:val="0"/>
      <w:autoSpaceDN w:val="0"/>
      <w:adjustRightInd w:val="0"/>
      <w:ind w:firstLine="851"/>
      <w:jc w:val="both"/>
      <w:textAlignment w:val="baseline"/>
    </w:pPr>
    <w:rPr>
      <w:sz w:val="28"/>
      <w:szCs w:val="20"/>
    </w:rPr>
  </w:style>
  <w:style w:type="character" w:customStyle="1" w:styleId="97">
    <w:name w:val="Знак Знак Знак9"/>
    <w:rsid w:val="002368CA"/>
    <w:rPr>
      <w:rFonts w:ascii="Times New Roman" w:hAnsi="Times New Roman"/>
      <w:b/>
      <w:caps/>
      <w:sz w:val="28"/>
    </w:rPr>
  </w:style>
  <w:style w:type="character" w:customStyle="1" w:styleId="257">
    <w:name w:val="Знак Знак257"/>
    <w:rsid w:val="002368CA"/>
    <w:rPr>
      <w:rFonts w:ascii="Times New Roman" w:hAnsi="Times New Roman"/>
      <w:b/>
      <w:sz w:val="28"/>
    </w:rPr>
  </w:style>
  <w:style w:type="character" w:customStyle="1" w:styleId="2270">
    <w:name w:val="Знак Знак227"/>
    <w:rsid w:val="002368CA"/>
    <w:rPr>
      <w:rFonts w:ascii="Times New Roman" w:hAnsi="Times New Roman"/>
      <w:sz w:val="24"/>
    </w:rPr>
  </w:style>
  <w:style w:type="character" w:customStyle="1" w:styleId="197">
    <w:name w:val="Знак Знак197"/>
    <w:rsid w:val="002368CA"/>
    <w:rPr>
      <w:rFonts w:ascii="Times New Roman" w:hAnsi="Times New Roman"/>
      <w:sz w:val="16"/>
      <w:lang w:eastAsia="ru-RU"/>
    </w:rPr>
  </w:style>
  <w:style w:type="character" w:customStyle="1" w:styleId="187">
    <w:name w:val="Знак Знак187"/>
    <w:rsid w:val="002368CA"/>
    <w:rPr>
      <w:rFonts w:ascii="Courier New" w:hAnsi="Courier New"/>
    </w:rPr>
  </w:style>
  <w:style w:type="character" w:customStyle="1" w:styleId="177">
    <w:name w:val="Знак Знак177"/>
    <w:rsid w:val="002368CA"/>
    <w:rPr>
      <w:rFonts w:ascii="Times New Roman" w:hAnsi="Times New Roman"/>
      <w:sz w:val="24"/>
    </w:rPr>
  </w:style>
  <w:style w:type="paragraph" w:customStyle="1" w:styleId="346">
    <w:name w:val="Заголовок 34"/>
    <w:basedOn w:val="7c"/>
    <w:next w:val="7c"/>
    <w:rsid w:val="002368CA"/>
    <w:pPr>
      <w:keepNext/>
      <w:widowControl/>
      <w:ind w:left="0" w:firstLine="0"/>
      <w:outlineLvl w:val="2"/>
    </w:pPr>
    <w:rPr>
      <w:sz w:val="24"/>
    </w:rPr>
  </w:style>
  <w:style w:type="paragraph" w:customStyle="1" w:styleId="5f">
    <w:name w:val="Основной текст5"/>
    <w:basedOn w:val="7c"/>
    <w:rsid w:val="002368CA"/>
    <w:pPr>
      <w:widowControl/>
      <w:spacing w:line="360" w:lineRule="auto"/>
      <w:ind w:left="0" w:firstLine="0"/>
    </w:pPr>
    <w:rPr>
      <w:sz w:val="24"/>
    </w:rPr>
  </w:style>
  <w:style w:type="character" w:customStyle="1" w:styleId="157">
    <w:name w:val="Знак Знак157"/>
    <w:rsid w:val="002368CA"/>
    <w:rPr>
      <w:b/>
      <w:sz w:val="28"/>
    </w:rPr>
  </w:style>
  <w:style w:type="paragraph" w:customStyle="1" w:styleId="243">
    <w:name w:val="Заголовок 24"/>
    <w:basedOn w:val="a3"/>
    <w:next w:val="a3"/>
    <w:rsid w:val="002368CA"/>
    <w:pPr>
      <w:keepNext/>
      <w:widowControl w:val="0"/>
      <w:jc w:val="center"/>
    </w:pPr>
    <w:rPr>
      <w:b/>
      <w:sz w:val="26"/>
      <w:szCs w:val="20"/>
    </w:rPr>
  </w:style>
  <w:style w:type="paragraph" w:customStyle="1" w:styleId="88">
    <w:name w:val="Обычный8"/>
    <w:basedOn w:val="a3"/>
    <w:rsid w:val="002368CA"/>
    <w:pPr>
      <w:spacing w:before="100" w:beforeAutospacing="1" w:after="100" w:afterAutospacing="1"/>
    </w:pPr>
  </w:style>
  <w:style w:type="paragraph" w:customStyle="1" w:styleId="4f4">
    <w:name w:val="Цитата4"/>
    <w:basedOn w:val="a3"/>
    <w:rsid w:val="002368CA"/>
    <w:pPr>
      <w:shd w:val="clear" w:color="auto" w:fill="FFFFFF"/>
      <w:spacing w:before="230" w:line="360" w:lineRule="auto"/>
      <w:ind w:left="1750" w:right="1152" w:hanging="384"/>
      <w:jc w:val="center"/>
    </w:pPr>
    <w:rPr>
      <w:b/>
      <w:color w:val="000000"/>
      <w:spacing w:val="-5"/>
      <w:sz w:val="28"/>
      <w:szCs w:val="20"/>
    </w:rPr>
  </w:style>
  <w:style w:type="paragraph" w:customStyle="1" w:styleId="4f5">
    <w:name w:val="Текст4"/>
    <w:basedOn w:val="a3"/>
    <w:rsid w:val="002368CA"/>
    <w:rPr>
      <w:rFonts w:ascii="Courier New" w:hAnsi="Courier New"/>
      <w:sz w:val="20"/>
      <w:szCs w:val="20"/>
    </w:rPr>
  </w:style>
  <w:style w:type="paragraph" w:customStyle="1" w:styleId="348">
    <w:name w:val="Основной текст 34"/>
    <w:basedOn w:val="7c"/>
    <w:rsid w:val="002368CA"/>
    <w:pPr>
      <w:widowControl/>
      <w:tabs>
        <w:tab w:val="left" w:pos="360"/>
      </w:tabs>
      <w:ind w:left="0" w:firstLine="0"/>
      <w:jc w:val="both"/>
    </w:pPr>
    <w:rPr>
      <w:i/>
      <w:sz w:val="26"/>
    </w:rPr>
  </w:style>
  <w:style w:type="paragraph" w:customStyle="1" w:styleId="239">
    <w:name w:val="Основной текст с отступом 23"/>
    <w:basedOn w:val="a3"/>
    <w:rsid w:val="002368CA"/>
    <w:pPr>
      <w:overflowPunct w:val="0"/>
      <w:autoSpaceDE w:val="0"/>
      <w:ind w:firstLine="567"/>
      <w:jc w:val="both"/>
    </w:pPr>
    <w:rPr>
      <w:sz w:val="20"/>
      <w:szCs w:val="20"/>
      <w:lang w:eastAsia="ar-SA"/>
    </w:rPr>
  </w:style>
  <w:style w:type="paragraph" w:customStyle="1" w:styleId="34a">
    <w:name w:val="Основной текст с отступом 34"/>
    <w:basedOn w:val="a3"/>
    <w:rsid w:val="002368CA"/>
    <w:pPr>
      <w:spacing w:line="360" w:lineRule="auto"/>
      <w:ind w:firstLine="709"/>
      <w:jc w:val="both"/>
    </w:pPr>
    <w:rPr>
      <w:sz w:val="28"/>
      <w:szCs w:val="20"/>
    </w:rPr>
  </w:style>
  <w:style w:type="paragraph" w:customStyle="1" w:styleId="3ff6">
    <w:name w:val="Верхний колонтитул3"/>
    <w:basedOn w:val="a3"/>
    <w:rsid w:val="002368CA"/>
    <w:pPr>
      <w:tabs>
        <w:tab w:val="center" w:pos="4153"/>
        <w:tab w:val="right" w:pos="8306"/>
      </w:tabs>
    </w:pPr>
    <w:rPr>
      <w:rFonts w:ascii="Arial" w:hAnsi="Arial"/>
      <w:szCs w:val="20"/>
    </w:rPr>
  </w:style>
  <w:style w:type="character" w:customStyle="1" w:styleId="3ff7">
    <w:name w:val="Слабое выделение3"/>
    <w:rsid w:val="002368CA"/>
    <w:rPr>
      <w:i/>
      <w:color w:val="808080"/>
    </w:rPr>
  </w:style>
  <w:style w:type="character" w:customStyle="1" w:styleId="4170">
    <w:name w:val="Знак Знак417"/>
    <w:locked/>
    <w:rsid w:val="002368CA"/>
    <w:rPr>
      <w:rFonts w:ascii="Arial" w:hAnsi="Arial"/>
      <w:b/>
      <w:i/>
      <w:sz w:val="28"/>
      <w:lang w:val="ru-RU" w:eastAsia="en-US"/>
    </w:rPr>
  </w:style>
  <w:style w:type="character" w:customStyle="1" w:styleId="3ff8">
    <w:name w:val="Основной шрифт абзаца3"/>
    <w:rsid w:val="002368CA"/>
  </w:style>
  <w:style w:type="paragraph" w:customStyle="1" w:styleId="98">
    <w:name w:val="Знак Знак Знак Знак Знак Знак Знак Знак Знак Знак Знак Знак Знак9"/>
    <w:basedOn w:val="a3"/>
    <w:rsid w:val="002368CA"/>
    <w:pPr>
      <w:spacing w:after="160" w:line="240" w:lineRule="exact"/>
    </w:pPr>
    <w:rPr>
      <w:rFonts w:ascii="Verdana" w:hAnsi="Verdana"/>
      <w:lang w:val="en-US" w:eastAsia="en-US"/>
    </w:rPr>
  </w:style>
  <w:style w:type="paragraph" w:customStyle="1" w:styleId="372">
    <w:name w:val="Знак37"/>
    <w:basedOn w:val="a3"/>
    <w:rsid w:val="002368CA"/>
    <w:pPr>
      <w:tabs>
        <w:tab w:val="left" w:pos="643"/>
      </w:tabs>
      <w:spacing w:after="160" w:line="240" w:lineRule="exact"/>
    </w:pPr>
    <w:rPr>
      <w:rFonts w:ascii="Verdana" w:hAnsi="Verdana" w:cs="Verdana"/>
      <w:sz w:val="20"/>
      <w:szCs w:val="20"/>
      <w:lang w:val="en-US" w:eastAsia="en-US"/>
    </w:rPr>
  </w:style>
  <w:style w:type="character" w:customStyle="1" w:styleId="537">
    <w:name w:val="Знак Знак537"/>
    <w:locked/>
    <w:rsid w:val="002368CA"/>
    <w:rPr>
      <w:b/>
      <w:caps/>
      <w:sz w:val="24"/>
      <w:lang w:val="ru-RU" w:eastAsia="ru-RU"/>
    </w:rPr>
  </w:style>
  <w:style w:type="character" w:customStyle="1" w:styleId="1172">
    <w:name w:val="Знак1 Знак Знак17"/>
    <w:locked/>
    <w:rsid w:val="002368CA"/>
    <w:rPr>
      <w:rFonts w:ascii="Times New Roman" w:hAnsi="Times New Roman"/>
      <w:sz w:val="24"/>
      <w:lang w:eastAsia="ru-RU"/>
    </w:rPr>
  </w:style>
  <w:style w:type="character" w:customStyle="1" w:styleId="467">
    <w:name w:val="Знак Знак467"/>
    <w:locked/>
    <w:rsid w:val="002368CA"/>
    <w:rPr>
      <w:b/>
      <w:sz w:val="27"/>
      <w:lang w:val="ru-RU" w:eastAsia="ru-RU"/>
    </w:rPr>
  </w:style>
  <w:style w:type="character" w:customStyle="1" w:styleId="487">
    <w:name w:val="Знак Знак487"/>
    <w:locked/>
    <w:rsid w:val="002368CA"/>
    <w:rPr>
      <w:b/>
      <w:sz w:val="27"/>
      <w:lang w:val="ru-RU" w:eastAsia="ru-RU"/>
    </w:rPr>
  </w:style>
  <w:style w:type="character" w:customStyle="1" w:styleId="447">
    <w:name w:val="Знак Знак447"/>
    <w:locked/>
    <w:rsid w:val="002368CA"/>
    <w:rPr>
      <w:sz w:val="24"/>
    </w:rPr>
  </w:style>
  <w:style w:type="character" w:customStyle="1" w:styleId="517">
    <w:name w:val="Знак Знак517"/>
    <w:locked/>
    <w:rsid w:val="002368CA"/>
    <w:rPr>
      <w:b/>
      <w:sz w:val="27"/>
      <w:lang w:val="ru-RU" w:eastAsia="ru-RU"/>
    </w:rPr>
  </w:style>
  <w:style w:type="character" w:customStyle="1" w:styleId="4370">
    <w:name w:val="Знак Знак437"/>
    <w:locked/>
    <w:rsid w:val="002368CA"/>
    <w:rPr>
      <w:color w:val="000000"/>
      <w:sz w:val="24"/>
      <w:lang w:eastAsia="ru-RU"/>
    </w:rPr>
  </w:style>
  <w:style w:type="character" w:customStyle="1" w:styleId="4270">
    <w:name w:val="Знак Знак427"/>
    <w:rsid w:val="002368CA"/>
    <w:rPr>
      <w:rFonts w:ascii="Times New Roman" w:hAnsi="Times New Roman"/>
      <w:sz w:val="16"/>
    </w:rPr>
  </w:style>
  <w:style w:type="character" w:customStyle="1" w:styleId="497">
    <w:name w:val="Знак Знак497"/>
    <w:rsid w:val="002368CA"/>
    <w:rPr>
      <w:rFonts w:ascii="Times New Roman" w:hAnsi="Times New Roman"/>
      <w:b/>
      <w:caps/>
      <w:sz w:val="24"/>
      <w:lang w:eastAsia="ru-RU"/>
    </w:rPr>
  </w:style>
  <w:style w:type="paragraph" w:customStyle="1" w:styleId="449">
    <w:name w:val="Заголовок 44"/>
    <w:basedOn w:val="7c"/>
    <w:next w:val="7c"/>
    <w:rsid w:val="002368CA"/>
    <w:pPr>
      <w:keepNext/>
      <w:widowControl/>
      <w:ind w:left="0" w:firstLine="0"/>
    </w:pPr>
    <w:rPr>
      <w:sz w:val="24"/>
    </w:rPr>
  </w:style>
  <w:style w:type="character" w:customStyle="1" w:styleId="477">
    <w:name w:val="Знак Знак477"/>
    <w:rsid w:val="002368CA"/>
    <w:rPr>
      <w:rFonts w:ascii="Times New Roman" w:hAnsi="Times New Roman"/>
      <w:b/>
      <w:sz w:val="27"/>
      <w:lang w:eastAsia="ru-RU"/>
    </w:rPr>
  </w:style>
  <w:style w:type="character" w:customStyle="1" w:styleId="457">
    <w:name w:val="Знак Знак457"/>
    <w:rsid w:val="002368CA"/>
    <w:rPr>
      <w:rFonts w:ascii="Times New Roman" w:hAnsi="Times New Roman"/>
      <w:b/>
      <w:i/>
      <w:sz w:val="26"/>
      <w:lang w:eastAsia="ru-RU"/>
    </w:rPr>
  </w:style>
  <w:style w:type="paragraph" w:customStyle="1" w:styleId="633">
    <w:name w:val="Заголовок 63"/>
    <w:rsid w:val="002368CA"/>
    <w:pPr>
      <w:keepNext/>
      <w:spacing w:after="0" w:line="220" w:lineRule="atLeast"/>
      <w:ind w:firstLine="454"/>
      <w:jc w:val="both"/>
    </w:pPr>
    <w:rPr>
      <w:rFonts w:ascii="PragmaticaCTT" w:eastAsia="Times New Roman" w:hAnsi="PragmaticaCTT" w:cs="Times New Roman"/>
      <w:color w:val="000000"/>
      <w:sz w:val="40"/>
      <w:szCs w:val="20"/>
      <w:lang w:eastAsia="ru-RU"/>
    </w:rPr>
  </w:style>
  <w:style w:type="character" w:customStyle="1" w:styleId="583">
    <w:name w:val="Знак5 Знак Знак8"/>
    <w:locked/>
    <w:rsid w:val="002368CA"/>
    <w:rPr>
      <w:sz w:val="16"/>
    </w:rPr>
  </w:style>
  <w:style w:type="character" w:customStyle="1" w:styleId="507">
    <w:name w:val="Знак Знак507"/>
    <w:locked/>
    <w:rsid w:val="002368CA"/>
    <w:rPr>
      <w:b/>
      <w:sz w:val="28"/>
      <w:lang w:val="ru-RU" w:eastAsia="ru-RU"/>
    </w:rPr>
  </w:style>
  <w:style w:type="character" w:customStyle="1" w:styleId="527">
    <w:name w:val="Знак Знак527"/>
    <w:rsid w:val="002368CA"/>
    <w:rPr>
      <w:rFonts w:ascii="Arial" w:hAnsi="Arial"/>
      <w:b/>
      <w:i/>
      <w:sz w:val="28"/>
    </w:rPr>
  </w:style>
  <w:style w:type="paragraph" w:customStyle="1" w:styleId="2211">
    <w:name w:val="Цитата 221"/>
    <w:basedOn w:val="a3"/>
    <w:next w:val="a3"/>
    <w:rsid w:val="002368CA"/>
    <w:rPr>
      <w:rFonts w:ascii="Calibri" w:hAnsi="Calibri"/>
      <w:i/>
      <w:iCs/>
      <w:color w:val="000000"/>
    </w:rPr>
  </w:style>
  <w:style w:type="paragraph" w:customStyle="1" w:styleId="21fa">
    <w:name w:val="Выделенная цитата21"/>
    <w:basedOn w:val="a3"/>
    <w:next w:val="a3"/>
    <w:rsid w:val="002368CA"/>
    <w:pPr>
      <w:pBdr>
        <w:bottom w:val="single" w:sz="4" w:space="4" w:color="4F81BD"/>
      </w:pBdr>
      <w:spacing w:before="200" w:after="280"/>
      <w:ind w:left="936" w:right="936"/>
    </w:pPr>
    <w:rPr>
      <w:rFonts w:ascii="Calibri" w:hAnsi="Calibri"/>
      <w:b/>
      <w:bCs/>
      <w:i/>
      <w:iCs/>
      <w:color w:val="4F81BD"/>
    </w:rPr>
  </w:style>
  <w:style w:type="character" w:customStyle="1" w:styleId="5170">
    <w:name w:val="Знак5 Знак Знак17"/>
    <w:locked/>
    <w:rsid w:val="002368CA"/>
    <w:rPr>
      <w:sz w:val="16"/>
      <w:lang w:val="ru-RU" w:eastAsia="ru-RU"/>
    </w:rPr>
  </w:style>
  <w:style w:type="character" w:customStyle="1" w:styleId="673">
    <w:name w:val="Знак6 Знак Знак7"/>
    <w:rsid w:val="002368CA"/>
    <w:rPr>
      <w:sz w:val="24"/>
      <w:lang w:val="ru-RU" w:eastAsia="ru-RU"/>
    </w:rPr>
  </w:style>
  <w:style w:type="character" w:customStyle="1" w:styleId="21fb">
    <w:name w:val="Замещающий текст21"/>
    <w:rsid w:val="002368CA"/>
    <w:rPr>
      <w:color w:val="808080"/>
    </w:rPr>
  </w:style>
  <w:style w:type="paragraph" w:customStyle="1" w:styleId="12f0">
    <w:name w:val="Заголовок 12"/>
    <w:basedOn w:val="a3"/>
    <w:next w:val="a3"/>
    <w:rsid w:val="002368CA"/>
    <w:pPr>
      <w:suppressAutoHyphens/>
      <w:ind w:firstLine="454"/>
    </w:pPr>
    <w:rPr>
      <w:b/>
      <w:caps/>
      <w:lang w:eastAsia="zh-CN"/>
    </w:rPr>
  </w:style>
  <w:style w:type="character" w:customStyle="1" w:styleId="617">
    <w:name w:val="Знак Знак617"/>
    <w:locked/>
    <w:rsid w:val="002368CA"/>
    <w:rPr>
      <w:sz w:val="24"/>
      <w:lang w:val="ru-RU" w:eastAsia="ru-RU"/>
    </w:rPr>
  </w:style>
  <w:style w:type="paragraph" w:customStyle="1" w:styleId="259">
    <w:name w:val="Заголовок 25"/>
    <w:basedOn w:val="a3"/>
    <w:next w:val="a3"/>
    <w:rsid w:val="002368CA"/>
    <w:pPr>
      <w:keepNext/>
      <w:tabs>
        <w:tab w:val="left" w:pos="576"/>
      </w:tabs>
      <w:suppressAutoHyphens/>
      <w:spacing w:before="240" w:after="60"/>
      <w:ind w:left="576" w:hanging="576"/>
      <w:outlineLvl w:val="1"/>
    </w:pPr>
    <w:rPr>
      <w:rFonts w:ascii="Arial" w:hAnsi="Arial" w:cs="Arial"/>
      <w:b/>
      <w:bCs/>
      <w:i/>
      <w:iCs/>
      <w:sz w:val="28"/>
      <w:szCs w:val="28"/>
      <w:lang w:eastAsia="zh-CN"/>
    </w:rPr>
  </w:style>
  <w:style w:type="paragraph" w:customStyle="1" w:styleId="355">
    <w:name w:val="Заголовок 35"/>
    <w:basedOn w:val="a3"/>
    <w:next w:val="a3"/>
    <w:rsid w:val="002368CA"/>
    <w:pPr>
      <w:tabs>
        <w:tab w:val="left" w:pos="720"/>
      </w:tabs>
      <w:suppressAutoHyphens/>
      <w:spacing w:before="280" w:after="280"/>
      <w:ind w:left="720" w:hanging="720"/>
      <w:outlineLvl w:val="2"/>
    </w:pPr>
    <w:rPr>
      <w:b/>
      <w:bCs/>
      <w:sz w:val="27"/>
      <w:szCs w:val="27"/>
      <w:lang w:eastAsia="zh-CN"/>
    </w:rPr>
  </w:style>
  <w:style w:type="paragraph" w:customStyle="1" w:styleId="459">
    <w:name w:val="Заголовок 45"/>
    <w:basedOn w:val="a3"/>
    <w:next w:val="a3"/>
    <w:rsid w:val="002368CA"/>
    <w:pPr>
      <w:keepNext/>
      <w:tabs>
        <w:tab w:val="left" w:pos="864"/>
      </w:tabs>
      <w:suppressAutoHyphens/>
      <w:spacing w:before="240" w:after="60"/>
      <w:ind w:left="864" w:hanging="864"/>
      <w:outlineLvl w:val="3"/>
    </w:pPr>
    <w:rPr>
      <w:b/>
      <w:bCs/>
      <w:sz w:val="28"/>
      <w:szCs w:val="28"/>
      <w:lang w:eastAsia="zh-CN"/>
    </w:rPr>
  </w:style>
  <w:style w:type="paragraph" w:customStyle="1" w:styleId="529">
    <w:name w:val="Заголовок 52"/>
    <w:basedOn w:val="a3"/>
    <w:next w:val="a3"/>
    <w:rsid w:val="002368CA"/>
    <w:pPr>
      <w:tabs>
        <w:tab w:val="left" w:pos="1008"/>
      </w:tabs>
      <w:suppressAutoHyphens/>
      <w:spacing w:before="240" w:after="60"/>
      <w:ind w:left="1008" w:hanging="1008"/>
      <w:outlineLvl w:val="4"/>
    </w:pPr>
    <w:rPr>
      <w:b/>
      <w:bCs/>
      <w:i/>
      <w:iCs/>
      <w:sz w:val="26"/>
      <w:szCs w:val="26"/>
      <w:lang w:eastAsia="zh-CN"/>
    </w:rPr>
  </w:style>
  <w:style w:type="paragraph" w:customStyle="1" w:styleId="643">
    <w:name w:val="Заголовок 64"/>
    <w:basedOn w:val="a3"/>
    <w:next w:val="a3"/>
    <w:rsid w:val="002368CA"/>
    <w:pPr>
      <w:keepNext/>
      <w:tabs>
        <w:tab w:val="left" w:pos="1152"/>
      </w:tabs>
      <w:suppressAutoHyphens/>
      <w:ind w:left="1152" w:hanging="1152"/>
      <w:jc w:val="both"/>
      <w:outlineLvl w:val="5"/>
    </w:pPr>
    <w:rPr>
      <w:szCs w:val="20"/>
      <w:lang w:val="en-US" w:eastAsia="en-US"/>
    </w:rPr>
  </w:style>
  <w:style w:type="paragraph" w:customStyle="1" w:styleId="722">
    <w:name w:val="Заголовок 72"/>
    <w:basedOn w:val="a3"/>
    <w:next w:val="a3"/>
    <w:rsid w:val="002368CA"/>
    <w:pPr>
      <w:tabs>
        <w:tab w:val="left" w:pos="1296"/>
      </w:tabs>
      <w:suppressAutoHyphens/>
      <w:spacing w:before="240" w:after="60"/>
      <w:ind w:left="1296" w:hanging="1296"/>
      <w:outlineLvl w:val="6"/>
    </w:pPr>
    <w:rPr>
      <w:lang w:eastAsia="zh-CN"/>
    </w:rPr>
  </w:style>
  <w:style w:type="paragraph" w:customStyle="1" w:styleId="820">
    <w:name w:val="Заголовок 82"/>
    <w:basedOn w:val="a3"/>
    <w:next w:val="a3"/>
    <w:rsid w:val="002368CA"/>
    <w:pPr>
      <w:tabs>
        <w:tab w:val="left" w:pos="1440"/>
      </w:tabs>
      <w:suppressAutoHyphens/>
      <w:spacing w:before="240" w:after="60"/>
      <w:ind w:left="1440" w:hanging="1440"/>
      <w:outlineLvl w:val="7"/>
    </w:pPr>
    <w:rPr>
      <w:i/>
      <w:iCs/>
      <w:lang w:eastAsia="zh-CN"/>
    </w:rPr>
  </w:style>
  <w:style w:type="paragraph" w:customStyle="1" w:styleId="920">
    <w:name w:val="Заголовок 92"/>
    <w:basedOn w:val="a3"/>
    <w:next w:val="a3"/>
    <w:rsid w:val="002368CA"/>
    <w:pPr>
      <w:tabs>
        <w:tab w:val="left" w:pos="1584"/>
      </w:tabs>
      <w:suppressAutoHyphens/>
      <w:spacing w:before="240" w:after="60"/>
      <w:ind w:left="1584" w:hanging="1584"/>
      <w:outlineLvl w:val="8"/>
    </w:pPr>
    <w:rPr>
      <w:rFonts w:ascii="Arial" w:hAnsi="Arial" w:cs="Arial"/>
      <w:sz w:val="22"/>
      <w:szCs w:val="22"/>
      <w:lang w:eastAsia="zh-CN"/>
    </w:rPr>
  </w:style>
  <w:style w:type="character" w:customStyle="1" w:styleId="3ff9">
    <w:name w:val="Сильное выделение3"/>
    <w:rsid w:val="002368CA"/>
    <w:rPr>
      <w:b/>
    </w:rPr>
  </w:style>
  <w:style w:type="paragraph" w:customStyle="1" w:styleId="HTML31">
    <w:name w:val="Стандартный HTML3"/>
    <w:basedOn w:val="a3"/>
    <w:rsid w:val="002368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pPr>
    <w:rPr>
      <w:rFonts w:ascii="Courier New" w:eastAsia="Arial Unicode MS" w:hAnsi="Courier New" w:cs="Courier New"/>
      <w:kern w:val="1"/>
      <w:sz w:val="20"/>
      <w:szCs w:val="20"/>
      <w:lang w:eastAsia="hi-IN" w:bidi="hi-IN"/>
    </w:rPr>
  </w:style>
  <w:style w:type="character" w:customStyle="1" w:styleId="4012">
    <w:name w:val="Знак Знак40 Знак1"/>
    <w:locked/>
    <w:rsid w:val="002368CA"/>
    <w:rPr>
      <w:sz w:val="24"/>
      <w:lang w:val="ru-RU" w:eastAsia="ru-RU"/>
    </w:rPr>
  </w:style>
  <w:style w:type="paragraph" w:customStyle="1" w:styleId="921">
    <w:name w:val="Знак92"/>
    <w:basedOn w:val="a3"/>
    <w:rsid w:val="002368CA"/>
    <w:pPr>
      <w:spacing w:after="160" w:line="240" w:lineRule="exact"/>
    </w:pPr>
    <w:rPr>
      <w:rFonts w:ascii="Verdana" w:hAnsi="Verdana"/>
      <w:lang w:val="en-US" w:eastAsia="en-US"/>
    </w:rPr>
  </w:style>
  <w:style w:type="character" w:customStyle="1" w:styleId="4141">
    <w:name w:val="Знак4 Знак Знак14"/>
    <w:locked/>
    <w:rsid w:val="002368CA"/>
    <w:rPr>
      <w:rFonts w:ascii="Arial" w:hAnsi="Arial"/>
      <w:b/>
      <w:kern w:val="32"/>
      <w:sz w:val="32"/>
      <w:lang w:val="ru-RU" w:eastAsia="ru-RU"/>
    </w:rPr>
  </w:style>
  <w:style w:type="character" w:customStyle="1" w:styleId="2124">
    <w:name w:val="Знак2 Знак Знак12"/>
    <w:locked/>
    <w:rsid w:val="002368CA"/>
    <w:rPr>
      <w:b/>
      <w:sz w:val="27"/>
      <w:lang w:val="ru-RU" w:eastAsia="ru-RU"/>
    </w:rPr>
  </w:style>
  <w:style w:type="character" w:customStyle="1" w:styleId="23a">
    <w:name w:val="Знак2 Знак Знак3"/>
    <w:locked/>
    <w:rsid w:val="002368CA"/>
    <w:rPr>
      <w:rFonts w:ascii="Arial" w:hAnsi="Arial"/>
      <w:b/>
      <w:sz w:val="26"/>
      <w:lang w:val="ru-RU" w:eastAsia="ru-RU"/>
    </w:rPr>
  </w:style>
  <w:style w:type="paragraph" w:customStyle="1" w:styleId="5f0">
    <w:name w:val="Абзац списка5"/>
    <w:basedOn w:val="a3"/>
    <w:rsid w:val="002368CA"/>
    <w:pPr>
      <w:ind w:left="708"/>
    </w:pPr>
    <w:rPr>
      <w:rFonts w:ascii="Calibri" w:hAnsi="Calibri"/>
      <w:szCs w:val="20"/>
    </w:rPr>
  </w:style>
  <w:style w:type="character" w:customStyle="1" w:styleId="4f6">
    <w:name w:val="Слабое выделение4"/>
    <w:rsid w:val="002368CA"/>
    <w:rPr>
      <w:i/>
      <w:color w:val="808080"/>
    </w:rPr>
  </w:style>
  <w:style w:type="paragraph" w:customStyle="1" w:styleId="23b">
    <w:name w:val="Цитата 23"/>
    <w:basedOn w:val="a3"/>
    <w:next w:val="a3"/>
    <w:rsid w:val="002368CA"/>
    <w:rPr>
      <w:rFonts w:ascii="Calibri" w:hAnsi="Calibri"/>
      <w:i/>
      <w:iCs/>
      <w:color w:val="000000"/>
    </w:rPr>
  </w:style>
  <w:style w:type="paragraph" w:customStyle="1" w:styleId="3ffa">
    <w:name w:val="Выделенная цитата3"/>
    <w:basedOn w:val="a3"/>
    <w:next w:val="a3"/>
    <w:rsid w:val="002368CA"/>
    <w:pPr>
      <w:pBdr>
        <w:bottom w:val="single" w:sz="4" w:space="4" w:color="4F81BD"/>
      </w:pBdr>
      <w:spacing w:before="200" w:after="280"/>
      <w:ind w:left="936" w:right="936"/>
    </w:pPr>
    <w:rPr>
      <w:rFonts w:ascii="Calibri" w:hAnsi="Calibri"/>
      <w:b/>
      <w:i/>
      <w:color w:val="4F81BD"/>
      <w:szCs w:val="20"/>
    </w:rPr>
  </w:style>
  <w:style w:type="character" w:customStyle="1" w:styleId="4f7">
    <w:name w:val="Сильное выделение4"/>
    <w:rsid w:val="002368CA"/>
    <w:rPr>
      <w:b/>
    </w:rPr>
  </w:style>
  <w:style w:type="character" w:customStyle="1" w:styleId="3ffb">
    <w:name w:val="Замещающий текст3"/>
    <w:rsid w:val="002368CA"/>
    <w:rPr>
      <w:color w:val="808080"/>
    </w:rPr>
  </w:style>
  <w:style w:type="character" w:customStyle="1" w:styleId="1260">
    <w:name w:val="Знак1 Знак Знак26"/>
    <w:locked/>
    <w:rsid w:val="002368CA"/>
    <w:rPr>
      <w:sz w:val="24"/>
    </w:rPr>
  </w:style>
  <w:style w:type="character" w:customStyle="1" w:styleId="1271">
    <w:name w:val="Знак1 Знак Знак27"/>
    <w:locked/>
    <w:rsid w:val="002368CA"/>
    <w:rPr>
      <w:sz w:val="24"/>
    </w:rPr>
  </w:style>
  <w:style w:type="character" w:customStyle="1" w:styleId="7d">
    <w:name w:val="Без интервала Знак7"/>
    <w:locked/>
    <w:rsid w:val="002368CA"/>
    <w:rPr>
      <w:sz w:val="24"/>
      <w:lang w:eastAsia="en-US"/>
    </w:rPr>
  </w:style>
  <w:style w:type="character" w:customStyle="1" w:styleId="393">
    <w:name w:val="Знак Знак393"/>
    <w:rsid w:val="002368CA"/>
    <w:rPr>
      <w:rFonts w:ascii="Arial" w:hAnsi="Arial"/>
      <w:b/>
      <w:sz w:val="26"/>
    </w:rPr>
  </w:style>
  <w:style w:type="character" w:customStyle="1" w:styleId="383">
    <w:name w:val="Знак Знак383"/>
    <w:rsid w:val="002368CA"/>
    <w:rPr>
      <w:b/>
      <w:sz w:val="28"/>
    </w:rPr>
  </w:style>
  <w:style w:type="character" w:customStyle="1" w:styleId="373">
    <w:name w:val="Знак Знак373"/>
    <w:rsid w:val="002368CA"/>
    <w:rPr>
      <w:b/>
      <w:i/>
      <w:sz w:val="26"/>
    </w:rPr>
  </w:style>
  <w:style w:type="character" w:customStyle="1" w:styleId="363">
    <w:name w:val="Знак Знак363"/>
    <w:rsid w:val="002368CA"/>
    <w:rPr>
      <w:b/>
      <w:sz w:val="22"/>
      <w:lang w:val="ru-RU" w:eastAsia="ru-RU"/>
    </w:rPr>
  </w:style>
  <w:style w:type="character" w:customStyle="1" w:styleId="3530">
    <w:name w:val="Знак Знак353"/>
    <w:rsid w:val="002368CA"/>
    <w:rPr>
      <w:sz w:val="24"/>
      <w:lang w:val="ru-RU" w:eastAsia="ru-RU"/>
    </w:rPr>
  </w:style>
  <w:style w:type="character" w:customStyle="1" w:styleId="3430">
    <w:name w:val="Знак Знак343"/>
    <w:rsid w:val="002368CA"/>
    <w:rPr>
      <w:rFonts w:ascii="Calibri" w:hAnsi="Calibri"/>
      <w:i/>
      <w:sz w:val="24"/>
      <w:lang w:eastAsia="en-US"/>
    </w:rPr>
  </w:style>
  <w:style w:type="character" w:customStyle="1" w:styleId="3230">
    <w:name w:val="Знак Знак323"/>
    <w:rsid w:val="002368CA"/>
    <w:rPr>
      <w:sz w:val="16"/>
    </w:rPr>
  </w:style>
  <w:style w:type="character" w:customStyle="1" w:styleId="3141">
    <w:name w:val="Знак Знак314"/>
    <w:rsid w:val="002368CA"/>
    <w:rPr>
      <w:sz w:val="24"/>
    </w:rPr>
  </w:style>
  <w:style w:type="paragraph" w:customStyle="1" w:styleId="10a">
    <w:name w:val="Знак Знак Знак Знак Знак Знак10"/>
    <w:basedOn w:val="a3"/>
    <w:rsid w:val="002368CA"/>
    <w:pPr>
      <w:tabs>
        <w:tab w:val="left" w:pos="643"/>
      </w:tabs>
      <w:spacing w:after="160" w:line="240" w:lineRule="exact"/>
    </w:pPr>
    <w:rPr>
      <w:rFonts w:ascii="Verdana" w:hAnsi="Verdana" w:cs="Verdana"/>
      <w:sz w:val="20"/>
      <w:szCs w:val="20"/>
      <w:lang w:val="en-US" w:eastAsia="en-US"/>
    </w:rPr>
  </w:style>
  <w:style w:type="character" w:customStyle="1" w:styleId="3020">
    <w:name w:val="Знак Знак302"/>
    <w:rsid w:val="002368CA"/>
    <w:rPr>
      <w:sz w:val="24"/>
    </w:rPr>
  </w:style>
  <w:style w:type="character" w:customStyle="1" w:styleId="293">
    <w:name w:val="Знак Знак293"/>
    <w:rsid w:val="002368CA"/>
    <w:rPr>
      <w:sz w:val="24"/>
    </w:rPr>
  </w:style>
  <w:style w:type="character" w:customStyle="1" w:styleId="7130">
    <w:name w:val="Знак Знак713"/>
    <w:rsid w:val="002368CA"/>
    <w:rPr>
      <w:sz w:val="16"/>
      <w:lang w:val="ru-RU" w:eastAsia="ru-RU"/>
    </w:rPr>
  </w:style>
  <w:style w:type="paragraph" w:customStyle="1" w:styleId="99">
    <w:name w:val="Обычный9"/>
    <w:rsid w:val="002368CA"/>
    <w:pPr>
      <w:widowControl w:val="0"/>
      <w:spacing w:after="0" w:line="240" w:lineRule="auto"/>
      <w:ind w:left="360" w:hanging="360"/>
    </w:pPr>
    <w:rPr>
      <w:rFonts w:ascii="Times New Roman" w:eastAsia="Times New Roman" w:hAnsi="Times New Roman" w:cs="Times New Roman"/>
      <w:szCs w:val="20"/>
      <w:lang w:eastAsia="ru-RU"/>
    </w:rPr>
  </w:style>
  <w:style w:type="character" w:customStyle="1" w:styleId="149">
    <w:name w:val="Знак Знак149"/>
    <w:locked/>
    <w:rsid w:val="002368CA"/>
    <w:rPr>
      <w:b/>
      <w:sz w:val="27"/>
      <w:lang w:val="ru-RU" w:eastAsia="ru-RU"/>
    </w:rPr>
  </w:style>
  <w:style w:type="character" w:customStyle="1" w:styleId="283">
    <w:name w:val="Знак Знак283"/>
    <w:rsid w:val="002368CA"/>
    <w:rPr>
      <w:rFonts w:ascii="Tahoma" w:hAnsi="Tahoma"/>
    </w:rPr>
  </w:style>
  <w:style w:type="character" w:customStyle="1" w:styleId="273">
    <w:name w:val="Знак Знак273"/>
    <w:rsid w:val="002368CA"/>
    <w:rPr>
      <w:sz w:val="24"/>
    </w:rPr>
  </w:style>
  <w:style w:type="character" w:customStyle="1" w:styleId="1090">
    <w:name w:val="Знак Знак109"/>
    <w:locked/>
    <w:rsid w:val="002368CA"/>
    <w:rPr>
      <w:sz w:val="16"/>
      <w:lang w:val="ru-RU" w:eastAsia="ru-RU"/>
    </w:rPr>
  </w:style>
  <w:style w:type="character" w:customStyle="1" w:styleId="626">
    <w:name w:val="Знак Знак626"/>
    <w:rsid w:val="002368CA"/>
    <w:rPr>
      <w:rFonts w:ascii="Arial" w:hAnsi="Arial"/>
      <w:b/>
      <w:i/>
      <w:sz w:val="28"/>
      <w:lang w:val="ru-RU" w:eastAsia="en-US"/>
    </w:rPr>
  </w:style>
  <w:style w:type="character" w:customStyle="1" w:styleId="2130">
    <w:name w:val="Знак Знак213"/>
    <w:locked/>
    <w:rsid w:val="002368CA"/>
    <w:rPr>
      <w:sz w:val="24"/>
      <w:lang w:val="en-US"/>
    </w:rPr>
  </w:style>
  <w:style w:type="character" w:customStyle="1" w:styleId="1231">
    <w:name w:val="Знак Знак123"/>
    <w:rsid w:val="002368CA"/>
    <w:rPr>
      <w:sz w:val="16"/>
    </w:rPr>
  </w:style>
  <w:style w:type="character" w:customStyle="1" w:styleId="1350">
    <w:name w:val="Знак Знак135"/>
    <w:rsid w:val="002368CA"/>
    <w:rPr>
      <w:lang w:val="ru-RU" w:eastAsia="ru-RU"/>
    </w:rPr>
  </w:style>
  <w:style w:type="character" w:customStyle="1" w:styleId="1610">
    <w:name w:val="Знак Знак1610"/>
    <w:locked/>
    <w:rsid w:val="002368CA"/>
    <w:rPr>
      <w:b/>
      <w:caps/>
      <w:sz w:val="24"/>
      <w:lang w:val="ru-RU" w:eastAsia="ru-RU"/>
    </w:rPr>
  </w:style>
  <w:style w:type="character" w:customStyle="1" w:styleId="1153">
    <w:name w:val="Знак Знак115"/>
    <w:rsid w:val="002368CA"/>
    <w:rPr>
      <w:sz w:val="24"/>
    </w:rPr>
  </w:style>
  <w:style w:type="paragraph" w:customStyle="1" w:styleId="25a">
    <w:name w:val="Основной текст 25"/>
    <w:basedOn w:val="a3"/>
    <w:rsid w:val="002368CA"/>
    <w:pPr>
      <w:overflowPunct w:val="0"/>
      <w:autoSpaceDE w:val="0"/>
      <w:autoSpaceDN w:val="0"/>
      <w:adjustRightInd w:val="0"/>
      <w:ind w:firstLine="851"/>
      <w:jc w:val="both"/>
      <w:textAlignment w:val="baseline"/>
    </w:pPr>
    <w:rPr>
      <w:sz w:val="28"/>
      <w:szCs w:val="20"/>
    </w:rPr>
  </w:style>
  <w:style w:type="character" w:customStyle="1" w:styleId="11f4">
    <w:name w:val="Знак Знак Знак11"/>
    <w:rsid w:val="002368CA"/>
    <w:rPr>
      <w:rFonts w:ascii="Times New Roman" w:hAnsi="Times New Roman"/>
      <w:b/>
      <w:caps/>
      <w:sz w:val="28"/>
    </w:rPr>
  </w:style>
  <w:style w:type="character" w:customStyle="1" w:styleId="2590">
    <w:name w:val="Знак Знак259"/>
    <w:rsid w:val="002368CA"/>
    <w:rPr>
      <w:rFonts w:ascii="Times New Roman" w:hAnsi="Times New Roman"/>
      <w:b/>
      <w:sz w:val="28"/>
    </w:rPr>
  </w:style>
  <w:style w:type="character" w:customStyle="1" w:styleId="2290">
    <w:name w:val="Знак Знак229"/>
    <w:rsid w:val="002368CA"/>
    <w:rPr>
      <w:rFonts w:ascii="Times New Roman" w:hAnsi="Times New Roman"/>
      <w:sz w:val="24"/>
    </w:rPr>
  </w:style>
  <w:style w:type="character" w:customStyle="1" w:styleId="2016">
    <w:name w:val="Знак Знак2016"/>
    <w:rsid w:val="002368CA"/>
    <w:rPr>
      <w:rFonts w:ascii="Arial" w:hAnsi="Arial"/>
      <w:sz w:val="22"/>
    </w:rPr>
  </w:style>
  <w:style w:type="character" w:customStyle="1" w:styleId="199">
    <w:name w:val="Знак Знак199"/>
    <w:rsid w:val="002368CA"/>
    <w:rPr>
      <w:rFonts w:ascii="Times New Roman" w:hAnsi="Times New Roman"/>
      <w:sz w:val="16"/>
      <w:lang w:eastAsia="ru-RU"/>
    </w:rPr>
  </w:style>
  <w:style w:type="character" w:customStyle="1" w:styleId="1811">
    <w:name w:val="Знак Знак1811"/>
    <w:rsid w:val="002368CA"/>
    <w:rPr>
      <w:rFonts w:ascii="Courier New" w:hAnsi="Courier New"/>
    </w:rPr>
  </w:style>
  <w:style w:type="character" w:customStyle="1" w:styleId="179">
    <w:name w:val="Знак Знак179"/>
    <w:rsid w:val="002368CA"/>
    <w:rPr>
      <w:rFonts w:ascii="Times New Roman" w:hAnsi="Times New Roman"/>
      <w:sz w:val="24"/>
    </w:rPr>
  </w:style>
  <w:style w:type="character" w:customStyle="1" w:styleId="950">
    <w:name w:val="Знак Знак95"/>
    <w:rsid w:val="002368CA"/>
    <w:rPr>
      <w:rFonts w:ascii="PragmaticaCTT" w:hAnsi="PragmaticaCTT"/>
      <w:b/>
      <w:sz w:val="24"/>
      <w:lang w:val="ru-RU" w:eastAsia="ru-RU"/>
    </w:rPr>
  </w:style>
  <w:style w:type="character" w:customStyle="1" w:styleId="840">
    <w:name w:val="Знак Знак84"/>
    <w:rsid w:val="002368CA"/>
    <w:rPr>
      <w:sz w:val="24"/>
    </w:rPr>
  </w:style>
  <w:style w:type="character" w:customStyle="1" w:styleId="5200">
    <w:name w:val="Знак Знак520"/>
    <w:aliases w:val="Знак Знак5101"/>
    <w:rsid w:val="002368CA"/>
    <w:rPr>
      <w:rFonts w:ascii="Tahoma" w:hAnsi="Tahoma"/>
      <w:sz w:val="16"/>
      <w:lang w:val="ru-RU" w:eastAsia="ru-RU"/>
    </w:rPr>
  </w:style>
  <w:style w:type="paragraph" w:customStyle="1" w:styleId="364">
    <w:name w:val="Заголовок 36"/>
    <w:basedOn w:val="99"/>
    <w:next w:val="99"/>
    <w:rsid w:val="002368CA"/>
    <w:pPr>
      <w:keepNext/>
      <w:widowControl/>
      <w:ind w:left="0" w:firstLine="0"/>
      <w:outlineLvl w:val="2"/>
    </w:pPr>
    <w:rPr>
      <w:sz w:val="24"/>
    </w:rPr>
  </w:style>
  <w:style w:type="paragraph" w:customStyle="1" w:styleId="6f1">
    <w:name w:val="Основной текст6"/>
    <w:basedOn w:val="99"/>
    <w:rsid w:val="002368CA"/>
    <w:pPr>
      <w:widowControl/>
      <w:spacing w:line="360" w:lineRule="auto"/>
      <w:ind w:left="0" w:firstLine="0"/>
    </w:pPr>
    <w:rPr>
      <w:sz w:val="24"/>
    </w:rPr>
  </w:style>
  <w:style w:type="character" w:customStyle="1" w:styleId="159">
    <w:name w:val="Знак Знак159"/>
    <w:rsid w:val="002368CA"/>
    <w:rPr>
      <w:b/>
      <w:sz w:val="28"/>
    </w:rPr>
  </w:style>
  <w:style w:type="character" w:customStyle="1" w:styleId="800">
    <w:name w:val="Знак Знак80"/>
    <w:rsid w:val="002368CA"/>
    <w:rPr>
      <w:rFonts w:ascii="Times New Roman" w:hAnsi="Times New Roman"/>
      <w:lang w:eastAsia="en-US"/>
    </w:rPr>
  </w:style>
  <w:style w:type="paragraph" w:customStyle="1" w:styleId="264">
    <w:name w:val="Заголовок 26"/>
    <w:basedOn w:val="a3"/>
    <w:next w:val="a3"/>
    <w:rsid w:val="002368CA"/>
    <w:pPr>
      <w:keepNext/>
      <w:widowControl w:val="0"/>
      <w:jc w:val="center"/>
    </w:pPr>
    <w:rPr>
      <w:b/>
      <w:sz w:val="26"/>
      <w:szCs w:val="20"/>
    </w:rPr>
  </w:style>
  <w:style w:type="paragraph" w:customStyle="1" w:styleId="5f1">
    <w:name w:val="Цитата5"/>
    <w:basedOn w:val="a3"/>
    <w:rsid w:val="002368CA"/>
    <w:pPr>
      <w:shd w:val="clear" w:color="auto" w:fill="FFFFFF"/>
      <w:spacing w:before="230" w:line="360" w:lineRule="auto"/>
      <w:ind w:left="1750" w:right="1152" w:hanging="384"/>
      <w:jc w:val="center"/>
    </w:pPr>
    <w:rPr>
      <w:b/>
      <w:color w:val="000000"/>
      <w:spacing w:val="-5"/>
      <w:sz w:val="28"/>
      <w:szCs w:val="20"/>
    </w:rPr>
  </w:style>
  <w:style w:type="character" w:customStyle="1" w:styleId="22f">
    <w:name w:val="Цитата 2 Знак2"/>
    <w:rsid w:val="002368CA"/>
    <w:rPr>
      <w:i/>
      <w:color w:val="000000"/>
      <w:sz w:val="24"/>
    </w:rPr>
  </w:style>
  <w:style w:type="character" w:customStyle="1" w:styleId="2ffff7">
    <w:name w:val="Выделенная цитата Знак2"/>
    <w:rsid w:val="002368CA"/>
    <w:rPr>
      <w:b/>
      <w:i/>
      <w:color w:val="4F81BD"/>
      <w:sz w:val="24"/>
    </w:rPr>
  </w:style>
  <w:style w:type="paragraph" w:customStyle="1" w:styleId="5f2">
    <w:name w:val="Текст5"/>
    <w:basedOn w:val="a3"/>
    <w:rsid w:val="002368CA"/>
    <w:rPr>
      <w:rFonts w:ascii="Courier New" w:hAnsi="Courier New"/>
      <w:sz w:val="20"/>
      <w:szCs w:val="20"/>
    </w:rPr>
  </w:style>
  <w:style w:type="paragraph" w:customStyle="1" w:styleId="356">
    <w:name w:val="Основной текст 35"/>
    <w:basedOn w:val="99"/>
    <w:rsid w:val="002368CA"/>
    <w:pPr>
      <w:widowControl/>
      <w:tabs>
        <w:tab w:val="left" w:pos="360"/>
      </w:tabs>
      <w:ind w:left="0" w:firstLine="0"/>
      <w:jc w:val="both"/>
    </w:pPr>
    <w:rPr>
      <w:i/>
      <w:sz w:val="26"/>
    </w:rPr>
  </w:style>
  <w:style w:type="paragraph" w:customStyle="1" w:styleId="244">
    <w:name w:val="Основной текст с отступом 24"/>
    <w:basedOn w:val="a3"/>
    <w:rsid w:val="002368CA"/>
    <w:pPr>
      <w:overflowPunct w:val="0"/>
      <w:autoSpaceDE w:val="0"/>
      <w:ind w:firstLine="567"/>
      <w:jc w:val="both"/>
    </w:pPr>
    <w:rPr>
      <w:sz w:val="20"/>
      <w:szCs w:val="20"/>
      <w:lang w:eastAsia="ar-SA"/>
    </w:rPr>
  </w:style>
  <w:style w:type="paragraph" w:customStyle="1" w:styleId="357">
    <w:name w:val="Основной текст с отступом 35"/>
    <w:basedOn w:val="a3"/>
    <w:rsid w:val="002368CA"/>
    <w:pPr>
      <w:spacing w:line="360" w:lineRule="auto"/>
      <w:ind w:firstLine="709"/>
      <w:jc w:val="both"/>
    </w:pPr>
    <w:rPr>
      <w:sz w:val="28"/>
      <w:szCs w:val="20"/>
    </w:rPr>
  </w:style>
  <w:style w:type="paragraph" w:customStyle="1" w:styleId="4f8">
    <w:name w:val="Верхний колонтитул4"/>
    <w:basedOn w:val="a3"/>
    <w:rsid w:val="002368CA"/>
    <w:pPr>
      <w:tabs>
        <w:tab w:val="center" w:pos="4153"/>
        <w:tab w:val="right" w:pos="8306"/>
      </w:tabs>
    </w:pPr>
    <w:rPr>
      <w:rFonts w:ascii="Arial" w:hAnsi="Arial"/>
      <w:szCs w:val="20"/>
    </w:rPr>
  </w:style>
  <w:style w:type="character" w:customStyle="1" w:styleId="419">
    <w:name w:val="Знак Знак419"/>
    <w:locked/>
    <w:rsid w:val="002368CA"/>
    <w:rPr>
      <w:rFonts w:ascii="Arial" w:hAnsi="Arial"/>
      <w:b/>
      <w:i/>
      <w:sz w:val="28"/>
      <w:lang w:val="ru-RU" w:eastAsia="en-US"/>
    </w:rPr>
  </w:style>
  <w:style w:type="character" w:customStyle="1" w:styleId="429">
    <w:name w:val="Знак4 Знак2"/>
    <w:locked/>
    <w:rsid w:val="002368CA"/>
    <w:rPr>
      <w:sz w:val="24"/>
      <w:lang w:val="ru-RU" w:eastAsia="ru-RU"/>
    </w:rPr>
  </w:style>
  <w:style w:type="character" w:customStyle="1" w:styleId="4f9">
    <w:name w:val="Основной шрифт абзаца4"/>
    <w:rsid w:val="002368CA"/>
  </w:style>
  <w:style w:type="character" w:customStyle="1" w:styleId="2380">
    <w:name w:val="Знак Знак23 Знак8"/>
    <w:aliases w:val="Знак Знак3 Знак8"/>
    <w:locked/>
    <w:rsid w:val="002368CA"/>
    <w:rPr>
      <w:rFonts w:ascii="Tahoma" w:hAnsi="Tahoma"/>
      <w:sz w:val="16"/>
    </w:rPr>
  </w:style>
  <w:style w:type="paragraph" w:customStyle="1" w:styleId="13a">
    <w:name w:val="Знак Знак Знак Знак Знак Знак Знак Знак Знак Знак Знак Знак Знак13"/>
    <w:basedOn w:val="a3"/>
    <w:rsid w:val="002368CA"/>
    <w:pPr>
      <w:spacing w:after="160" w:line="240" w:lineRule="exact"/>
    </w:pPr>
    <w:rPr>
      <w:rFonts w:ascii="Verdana" w:hAnsi="Verdana"/>
      <w:lang w:val="en-US" w:eastAsia="en-US"/>
    </w:rPr>
  </w:style>
  <w:style w:type="paragraph" w:customStyle="1" w:styleId="392">
    <w:name w:val="Знак39"/>
    <w:basedOn w:val="a3"/>
    <w:rsid w:val="002368CA"/>
    <w:pPr>
      <w:tabs>
        <w:tab w:val="left" w:pos="643"/>
      </w:tabs>
      <w:spacing w:after="160" w:line="240" w:lineRule="exact"/>
    </w:pPr>
    <w:rPr>
      <w:rFonts w:ascii="Verdana" w:hAnsi="Verdana" w:cs="Verdana"/>
      <w:sz w:val="20"/>
      <w:szCs w:val="20"/>
      <w:lang w:val="en-US" w:eastAsia="en-US"/>
    </w:rPr>
  </w:style>
  <w:style w:type="character" w:customStyle="1" w:styleId="539">
    <w:name w:val="Знак Знак539"/>
    <w:locked/>
    <w:rsid w:val="002368CA"/>
    <w:rPr>
      <w:b/>
      <w:caps/>
      <w:sz w:val="24"/>
      <w:lang w:val="ru-RU" w:eastAsia="ru-RU"/>
    </w:rPr>
  </w:style>
  <w:style w:type="character" w:customStyle="1" w:styleId="11100">
    <w:name w:val="Знак1 Знак Знак110"/>
    <w:locked/>
    <w:rsid w:val="002368CA"/>
    <w:rPr>
      <w:rFonts w:ascii="Times New Roman" w:hAnsi="Times New Roman"/>
      <w:sz w:val="24"/>
      <w:lang w:eastAsia="ru-RU"/>
    </w:rPr>
  </w:style>
  <w:style w:type="character" w:customStyle="1" w:styleId="469">
    <w:name w:val="Знак Знак469"/>
    <w:locked/>
    <w:rsid w:val="002368CA"/>
    <w:rPr>
      <w:b/>
      <w:sz w:val="27"/>
      <w:lang w:val="ru-RU" w:eastAsia="ru-RU"/>
    </w:rPr>
  </w:style>
  <w:style w:type="character" w:customStyle="1" w:styleId="489">
    <w:name w:val="Знак Знак489"/>
    <w:locked/>
    <w:rsid w:val="002368CA"/>
    <w:rPr>
      <w:b/>
      <w:sz w:val="27"/>
      <w:lang w:val="ru-RU" w:eastAsia="ru-RU"/>
    </w:rPr>
  </w:style>
  <w:style w:type="character" w:customStyle="1" w:styleId="4490">
    <w:name w:val="Знак Знак449"/>
    <w:locked/>
    <w:rsid w:val="002368CA"/>
    <w:rPr>
      <w:sz w:val="24"/>
    </w:rPr>
  </w:style>
  <w:style w:type="character" w:customStyle="1" w:styleId="51100">
    <w:name w:val="Знак Знак5110"/>
    <w:locked/>
    <w:rsid w:val="002368CA"/>
    <w:rPr>
      <w:b/>
      <w:sz w:val="27"/>
      <w:lang w:val="ru-RU" w:eastAsia="ru-RU"/>
    </w:rPr>
  </w:style>
  <w:style w:type="character" w:customStyle="1" w:styleId="439">
    <w:name w:val="Знак Знак439"/>
    <w:locked/>
    <w:rsid w:val="002368CA"/>
    <w:rPr>
      <w:color w:val="000000"/>
      <w:sz w:val="24"/>
      <w:lang w:eastAsia="ru-RU"/>
    </w:rPr>
  </w:style>
  <w:style w:type="character" w:customStyle="1" w:styleId="4290">
    <w:name w:val="Знак Знак429"/>
    <w:rsid w:val="002368CA"/>
    <w:rPr>
      <w:rFonts w:ascii="Times New Roman" w:hAnsi="Times New Roman"/>
      <w:sz w:val="16"/>
    </w:rPr>
  </w:style>
  <w:style w:type="character" w:customStyle="1" w:styleId="499">
    <w:name w:val="Знак Знак499"/>
    <w:rsid w:val="002368CA"/>
    <w:rPr>
      <w:rFonts w:ascii="Times New Roman" w:hAnsi="Times New Roman"/>
      <w:b/>
      <w:caps/>
      <w:sz w:val="24"/>
      <w:lang w:eastAsia="ru-RU"/>
    </w:rPr>
  </w:style>
  <w:style w:type="paragraph" w:customStyle="1" w:styleId="46a">
    <w:name w:val="Заголовок 46"/>
    <w:basedOn w:val="99"/>
    <w:next w:val="99"/>
    <w:rsid w:val="002368CA"/>
    <w:pPr>
      <w:keepNext/>
      <w:widowControl/>
      <w:ind w:left="0" w:firstLine="0"/>
    </w:pPr>
    <w:rPr>
      <w:sz w:val="24"/>
    </w:rPr>
  </w:style>
  <w:style w:type="character" w:customStyle="1" w:styleId="479">
    <w:name w:val="Знак Знак479"/>
    <w:rsid w:val="002368CA"/>
    <w:rPr>
      <w:rFonts w:ascii="Times New Roman" w:hAnsi="Times New Roman"/>
      <w:b/>
      <w:sz w:val="27"/>
      <w:lang w:eastAsia="ru-RU"/>
    </w:rPr>
  </w:style>
  <w:style w:type="character" w:customStyle="1" w:styleId="4590">
    <w:name w:val="Знак Знак459"/>
    <w:rsid w:val="002368CA"/>
    <w:rPr>
      <w:rFonts w:ascii="Times New Roman" w:hAnsi="Times New Roman"/>
      <w:b/>
      <w:i/>
      <w:sz w:val="26"/>
      <w:lang w:eastAsia="ru-RU"/>
    </w:rPr>
  </w:style>
  <w:style w:type="paragraph" w:customStyle="1" w:styleId="653">
    <w:name w:val="Заголовок 65"/>
    <w:rsid w:val="002368CA"/>
    <w:pPr>
      <w:keepNext/>
      <w:spacing w:after="0" w:line="220" w:lineRule="atLeast"/>
      <w:ind w:firstLine="454"/>
      <w:jc w:val="both"/>
    </w:pPr>
    <w:rPr>
      <w:rFonts w:ascii="PragmaticaCTT" w:eastAsia="Times New Roman" w:hAnsi="PragmaticaCTT" w:cs="Times New Roman"/>
      <w:color w:val="000000"/>
      <w:sz w:val="40"/>
      <w:szCs w:val="20"/>
      <w:lang w:eastAsia="ru-RU"/>
    </w:rPr>
  </w:style>
  <w:style w:type="character" w:customStyle="1" w:styleId="5100">
    <w:name w:val="Знак5 Знак Знак10"/>
    <w:locked/>
    <w:rsid w:val="002368CA"/>
    <w:rPr>
      <w:sz w:val="16"/>
    </w:rPr>
  </w:style>
  <w:style w:type="character" w:customStyle="1" w:styleId="509">
    <w:name w:val="Знак Знак509"/>
    <w:locked/>
    <w:rsid w:val="002368CA"/>
    <w:rPr>
      <w:b/>
      <w:sz w:val="28"/>
      <w:lang w:val="ru-RU" w:eastAsia="ru-RU"/>
    </w:rPr>
  </w:style>
  <w:style w:type="character" w:customStyle="1" w:styleId="5290">
    <w:name w:val="Знак Знак529"/>
    <w:rsid w:val="002368CA"/>
    <w:rPr>
      <w:rFonts w:ascii="Arial" w:hAnsi="Arial"/>
      <w:b/>
      <w:i/>
      <w:sz w:val="28"/>
    </w:rPr>
  </w:style>
  <w:style w:type="character" w:customStyle="1" w:styleId="519">
    <w:name w:val="Знак5 Знак Знак19"/>
    <w:locked/>
    <w:rsid w:val="002368CA"/>
    <w:rPr>
      <w:sz w:val="16"/>
      <w:lang w:val="ru-RU" w:eastAsia="ru-RU"/>
    </w:rPr>
  </w:style>
  <w:style w:type="character" w:customStyle="1" w:styleId="6101">
    <w:name w:val="Знак6 Знак Знак10"/>
    <w:rsid w:val="002368CA"/>
    <w:rPr>
      <w:sz w:val="24"/>
      <w:lang w:val="ru-RU" w:eastAsia="ru-RU"/>
    </w:rPr>
  </w:style>
  <w:style w:type="character" w:customStyle="1" w:styleId="553">
    <w:name w:val="Знак Знак553"/>
    <w:locked/>
    <w:rsid w:val="002368CA"/>
    <w:rPr>
      <w:sz w:val="24"/>
      <w:lang w:val="ru-RU" w:eastAsia="ru-RU"/>
    </w:rPr>
  </w:style>
  <w:style w:type="paragraph" w:customStyle="1" w:styleId="Heading13">
    <w:name w:val="Heading 13"/>
    <w:basedOn w:val="a3"/>
    <w:next w:val="a3"/>
    <w:rsid w:val="002368CA"/>
    <w:pPr>
      <w:suppressAutoHyphens/>
      <w:ind w:firstLine="454"/>
    </w:pPr>
    <w:rPr>
      <w:b/>
      <w:caps/>
      <w:lang w:eastAsia="zh-CN"/>
    </w:rPr>
  </w:style>
  <w:style w:type="character" w:customStyle="1" w:styleId="6530">
    <w:name w:val="Знак Знак653"/>
    <w:locked/>
    <w:rsid w:val="002368CA"/>
    <w:rPr>
      <w:b/>
      <w:sz w:val="27"/>
      <w:lang w:val="ru-RU" w:eastAsia="ru-RU"/>
    </w:rPr>
  </w:style>
  <w:style w:type="character" w:customStyle="1" w:styleId="6430">
    <w:name w:val="Знак Знак643"/>
    <w:locked/>
    <w:rsid w:val="002368CA"/>
    <w:rPr>
      <w:b/>
      <w:sz w:val="28"/>
      <w:lang w:val="ru-RU" w:eastAsia="ru-RU"/>
    </w:rPr>
  </w:style>
  <w:style w:type="character" w:customStyle="1" w:styleId="6330">
    <w:name w:val="Знак Знак633"/>
    <w:locked/>
    <w:rsid w:val="002368CA"/>
    <w:rPr>
      <w:b/>
      <w:i/>
      <w:sz w:val="26"/>
      <w:lang w:val="ru-RU" w:eastAsia="ru-RU"/>
    </w:rPr>
  </w:style>
  <w:style w:type="character" w:customStyle="1" w:styleId="625">
    <w:name w:val="Знак Знак625"/>
    <w:locked/>
    <w:rsid w:val="002368CA"/>
    <w:rPr>
      <w:sz w:val="24"/>
      <w:lang w:val="ru-RU" w:eastAsia="ru-RU"/>
    </w:rPr>
  </w:style>
  <w:style w:type="character" w:customStyle="1" w:styleId="61100">
    <w:name w:val="Знак Знак6110"/>
    <w:locked/>
    <w:rsid w:val="002368CA"/>
    <w:rPr>
      <w:sz w:val="24"/>
      <w:lang w:val="ru-RU" w:eastAsia="ru-RU"/>
    </w:rPr>
  </w:style>
  <w:style w:type="character" w:customStyle="1" w:styleId="603">
    <w:name w:val="Знак Знак603"/>
    <w:locked/>
    <w:rsid w:val="002368CA"/>
    <w:rPr>
      <w:i/>
      <w:sz w:val="24"/>
      <w:lang w:val="ru-RU" w:eastAsia="ru-RU"/>
    </w:rPr>
  </w:style>
  <w:style w:type="character" w:customStyle="1" w:styleId="593">
    <w:name w:val="Знак Знак593"/>
    <w:locked/>
    <w:rsid w:val="002368CA"/>
    <w:rPr>
      <w:rFonts w:ascii="Arial" w:hAnsi="Arial"/>
      <w:sz w:val="22"/>
      <w:lang w:val="ru-RU" w:eastAsia="ru-RU"/>
    </w:rPr>
  </w:style>
  <w:style w:type="character" w:customStyle="1" w:styleId="5830">
    <w:name w:val="Знак Знак583"/>
    <w:locked/>
    <w:rsid w:val="002368CA"/>
    <w:rPr>
      <w:rFonts w:ascii="Courier New" w:hAnsi="Courier New"/>
      <w:lang w:val="ru-RU" w:eastAsia="ru-RU"/>
    </w:rPr>
  </w:style>
  <w:style w:type="character" w:customStyle="1" w:styleId="573">
    <w:name w:val="Знак Знак573"/>
    <w:locked/>
    <w:rsid w:val="002368CA"/>
    <w:rPr>
      <w:lang w:val="ru-RU" w:eastAsia="ru-RU"/>
    </w:rPr>
  </w:style>
  <w:style w:type="character" w:customStyle="1" w:styleId="563">
    <w:name w:val="Знак Знак563"/>
    <w:locked/>
    <w:rsid w:val="002368CA"/>
    <w:rPr>
      <w:sz w:val="24"/>
      <w:lang w:val="ru-RU" w:eastAsia="ru-RU"/>
    </w:rPr>
  </w:style>
  <w:style w:type="character" w:customStyle="1" w:styleId="543">
    <w:name w:val="Знак Знак543"/>
    <w:locked/>
    <w:rsid w:val="002368CA"/>
    <w:rPr>
      <w:sz w:val="24"/>
      <w:lang w:val="en-US" w:eastAsia="ru-RU"/>
    </w:rPr>
  </w:style>
  <w:style w:type="paragraph" w:customStyle="1" w:styleId="Heading52">
    <w:name w:val="Heading 52"/>
    <w:basedOn w:val="a3"/>
    <w:next w:val="a3"/>
    <w:rsid w:val="002368CA"/>
    <w:pPr>
      <w:tabs>
        <w:tab w:val="left" w:pos="1008"/>
      </w:tabs>
      <w:suppressAutoHyphens/>
      <w:spacing w:before="240" w:after="60"/>
      <w:ind w:left="1008" w:hanging="1008"/>
      <w:outlineLvl w:val="4"/>
    </w:pPr>
    <w:rPr>
      <w:b/>
      <w:bCs/>
      <w:i/>
      <w:iCs/>
      <w:sz w:val="26"/>
      <w:szCs w:val="26"/>
      <w:lang w:eastAsia="zh-CN"/>
    </w:rPr>
  </w:style>
  <w:style w:type="paragraph" w:customStyle="1" w:styleId="Heading72">
    <w:name w:val="Heading 72"/>
    <w:basedOn w:val="a3"/>
    <w:next w:val="a3"/>
    <w:rsid w:val="002368CA"/>
    <w:pPr>
      <w:tabs>
        <w:tab w:val="left" w:pos="1296"/>
      </w:tabs>
      <w:suppressAutoHyphens/>
      <w:spacing w:before="240" w:after="60"/>
      <w:ind w:left="1296" w:hanging="1296"/>
      <w:outlineLvl w:val="6"/>
    </w:pPr>
    <w:rPr>
      <w:lang w:eastAsia="zh-CN"/>
    </w:rPr>
  </w:style>
  <w:style w:type="paragraph" w:customStyle="1" w:styleId="Heading92">
    <w:name w:val="Heading 92"/>
    <w:basedOn w:val="a3"/>
    <w:next w:val="a3"/>
    <w:rsid w:val="002368CA"/>
    <w:pPr>
      <w:tabs>
        <w:tab w:val="left" w:pos="1584"/>
      </w:tabs>
      <w:suppressAutoHyphens/>
      <w:spacing w:before="240" w:after="60"/>
      <w:ind w:left="1584" w:hanging="1584"/>
      <w:outlineLvl w:val="8"/>
    </w:pPr>
    <w:rPr>
      <w:rFonts w:ascii="Arial" w:hAnsi="Arial" w:cs="Arial"/>
      <w:sz w:val="22"/>
      <w:szCs w:val="22"/>
      <w:lang w:eastAsia="zh-CN"/>
    </w:rPr>
  </w:style>
  <w:style w:type="character" w:customStyle="1" w:styleId="6730">
    <w:name w:val="Знак Знак673"/>
    <w:rsid w:val="002368CA"/>
    <w:rPr>
      <w:rFonts w:ascii="Arial" w:hAnsi="Arial"/>
      <w:b/>
      <w:sz w:val="26"/>
    </w:rPr>
  </w:style>
  <w:style w:type="character" w:customStyle="1" w:styleId="663">
    <w:name w:val="Знак Знак663"/>
    <w:rsid w:val="002368CA"/>
    <w:rPr>
      <w:b/>
      <w:sz w:val="28"/>
    </w:rPr>
  </w:style>
  <w:style w:type="character" w:customStyle="1" w:styleId="703">
    <w:name w:val="Знак Знак703"/>
    <w:rsid w:val="002368CA"/>
    <w:rPr>
      <w:rFonts w:ascii="Arial" w:hAnsi="Arial"/>
      <w:b/>
      <w:sz w:val="26"/>
    </w:rPr>
  </w:style>
  <w:style w:type="character" w:customStyle="1" w:styleId="693">
    <w:name w:val="Знак Знак693"/>
    <w:rsid w:val="002368CA"/>
    <w:rPr>
      <w:b/>
      <w:sz w:val="28"/>
    </w:rPr>
  </w:style>
  <w:style w:type="character" w:customStyle="1" w:styleId="683">
    <w:name w:val="Знак Знак683"/>
    <w:rsid w:val="002368CA"/>
    <w:rPr>
      <w:b/>
      <w:i/>
      <w:sz w:val="26"/>
    </w:rPr>
  </w:style>
  <w:style w:type="paragraph" w:customStyle="1" w:styleId="HTML40">
    <w:name w:val="Стандартный HTML4"/>
    <w:basedOn w:val="a3"/>
    <w:rsid w:val="002368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pPr>
    <w:rPr>
      <w:rFonts w:ascii="Courier New" w:eastAsia="Arial Unicode MS" w:hAnsi="Courier New" w:cs="Courier New"/>
      <w:kern w:val="1"/>
      <w:sz w:val="20"/>
      <w:szCs w:val="20"/>
      <w:lang w:eastAsia="hi-IN" w:bidi="hi-IN"/>
    </w:rPr>
  </w:style>
  <w:style w:type="paragraph" w:customStyle="1" w:styleId="Heading412">
    <w:name w:val="Heading 412"/>
    <w:basedOn w:val="Normal1"/>
    <w:next w:val="Normal1"/>
    <w:rsid w:val="002368CA"/>
    <w:pPr>
      <w:keepNext/>
      <w:widowControl/>
    </w:pPr>
    <w:rPr>
      <w:sz w:val="24"/>
    </w:rPr>
  </w:style>
  <w:style w:type="paragraph" w:customStyle="1" w:styleId="Heading221">
    <w:name w:val="Heading 221"/>
    <w:basedOn w:val="a3"/>
    <w:next w:val="a3"/>
    <w:rsid w:val="002368CA"/>
    <w:pPr>
      <w:keepNext/>
      <w:tabs>
        <w:tab w:val="left" w:pos="576"/>
      </w:tabs>
      <w:suppressAutoHyphens/>
      <w:spacing w:before="240" w:after="60"/>
      <w:ind w:left="576" w:hanging="576"/>
      <w:outlineLvl w:val="1"/>
    </w:pPr>
    <w:rPr>
      <w:rFonts w:ascii="Arial" w:hAnsi="Arial" w:cs="Arial"/>
      <w:b/>
      <w:bCs/>
      <w:i/>
      <w:iCs/>
      <w:sz w:val="28"/>
      <w:szCs w:val="28"/>
      <w:lang w:eastAsia="zh-CN"/>
    </w:rPr>
  </w:style>
  <w:style w:type="paragraph" w:customStyle="1" w:styleId="Heading322">
    <w:name w:val="Heading 322"/>
    <w:basedOn w:val="a3"/>
    <w:next w:val="a3"/>
    <w:rsid w:val="002368CA"/>
    <w:pPr>
      <w:tabs>
        <w:tab w:val="left" w:pos="720"/>
      </w:tabs>
      <w:suppressAutoHyphens/>
      <w:spacing w:before="280" w:after="280"/>
      <w:ind w:left="720" w:hanging="720"/>
      <w:outlineLvl w:val="2"/>
    </w:pPr>
    <w:rPr>
      <w:b/>
      <w:bCs/>
      <w:sz w:val="27"/>
      <w:szCs w:val="27"/>
      <w:lang w:eastAsia="zh-CN"/>
    </w:rPr>
  </w:style>
  <w:style w:type="paragraph" w:customStyle="1" w:styleId="Heading621">
    <w:name w:val="Heading 621"/>
    <w:basedOn w:val="a3"/>
    <w:next w:val="a3"/>
    <w:rsid w:val="002368CA"/>
    <w:pPr>
      <w:keepNext/>
      <w:tabs>
        <w:tab w:val="left" w:pos="1152"/>
      </w:tabs>
      <w:suppressAutoHyphens/>
      <w:ind w:left="1152" w:hanging="1152"/>
      <w:jc w:val="both"/>
      <w:outlineLvl w:val="5"/>
    </w:pPr>
    <w:rPr>
      <w:szCs w:val="20"/>
      <w:lang w:val="en-US" w:eastAsia="en-US"/>
    </w:rPr>
  </w:style>
  <w:style w:type="paragraph" w:customStyle="1" w:styleId="Heading811">
    <w:name w:val="Heading 811"/>
    <w:basedOn w:val="a3"/>
    <w:next w:val="a3"/>
    <w:rsid w:val="002368CA"/>
    <w:pPr>
      <w:tabs>
        <w:tab w:val="left" w:pos="1440"/>
      </w:tabs>
      <w:suppressAutoHyphens/>
      <w:spacing w:before="240" w:after="60"/>
      <w:ind w:left="1440" w:hanging="1440"/>
      <w:outlineLvl w:val="7"/>
    </w:pPr>
    <w:rPr>
      <w:i/>
      <w:iCs/>
      <w:lang w:eastAsia="zh-CN"/>
    </w:rPr>
  </w:style>
  <w:style w:type="paragraph" w:customStyle="1" w:styleId="11f5">
    <w:name w:val="Заголовок оглавления11"/>
    <w:basedOn w:val="11"/>
    <w:next w:val="a3"/>
    <w:rsid w:val="002368CA"/>
    <w:pPr>
      <w:keepNext/>
      <w:keepLines/>
      <w:spacing w:before="480"/>
      <w:ind w:firstLine="0"/>
      <w:outlineLvl w:val="9"/>
    </w:pPr>
    <w:rPr>
      <w:rFonts w:ascii="Cambria" w:hAnsi="Cambria"/>
      <w:color w:val="365F91"/>
      <w:kern w:val="32"/>
      <w:sz w:val="28"/>
      <w:szCs w:val="28"/>
    </w:rPr>
  </w:style>
  <w:style w:type="character" w:customStyle="1" w:styleId="11f6">
    <w:name w:val="Слабая ссылка11"/>
    <w:rsid w:val="002368CA"/>
    <w:rPr>
      <w:smallCaps/>
      <w:color w:val="C0504D"/>
      <w:u w:val="single"/>
    </w:rPr>
  </w:style>
  <w:style w:type="character" w:customStyle="1" w:styleId="11f7">
    <w:name w:val="Сильная ссылка11"/>
    <w:rsid w:val="002368CA"/>
    <w:rPr>
      <w:b/>
      <w:smallCaps/>
      <w:color w:val="C0504D"/>
      <w:spacing w:val="5"/>
      <w:u w:val="single"/>
    </w:rPr>
  </w:style>
  <w:style w:type="character" w:customStyle="1" w:styleId="11f8">
    <w:name w:val="Название книги11"/>
    <w:rsid w:val="002368CA"/>
    <w:rPr>
      <w:b/>
      <w:smallCaps/>
      <w:spacing w:val="5"/>
    </w:rPr>
  </w:style>
  <w:style w:type="paragraph" w:customStyle="1" w:styleId="930">
    <w:name w:val="Знак93"/>
    <w:basedOn w:val="a3"/>
    <w:rsid w:val="002368CA"/>
    <w:pPr>
      <w:spacing w:after="160" w:line="240" w:lineRule="exact"/>
    </w:pPr>
    <w:rPr>
      <w:rFonts w:ascii="Verdana" w:hAnsi="Verdana"/>
      <w:lang w:val="en-US" w:eastAsia="en-US"/>
    </w:rPr>
  </w:style>
  <w:style w:type="character" w:customStyle="1" w:styleId="4151">
    <w:name w:val="Знак4 Знак Знак15"/>
    <w:locked/>
    <w:rsid w:val="002368CA"/>
    <w:rPr>
      <w:rFonts w:ascii="Arial" w:hAnsi="Arial"/>
      <w:b/>
      <w:kern w:val="32"/>
      <w:sz w:val="32"/>
      <w:lang w:val="ru-RU" w:eastAsia="ru-RU"/>
    </w:rPr>
  </w:style>
  <w:style w:type="character" w:customStyle="1" w:styleId="2131">
    <w:name w:val="Знак2 Знак Знак13"/>
    <w:locked/>
    <w:rsid w:val="002368CA"/>
    <w:rPr>
      <w:b/>
      <w:sz w:val="27"/>
      <w:lang w:val="ru-RU" w:eastAsia="ru-RU"/>
    </w:rPr>
  </w:style>
  <w:style w:type="character" w:customStyle="1" w:styleId="43a">
    <w:name w:val="Знак4 Знак Знак3"/>
    <w:locked/>
    <w:rsid w:val="002368CA"/>
    <w:rPr>
      <w:rFonts w:ascii="Arial" w:hAnsi="Arial"/>
      <w:b/>
      <w:kern w:val="32"/>
      <w:sz w:val="32"/>
      <w:lang w:val="ru-RU" w:eastAsia="ru-RU"/>
    </w:rPr>
  </w:style>
  <w:style w:type="character" w:customStyle="1" w:styleId="245">
    <w:name w:val="Знак2 Знак Знак4"/>
    <w:semiHidden/>
    <w:locked/>
    <w:rsid w:val="002368CA"/>
    <w:rPr>
      <w:rFonts w:ascii="Arial" w:hAnsi="Arial"/>
      <w:b/>
      <w:sz w:val="26"/>
      <w:lang w:val="ru-RU" w:eastAsia="ru-RU"/>
    </w:rPr>
  </w:style>
  <w:style w:type="character" w:customStyle="1" w:styleId="FontStyle270">
    <w:name w:val="Font Style27"/>
    <w:rsid w:val="002368CA"/>
    <w:rPr>
      <w:rFonts w:ascii="Times New Roman" w:hAnsi="Times New Roman"/>
      <w:sz w:val="26"/>
    </w:rPr>
  </w:style>
  <w:style w:type="character" w:customStyle="1" w:styleId="2100">
    <w:name w:val="Знак Знак210"/>
    <w:locked/>
    <w:rsid w:val="002368CA"/>
    <w:rPr>
      <w:rFonts w:ascii="Arial" w:hAnsi="Arial"/>
      <w:vanish/>
      <w:sz w:val="16"/>
      <w:lang w:eastAsia="ru-RU"/>
    </w:rPr>
  </w:style>
  <w:style w:type="paragraph" w:customStyle="1" w:styleId="11f9">
    <w:name w:val="Стиль11"/>
    <w:basedOn w:val="a3"/>
    <w:next w:val="114"/>
    <w:rsid w:val="002368CA"/>
    <w:pPr>
      <w:jc w:val="center"/>
    </w:pPr>
    <w:rPr>
      <w:lang w:val="en-US"/>
    </w:rPr>
  </w:style>
  <w:style w:type="paragraph" w:customStyle="1" w:styleId="6f2">
    <w:name w:val="Абзац списка6"/>
    <w:basedOn w:val="a3"/>
    <w:rsid w:val="002368CA"/>
    <w:pPr>
      <w:ind w:left="708"/>
    </w:pPr>
    <w:rPr>
      <w:rFonts w:ascii="Calibri" w:hAnsi="Calibri"/>
      <w:sz w:val="22"/>
      <w:szCs w:val="22"/>
      <w:lang w:eastAsia="en-US"/>
    </w:rPr>
  </w:style>
  <w:style w:type="character" w:customStyle="1" w:styleId="5f3">
    <w:name w:val="Слабое выделение5"/>
    <w:rsid w:val="002368CA"/>
    <w:rPr>
      <w:i/>
      <w:color w:val="808080"/>
    </w:rPr>
  </w:style>
  <w:style w:type="paragraph" w:customStyle="1" w:styleId="5f4">
    <w:name w:val="Без интервала5"/>
    <w:rsid w:val="002368CA"/>
    <w:pPr>
      <w:spacing w:after="0" w:line="240" w:lineRule="auto"/>
    </w:pPr>
    <w:rPr>
      <w:rFonts w:ascii="Calibri" w:eastAsia="Times New Roman" w:hAnsi="Calibri" w:cs="Times New Roman"/>
      <w:lang w:val="en-US"/>
    </w:rPr>
  </w:style>
  <w:style w:type="paragraph" w:customStyle="1" w:styleId="246">
    <w:name w:val="Цитата 24"/>
    <w:basedOn w:val="a3"/>
    <w:next w:val="a3"/>
    <w:rsid w:val="002368CA"/>
    <w:rPr>
      <w:rFonts w:ascii="Calibri" w:hAnsi="Calibri"/>
      <w:i/>
      <w:color w:val="000000"/>
      <w:szCs w:val="22"/>
      <w:lang w:eastAsia="en-US"/>
    </w:rPr>
  </w:style>
  <w:style w:type="paragraph" w:customStyle="1" w:styleId="4fa">
    <w:name w:val="Выделенная цитата4"/>
    <w:basedOn w:val="a3"/>
    <w:next w:val="a3"/>
    <w:rsid w:val="002368CA"/>
    <w:pPr>
      <w:pBdr>
        <w:bottom w:val="single" w:sz="4" w:space="4" w:color="4F81BD"/>
      </w:pBdr>
      <w:spacing w:before="200" w:after="280"/>
      <w:ind w:left="936" w:right="936"/>
    </w:pPr>
    <w:rPr>
      <w:rFonts w:ascii="Calibri" w:hAnsi="Calibri"/>
      <w:b/>
      <w:i/>
      <w:color w:val="4F81BD"/>
      <w:szCs w:val="22"/>
      <w:lang w:eastAsia="en-US"/>
    </w:rPr>
  </w:style>
  <w:style w:type="paragraph" w:customStyle="1" w:styleId="21fc">
    <w:name w:val="Заголовок оглавления21"/>
    <w:basedOn w:val="11"/>
    <w:next w:val="a3"/>
    <w:rsid w:val="002368CA"/>
    <w:pPr>
      <w:keepNext/>
      <w:keepLines/>
      <w:spacing w:before="480"/>
      <w:ind w:firstLine="0"/>
      <w:outlineLvl w:val="9"/>
    </w:pPr>
    <w:rPr>
      <w:rFonts w:ascii="Cambria" w:hAnsi="Cambria"/>
      <w:color w:val="365F91"/>
      <w:kern w:val="32"/>
      <w:sz w:val="28"/>
      <w:szCs w:val="28"/>
    </w:rPr>
  </w:style>
  <w:style w:type="character" w:customStyle="1" w:styleId="5f5">
    <w:name w:val="Сильное выделение5"/>
    <w:rsid w:val="002368CA"/>
    <w:rPr>
      <w:b/>
      <w:i/>
      <w:color w:val="4F81BD"/>
    </w:rPr>
  </w:style>
  <w:style w:type="character" w:customStyle="1" w:styleId="21fd">
    <w:name w:val="Слабая ссылка21"/>
    <w:rsid w:val="002368CA"/>
    <w:rPr>
      <w:smallCaps/>
      <w:color w:val="C0504D"/>
      <w:u w:val="single"/>
    </w:rPr>
  </w:style>
  <w:style w:type="character" w:customStyle="1" w:styleId="21fe">
    <w:name w:val="Сильная ссылка21"/>
    <w:rsid w:val="002368CA"/>
    <w:rPr>
      <w:b/>
      <w:smallCaps/>
      <w:color w:val="C0504D"/>
      <w:spacing w:val="5"/>
      <w:u w:val="single"/>
    </w:rPr>
  </w:style>
  <w:style w:type="character" w:customStyle="1" w:styleId="21ff">
    <w:name w:val="Название книги21"/>
    <w:rsid w:val="002368CA"/>
    <w:rPr>
      <w:b/>
      <w:smallCaps/>
      <w:spacing w:val="5"/>
    </w:rPr>
  </w:style>
  <w:style w:type="character" w:customStyle="1" w:styleId="4fb">
    <w:name w:val="Замещающий текст4"/>
    <w:rsid w:val="002368CA"/>
    <w:rPr>
      <w:color w:val="808080"/>
    </w:rPr>
  </w:style>
  <w:style w:type="character" w:customStyle="1" w:styleId="FontStyle89">
    <w:name w:val="Font Style89"/>
    <w:rsid w:val="002368CA"/>
    <w:rPr>
      <w:rFonts w:ascii="Times New Roman" w:hAnsi="Times New Roman"/>
      <w:i/>
      <w:sz w:val="14"/>
    </w:rPr>
  </w:style>
  <w:style w:type="paragraph" w:customStyle="1" w:styleId="10b">
    <w:name w:val="Стиль10"/>
    <w:basedOn w:val="a3"/>
    <w:next w:val="aff2"/>
    <w:rsid w:val="002368CA"/>
    <w:pPr>
      <w:keepNext/>
      <w:suppressAutoHyphens/>
      <w:spacing w:before="240" w:after="120" w:line="276" w:lineRule="auto"/>
    </w:pPr>
    <w:rPr>
      <w:rFonts w:ascii="Arial" w:eastAsia="MS Mincho" w:hAnsi="Arial" w:cs="Tahoma"/>
      <w:sz w:val="28"/>
      <w:szCs w:val="28"/>
      <w:lang w:eastAsia="ar-SA"/>
    </w:rPr>
  </w:style>
  <w:style w:type="character" w:customStyle="1" w:styleId="2ffff8">
    <w:name w:val="Заголовок Знак2"/>
    <w:locked/>
    <w:rsid w:val="002368CA"/>
    <w:rPr>
      <w:spacing w:val="-20"/>
      <w:sz w:val="28"/>
      <w:u w:val="single"/>
      <w:lang w:val="ru-RU" w:eastAsia="ru-RU"/>
    </w:rPr>
  </w:style>
  <w:style w:type="paragraph" w:customStyle="1" w:styleId="10c">
    <w:name w:val="Обычный10"/>
    <w:rsid w:val="002368CA"/>
    <w:pPr>
      <w:spacing w:after="0" w:line="600" w:lineRule="auto"/>
      <w:ind w:right="400" w:firstLine="1220"/>
    </w:pPr>
    <w:rPr>
      <w:rFonts w:ascii="Times New Roman" w:eastAsia="Times New Roman" w:hAnsi="Times New Roman" w:cs="Times New Roman"/>
      <w:sz w:val="24"/>
      <w:szCs w:val="20"/>
      <w:lang w:eastAsia="ru-RU"/>
    </w:rPr>
  </w:style>
  <w:style w:type="paragraph" w:customStyle="1" w:styleId="6f3">
    <w:name w:val="Текст6"/>
    <w:basedOn w:val="a3"/>
    <w:rsid w:val="002368CA"/>
    <w:pPr>
      <w:widowControl w:val="0"/>
    </w:pPr>
    <w:rPr>
      <w:rFonts w:ascii="Courier New" w:hAnsi="Courier New"/>
      <w:sz w:val="20"/>
      <w:szCs w:val="20"/>
    </w:rPr>
  </w:style>
  <w:style w:type="paragraph" w:customStyle="1" w:styleId="7e">
    <w:name w:val="Абзац списка7"/>
    <w:basedOn w:val="a3"/>
    <w:rsid w:val="002368CA"/>
    <w:pPr>
      <w:ind w:left="720"/>
      <w:contextualSpacing/>
    </w:pPr>
  </w:style>
  <w:style w:type="character" w:customStyle="1" w:styleId="7120">
    <w:name w:val="Знак Знак712"/>
    <w:rsid w:val="002368CA"/>
    <w:rPr>
      <w:sz w:val="16"/>
      <w:lang w:val="ru-RU" w:eastAsia="ru-RU"/>
    </w:rPr>
  </w:style>
  <w:style w:type="paragraph" w:customStyle="1" w:styleId="12f1">
    <w:name w:val="Знак Знак Знак Знак Знак Знак Знак Знак Знак Знак Знак Знак Знак12"/>
    <w:basedOn w:val="a3"/>
    <w:rsid w:val="002368CA"/>
    <w:pPr>
      <w:spacing w:after="160" w:line="240" w:lineRule="exact"/>
    </w:pPr>
    <w:rPr>
      <w:rFonts w:ascii="Verdana" w:hAnsi="Verdana"/>
      <w:lang w:val="en-US" w:eastAsia="en-US"/>
    </w:rPr>
  </w:style>
  <w:style w:type="paragraph" w:customStyle="1" w:styleId="7f">
    <w:name w:val="Основной текст7"/>
    <w:basedOn w:val="a3"/>
    <w:rsid w:val="002368CA"/>
    <w:pPr>
      <w:widowControl w:val="0"/>
      <w:snapToGrid w:val="0"/>
      <w:jc w:val="both"/>
    </w:pPr>
    <w:rPr>
      <w:szCs w:val="20"/>
    </w:rPr>
  </w:style>
  <w:style w:type="paragraph" w:customStyle="1" w:styleId="25b">
    <w:name w:val="Основной текст с отступом 25"/>
    <w:basedOn w:val="a3"/>
    <w:rsid w:val="002368CA"/>
    <w:pPr>
      <w:widowControl w:val="0"/>
      <w:overflowPunct w:val="0"/>
      <w:autoSpaceDE w:val="0"/>
      <w:autoSpaceDN w:val="0"/>
      <w:adjustRightInd w:val="0"/>
      <w:ind w:firstLine="720"/>
    </w:pPr>
    <w:rPr>
      <w:szCs w:val="20"/>
    </w:rPr>
  </w:style>
  <w:style w:type="paragraph" w:customStyle="1" w:styleId="afffffffffff5">
    <w:name w:val="Знак Знак Знак Знак Знак Знак Знак Знак Знак Знак Знак Знак Знак Знак Знак Знак Знак Знак Знак Знак Знак Знак Знак Знак Знак"/>
    <w:basedOn w:val="a3"/>
    <w:rsid w:val="002368CA"/>
    <w:pPr>
      <w:tabs>
        <w:tab w:val="left" w:pos="643"/>
      </w:tabs>
      <w:spacing w:after="160" w:line="240" w:lineRule="exact"/>
    </w:pPr>
    <w:rPr>
      <w:rFonts w:ascii="Verdana" w:hAnsi="Verdana" w:cs="Verdana"/>
      <w:sz w:val="20"/>
      <w:szCs w:val="20"/>
      <w:lang w:val="en-US" w:eastAsia="en-US"/>
    </w:rPr>
  </w:style>
  <w:style w:type="character" w:customStyle="1" w:styleId="830">
    <w:name w:val="Знак Знак83"/>
    <w:locked/>
    <w:rsid w:val="002368CA"/>
    <w:rPr>
      <w:sz w:val="24"/>
    </w:rPr>
  </w:style>
  <w:style w:type="character" w:customStyle="1" w:styleId="6240">
    <w:name w:val="Знак Знак624"/>
    <w:locked/>
    <w:rsid w:val="002368CA"/>
    <w:rPr>
      <w:b/>
      <w:caps/>
      <w:sz w:val="24"/>
      <w:lang w:val="ru-RU" w:eastAsia="ru-RU"/>
    </w:rPr>
  </w:style>
  <w:style w:type="character" w:customStyle="1" w:styleId="5190">
    <w:name w:val="Знак Знак519"/>
    <w:locked/>
    <w:rsid w:val="002368CA"/>
    <w:rPr>
      <w:b/>
      <w:sz w:val="27"/>
      <w:lang w:val="ru-RU" w:eastAsia="ru-RU"/>
    </w:rPr>
  </w:style>
  <w:style w:type="paragraph" w:customStyle="1" w:styleId="265">
    <w:name w:val="Основной текст 26"/>
    <w:basedOn w:val="a3"/>
    <w:rsid w:val="002368CA"/>
    <w:pPr>
      <w:shd w:val="clear" w:color="auto" w:fill="FFFFFF"/>
      <w:spacing w:before="233" w:line="360" w:lineRule="auto"/>
      <w:ind w:left="1701" w:hanging="567"/>
    </w:pPr>
    <w:rPr>
      <w:b/>
      <w:color w:val="000000"/>
      <w:spacing w:val="-5"/>
      <w:sz w:val="28"/>
      <w:szCs w:val="20"/>
    </w:rPr>
  </w:style>
  <w:style w:type="character" w:customStyle="1" w:styleId="bold1">
    <w:name w:val="bold1"/>
    <w:rsid w:val="002368CA"/>
    <w:rPr>
      <w:rFonts w:ascii="Arial" w:hAnsi="Arial"/>
      <w:b/>
    </w:rPr>
  </w:style>
  <w:style w:type="character" w:customStyle="1" w:styleId="b-serp-itemtextpassage1">
    <w:name w:val="b-serp-item__text_passage1"/>
    <w:rsid w:val="002368CA"/>
    <w:rPr>
      <w:b/>
    </w:rPr>
  </w:style>
  <w:style w:type="character" w:customStyle="1" w:styleId="afffffffffff6">
    <w:name w:val="текст Знак Знак"/>
    <w:rsid w:val="002368CA"/>
    <w:rPr>
      <w:sz w:val="24"/>
      <w:lang w:val="ru-RU" w:eastAsia="ru-RU"/>
    </w:rPr>
  </w:style>
  <w:style w:type="paragraph" w:customStyle="1" w:styleId="1ffffffe">
    <w:name w:val="Стиль Заголовок 1 (тем обзор)"/>
    <w:basedOn w:val="11"/>
    <w:link w:val="1fffffff"/>
    <w:rsid w:val="002368CA"/>
    <w:pPr>
      <w:widowControl w:val="0"/>
      <w:spacing w:line="312" w:lineRule="auto"/>
      <w:ind w:firstLine="0"/>
      <w:jc w:val="right"/>
    </w:pPr>
    <w:rPr>
      <w:color w:val="000000"/>
      <w:kern w:val="32"/>
      <w:szCs w:val="20"/>
    </w:rPr>
  </w:style>
  <w:style w:type="character" w:customStyle="1" w:styleId="1fffffff">
    <w:name w:val="Стиль Заголовок 1 (тем обзор) Знак"/>
    <w:link w:val="1ffffffe"/>
    <w:locked/>
    <w:rsid w:val="002368CA"/>
    <w:rPr>
      <w:rFonts w:ascii="Times New Roman" w:eastAsia="Times New Roman" w:hAnsi="Times New Roman" w:cs="Times New Roman"/>
      <w:b/>
      <w:caps/>
      <w:color w:val="000000"/>
      <w:kern w:val="32"/>
      <w:sz w:val="24"/>
      <w:szCs w:val="20"/>
      <w:lang w:eastAsia="ru-RU"/>
    </w:rPr>
  </w:style>
  <w:style w:type="paragraph" w:customStyle="1" w:styleId="365">
    <w:name w:val="Основной текст с отступом 36"/>
    <w:basedOn w:val="a3"/>
    <w:rsid w:val="002368CA"/>
    <w:pPr>
      <w:spacing w:line="360" w:lineRule="auto"/>
      <w:ind w:firstLine="709"/>
      <w:jc w:val="both"/>
    </w:pPr>
    <w:rPr>
      <w:sz w:val="28"/>
      <w:szCs w:val="20"/>
    </w:rPr>
  </w:style>
  <w:style w:type="paragraph" w:customStyle="1" w:styleId="47a">
    <w:name w:val="Заголовок 47"/>
    <w:basedOn w:val="10c"/>
    <w:next w:val="10c"/>
    <w:rsid w:val="002368CA"/>
    <w:pPr>
      <w:keepNext/>
      <w:spacing w:line="240" w:lineRule="auto"/>
      <w:ind w:right="0" w:firstLine="0"/>
    </w:pPr>
  </w:style>
  <w:style w:type="paragraph" w:customStyle="1" w:styleId="res-desc1">
    <w:name w:val="res-desc1"/>
    <w:basedOn w:val="a3"/>
    <w:rsid w:val="002368CA"/>
    <w:pPr>
      <w:spacing w:before="72"/>
    </w:pPr>
    <w:rPr>
      <w:rFonts w:ascii="a_Timer" w:hAnsi="a_Timer" w:cs="a_Timer"/>
      <w:color w:val="000000"/>
    </w:rPr>
  </w:style>
  <w:style w:type="paragraph" w:customStyle="1" w:styleId="-3">
    <w:name w:val="А - об"/>
    <w:basedOn w:val="a3"/>
    <w:rsid w:val="002368CA"/>
    <w:pPr>
      <w:spacing w:line="360" w:lineRule="auto"/>
      <w:ind w:firstLine="397"/>
    </w:pPr>
    <w:rPr>
      <w:b/>
      <w:sz w:val="20"/>
      <w:szCs w:val="20"/>
    </w:rPr>
  </w:style>
  <w:style w:type="paragraph" w:customStyle="1" w:styleId="366">
    <w:name w:val="Основной текст 36"/>
    <w:basedOn w:val="10c"/>
    <w:rsid w:val="002368CA"/>
    <w:pPr>
      <w:spacing w:line="240" w:lineRule="auto"/>
      <w:ind w:right="0" w:firstLine="0"/>
      <w:jc w:val="both"/>
    </w:pPr>
    <w:rPr>
      <w:i/>
      <w:sz w:val="26"/>
    </w:rPr>
  </w:style>
  <w:style w:type="character" w:customStyle="1" w:styleId="description1">
    <w:name w:val="description1"/>
    <w:rsid w:val="002368CA"/>
    <w:rPr>
      <w:color w:val="000000"/>
      <w:sz w:val="17"/>
    </w:rPr>
  </w:style>
  <w:style w:type="paragraph" w:customStyle="1" w:styleId="1fffffff0">
    <w:name w:val="1_темы"/>
    <w:basedOn w:val="a3"/>
    <w:rsid w:val="002368CA"/>
    <w:pPr>
      <w:ind w:left="567"/>
      <w:jc w:val="both"/>
    </w:pPr>
    <w:rPr>
      <w:b/>
      <w:lang w:eastAsia="fr-FR"/>
    </w:rPr>
  </w:style>
  <w:style w:type="paragraph" w:customStyle="1" w:styleId="374">
    <w:name w:val="Заголовок 37"/>
    <w:basedOn w:val="a3"/>
    <w:next w:val="a3"/>
    <w:rsid w:val="002368CA"/>
    <w:pPr>
      <w:keepNext/>
      <w:snapToGrid w:val="0"/>
      <w:spacing w:before="240" w:after="60"/>
    </w:pPr>
    <w:rPr>
      <w:rFonts w:ascii="Arial" w:hAnsi="Arial"/>
      <w:szCs w:val="20"/>
    </w:rPr>
  </w:style>
  <w:style w:type="character" w:customStyle="1" w:styleId="940">
    <w:name w:val="Знак Знак94"/>
    <w:rsid w:val="002368CA"/>
    <w:rPr>
      <w:rFonts w:ascii="Times New Roman" w:hAnsi="Times New Roman"/>
      <w:sz w:val="24"/>
    </w:rPr>
  </w:style>
  <w:style w:type="character" w:customStyle="1" w:styleId="1340">
    <w:name w:val="Знак Знак134"/>
    <w:locked/>
    <w:rsid w:val="002368CA"/>
    <w:rPr>
      <w:rFonts w:ascii="Arial" w:hAnsi="Arial"/>
      <w:b/>
      <w:kern w:val="32"/>
      <w:sz w:val="32"/>
      <w:lang w:val="ru-RU" w:eastAsia="ru-RU"/>
    </w:rPr>
  </w:style>
  <w:style w:type="character" w:customStyle="1" w:styleId="bibliocaption1">
    <w:name w:val="bibliocaption1"/>
    <w:rsid w:val="002368CA"/>
    <w:rPr>
      <w:rFonts w:ascii="Verdana" w:hAnsi="Verdana"/>
      <w:b/>
      <w:color w:val="080000"/>
      <w:sz w:val="22"/>
      <w:u w:val="none"/>
    </w:rPr>
  </w:style>
  <w:style w:type="paragraph" w:customStyle="1" w:styleId="afffffffffff7">
    <w:name w:val="ͮ𬠫"/>
    <w:rsid w:val="002368CA"/>
    <w:pPr>
      <w:spacing w:after="0" w:line="240" w:lineRule="auto"/>
      <w:ind w:firstLine="397"/>
      <w:jc w:val="both"/>
    </w:pPr>
    <w:rPr>
      <w:rFonts w:ascii="Times New Roman" w:eastAsia="Times New Roman" w:hAnsi="Times New Roman" w:cs="Times New Roman"/>
      <w:sz w:val="20"/>
      <w:szCs w:val="20"/>
      <w:lang w:val="en-US" w:eastAsia="ru-RU"/>
    </w:rPr>
  </w:style>
  <w:style w:type="character" w:customStyle="1" w:styleId="ft988">
    <w:name w:val="ft988"/>
    <w:rsid w:val="002368CA"/>
  </w:style>
  <w:style w:type="character" w:customStyle="1" w:styleId="ft1067">
    <w:name w:val="ft1067"/>
    <w:rsid w:val="002368CA"/>
  </w:style>
  <w:style w:type="character" w:customStyle="1" w:styleId="ft1144">
    <w:name w:val="ft1144"/>
    <w:rsid w:val="002368CA"/>
  </w:style>
  <w:style w:type="character" w:customStyle="1" w:styleId="ft1207">
    <w:name w:val="ft1207"/>
    <w:rsid w:val="002368CA"/>
  </w:style>
  <w:style w:type="character" w:customStyle="1" w:styleId="ft1213">
    <w:name w:val="ft1213"/>
    <w:rsid w:val="002368CA"/>
  </w:style>
  <w:style w:type="character" w:customStyle="1" w:styleId="ft1214">
    <w:name w:val="ft1214"/>
    <w:rsid w:val="002368CA"/>
  </w:style>
  <w:style w:type="character" w:customStyle="1" w:styleId="ft1289">
    <w:name w:val="ft1289"/>
    <w:rsid w:val="002368CA"/>
  </w:style>
  <w:style w:type="character" w:customStyle="1" w:styleId="ft1311">
    <w:name w:val="ft1311"/>
    <w:rsid w:val="002368CA"/>
  </w:style>
  <w:style w:type="character" w:customStyle="1" w:styleId="ft3008">
    <w:name w:val="ft3008"/>
    <w:rsid w:val="002368CA"/>
  </w:style>
  <w:style w:type="character" w:customStyle="1" w:styleId="ft3181">
    <w:name w:val="ft3181"/>
    <w:rsid w:val="002368CA"/>
  </w:style>
  <w:style w:type="character" w:customStyle="1" w:styleId="ft722">
    <w:name w:val="ft722"/>
    <w:rsid w:val="002368CA"/>
  </w:style>
  <w:style w:type="character" w:customStyle="1" w:styleId="ft728">
    <w:name w:val="ft728"/>
    <w:rsid w:val="002368CA"/>
  </w:style>
  <w:style w:type="character" w:customStyle="1" w:styleId="ft730">
    <w:name w:val="ft730"/>
    <w:rsid w:val="002368CA"/>
  </w:style>
  <w:style w:type="character" w:customStyle="1" w:styleId="ft72">
    <w:name w:val="ft72"/>
    <w:rsid w:val="002368CA"/>
  </w:style>
  <w:style w:type="character" w:customStyle="1" w:styleId="ft731">
    <w:name w:val="ft731"/>
    <w:rsid w:val="002368CA"/>
  </w:style>
  <w:style w:type="character" w:customStyle="1" w:styleId="ft732">
    <w:name w:val="ft732"/>
    <w:rsid w:val="002368CA"/>
  </w:style>
  <w:style w:type="character" w:customStyle="1" w:styleId="ft735">
    <w:name w:val="ft735"/>
    <w:rsid w:val="002368CA"/>
  </w:style>
  <w:style w:type="character" w:customStyle="1" w:styleId="ft738">
    <w:name w:val="ft738"/>
    <w:rsid w:val="002368CA"/>
  </w:style>
  <w:style w:type="character" w:customStyle="1" w:styleId="ft747">
    <w:name w:val="ft747"/>
    <w:rsid w:val="002368CA"/>
  </w:style>
  <w:style w:type="character" w:customStyle="1" w:styleId="ft758">
    <w:name w:val="ft758"/>
    <w:rsid w:val="002368CA"/>
  </w:style>
  <w:style w:type="paragraph" w:customStyle="1" w:styleId="Picture">
    <w:name w:val="Picture"/>
    <w:basedOn w:val="a3"/>
    <w:next w:val="a3"/>
    <w:rsid w:val="002368CA"/>
    <w:pPr>
      <w:autoSpaceDE w:val="0"/>
      <w:autoSpaceDN w:val="0"/>
      <w:adjustRightInd w:val="0"/>
      <w:spacing w:line="220" w:lineRule="atLeast"/>
      <w:jc w:val="center"/>
    </w:pPr>
    <w:rPr>
      <w:rFonts w:ascii="PragmaticaCTT" w:hAnsi="PragmaticaCTT" w:cs="PragmaticaCTT"/>
      <w:b/>
      <w:bCs/>
      <w:sz w:val="18"/>
      <w:szCs w:val="18"/>
    </w:rPr>
  </w:style>
  <w:style w:type="paragraph" w:customStyle="1" w:styleId="Default1">
    <w:name w:val="Default1"/>
    <w:basedOn w:val="Default"/>
    <w:next w:val="Default"/>
    <w:rsid w:val="002368CA"/>
    <w:rPr>
      <w:color w:val="auto"/>
      <w:lang w:val="en-US" w:eastAsia="en-US"/>
    </w:rPr>
  </w:style>
  <w:style w:type="paragraph" w:customStyle="1" w:styleId="1fffffff1">
    <w:name w:val="Çàãîëîâîê 1"/>
    <w:basedOn w:val="Default"/>
    <w:next w:val="Default"/>
    <w:rsid w:val="002368CA"/>
    <w:rPr>
      <w:color w:val="auto"/>
      <w:lang w:val="en-US" w:eastAsia="en-US"/>
    </w:rPr>
  </w:style>
  <w:style w:type="character" w:customStyle="1" w:styleId="ft2100">
    <w:name w:val="ft2100"/>
    <w:rsid w:val="002368CA"/>
  </w:style>
  <w:style w:type="character" w:customStyle="1" w:styleId="ft2109">
    <w:name w:val="ft2109"/>
    <w:rsid w:val="002368CA"/>
  </w:style>
  <w:style w:type="character" w:customStyle="1" w:styleId="ft2121">
    <w:name w:val="ft2121"/>
    <w:rsid w:val="002368CA"/>
  </w:style>
  <w:style w:type="character" w:customStyle="1" w:styleId="ft2130">
    <w:name w:val="ft2130"/>
    <w:rsid w:val="002368CA"/>
  </w:style>
  <w:style w:type="character" w:customStyle="1" w:styleId="ft24421">
    <w:name w:val="ft24421"/>
    <w:rsid w:val="002368CA"/>
    <w:rPr>
      <w:rFonts w:ascii="Times" w:hAnsi="Times"/>
      <w:b/>
      <w:color w:val="000000"/>
      <w:spacing w:val="15"/>
      <w:sz w:val="27"/>
    </w:rPr>
  </w:style>
  <w:style w:type="paragraph" w:customStyle="1" w:styleId="afffffffffff8">
    <w:name w:val="Стиль для методичек"/>
    <w:basedOn w:val="a3"/>
    <w:rsid w:val="002368CA"/>
    <w:pPr>
      <w:ind w:left="284" w:firstLine="340"/>
      <w:jc w:val="both"/>
    </w:pPr>
    <w:rPr>
      <w:rFonts w:ascii="Calibri" w:hAnsi="Calibri" w:cs="Calibri"/>
      <w:sz w:val="28"/>
      <w:szCs w:val="28"/>
    </w:rPr>
  </w:style>
  <w:style w:type="paragraph" w:customStyle="1" w:styleId="Preformatted">
    <w:name w:val="Preformatted"/>
    <w:basedOn w:val="a3"/>
    <w:rsid w:val="002368CA"/>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autoSpaceDE w:val="0"/>
    </w:pPr>
    <w:rPr>
      <w:rFonts w:ascii="Courier New" w:hAnsi="Courier New" w:cs="Courier New"/>
      <w:sz w:val="20"/>
      <w:szCs w:val="20"/>
      <w:lang w:eastAsia="ar-SA"/>
    </w:rPr>
  </w:style>
  <w:style w:type="character" w:customStyle="1" w:styleId="FontStyle49">
    <w:name w:val="Font Style49"/>
    <w:rsid w:val="002368CA"/>
    <w:rPr>
      <w:rFonts w:ascii="Times New Roman" w:hAnsi="Times New Roman"/>
      <w:i/>
      <w:sz w:val="26"/>
    </w:rPr>
  </w:style>
  <w:style w:type="character" w:customStyle="1" w:styleId="rvts9">
    <w:name w:val="rvts9"/>
    <w:rsid w:val="002368CA"/>
  </w:style>
  <w:style w:type="character" w:customStyle="1" w:styleId="rvts15">
    <w:name w:val="rvts15"/>
    <w:rsid w:val="002368CA"/>
  </w:style>
  <w:style w:type="paragraph" w:customStyle="1" w:styleId="2TimesNewW1">
    <w:name w:val="Стиль Заголовок 2 + Times New (W1)"/>
    <w:basedOn w:val="21"/>
    <w:rsid w:val="002368CA"/>
    <w:pPr>
      <w:spacing w:before="0" w:after="0" w:line="312" w:lineRule="auto"/>
      <w:ind w:firstLine="454"/>
      <w:jc w:val="right"/>
    </w:pPr>
    <w:rPr>
      <w:rFonts w:ascii="Times New Roman" w:hAnsi="Times New Roman" w:cs="Times New Roman"/>
      <w:b w:val="0"/>
      <w:i w:val="0"/>
      <w:iCs w:val="0"/>
      <w:caps/>
      <w:sz w:val="24"/>
      <w:szCs w:val="24"/>
      <w:lang w:eastAsia="ru-RU"/>
    </w:rPr>
  </w:style>
  <w:style w:type="paragraph" w:customStyle="1" w:styleId="consplusnormal1">
    <w:name w:val="consplusnormal"/>
    <w:basedOn w:val="a3"/>
    <w:rsid w:val="002368CA"/>
    <w:pPr>
      <w:spacing w:before="100" w:beforeAutospacing="1" w:after="100" w:afterAutospacing="1"/>
    </w:pPr>
  </w:style>
  <w:style w:type="paragraph" w:customStyle="1" w:styleId="1125">
    <w:name w:val="Стиль Заголовок 1 + по ширине Первая строка:  125 см"/>
    <w:basedOn w:val="11"/>
    <w:rsid w:val="002368CA"/>
    <w:pPr>
      <w:keepNext/>
      <w:shd w:val="clear" w:color="auto" w:fill="FFFFFF"/>
      <w:spacing w:line="312" w:lineRule="auto"/>
    </w:pPr>
    <w:rPr>
      <w:rFonts w:ascii="Times New Roman ??????????" w:hAnsi="Times New Roman ??????????"/>
      <w:bCs/>
    </w:rPr>
  </w:style>
  <w:style w:type="paragraph" w:customStyle="1" w:styleId="1fffffff2">
    <w:name w:val="Стиль Заголовок 1"/>
    <w:basedOn w:val="11"/>
    <w:rsid w:val="002368CA"/>
    <w:pPr>
      <w:keepNext/>
      <w:shd w:val="clear" w:color="auto" w:fill="FFFFFF"/>
      <w:spacing w:line="312" w:lineRule="auto"/>
    </w:pPr>
    <w:rPr>
      <w:rFonts w:ascii="Times New Roman ??????????" w:hAnsi="Times New Roman ??????????"/>
      <w:bCs/>
    </w:rPr>
  </w:style>
  <w:style w:type="paragraph" w:customStyle="1" w:styleId="211pt">
    <w:name w:val="Стиль Заголовок 2 + 11 pt не курсив Авто все прописные"/>
    <w:basedOn w:val="21"/>
    <w:rsid w:val="002368CA"/>
    <w:pPr>
      <w:spacing w:before="0" w:after="0" w:line="312" w:lineRule="auto"/>
      <w:ind w:firstLine="454"/>
      <w:jc w:val="center"/>
    </w:pPr>
    <w:rPr>
      <w:rFonts w:ascii="Times New Roman" w:hAnsi="Times New Roman"/>
      <w:iCs w:val="0"/>
      <w:sz w:val="24"/>
      <w:szCs w:val="24"/>
      <w:lang w:eastAsia="ru-RU"/>
    </w:rPr>
  </w:style>
  <w:style w:type="paragraph" w:customStyle="1" w:styleId="1fffffff3">
    <w:name w:val="Стиль Заголовок 1 + Авто"/>
    <w:basedOn w:val="11"/>
    <w:link w:val="1fffffff4"/>
    <w:rsid w:val="002368CA"/>
    <w:pPr>
      <w:keepNext/>
      <w:shd w:val="clear" w:color="auto" w:fill="FFFFFF"/>
      <w:spacing w:line="312" w:lineRule="auto"/>
    </w:pPr>
    <w:rPr>
      <w:rFonts w:ascii="Times New Roman ??????????" w:hAnsi="Times New Roman ??????????"/>
      <w:color w:val="000000"/>
      <w:spacing w:val="1"/>
      <w:szCs w:val="20"/>
    </w:rPr>
  </w:style>
  <w:style w:type="character" w:customStyle="1" w:styleId="1fffffff4">
    <w:name w:val="Стиль Заголовок 1 + Авто Знак"/>
    <w:link w:val="1fffffff3"/>
    <w:locked/>
    <w:rsid w:val="002368CA"/>
    <w:rPr>
      <w:rFonts w:ascii="Times New Roman ??????????" w:eastAsia="Times New Roman" w:hAnsi="Times New Roman ??????????" w:cs="Times New Roman"/>
      <w:b/>
      <w:caps/>
      <w:color w:val="000000"/>
      <w:spacing w:val="1"/>
      <w:sz w:val="24"/>
      <w:szCs w:val="20"/>
      <w:shd w:val="clear" w:color="auto" w:fill="FFFFFF"/>
      <w:lang w:eastAsia="ru-RU"/>
    </w:rPr>
  </w:style>
  <w:style w:type="paragraph" w:customStyle="1" w:styleId="2ffff9">
    <w:name w:val="ЗАГ 2 УМК"/>
    <w:basedOn w:val="21"/>
    <w:rsid w:val="002368CA"/>
    <w:pPr>
      <w:keepNext w:val="0"/>
      <w:keepLines/>
      <w:spacing w:before="0" w:after="0" w:line="360" w:lineRule="auto"/>
      <w:ind w:left="-567" w:right="-675" w:firstLine="567"/>
      <w:jc w:val="both"/>
    </w:pPr>
    <w:rPr>
      <w:rFonts w:ascii="Times New Roman" w:hAnsi="Times New Roman" w:cs="Times New Roman"/>
      <w:b w:val="0"/>
      <w:i w:val="0"/>
      <w:lang w:eastAsia="ru-RU"/>
    </w:rPr>
  </w:style>
  <w:style w:type="character" w:customStyle="1" w:styleId="ft401">
    <w:name w:val="ft401"/>
    <w:rsid w:val="002368CA"/>
  </w:style>
  <w:style w:type="character" w:customStyle="1" w:styleId="ft404">
    <w:name w:val="ft404"/>
    <w:rsid w:val="002368CA"/>
  </w:style>
  <w:style w:type="character" w:customStyle="1" w:styleId="ft2">
    <w:name w:val="ft2"/>
    <w:rsid w:val="002368CA"/>
  </w:style>
  <w:style w:type="character" w:customStyle="1" w:styleId="ft405">
    <w:name w:val="ft405"/>
    <w:rsid w:val="002368CA"/>
  </w:style>
  <w:style w:type="character" w:customStyle="1" w:styleId="ft407">
    <w:name w:val="ft407"/>
    <w:rsid w:val="002368CA"/>
  </w:style>
  <w:style w:type="character" w:customStyle="1" w:styleId="ft411">
    <w:name w:val="ft411"/>
    <w:rsid w:val="002368CA"/>
  </w:style>
  <w:style w:type="character" w:customStyle="1" w:styleId="ft416">
    <w:name w:val="ft416"/>
    <w:rsid w:val="002368CA"/>
  </w:style>
  <w:style w:type="character" w:customStyle="1" w:styleId="ft438">
    <w:name w:val="ft438"/>
    <w:rsid w:val="002368CA"/>
  </w:style>
  <w:style w:type="character" w:customStyle="1" w:styleId="ft461">
    <w:name w:val="ft461"/>
    <w:rsid w:val="002368CA"/>
  </w:style>
  <w:style w:type="character" w:customStyle="1" w:styleId="ft485">
    <w:name w:val="ft485"/>
    <w:rsid w:val="002368CA"/>
  </w:style>
  <w:style w:type="character" w:customStyle="1" w:styleId="ft507">
    <w:name w:val="ft507"/>
    <w:rsid w:val="002368CA"/>
  </w:style>
  <w:style w:type="character" w:customStyle="1" w:styleId="ft464">
    <w:name w:val="ft464"/>
    <w:rsid w:val="002368CA"/>
  </w:style>
  <w:style w:type="character" w:customStyle="1" w:styleId="ft515">
    <w:name w:val="ft515"/>
    <w:rsid w:val="002368CA"/>
  </w:style>
  <w:style w:type="character" w:customStyle="1" w:styleId="ft518">
    <w:name w:val="ft518"/>
    <w:rsid w:val="002368CA"/>
  </w:style>
  <w:style w:type="character" w:customStyle="1" w:styleId="ft521">
    <w:name w:val="ft521"/>
    <w:rsid w:val="002368CA"/>
  </w:style>
  <w:style w:type="character" w:customStyle="1" w:styleId="ft525">
    <w:name w:val="ft525"/>
    <w:rsid w:val="002368CA"/>
  </w:style>
  <w:style w:type="character" w:customStyle="1" w:styleId="ft549">
    <w:name w:val="ft549"/>
    <w:rsid w:val="002368CA"/>
  </w:style>
  <w:style w:type="character" w:customStyle="1" w:styleId="ft554">
    <w:name w:val="ft554"/>
    <w:rsid w:val="002368CA"/>
  </w:style>
  <w:style w:type="character" w:customStyle="1" w:styleId="ft557">
    <w:name w:val="ft557"/>
    <w:rsid w:val="002368CA"/>
  </w:style>
  <w:style w:type="character" w:customStyle="1" w:styleId="ft561">
    <w:name w:val="ft561"/>
    <w:rsid w:val="002368CA"/>
  </w:style>
  <w:style w:type="character" w:customStyle="1" w:styleId="ft565">
    <w:name w:val="ft565"/>
    <w:rsid w:val="002368CA"/>
  </w:style>
  <w:style w:type="character" w:customStyle="1" w:styleId="ft570">
    <w:name w:val="ft570"/>
    <w:rsid w:val="002368CA"/>
  </w:style>
  <w:style w:type="character" w:customStyle="1" w:styleId="ft594">
    <w:name w:val="ft594"/>
    <w:rsid w:val="002368CA"/>
  </w:style>
  <w:style w:type="character" w:customStyle="1" w:styleId="ft600">
    <w:name w:val="ft600"/>
    <w:rsid w:val="002368CA"/>
  </w:style>
  <w:style w:type="character" w:customStyle="1" w:styleId="ft625">
    <w:name w:val="ft625"/>
    <w:rsid w:val="002368CA"/>
  </w:style>
  <w:style w:type="character" w:customStyle="1" w:styleId="ft646">
    <w:name w:val="ft646"/>
    <w:rsid w:val="002368CA"/>
  </w:style>
  <w:style w:type="character" w:customStyle="1" w:styleId="ft648">
    <w:name w:val="ft648"/>
    <w:rsid w:val="002368CA"/>
  </w:style>
  <w:style w:type="character" w:customStyle="1" w:styleId="ft650">
    <w:name w:val="ft650"/>
    <w:rsid w:val="002368CA"/>
  </w:style>
  <w:style w:type="character" w:customStyle="1" w:styleId="ft651">
    <w:name w:val="ft651"/>
    <w:rsid w:val="002368CA"/>
  </w:style>
  <w:style w:type="character" w:customStyle="1" w:styleId="ft654">
    <w:name w:val="ft654"/>
    <w:rsid w:val="002368CA"/>
  </w:style>
  <w:style w:type="character" w:customStyle="1" w:styleId="ft655">
    <w:name w:val="ft655"/>
    <w:rsid w:val="002368CA"/>
  </w:style>
  <w:style w:type="character" w:customStyle="1" w:styleId="ft674">
    <w:name w:val="ft674"/>
    <w:rsid w:val="002368CA"/>
  </w:style>
  <w:style w:type="character" w:customStyle="1" w:styleId="ft698">
    <w:name w:val="ft698"/>
    <w:rsid w:val="002368CA"/>
  </w:style>
  <w:style w:type="character" w:customStyle="1" w:styleId="ft709">
    <w:name w:val="ft709"/>
    <w:rsid w:val="002368CA"/>
  </w:style>
  <w:style w:type="character" w:customStyle="1" w:styleId="ft723">
    <w:name w:val="ft723"/>
    <w:rsid w:val="002368CA"/>
  </w:style>
  <w:style w:type="character" w:customStyle="1" w:styleId="ft746">
    <w:name w:val="ft746"/>
    <w:rsid w:val="002368CA"/>
  </w:style>
  <w:style w:type="character" w:customStyle="1" w:styleId="ft770">
    <w:name w:val="ft770"/>
    <w:rsid w:val="002368CA"/>
  </w:style>
  <w:style w:type="character" w:customStyle="1" w:styleId="ft772">
    <w:name w:val="ft772"/>
    <w:rsid w:val="002368CA"/>
  </w:style>
  <w:style w:type="character" w:customStyle="1" w:styleId="ft774">
    <w:name w:val="ft774"/>
    <w:rsid w:val="002368CA"/>
  </w:style>
  <w:style w:type="character" w:customStyle="1" w:styleId="ft777">
    <w:name w:val="ft777"/>
    <w:rsid w:val="002368CA"/>
  </w:style>
  <w:style w:type="character" w:customStyle="1" w:styleId="ft778">
    <w:name w:val="ft778"/>
    <w:rsid w:val="002368CA"/>
  </w:style>
  <w:style w:type="character" w:customStyle="1" w:styleId="ft780">
    <w:name w:val="ft780"/>
    <w:rsid w:val="002368CA"/>
  </w:style>
  <w:style w:type="character" w:customStyle="1" w:styleId="ft794">
    <w:name w:val="ft794"/>
    <w:rsid w:val="002368CA"/>
  </w:style>
  <w:style w:type="character" w:customStyle="1" w:styleId="ft813">
    <w:name w:val="ft813"/>
    <w:rsid w:val="002368CA"/>
  </w:style>
  <w:style w:type="character" w:customStyle="1" w:styleId="ft845">
    <w:name w:val="ft845"/>
    <w:rsid w:val="002368CA"/>
  </w:style>
  <w:style w:type="character" w:customStyle="1" w:styleId="ft846">
    <w:name w:val="ft846"/>
    <w:rsid w:val="002368CA"/>
  </w:style>
  <w:style w:type="character" w:customStyle="1" w:styleId="ft869">
    <w:name w:val="ft869"/>
    <w:rsid w:val="002368CA"/>
  </w:style>
  <w:style w:type="character" w:customStyle="1" w:styleId="ft345">
    <w:name w:val="ft345"/>
    <w:rsid w:val="002368CA"/>
  </w:style>
  <w:style w:type="character" w:customStyle="1" w:styleId="ft348">
    <w:name w:val="ft348"/>
    <w:rsid w:val="002368CA"/>
  </w:style>
  <w:style w:type="character" w:customStyle="1" w:styleId="ft350">
    <w:name w:val="ft350"/>
    <w:rsid w:val="002368CA"/>
  </w:style>
  <w:style w:type="character" w:customStyle="1" w:styleId="ft351">
    <w:name w:val="ft351"/>
    <w:rsid w:val="002368CA"/>
  </w:style>
  <w:style w:type="character" w:customStyle="1" w:styleId="ft353">
    <w:name w:val="ft353"/>
    <w:rsid w:val="002368CA"/>
  </w:style>
  <w:style w:type="character" w:customStyle="1" w:styleId="ft355">
    <w:name w:val="ft355"/>
    <w:rsid w:val="002368CA"/>
  </w:style>
  <w:style w:type="character" w:customStyle="1" w:styleId="ft372">
    <w:name w:val="ft372"/>
    <w:rsid w:val="002368CA"/>
  </w:style>
  <w:style w:type="character" w:customStyle="1" w:styleId="ft219">
    <w:name w:val="ft219"/>
    <w:rsid w:val="002368CA"/>
  </w:style>
  <w:style w:type="character" w:customStyle="1" w:styleId="ft255">
    <w:name w:val="ft255"/>
    <w:rsid w:val="002368CA"/>
  </w:style>
  <w:style w:type="character" w:customStyle="1" w:styleId="ft264">
    <w:name w:val="ft264"/>
    <w:rsid w:val="002368CA"/>
  </w:style>
  <w:style w:type="character" w:customStyle="1" w:styleId="ft269">
    <w:name w:val="ft269"/>
    <w:rsid w:val="002368CA"/>
  </w:style>
  <w:style w:type="character" w:customStyle="1" w:styleId="ft292">
    <w:name w:val="ft292"/>
    <w:rsid w:val="002368CA"/>
  </w:style>
  <w:style w:type="character" w:customStyle="1" w:styleId="ft300">
    <w:name w:val="ft300"/>
    <w:rsid w:val="002368CA"/>
  </w:style>
  <w:style w:type="character" w:customStyle="1" w:styleId="ft308">
    <w:name w:val="ft308"/>
    <w:rsid w:val="002368CA"/>
  </w:style>
  <w:style w:type="character" w:customStyle="1" w:styleId="ft334">
    <w:name w:val="ft334"/>
    <w:rsid w:val="002368CA"/>
  </w:style>
  <w:style w:type="character" w:customStyle="1" w:styleId="ft346">
    <w:name w:val="ft346"/>
    <w:rsid w:val="002368CA"/>
  </w:style>
  <w:style w:type="character" w:customStyle="1" w:styleId="ft3">
    <w:name w:val="ft3"/>
    <w:rsid w:val="002368CA"/>
  </w:style>
  <w:style w:type="character" w:customStyle="1" w:styleId="ft381">
    <w:name w:val="ft381"/>
    <w:rsid w:val="002368CA"/>
  </w:style>
  <w:style w:type="character" w:customStyle="1" w:styleId="ft391">
    <w:name w:val="ft391"/>
    <w:rsid w:val="002368CA"/>
  </w:style>
  <w:style w:type="character" w:customStyle="1" w:styleId="ft397">
    <w:name w:val="ft397"/>
    <w:rsid w:val="002368CA"/>
  </w:style>
  <w:style w:type="character" w:customStyle="1" w:styleId="ft176">
    <w:name w:val="ft176"/>
    <w:rsid w:val="002368CA"/>
  </w:style>
  <w:style w:type="character" w:customStyle="1" w:styleId="ft410">
    <w:name w:val="ft410"/>
    <w:rsid w:val="002368CA"/>
  </w:style>
  <w:style w:type="character" w:customStyle="1" w:styleId="ft421">
    <w:name w:val="ft421"/>
    <w:rsid w:val="002368CA"/>
  </w:style>
  <w:style w:type="character" w:customStyle="1" w:styleId="ft467">
    <w:name w:val="ft467"/>
    <w:rsid w:val="002368CA"/>
  </w:style>
  <w:style w:type="character" w:customStyle="1" w:styleId="ft479">
    <w:name w:val="ft479"/>
    <w:rsid w:val="002368CA"/>
  </w:style>
  <w:style w:type="character" w:customStyle="1" w:styleId="ft578">
    <w:name w:val="ft578"/>
    <w:rsid w:val="002368CA"/>
  </w:style>
  <w:style w:type="character" w:customStyle="1" w:styleId="ft624">
    <w:name w:val="ft624"/>
    <w:rsid w:val="002368CA"/>
  </w:style>
  <w:style w:type="character" w:customStyle="1" w:styleId="ft631">
    <w:name w:val="ft631"/>
    <w:rsid w:val="002368CA"/>
  </w:style>
  <w:style w:type="character" w:customStyle="1" w:styleId="ft679">
    <w:name w:val="ft679"/>
    <w:rsid w:val="002368CA"/>
  </w:style>
  <w:style w:type="character" w:customStyle="1" w:styleId="ft725">
    <w:name w:val="ft725"/>
    <w:rsid w:val="002368CA"/>
  </w:style>
  <w:style w:type="character" w:customStyle="1" w:styleId="ft769">
    <w:name w:val="ft769"/>
    <w:rsid w:val="002368CA"/>
  </w:style>
  <w:style w:type="character" w:customStyle="1" w:styleId="ft819">
    <w:name w:val="ft819"/>
    <w:rsid w:val="002368CA"/>
  </w:style>
  <w:style w:type="character" w:customStyle="1" w:styleId="ft877">
    <w:name w:val="ft877"/>
    <w:rsid w:val="002368CA"/>
  </w:style>
  <w:style w:type="character" w:customStyle="1" w:styleId="ft275">
    <w:name w:val="ft275"/>
    <w:rsid w:val="002368CA"/>
  </w:style>
  <w:style w:type="character" w:customStyle="1" w:styleId="ft935">
    <w:name w:val="ft935"/>
    <w:rsid w:val="002368CA"/>
  </w:style>
  <w:style w:type="character" w:customStyle="1" w:styleId="ft969">
    <w:name w:val="ft969"/>
    <w:rsid w:val="002368CA"/>
  </w:style>
  <w:style w:type="character" w:customStyle="1" w:styleId="ft1010">
    <w:name w:val="ft1010"/>
    <w:rsid w:val="002368CA"/>
  </w:style>
  <w:style w:type="character" w:customStyle="1" w:styleId="ft1058">
    <w:name w:val="ft1058"/>
    <w:rsid w:val="002368CA"/>
  </w:style>
  <w:style w:type="character" w:customStyle="1" w:styleId="ft1101">
    <w:name w:val="ft1101"/>
    <w:rsid w:val="002368CA"/>
  </w:style>
  <w:style w:type="character" w:customStyle="1" w:styleId="ft1162">
    <w:name w:val="ft1162"/>
    <w:rsid w:val="002368CA"/>
  </w:style>
  <w:style w:type="character" w:customStyle="1" w:styleId="ft1197">
    <w:name w:val="ft1197"/>
    <w:rsid w:val="002368CA"/>
  </w:style>
  <w:style w:type="character" w:customStyle="1" w:styleId="ft1248">
    <w:name w:val="ft1248"/>
    <w:rsid w:val="002368CA"/>
  </w:style>
  <w:style w:type="character" w:customStyle="1" w:styleId="ft1293">
    <w:name w:val="ft1293"/>
    <w:rsid w:val="002368CA"/>
  </w:style>
  <w:style w:type="character" w:customStyle="1" w:styleId="ft1308">
    <w:name w:val="ft1308"/>
    <w:rsid w:val="002368CA"/>
  </w:style>
  <w:style w:type="character" w:customStyle="1" w:styleId="ft1366">
    <w:name w:val="ft1366"/>
    <w:rsid w:val="002368CA"/>
  </w:style>
  <w:style w:type="character" w:customStyle="1" w:styleId="ft1377">
    <w:name w:val="ft1377"/>
    <w:rsid w:val="002368CA"/>
  </w:style>
  <w:style w:type="character" w:customStyle="1" w:styleId="ft1380">
    <w:name w:val="ft1380"/>
    <w:rsid w:val="002368CA"/>
  </w:style>
  <w:style w:type="character" w:customStyle="1" w:styleId="ft1389">
    <w:name w:val="ft1389"/>
    <w:rsid w:val="002368CA"/>
  </w:style>
  <w:style w:type="character" w:customStyle="1" w:styleId="ft1393">
    <w:name w:val="ft1393"/>
    <w:rsid w:val="002368CA"/>
  </w:style>
  <w:style w:type="character" w:customStyle="1" w:styleId="ft1400">
    <w:name w:val="ft1400"/>
    <w:rsid w:val="002368CA"/>
  </w:style>
  <w:style w:type="character" w:customStyle="1" w:styleId="ft1407">
    <w:name w:val="ft1407"/>
    <w:rsid w:val="002368CA"/>
  </w:style>
  <w:style w:type="character" w:customStyle="1" w:styleId="ft1410">
    <w:name w:val="ft1410"/>
    <w:rsid w:val="002368CA"/>
  </w:style>
  <w:style w:type="character" w:customStyle="1" w:styleId="ft1427">
    <w:name w:val="ft1427"/>
    <w:rsid w:val="002368CA"/>
  </w:style>
  <w:style w:type="character" w:customStyle="1" w:styleId="ft1478">
    <w:name w:val="ft1478"/>
    <w:rsid w:val="002368CA"/>
  </w:style>
  <w:style w:type="character" w:customStyle="1" w:styleId="ft1533">
    <w:name w:val="ft1533"/>
    <w:rsid w:val="002368CA"/>
  </w:style>
  <w:style w:type="character" w:customStyle="1" w:styleId="ft1586">
    <w:name w:val="ft1586"/>
    <w:rsid w:val="002368CA"/>
  </w:style>
  <w:style w:type="character" w:customStyle="1" w:styleId="ft1627">
    <w:name w:val="ft1627"/>
    <w:rsid w:val="002368CA"/>
  </w:style>
  <w:style w:type="character" w:customStyle="1" w:styleId="ft1634">
    <w:name w:val="ft1634"/>
    <w:rsid w:val="002368CA"/>
  </w:style>
  <w:style w:type="character" w:customStyle="1" w:styleId="ft1638">
    <w:name w:val="ft1638"/>
    <w:rsid w:val="002368CA"/>
  </w:style>
  <w:style w:type="character" w:customStyle="1" w:styleId="ft1643">
    <w:name w:val="ft1643"/>
    <w:rsid w:val="002368CA"/>
  </w:style>
  <w:style w:type="character" w:customStyle="1" w:styleId="ft1659">
    <w:name w:val="ft1659"/>
    <w:rsid w:val="002368CA"/>
  </w:style>
  <w:style w:type="character" w:customStyle="1" w:styleId="ft1665">
    <w:name w:val="ft1665"/>
    <w:rsid w:val="002368CA"/>
  </w:style>
  <w:style w:type="character" w:customStyle="1" w:styleId="ft1711">
    <w:name w:val="ft1711"/>
    <w:rsid w:val="002368CA"/>
  </w:style>
  <w:style w:type="character" w:customStyle="1" w:styleId="ft1757">
    <w:name w:val="ft1757"/>
    <w:rsid w:val="002368CA"/>
  </w:style>
  <w:style w:type="character" w:customStyle="1" w:styleId="ft1804">
    <w:name w:val="ft1804"/>
    <w:rsid w:val="002368CA"/>
  </w:style>
  <w:style w:type="character" w:customStyle="1" w:styleId="ft1855">
    <w:name w:val="ft1855"/>
    <w:rsid w:val="002368CA"/>
  </w:style>
  <w:style w:type="character" w:customStyle="1" w:styleId="ft1883">
    <w:name w:val="ft1883"/>
    <w:rsid w:val="002368CA"/>
  </w:style>
  <w:style w:type="character" w:customStyle="1" w:styleId="ft1937">
    <w:name w:val="ft1937"/>
    <w:rsid w:val="002368CA"/>
  </w:style>
  <w:style w:type="character" w:customStyle="1" w:styleId="ft1983">
    <w:name w:val="ft1983"/>
    <w:rsid w:val="002368CA"/>
  </w:style>
  <w:style w:type="character" w:customStyle="1" w:styleId="ft2028">
    <w:name w:val="ft2028"/>
    <w:rsid w:val="002368CA"/>
  </w:style>
  <w:style w:type="character" w:customStyle="1" w:styleId="ft2049">
    <w:name w:val="ft2049"/>
    <w:rsid w:val="002368CA"/>
  </w:style>
  <w:style w:type="character" w:customStyle="1" w:styleId="ft2096">
    <w:name w:val="ft2096"/>
    <w:rsid w:val="002368CA"/>
  </w:style>
  <w:style w:type="character" w:customStyle="1" w:styleId="ft2144">
    <w:name w:val="ft2144"/>
    <w:rsid w:val="002368CA"/>
  </w:style>
  <w:style w:type="character" w:customStyle="1" w:styleId="ft2234">
    <w:name w:val="ft2234"/>
    <w:rsid w:val="002368CA"/>
  </w:style>
  <w:style w:type="character" w:customStyle="1" w:styleId="ft2289">
    <w:name w:val="ft2289"/>
    <w:rsid w:val="002368CA"/>
  </w:style>
  <w:style w:type="character" w:customStyle="1" w:styleId="ft1884">
    <w:name w:val="ft1884"/>
    <w:rsid w:val="002368CA"/>
  </w:style>
  <w:style w:type="character" w:customStyle="1" w:styleId="ft2343">
    <w:name w:val="ft2343"/>
    <w:rsid w:val="002368CA"/>
  </w:style>
  <w:style w:type="character" w:customStyle="1" w:styleId="ft2392">
    <w:name w:val="ft2392"/>
    <w:rsid w:val="002368CA"/>
  </w:style>
  <w:style w:type="character" w:customStyle="1" w:styleId="ft2439">
    <w:name w:val="ft2439"/>
    <w:rsid w:val="002368CA"/>
  </w:style>
  <w:style w:type="character" w:customStyle="1" w:styleId="ft2489">
    <w:name w:val="ft2489"/>
    <w:rsid w:val="002368CA"/>
  </w:style>
  <w:style w:type="character" w:customStyle="1" w:styleId="ft2500">
    <w:name w:val="ft2500"/>
    <w:rsid w:val="002368CA"/>
  </w:style>
  <w:style w:type="character" w:customStyle="1" w:styleId="ft2555">
    <w:name w:val="ft2555"/>
    <w:rsid w:val="002368CA"/>
  </w:style>
  <w:style w:type="character" w:customStyle="1" w:styleId="ft2562">
    <w:name w:val="ft2562"/>
    <w:rsid w:val="002368CA"/>
  </w:style>
  <w:style w:type="character" w:customStyle="1" w:styleId="ft2569">
    <w:name w:val="ft2569"/>
    <w:rsid w:val="002368CA"/>
  </w:style>
  <w:style w:type="character" w:customStyle="1" w:styleId="ft2572">
    <w:name w:val="ft2572"/>
    <w:rsid w:val="002368CA"/>
  </w:style>
  <w:style w:type="character" w:customStyle="1" w:styleId="ft2581">
    <w:name w:val="ft2581"/>
    <w:rsid w:val="002368CA"/>
  </w:style>
  <w:style w:type="character" w:customStyle="1" w:styleId="ft2590">
    <w:name w:val="ft2590"/>
    <w:rsid w:val="002368CA"/>
  </w:style>
  <w:style w:type="character" w:customStyle="1" w:styleId="ft2624">
    <w:name w:val="ft2624"/>
    <w:rsid w:val="002368CA"/>
  </w:style>
  <w:style w:type="character" w:customStyle="1" w:styleId="ft2669">
    <w:name w:val="ft2669"/>
    <w:rsid w:val="002368CA"/>
  </w:style>
  <w:style w:type="character" w:customStyle="1" w:styleId="ft2679">
    <w:name w:val="ft2679"/>
    <w:rsid w:val="002368CA"/>
  </w:style>
  <w:style w:type="character" w:customStyle="1" w:styleId="ft2716">
    <w:name w:val="ft2716"/>
    <w:rsid w:val="002368CA"/>
  </w:style>
  <w:style w:type="character" w:customStyle="1" w:styleId="ft2726">
    <w:name w:val="ft2726"/>
    <w:rsid w:val="002368CA"/>
  </w:style>
  <w:style w:type="character" w:customStyle="1" w:styleId="ft2773">
    <w:name w:val="ft2773"/>
    <w:rsid w:val="002368CA"/>
  </w:style>
  <w:style w:type="character" w:customStyle="1" w:styleId="ft2782">
    <w:name w:val="ft2782"/>
    <w:rsid w:val="002368CA"/>
  </w:style>
  <w:style w:type="character" w:customStyle="1" w:styleId="ft2828">
    <w:name w:val="ft2828"/>
    <w:rsid w:val="002368CA"/>
  </w:style>
  <w:style w:type="character" w:customStyle="1" w:styleId="ft2877">
    <w:name w:val="ft2877"/>
    <w:rsid w:val="002368CA"/>
  </w:style>
  <w:style w:type="character" w:customStyle="1" w:styleId="ft2921">
    <w:name w:val="ft2921"/>
    <w:rsid w:val="002368CA"/>
  </w:style>
  <w:style w:type="character" w:customStyle="1" w:styleId="ft2927">
    <w:name w:val="ft2927"/>
    <w:rsid w:val="002368CA"/>
  </w:style>
  <w:style w:type="character" w:customStyle="1" w:styleId="ft2935">
    <w:name w:val="ft2935"/>
    <w:rsid w:val="002368CA"/>
  </w:style>
  <w:style w:type="character" w:customStyle="1" w:styleId="ft2943">
    <w:name w:val="ft2943"/>
    <w:rsid w:val="002368CA"/>
  </w:style>
  <w:style w:type="character" w:customStyle="1" w:styleId="ft2952">
    <w:name w:val="ft2952"/>
    <w:rsid w:val="002368CA"/>
  </w:style>
  <w:style w:type="character" w:customStyle="1" w:styleId="ft2954">
    <w:name w:val="ft2954"/>
    <w:rsid w:val="002368CA"/>
  </w:style>
  <w:style w:type="character" w:customStyle="1" w:styleId="ft2955">
    <w:name w:val="ft2955"/>
    <w:rsid w:val="002368CA"/>
  </w:style>
  <w:style w:type="character" w:customStyle="1" w:styleId="ft2962">
    <w:name w:val="ft2962"/>
    <w:rsid w:val="002368CA"/>
  </w:style>
  <w:style w:type="character" w:customStyle="1" w:styleId="ft2968">
    <w:name w:val="ft2968"/>
    <w:rsid w:val="002368CA"/>
  </w:style>
  <w:style w:type="character" w:customStyle="1" w:styleId="ft2973">
    <w:name w:val="ft2973"/>
    <w:rsid w:val="002368CA"/>
  </w:style>
  <w:style w:type="character" w:customStyle="1" w:styleId="ft2974">
    <w:name w:val="ft2974"/>
    <w:rsid w:val="002368CA"/>
  </w:style>
  <w:style w:type="character" w:customStyle="1" w:styleId="ft2976">
    <w:name w:val="ft2976"/>
    <w:rsid w:val="002368CA"/>
  </w:style>
  <w:style w:type="character" w:customStyle="1" w:styleId="ft2985">
    <w:name w:val="ft2985"/>
    <w:rsid w:val="002368CA"/>
  </w:style>
  <w:style w:type="character" w:customStyle="1" w:styleId="ft3002">
    <w:name w:val="ft3002"/>
    <w:rsid w:val="002368CA"/>
  </w:style>
  <w:style w:type="character" w:customStyle="1" w:styleId="ft3037">
    <w:name w:val="ft3037"/>
    <w:rsid w:val="002368CA"/>
  </w:style>
  <w:style w:type="character" w:customStyle="1" w:styleId="ft3084">
    <w:name w:val="ft3084"/>
    <w:rsid w:val="002368CA"/>
  </w:style>
  <w:style w:type="character" w:customStyle="1" w:styleId="ft3127">
    <w:name w:val="ft3127"/>
    <w:rsid w:val="002368CA"/>
  </w:style>
  <w:style w:type="character" w:customStyle="1" w:styleId="ft3156">
    <w:name w:val="ft3156"/>
    <w:rsid w:val="002368CA"/>
  </w:style>
  <w:style w:type="character" w:customStyle="1" w:styleId="ft3206">
    <w:name w:val="ft3206"/>
    <w:rsid w:val="002368CA"/>
  </w:style>
  <w:style w:type="character" w:customStyle="1" w:styleId="ft3264">
    <w:name w:val="ft3264"/>
    <w:rsid w:val="002368CA"/>
  </w:style>
  <w:style w:type="character" w:customStyle="1" w:styleId="ft3315">
    <w:name w:val="ft3315"/>
    <w:rsid w:val="002368CA"/>
  </w:style>
  <w:style w:type="character" w:customStyle="1" w:styleId="ft3373">
    <w:name w:val="ft3373"/>
    <w:rsid w:val="002368CA"/>
  </w:style>
  <w:style w:type="character" w:customStyle="1" w:styleId="ft3432">
    <w:name w:val="ft3432"/>
    <w:rsid w:val="002368CA"/>
  </w:style>
  <w:style w:type="character" w:customStyle="1" w:styleId="ft3489">
    <w:name w:val="ft3489"/>
    <w:rsid w:val="002368CA"/>
  </w:style>
  <w:style w:type="character" w:customStyle="1" w:styleId="ft3546">
    <w:name w:val="ft3546"/>
    <w:rsid w:val="002368CA"/>
  </w:style>
  <w:style w:type="character" w:customStyle="1" w:styleId="ft3608">
    <w:name w:val="ft3608"/>
    <w:rsid w:val="002368CA"/>
  </w:style>
  <w:style w:type="character" w:customStyle="1" w:styleId="ft3651">
    <w:name w:val="ft3651"/>
    <w:rsid w:val="002368CA"/>
  </w:style>
  <w:style w:type="paragraph" w:customStyle="1" w:styleId="c4c8c7c24">
    <w:name w:val="c4 c8 c7 c24"/>
    <w:basedOn w:val="a3"/>
    <w:rsid w:val="002368CA"/>
    <w:pPr>
      <w:spacing w:before="90" w:after="90"/>
    </w:pPr>
  </w:style>
  <w:style w:type="character" w:customStyle="1" w:styleId="c5">
    <w:name w:val="c5"/>
    <w:rsid w:val="002368CA"/>
  </w:style>
  <w:style w:type="character" w:customStyle="1" w:styleId="1143">
    <w:name w:val="Знак Знак114"/>
    <w:locked/>
    <w:rsid w:val="002368CA"/>
    <w:rPr>
      <w:rFonts w:ascii="Arial" w:hAnsi="Arial"/>
      <w:b/>
      <w:color w:val="000000"/>
      <w:sz w:val="26"/>
      <w:lang w:val="ru-RU" w:eastAsia="ru-RU"/>
    </w:rPr>
  </w:style>
  <w:style w:type="paragraph" w:customStyle="1" w:styleId="1123">
    <w:name w:val="Стиль Заголовок 1 + 12 пт"/>
    <w:basedOn w:val="11"/>
    <w:rsid w:val="002368CA"/>
    <w:pPr>
      <w:widowControl w:val="0"/>
      <w:suppressAutoHyphens/>
      <w:autoSpaceDE w:val="0"/>
      <w:autoSpaceDN w:val="0"/>
      <w:adjustRightInd w:val="0"/>
      <w:spacing w:line="312" w:lineRule="auto"/>
    </w:pPr>
    <w:rPr>
      <w:rFonts w:ascii="Times New Roman ??????????" w:hAnsi="Times New Roman ??????????"/>
      <w:bCs/>
      <w:szCs w:val="20"/>
    </w:rPr>
  </w:style>
  <w:style w:type="character" w:customStyle="1" w:styleId="ft9267">
    <w:name w:val="ft9267"/>
    <w:rsid w:val="002368CA"/>
  </w:style>
  <w:style w:type="character" w:customStyle="1" w:styleId="ft9274">
    <w:name w:val="ft9274"/>
    <w:rsid w:val="002368CA"/>
  </w:style>
  <w:style w:type="character" w:customStyle="1" w:styleId="ft9282">
    <w:name w:val="ft9282"/>
    <w:rsid w:val="002368CA"/>
  </w:style>
  <w:style w:type="character" w:customStyle="1" w:styleId="ft9284">
    <w:name w:val="ft9284"/>
    <w:rsid w:val="002368CA"/>
  </w:style>
  <w:style w:type="character" w:customStyle="1" w:styleId="ft9287">
    <w:name w:val="ft9287"/>
    <w:rsid w:val="002368CA"/>
  </w:style>
  <w:style w:type="character" w:customStyle="1" w:styleId="ft9293">
    <w:name w:val="ft9293"/>
    <w:rsid w:val="002368CA"/>
  </w:style>
  <w:style w:type="character" w:customStyle="1" w:styleId="ft9299">
    <w:name w:val="ft9299"/>
    <w:rsid w:val="002368CA"/>
  </w:style>
  <w:style w:type="character" w:customStyle="1" w:styleId="ft9306">
    <w:name w:val="ft9306"/>
    <w:rsid w:val="002368CA"/>
  </w:style>
  <w:style w:type="character" w:customStyle="1" w:styleId="ft8849">
    <w:name w:val="ft8849"/>
    <w:rsid w:val="002368CA"/>
  </w:style>
  <w:style w:type="character" w:customStyle="1" w:styleId="ft9312">
    <w:name w:val="ft9312"/>
    <w:rsid w:val="002368CA"/>
  </w:style>
  <w:style w:type="character" w:customStyle="1" w:styleId="ft9316">
    <w:name w:val="ft9316"/>
    <w:rsid w:val="002368CA"/>
  </w:style>
  <w:style w:type="character" w:customStyle="1" w:styleId="ft9324">
    <w:name w:val="ft9324"/>
    <w:rsid w:val="002368CA"/>
  </w:style>
  <w:style w:type="character" w:customStyle="1" w:styleId="ft9330">
    <w:name w:val="ft9330"/>
    <w:rsid w:val="002368CA"/>
  </w:style>
  <w:style w:type="character" w:customStyle="1" w:styleId="1810">
    <w:name w:val="Знак Знак1810"/>
    <w:rsid w:val="002368CA"/>
    <w:rPr>
      <w:rFonts w:eastAsia="SimSun"/>
      <w:b/>
      <w:caps/>
      <w:sz w:val="24"/>
      <w:lang w:val="ru-RU" w:eastAsia="ru-RU"/>
    </w:rPr>
  </w:style>
  <w:style w:type="character" w:customStyle="1" w:styleId="WW8Num36z0">
    <w:name w:val="WW8Num36z0"/>
    <w:rsid w:val="002368CA"/>
    <w:rPr>
      <w:rFonts w:ascii="Wingdings" w:hAnsi="Wingdings"/>
    </w:rPr>
  </w:style>
  <w:style w:type="character" w:customStyle="1" w:styleId="WW8Num39z0">
    <w:name w:val="WW8Num39z0"/>
    <w:rsid w:val="002368CA"/>
    <w:rPr>
      <w:rFonts w:ascii="Wingdings" w:hAnsi="Wingdings"/>
    </w:rPr>
  </w:style>
  <w:style w:type="character" w:customStyle="1" w:styleId="WW8Num42z0">
    <w:name w:val="WW8Num42z0"/>
    <w:rsid w:val="002368CA"/>
    <w:rPr>
      <w:rFonts w:ascii="Wingdings" w:hAnsi="Wingdings"/>
    </w:rPr>
  </w:style>
  <w:style w:type="character" w:customStyle="1" w:styleId="WW8Num44z0">
    <w:name w:val="WW8Num44z0"/>
    <w:rsid w:val="002368CA"/>
    <w:rPr>
      <w:rFonts w:ascii="Wingdings" w:hAnsi="Wingdings"/>
    </w:rPr>
  </w:style>
  <w:style w:type="character" w:customStyle="1" w:styleId="WW8Num44z1">
    <w:name w:val="WW8Num44z1"/>
    <w:rsid w:val="002368CA"/>
    <w:rPr>
      <w:rFonts w:ascii="Courier New" w:hAnsi="Courier New"/>
    </w:rPr>
  </w:style>
  <w:style w:type="character" w:customStyle="1" w:styleId="WW8Num44z3">
    <w:name w:val="WW8Num44z3"/>
    <w:rsid w:val="002368CA"/>
    <w:rPr>
      <w:rFonts w:ascii="Symbol" w:hAnsi="Symbol"/>
    </w:rPr>
  </w:style>
  <w:style w:type="character" w:customStyle="1" w:styleId="WW8Num47z0">
    <w:name w:val="WW8Num47z0"/>
    <w:rsid w:val="002368CA"/>
    <w:rPr>
      <w:rFonts w:ascii="Wingdings" w:hAnsi="Wingdings"/>
    </w:rPr>
  </w:style>
  <w:style w:type="character" w:customStyle="1" w:styleId="WW8Num47z1">
    <w:name w:val="WW8Num47z1"/>
    <w:rsid w:val="002368CA"/>
    <w:rPr>
      <w:rFonts w:ascii="Courier New" w:hAnsi="Courier New"/>
    </w:rPr>
  </w:style>
  <w:style w:type="character" w:customStyle="1" w:styleId="WW8Num47z3">
    <w:name w:val="WW8Num47z3"/>
    <w:rsid w:val="002368CA"/>
    <w:rPr>
      <w:rFonts w:ascii="Symbol" w:hAnsi="Symbol"/>
    </w:rPr>
  </w:style>
  <w:style w:type="character" w:customStyle="1" w:styleId="WW8Num50z0">
    <w:name w:val="WW8Num50z0"/>
    <w:rsid w:val="002368CA"/>
    <w:rPr>
      <w:rFonts w:ascii="Wingdings" w:hAnsi="Wingdings"/>
    </w:rPr>
  </w:style>
  <w:style w:type="character" w:customStyle="1" w:styleId="WW8Num51z0">
    <w:name w:val="WW8Num51z0"/>
    <w:rsid w:val="002368CA"/>
    <w:rPr>
      <w:rFonts w:ascii="Wingdings" w:hAnsi="Wingdings"/>
    </w:rPr>
  </w:style>
  <w:style w:type="character" w:customStyle="1" w:styleId="WW8Num52z0">
    <w:name w:val="WW8Num52z0"/>
    <w:rsid w:val="002368CA"/>
    <w:rPr>
      <w:rFonts w:ascii="Symbol" w:hAnsi="Symbol"/>
    </w:rPr>
  </w:style>
  <w:style w:type="character" w:customStyle="1" w:styleId="WW8Num53z0">
    <w:name w:val="WW8Num53z0"/>
    <w:rsid w:val="002368CA"/>
    <w:rPr>
      <w:rFonts w:ascii="Wingdings" w:hAnsi="Wingdings"/>
    </w:rPr>
  </w:style>
  <w:style w:type="character" w:customStyle="1" w:styleId="WW8Num53z1">
    <w:name w:val="WW8Num53z1"/>
    <w:rsid w:val="002368CA"/>
    <w:rPr>
      <w:rFonts w:ascii="Courier New" w:hAnsi="Courier New"/>
    </w:rPr>
  </w:style>
  <w:style w:type="character" w:customStyle="1" w:styleId="WW8Num53z3">
    <w:name w:val="WW8Num53z3"/>
    <w:rsid w:val="002368CA"/>
    <w:rPr>
      <w:rFonts w:ascii="Symbol" w:hAnsi="Symbol"/>
    </w:rPr>
  </w:style>
  <w:style w:type="character" w:customStyle="1" w:styleId="WW8Num55z0">
    <w:name w:val="WW8Num55z0"/>
    <w:rsid w:val="002368CA"/>
    <w:rPr>
      <w:rFonts w:ascii="Symbol" w:hAnsi="Symbol"/>
    </w:rPr>
  </w:style>
  <w:style w:type="character" w:customStyle="1" w:styleId="WW8Num56z0">
    <w:name w:val="WW8Num56z0"/>
    <w:rsid w:val="002368CA"/>
    <w:rPr>
      <w:rFonts w:ascii="Symbol" w:hAnsi="Symbol"/>
    </w:rPr>
  </w:style>
  <w:style w:type="character" w:customStyle="1" w:styleId="WW8Num59z0">
    <w:name w:val="WW8Num59z0"/>
    <w:rsid w:val="002368CA"/>
    <w:rPr>
      <w:rFonts w:ascii="Symbol" w:hAnsi="Symbol"/>
    </w:rPr>
  </w:style>
  <w:style w:type="character" w:customStyle="1" w:styleId="WW8Num63z0">
    <w:name w:val="WW8Num63z0"/>
    <w:rsid w:val="002368CA"/>
    <w:rPr>
      <w:rFonts w:ascii="Symbol" w:hAnsi="Symbol"/>
    </w:rPr>
  </w:style>
  <w:style w:type="character" w:customStyle="1" w:styleId="WW8Num66z0">
    <w:name w:val="WW8Num66z0"/>
    <w:rsid w:val="002368CA"/>
    <w:rPr>
      <w:rFonts w:ascii="Symbol" w:hAnsi="Symbol"/>
    </w:rPr>
  </w:style>
  <w:style w:type="character" w:customStyle="1" w:styleId="WW8Num69z1">
    <w:name w:val="WW8Num69z1"/>
    <w:rsid w:val="002368CA"/>
    <w:rPr>
      <w:rFonts w:ascii="Wingdings" w:hAnsi="Wingdings"/>
    </w:rPr>
  </w:style>
  <w:style w:type="character" w:customStyle="1" w:styleId="WW8Num72z0">
    <w:name w:val="WW8Num72z0"/>
    <w:rsid w:val="002368CA"/>
    <w:rPr>
      <w:rFonts w:ascii="Symbol" w:hAnsi="Symbol"/>
    </w:rPr>
  </w:style>
  <w:style w:type="character" w:customStyle="1" w:styleId="WW8Num72z1">
    <w:name w:val="WW8Num72z1"/>
    <w:rsid w:val="002368CA"/>
    <w:rPr>
      <w:rFonts w:ascii="Courier New" w:hAnsi="Courier New"/>
    </w:rPr>
  </w:style>
  <w:style w:type="character" w:customStyle="1" w:styleId="WW8Num72z2">
    <w:name w:val="WW8Num72z2"/>
    <w:rsid w:val="002368CA"/>
    <w:rPr>
      <w:rFonts w:ascii="Wingdings" w:hAnsi="Wingdings"/>
    </w:rPr>
  </w:style>
  <w:style w:type="character" w:customStyle="1" w:styleId="WW8Num74z0">
    <w:name w:val="WW8Num74z0"/>
    <w:rsid w:val="002368CA"/>
    <w:rPr>
      <w:rFonts w:ascii="Symbol" w:hAnsi="Symbol"/>
    </w:rPr>
  </w:style>
  <w:style w:type="character" w:customStyle="1" w:styleId="WW8Num75z0">
    <w:name w:val="WW8Num75z0"/>
    <w:rsid w:val="002368CA"/>
    <w:rPr>
      <w:rFonts w:ascii="Wingdings" w:hAnsi="Wingdings"/>
    </w:rPr>
  </w:style>
  <w:style w:type="character" w:customStyle="1" w:styleId="WW8Num75z1">
    <w:name w:val="WW8Num75z1"/>
    <w:rsid w:val="002368CA"/>
    <w:rPr>
      <w:rFonts w:ascii="Courier New" w:hAnsi="Courier New"/>
    </w:rPr>
  </w:style>
  <w:style w:type="character" w:customStyle="1" w:styleId="WW8Num75z3">
    <w:name w:val="WW8Num75z3"/>
    <w:rsid w:val="002368CA"/>
    <w:rPr>
      <w:rFonts w:ascii="Symbol" w:hAnsi="Symbol"/>
    </w:rPr>
  </w:style>
  <w:style w:type="character" w:customStyle="1" w:styleId="WW8Num77z0">
    <w:name w:val="WW8Num77z0"/>
    <w:rsid w:val="002368CA"/>
    <w:rPr>
      <w:rFonts w:ascii="Symbol" w:hAnsi="Symbol"/>
    </w:rPr>
  </w:style>
  <w:style w:type="character" w:customStyle="1" w:styleId="WW8Num78z0">
    <w:name w:val="WW8Num78z0"/>
    <w:rsid w:val="002368CA"/>
    <w:rPr>
      <w:rFonts w:ascii="Wingdings" w:hAnsi="Wingdings"/>
    </w:rPr>
  </w:style>
  <w:style w:type="character" w:customStyle="1" w:styleId="WW8Num78z1">
    <w:name w:val="WW8Num78z1"/>
    <w:rsid w:val="002368CA"/>
    <w:rPr>
      <w:rFonts w:ascii="Courier New" w:hAnsi="Courier New"/>
    </w:rPr>
  </w:style>
  <w:style w:type="character" w:customStyle="1" w:styleId="WW8Num78z3">
    <w:name w:val="WW8Num78z3"/>
    <w:rsid w:val="002368CA"/>
    <w:rPr>
      <w:rFonts w:ascii="Symbol" w:hAnsi="Symbol"/>
    </w:rPr>
  </w:style>
  <w:style w:type="character" w:customStyle="1" w:styleId="WW8Num79z0">
    <w:name w:val="WW8Num79z0"/>
    <w:rsid w:val="002368CA"/>
    <w:rPr>
      <w:rFonts w:ascii="Symbol" w:hAnsi="Symbol"/>
    </w:rPr>
  </w:style>
  <w:style w:type="character" w:customStyle="1" w:styleId="WW8Num86z0">
    <w:name w:val="WW8Num86z0"/>
    <w:rsid w:val="002368CA"/>
    <w:rPr>
      <w:rFonts w:ascii="Wingdings" w:hAnsi="Wingdings"/>
    </w:rPr>
  </w:style>
  <w:style w:type="character" w:customStyle="1" w:styleId="WW8Num86z1">
    <w:name w:val="WW8Num86z1"/>
    <w:rsid w:val="002368CA"/>
    <w:rPr>
      <w:rFonts w:ascii="Courier New" w:hAnsi="Courier New"/>
    </w:rPr>
  </w:style>
  <w:style w:type="character" w:customStyle="1" w:styleId="WW8Num86z3">
    <w:name w:val="WW8Num86z3"/>
    <w:rsid w:val="002368CA"/>
    <w:rPr>
      <w:rFonts w:ascii="Symbol" w:hAnsi="Symbol"/>
    </w:rPr>
  </w:style>
  <w:style w:type="character" w:customStyle="1" w:styleId="WW8Num87z0">
    <w:name w:val="WW8Num87z0"/>
    <w:rsid w:val="002368CA"/>
    <w:rPr>
      <w:rFonts w:ascii="Symbol" w:hAnsi="Symbol"/>
    </w:rPr>
  </w:style>
  <w:style w:type="character" w:customStyle="1" w:styleId="WW8Num89z0">
    <w:name w:val="WW8Num89z0"/>
    <w:rsid w:val="002368CA"/>
    <w:rPr>
      <w:rFonts w:ascii="Symbol" w:hAnsi="Symbol"/>
    </w:rPr>
  </w:style>
  <w:style w:type="character" w:customStyle="1" w:styleId="WW8Num90z0">
    <w:name w:val="WW8Num90z0"/>
    <w:rsid w:val="002368CA"/>
    <w:rPr>
      <w:rFonts w:ascii="Symbol" w:hAnsi="Symbol"/>
    </w:rPr>
  </w:style>
  <w:style w:type="character" w:customStyle="1" w:styleId="WW8Num92z0">
    <w:name w:val="WW8Num92z0"/>
    <w:rsid w:val="002368CA"/>
    <w:rPr>
      <w:rFonts w:ascii="Symbol" w:hAnsi="Symbol"/>
    </w:rPr>
  </w:style>
  <w:style w:type="character" w:customStyle="1" w:styleId="WW8Num93z0">
    <w:name w:val="WW8Num93z0"/>
    <w:rsid w:val="002368CA"/>
    <w:rPr>
      <w:rFonts w:ascii="Wingdings" w:hAnsi="Wingdings"/>
    </w:rPr>
  </w:style>
  <w:style w:type="character" w:customStyle="1" w:styleId="WW8Num93z1">
    <w:name w:val="WW8Num93z1"/>
    <w:rsid w:val="002368CA"/>
    <w:rPr>
      <w:rFonts w:ascii="Courier New" w:hAnsi="Courier New"/>
    </w:rPr>
  </w:style>
  <w:style w:type="character" w:customStyle="1" w:styleId="WW8Num93z3">
    <w:name w:val="WW8Num93z3"/>
    <w:rsid w:val="002368CA"/>
    <w:rPr>
      <w:rFonts w:ascii="Symbol" w:hAnsi="Symbol"/>
    </w:rPr>
  </w:style>
  <w:style w:type="character" w:customStyle="1" w:styleId="WW8Num94z0">
    <w:name w:val="WW8Num94z0"/>
    <w:rsid w:val="002368CA"/>
    <w:rPr>
      <w:rFonts w:ascii="Symbol" w:hAnsi="Symbol"/>
    </w:rPr>
  </w:style>
  <w:style w:type="character" w:customStyle="1" w:styleId="WW8Num97z0">
    <w:name w:val="WW8Num97z0"/>
    <w:rsid w:val="002368CA"/>
    <w:rPr>
      <w:rFonts w:ascii="Symbol" w:hAnsi="Symbol"/>
    </w:rPr>
  </w:style>
  <w:style w:type="character" w:customStyle="1" w:styleId="WW8Num99z0">
    <w:name w:val="WW8Num99z0"/>
    <w:rsid w:val="002368CA"/>
    <w:rPr>
      <w:rFonts w:ascii="Symbol" w:hAnsi="Symbol"/>
    </w:rPr>
  </w:style>
  <w:style w:type="character" w:customStyle="1" w:styleId="WW8Num101z0">
    <w:name w:val="WW8Num101z0"/>
    <w:rsid w:val="002368CA"/>
    <w:rPr>
      <w:rFonts w:ascii="Symbol" w:hAnsi="Symbol"/>
    </w:rPr>
  </w:style>
  <w:style w:type="character" w:customStyle="1" w:styleId="WW8Num104z0">
    <w:name w:val="WW8Num104z0"/>
    <w:rsid w:val="002368CA"/>
    <w:rPr>
      <w:rFonts w:ascii="Symbol" w:hAnsi="Symbol"/>
    </w:rPr>
  </w:style>
  <w:style w:type="character" w:customStyle="1" w:styleId="WW8Num107z0">
    <w:name w:val="WW8Num107z0"/>
    <w:rsid w:val="002368CA"/>
    <w:rPr>
      <w:rFonts w:ascii="Symbol" w:hAnsi="Symbol"/>
    </w:rPr>
  </w:style>
  <w:style w:type="character" w:customStyle="1" w:styleId="WW8Num109z0">
    <w:name w:val="WW8Num109z0"/>
    <w:rsid w:val="002368CA"/>
    <w:rPr>
      <w:rFonts w:ascii="Symbol" w:hAnsi="Symbol"/>
    </w:rPr>
  </w:style>
  <w:style w:type="character" w:customStyle="1" w:styleId="WW8Num112z1">
    <w:name w:val="WW8Num112z1"/>
    <w:rsid w:val="002368CA"/>
    <w:rPr>
      <w:color w:val="000000"/>
    </w:rPr>
  </w:style>
  <w:style w:type="character" w:customStyle="1" w:styleId="WW8Num114z0">
    <w:name w:val="WW8Num114z0"/>
    <w:rsid w:val="002368CA"/>
    <w:rPr>
      <w:rFonts w:ascii="Symbol" w:hAnsi="Symbol"/>
    </w:rPr>
  </w:style>
  <w:style w:type="character" w:customStyle="1" w:styleId="WW8Num117z0">
    <w:name w:val="WW8Num117z0"/>
    <w:rsid w:val="002368CA"/>
    <w:rPr>
      <w:rFonts w:ascii="Symbol" w:hAnsi="Symbol"/>
    </w:rPr>
  </w:style>
  <w:style w:type="character" w:customStyle="1" w:styleId="WW8Num118z0">
    <w:name w:val="WW8Num118z0"/>
    <w:rsid w:val="002368CA"/>
    <w:rPr>
      <w:rFonts w:ascii="Wingdings" w:hAnsi="Wingdings"/>
    </w:rPr>
  </w:style>
  <w:style w:type="character" w:customStyle="1" w:styleId="WW8Num118z1">
    <w:name w:val="WW8Num118z1"/>
    <w:rsid w:val="002368CA"/>
    <w:rPr>
      <w:rFonts w:ascii="Courier New" w:hAnsi="Courier New"/>
    </w:rPr>
  </w:style>
  <w:style w:type="character" w:customStyle="1" w:styleId="WW8Num118z3">
    <w:name w:val="WW8Num118z3"/>
    <w:rsid w:val="002368CA"/>
    <w:rPr>
      <w:rFonts w:ascii="Symbol" w:hAnsi="Symbol"/>
    </w:rPr>
  </w:style>
  <w:style w:type="character" w:customStyle="1" w:styleId="WW8Num120z0">
    <w:name w:val="WW8Num120z0"/>
    <w:rsid w:val="002368CA"/>
    <w:rPr>
      <w:rFonts w:ascii="Symbol" w:hAnsi="Symbol"/>
    </w:rPr>
  </w:style>
  <w:style w:type="character" w:customStyle="1" w:styleId="WW8Num121z0">
    <w:name w:val="WW8Num121z0"/>
    <w:rsid w:val="002368CA"/>
    <w:rPr>
      <w:rFonts w:ascii="Symbol" w:hAnsi="Symbol"/>
    </w:rPr>
  </w:style>
  <w:style w:type="character" w:customStyle="1" w:styleId="WW8Num124z0">
    <w:name w:val="WW8Num124z0"/>
    <w:rsid w:val="002368CA"/>
    <w:rPr>
      <w:rFonts w:ascii="Symbol" w:hAnsi="Symbol"/>
    </w:rPr>
  </w:style>
  <w:style w:type="character" w:customStyle="1" w:styleId="WW8Num125z0">
    <w:name w:val="WW8Num125z0"/>
    <w:rsid w:val="002368CA"/>
    <w:rPr>
      <w:rFonts w:ascii="Wingdings" w:hAnsi="Wingdings"/>
    </w:rPr>
  </w:style>
  <w:style w:type="character" w:customStyle="1" w:styleId="WW8Num125z1">
    <w:name w:val="WW8Num125z1"/>
    <w:rsid w:val="002368CA"/>
    <w:rPr>
      <w:rFonts w:ascii="Courier New" w:hAnsi="Courier New"/>
    </w:rPr>
  </w:style>
  <w:style w:type="character" w:customStyle="1" w:styleId="WW8Num125z3">
    <w:name w:val="WW8Num125z3"/>
    <w:rsid w:val="002368CA"/>
    <w:rPr>
      <w:rFonts w:ascii="Symbol" w:hAnsi="Symbol"/>
    </w:rPr>
  </w:style>
  <w:style w:type="character" w:customStyle="1" w:styleId="WW8Num126z0">
    <w:name w:val="WW8Num126z0"/>
    <w:rsid w:val="002368CA"/>
    <w:rPr>
      <w:rFonts w:ascii="Symbol" w:hAnsi="Symbol"/>
    </w:rPr>
  </w:style>
  <w:style w:type="character" w:customStyle="1" w:styleId="WW8Num127z0">
    <w:name w:val="WW8Num127z0"/>
    <w:rsid w:val="002368CA"/>
    <w:rPr>
      <w:rFonts w:ascii="Symbol" w:hAnsi="Symbol"/>
    </w:rPr>
  </w:style>
  <w:style w:type="character" w:customStyle="1" w:styleId="WW8Num130z0">
    <w:name w:val="WW8Num130z0"/>
    <w:rsid w:val="002368CA"/>
    <w:rPr>
      <w:rFonts w:ascii="Symbol" w:hAnsi="Symbol"/>
    </w:rPr>
  </w:style>
  <w:style w:type="character" w:customStyle="1" w:styleId="WW8Num131z0">
    <w:name w:val="WW8Num131z0"/>
    <w:rsid w:val="002368CA"/>
    <w:rPr>
      <w:rFonts w:ascii="Symbol" w:hAnsi="Symbol"/>
    </w:rPr>
  </w:style>
  <w:style w:type="character" w:customStyle="1" w:styleId="WW8Num132z0">
    <w:name w:val="WW8Num132z0"/>
    <w:rsid w:val="002368CA"/>
    <w:rPr>
      <w:rFonts w:ascii="Symbol" w:hAnsi="Symbol"/>
    </w:rPr>
  </w:style>
  <w:style w:type="character" w:customStyle="1" w:styleId="WW8Num134z0">
    <w:name w:val="WW8Num134z0"/>
    <w:rsid w:val="002368CA"/>
    <w:rPr>
      <w:rFonts w:ascii="Wingdings" w:hAnsi="Wingdings"/>
    </w:rPr>
  </w:style>
  <w:style w:type="character" w:customStyle="1" w:styleId="WW8Num136z0">
    <w:name w:val="WW8Num136z0"/>
    <w:rsid w:val="002368CA"/>
    <w:rPr>
      <w:rFonts w:ascii="Symbol" w:hAnsi="Symbol"/>
    </w:rPr>
  </w:style>
  <w:style w:type="character" w:customStyle="1" w:styleId="WW8Num139z0">
    <w:name w:val="WW8Num139z0"/>
    <w:rsid w:val="002368CA"/>
    <w:rPr>
      <w:rFonts w:ascii="Symbol" w:hAnsi="Symbol"/>
    </w:rPr>
  </w:style>
  <w:style w:type="character" w:customStyle="1" w:styleId="WW8Num143z0">
    <w:name w:val="WW8Num143z0"/>
    <w:rsid w:val="002368CA"/>
    <w:rPr>
      <w:rFonts w:ascii="Symbol" w:hAnsi="Symbol"/>
    </w:rPr>
  </w:style>
  <w:style w:type="character" w:customStyle="1" w:styleId="WW8Num144z0">
    <w:name w:val="WW8Num144z0"/>
    <w:rsid w:val="002368CA"/>
    <w:rPr>
      <w:rFonts w:ascii="Symbol" w:hAnsi="Symbol"/>
    </w:rPr>
  </w:style>
  <w:style w:type="character" w:customStyle="1" w:styleId="WW8Num145z0">
    <w:name w:val="WW8Num145z0"/>
    <w:rsid w:val="002368CA"/>
    <w:rPr>
      <w:rFonts w:ascii="Symbol" w:hAnsi="Symbol"/>
    </w:rPr>
  </w:style>
  <w:style w:type="character" w:customStyle="1" w:styleId="WW8Num146z0">
    <w:name w:val="WW8Num146z0"/>
    <w:rsid w:val="002368CA"/>
    <w:rPr>
      <w:rFonts w:ascii="Symbol" w:hAnsi="Symbol"/>
    </w:rPr>
  </w:style>
  <w:style w:type="character" w:customStyle="1" w:styleId="WW8Num147z0">
    <w:name w:val="WW8Num147z0"/>
    <w:rsid w:val="002368CA"/>
    <w:rPr>
      <w:rFonts w:ascii="Wingdings" w:hAnsi="Wingdings"/>
    </w:rPr>
  </w:style>
  <w:style w:type="character" w:customStyle="1" w:styleId="WW8Num147z1">
    <w:name w:val="WW8Num147z1"/>
    <w:rsid w:val="002368CA"/>
    <w:rPr>
      <w:rFonts w:ascii="Courier New" w:hAnsi="Courier New"/>
    </w:rPr>
  </w:style>
  <w:style w:type="character" w:customStyle="1" w:styleId="WW8Num147z3">
    <w:name w:val="WW8Num147z3"/>
    <w:rsid w:val="002368CA"/>
    <w:rPr>
      <w:rFonts w:ascii="Symbol" w:hAnsi="Symbol"/>
    </w:rPr>
  </w:style>
  <w:style w:type="character" w:customStyle="1" w:styleId="WW8Num150z0">
    <w:name w:val="WW8Num150z0"/>
    <w:rsid w:val="002368CA"/>
    <w:rPr>
      <w:rFonts w:ascii="Symbol" w:hAnsi="Symbol"/>
    </w:rPr>
  </w:style>
  <w:style w:type="character" w:customStyle="1" w:styleId="WW8Num157z0">
    <w:name w:val="WW8Num157z0"/>
    <w:rsid w:val="002368CA"/>
    <w:rPr>
      <w:rFonts w:ascii="Symbol" w:hAnsi="Symbol"/>
    </w:rPr>
  </w:style>
  <w:style w:type="character" w:customStyle="1" w:styleId="WW8Num159z0">
    <w:name w:val="WW8Num159z0"/>
    <w:rsid w:val="002368CA"/>
    <w:rPr>
      <w:rFonts w:ascii="Symbol" w:hAnsi="Symbol"/>
    </w:rPr>
  </w:style>
  <w:style w:type="character" w:customStyle="1" w:styleId="WW8Num160z0">
    <w:name w:val="WW8Num160z0"/>
    <w:rsid w:val="002368CA"/>
    <w:rPr>
      <w:rFonts w:ascii="Symbol" w:hAnsi="Symbol"/>
    </w:rPr>
  </w:style>
  <w:style w:type="character" w:customStyle="1" w:styleId="WW8Num162z0">
    <w:name w:val="WW8Num162z0"/>
    <w:rsid w:val="002368CA"/>
    <w:rPr>
      <w:rFonts w:ascii="Symbol" w:hAnsi="Symbol"/>
    </w:rPr>
  </w:style>
  <w:style w:type="character" w:customStyle="1" w:styleId="WW8Num163z0">
    <w:name w:val="WW8Num163z0"/>
    <w:rsid w:val="002368CA"/>
    <w:rPr>
      <w:rFonts w:ascii="Symbol" w:hAnsi="Symbol"/>
    </w:rPr>
  </w:style>
  <w:style w:type="character" w:customStyle="1" w:styleId="WW8Num164z0">
    <w:name w:val="WW8Num164z0"/>
    <w:rsid w:val="002368CA"/>
    <w:rPr>
      <w:rFonts w:ascii="Wingdings" w:hAnsi="Wingdings"/>
    </w:rPr>
  </w:style>
  <w:style w:type="character" w:customStyle="1" w:styleId="WW8Num164z1">
    <w:name w:val="WW8Num164z1"/>
    <w:rsid w:val="002368CA"/>
    <w:rPr>
      <w:rFonts w:ascii="Courier New" w:hAnsi="Courier New"/>
    </w:rPr>
  </w:style>
  <w:style w:type="character" w:customStyle="1" w:styleId="WW8Num164z3">
    <w:name w:val="WW8Num164z3"/>
    <w:rsid w:val="002368CA"/>
    <w:rPr>
      <w:rFonts w:ascii="Symbol" w:hAnsi="Symbol"/>
    </w:rPr>
  </w:style>
  <w:style w:type="character" w:customStyle="1" w:styleId="WW8Num168z0">
    <w:name w:val="WW8Num168z0"/>
    <w:rsid w:val="002368CA"/>
    <w:rPr>
      <w:rFonts w:ascii="Symbol" w:hAnsi="Symbol"/>
    </w:rPr>
  </w:style>
  <w:style w:type="character" w:customStyle="1" w:styleId="WW8Num169z0">
    <w:name w:val="WW8Num169z0"/>
    <w:rsid w:val="002368CA"/>
    <w:rPr>
      <w:rFonts w:ascii="Symbol" w:hAnsi="Symbol"/>
    </w:rPr>
  </w:style>
  <w:style w:type="character" w:customStyle="1" w:styleId="WW8Num170z0">
    <w:name w:val="WW8Num170z0"/>
    <w:rsid w:val="002368CA"/>
    <w:rPr>
      <w:rFonts w:ascii="Symbol" w:hAnsi="Symbol"/>
    </w:rPr>
  </w:style>
  <w:style w:type="character" w:customStyle="1" w:styleId="WW8Num174z0">
    <w:name w:val="WW8Num174z0"/>
    <w:rsid w:val="002368CA"/>
    <w:rPr>
      <w:rFonts w:ascii="Symbol" w:hAnsi="Symbol"/>
    </w:rPr>
  </w:style>
  <w:style w:type="character" w:customStyle="1" w:styleId="WW8Num177z0">
    <w:name w:val="WW8Num177z0"/>
    <w:rsid w:val="002368CA"/>
    <w:rPr>
      <w:rFonts w:ascii="Symbol" w:hAnsi="Symbol"/>
    </w:rPr>
  </w:style>
  <w:style w:type="character" w:customStyle="1" w:styleId="WW8Num178z0">
    <w:name w:val="WW8Num178z0"/>
    <w:rsid w:val="002368CA"/>
    <w:rPr>
      <w:rFonts w:ascii="Symbol" w:hAnsi="Symbol"/>
    </w:rPr>
  </w:style>
  <w:style w:type="character" w:customStyle="1" w:styleId="WW8Num182z0">
    <w:name w:val="WW8Num182z0"/>
    <w:rsid w:val="002368CA"/>
    <w:rPr>
      <w:rFonts w:ascii="Symbol" w:hAnsi="Symbol"/>
    </w:rPr>
  </w:style>
  <w:style w:type="character" w:customStyle="1" w:styleId="WW8Num37z0">
    <w:name w:val="WW8Num37z0"/>
    <w:rsid w:val="002368CA"/>
    <w:rPr>
      <w:rFonts w:ascii="Wingdings" w:hAnsi="Wingdings"/>
    </w:rPr>
  </w:style>
  <w:style w:type="character" w:customStyle="1" w:styleId="WW8Num38z0">
    <w:name w:val="WW8Num38z0"/>
    <w:rsid w:val="002368CA"/>
    <w:rPr>
      <w:rFonts w:ascii="Wingdings" w:hAnsi="Wingdings"/>
    </w:rPr>
  </w:style>
  <w:style w:type="character" w:customStyle="1" w:styleId="WW8Num40z0">
    <w:name w:val="WW8Num40z0"/>
    <w:rsid w:val="002368CA"/>
    <w:rPr>
      <w:rFonts w:ascii="Wingdings" w:hAnsi="Wingdings"/>
    </w:rPr>
  </w:style>
  <w:style w:type="character" w:customStyle="1" w:styleId="WW8Num41z0">
    <w:name w:val="WW8Num41z0"/>
    <w:rsid w:val="002368CA"/>
    <w:rPr>
      <w:rFonts w:ascii="Wingdings" w:hAnsi="Wingdings"/>
    </w:rPr>
  </w:style>
  <w:style w:type="character" w:customStyle="1" w:styleId="WW8Num43z0">
    <w:name w:val="WW8Num43z0"/>
    <w:rsid w:val="002368CA"/>
    <w:rPr>
      <w:rFonts w:ascii="Wingdings" w:hAnsi="Wingdings"/>
    </w:rPr>
  </w:style>
  <w:style w:type="character" w:customStyle="1" w:styleId="WW8Num20z1">
    <w:name w:val="WW8Num20z1"/>
    <w:rsid w:val="002368CA"/>
    <w:rPr>
      <w:rFonts w:ascii="Courier New" w:hAnsi="Courier New"/>
    </w:rPr>
  </w:style>
  <w:style w:type="character" w:customStyle="1" w:styleId="WW8Num20z3">
    <w:name w:val="WW8Num20z3"/>
    <w:rsid w:val="002368CA"/>
    <w:rPr>
      <w:rFonts w:ascii="Symbol" w:hAnsi="Symbol"/>
    </w:rPr>
  </w:style>
  <w:style w:type="character" w:customStyle="1" w:styleId="WW8Num26z3">
    <w:name w:val="WW8Num26z3"/>
    <w:rsid w:val="002368CA"/>
    <w:rPr>
      <w:rFonts w:ascii="Symbol" w:hAnsi="Symbol"/>
    </w:rPr>
  </w:style>
  <w:style w:type="character" w:customStyle="1" w:styleId="WW8Num33z0">
    <w:name w:val="WW8Num33z0"/>
    <w:rsid w:val="002368CA"/>
    <w:rPr>
      <w:rFonts w:ascii="Wingdings" w:hAnsi="Wingdings"/>
    </w:rPr>
  </w:style>
  <w:style w:type="character" w:customStyle="1" w:styleId="WW8Num33z3">
    <w:name w:val="WW8Num33z3"/>
    <w:rsid w:val="002368CA"/>
    <w:rPr>
      <w:rFonts w:ascii="Symbol" w:hAnsi="Symbol"/>
    </w:rPr>
  </w:style>
  <w:style w:type="character" w:customStyle="1" w:styleId="WW8Num33z4">
    <w:name w:val="WW8Num33z4"/>
    <w:rsid w:val="002368CA"/>
    <w:rPr>
      <w:rFonts w:ascii="Courier New" w:hAnsi="Courier New"/>
    </w:rPr>
  </w:style>
  <w:style w:type="character" w:customStyle="1" w:styleId="WW8Num34z0">
    <w:name w:val="WW8Num34z0"/>
    <w:rsid w:val="002368CA"/>
    <w:rPr>
      <w:rFonts w:ascii="Wingdings" w:hAnsi="Wingdings"/>
    </w:rPr>
  </w:style>
  <w:style w:type="character" w:customStyle="1" w:styleId="WW8Num34z1">
    <w:name w:val="WW8Num34z1"/>
    <w:rsid w:val="002368CA"/>
    <w:rPr>
      <w:rFonts w:ascii="Courier New" w:hAnsi="Courier New"/>
    </w:rPr>
  </w:style>
  <w:style w:type="character" w:customStyle="1" w:styleId="WW8Num34z3">
    <w:name w:val="WW8Num34z3"/>
    <w:rsid w:val="002368CA"/>
    <w:rPr>
      <w:rFonts w:ascii="Symbol" w:hAnsi="Symbol"/>
    </w:rPr>
  </w:style>
  <w:style w:type="character" w:customStyle="1" w:styleId="WW8Num35z0">
    <w:name w:val="WW8Num35z0"/>
    <w:rsid w:val="002368CA"/>
    <w:rPr>
      <w:rFonts w:ascii="Wingdings" w:hAnsi="Wingdings"/>
    </w:rPr>
  </w:style>
  <w:style w:type="character" w:customStyle="1" w:styleId="WW8Num35z1">
    <w:name w:val="WW8Num35z1"/>
    <w:rsid w:val="002368CA"/>
    <w:rPr>
      <w:rFonts w:ascii="Courier New" w:hAnsi="Courier New"/>
    </w:rPr>
  </w:style>
  <w:style w:type="character" w:customStyle="1" w:styleId="WW8Num35z3">
    <w:name w:val="WW8Num35z3"/>
    <w:rsid w:val="002368CA"/>
    <w:rPr>
      <w:rFonts w:ascii="Symbol" w:hAnsi="Symbol"/>
    </w:rPr>
  </w:style>
  <w:style w:type="character" w:customStyle="1" w:styleId="WW8Num36z1">
    <w:name w:val="WW8Num36z1"/>
    <w:rsid w:val="002368CA"/>
    <w:rPr>
      <w:rFonts w:ascii="Courier New" w:hAnsi="Courier New"/>
    </w:rPr>
  </w:style>
  <w:style w:type="character" w:customStyle="1" w:styleId="WW8Num36z3">
    <w:name w:val="WW8Num36z3"/>
    <w:rsid w:val="002368CA"/>
    <w:rPr>
      <w:rFonts w:ascii="Symbol" w:hAnsi="Symbol"/>
    </w:rPr>
  </w:style>
  <w:style w:type="character" w:customStyle="1" w:styleId="WW8Num37z1">
    <w:name w:val="WW8Num37z1"/>
    <w:rsid w:val="002368CA"/>
    <w:rPr>
      <w:rFonts w:ascii="Courier New" w:hAnsi="Courier New"/>
    </w:rPr>
  </w:style>
  <w:style w:type="character" w:customStyle="1" w:styleId="WW8Num37z3">
    <w:name w:val="WW8Num37z3"/>
    <w:rsid w:val="002368CA"/>
    <w:rPr>
      <w:rFonts w:ascii="Symbol" w:hAnsi="Symbol"/>
    </w:rPr>
  </w:style>
  <w:style w:type="character" w:customStyle="1" w:styleId="WW8Num39z1">
    <w:name w:val="WW8Num39z1"/>
    <w:rsid w:val="002368CA"/>
    <w:rPr>
      <w:rFonts w:ascii="Times New Roman" w:hAnsi="Times New Roman"/>
    </w:rPr>
  </w:style>
  <w:style w:type="character" w:customStyle="1" w:styleId="WW8Num39z3">
    <w:name w:val="WW8Num39z3"/>
    <w:rsid w:val="002368CA"/>
    <w:rPr>
      <w:rFonts w:ascii="Symbol" w:hAnsi="Symbol"/>
    </w:rPr>
  </w:style>
  <w:style w:type="character" w:customStyle="1" w:styleId="WW8Num39z4">
    <w:name w:val="WW8Num39z4"/>
    <w:rsid w:val="002368CA"/>
    <w:rPr>
      <w:rFonts w:ascii="Courier New" w:hAnsi="Courier New"/>
    </w:rPr>
  </w:style>
  <w:style w:type="character" w:customStyle="1" w:styleId="WW8Num42z1">
    <w:name w:val="WW8Num42z1"/>
    <w:rsid w:val="002368CA"/>
    <w:rPr>
      <w:rFonts w:ascii="Courier New" w:hAnsi="Courier New"/>
    </w:rPr>
  </w:style>
  <w:style w:type="character" w:customStyle="1" w:styleId="WW8Num42z3">
    <w:name w:val="WW8Num42z3"/>
    <w:rsid w:val="002368CA"/>
    <w:rPr>
      <w:rFonts w:ascii="Symbol" w:hAnsi="Symbol"/>
    </w:rPr>
  </w:style>
  <w:style w:type="character" w:customStyle="1" w:styleId="WW8Num45z0">
    <w:name w:val="WW8Num45z0"/>
    <w:rsid w:val="002368CA"/>
    <w:rPr>
      <w:rFonts w:ascii="Wingdings" w:hAnsi="Wingdings"/>
    </w:rPr>
  </w:style>
  <w:style w:type="character" w:customStyle="1" w:styleId="WW8Num45z1">
    <w:name w:val="WW8Num45z1"/>
    <w:rsid w:val="002368CA"/>
    <w:rPr>
      <w:rFonts w:ascii="Courier New" w:hAnsi="Courier New"/>
    </w:rPr>
  </w:style>
  <w:style w:type="character" w:customStyle="1" w:styleId="WW8Num45z3">
    <w:name w:val="WW8Num45z3"/>
    <w:rsid w:val="002368CA"/>
    <w:rPr>
      <w:rFonts w:ascii="Symbol" w:hAnsi="Symbol"/>
    </w:rPr>
  </w:style>
  <w:style w:type="character" w:customStyle="1" w:styleId="WW8Num46z0">
    <w:name w:val="WW8Num46z0"/>
    <w:rsid w:val="002368CA"/>
    <w:rPr>
      <w:rFonts w:ascii="Wingdings" w:hAnsi="Wingdings"/>
    </w:rPr>
  </w:style>
  <w:style w:type="character" w:customStyle="1" w:styleId="WW8Num46z1">
    <w:name w:val="WW8Num46z1"/>
    <w:rsid w:val="002368CA"/>
    <w:rPr>
      <w:rFonts w:ascii="Courier New" w:hAnsi="Courier New"/>
    </w:rPr>
  </w:style>
  <w:style w:type="character" w:customStyle="1" w:styleId="WW8Num46z3">
    <w:name w:val="WW8Num46z3"/>
    <w:rsid w:val="002368CA"/>
    <w:rPr>
      <w:rFonts w:ascii="Symbol" w:hAnsi="Symbol"/>
    </w:rPr>
  </w:style>
  <w:style w:type="character" w:customStyle="1" w:styleId="WW8Num48z0">
    <w:name w:val="WW8Num48z0"/>
    <w:rsid w:val="002368CA"/>
    <w:rPr>
      <w:rFonts w:ascii="Wingdings" w:hAnsi="Wingdings"/>
    </w:rPr>
  </w:style>
  <w:style w:type="character" w:customStyle="1" w:styleId="WW8Num48z1">
    <w:name w:val="WW8Num48z1"/>
    <w:rsid w:val="002368CA"/>
    <w:rPr>
      <w:rFonts w:ascii="Courier New" w:hAnsi="Courier New"/>
    </w:rPr>
  </w:style>
  <w:style w:type="character" w:customStyle="1" w:styleId="WW8Num48z3">
    <w:name w:val="WW8Num48z3"/>
    <w:rsid w:val="002368CA"/>
    <w:rPr>
      <w:rFonts w:ascii="Symbol" w:hAnsi="Symbol"/>
    </w:rPr>
  </w:style>
  <w:style w:type="character" w:customStyle="1" w:styleId="WW8Num49z0">
    <w:name w:val="WW8Num49z0"/>
    <w:rsid w:val="002368CA"/>
    <w:rPr>
      <w:rFonts w:ascii="Wingdings" w:hAnsi="Wingdings"/>
    </w:rPr>
  </w:style>
  <w:style w:type="character" w:customStyle="1" w:styleId="WW8Num49z1">
    <w:name w:val="WW8Num49z1"/>
    <w:rsid w:val="002368CA"/>
    <w:rPr>
      <w:rFonts w:ascii="Courier New" w:hAnsi="Courier New"/>
    </w:rPr>
  </w:style>
  <w:style w:type="character" w:customStyle="1" w:styleId="WW8Num49z3">
    <w:name w:val="WW8Num49z3"/>
    <w:rsid w:val="002368CA"/>
    <w:rPr>
      <w:rFonts w:ascii="Symbol" w:hAnsi="Symbol"/>
    </w:rPr>
  </w:style>
  <w:style w:type="character" w:customStyle="1" w:styleId="WW8Num50z1">
    <w:name w:val="WW8Num50z1"/>
    <w:rsid w:val="002368CA"/>
    <w:rPr>
      <w:rFonts w:ascii="Courier New" w:hAnsi="Courier New"/>
    </w:rPr>
  </w:style>
  <w:style w:type="character" w:customStyle="1" w:styleId="WW8Num50z3">
    <w:name w:val="WW8Num50z3"/>
    <w:rsid w:val="002368CA"/>
    <w:rPr>
      <w:rFonts w:ascii="Symbol" w:hAnsi="Symbol"/>
    </w:rPr>
  </w:style>
  <w:style w:type="character" w:customStyle="1" w:styleId="WW8Num51z1">
    <w:name w:val="WW8Num51z1"/>
    <w:rsid w:val="002368CA"/>
    <w:rPr>
      <w:rFonts w:ascii="Courier New" w:hAnsi="Courier New"/>
    </w:rPr>
  </w:style>
  <w:style w:type="character" w:customStyle="1" w:styleId="WW8Num51z3">
    <w:name w:val="WW8Num51z3"/>
    <w:rsid w:val="002368CA"/>
    <w:rPr>
      <w:rFonts w:ascii="Symbol" w:hAnsi="Symbol"/>
    </w:rPr>
  </w:style>
  <w:style w:type="character" w:customStyle="1" w:styleId="WW-">
    <w:name w:val="WW-Основной шрифт абзаца"/>
    <w:rsid w:val="002368CA"/>
  </w:style>
  <w:style w:type="character" w:customStyle="1" w:styleId="FontStyle1600">
    <w:name w:val="Font Style160"/>
    <w:rsid w:val="002368CA"/>
    <w:rPr>
      <w:rFonts w:ascii="Bookman Old Style" w:hAnsi="Bookman Old Style"/>
      <w:sz w:val="18"/>
    </w:rPr>
  </w:style>
  <w:style w:type="character" w:customStyle="1" w:styleId="FontStyle116">
    <w:name w:val="Font Style116"/>
    <w:rsid w:val="002368CA"/>
    <w:rPr>
      <w:rFonts w:ascii="Bookman Old Style" w:hAnsi="Bookman Old Style"/>
      <w:sz w:val="18"/>
    </w:rPr>
  </w:style>
  <w:style w:type="character" w:customStyle="1" w:styleId="FontStyle131">
    <w:name w:val="Font Style131"/>
    <w:rsid w:val="002368CA"/>
    <w:rPr>
      <w:rFonts w:ascii="Arial" w:hAnsi="Arial"/>
      <w:b/>
      <w:sz w:val="16"/>
    </w:rPr>
  </w:style>
  <w:style w:type="character" w:customStyle="1" w:styleId="FontStyle221">
    <w:name w:val="Font Style221"/>
    <w:rsid w:val="002368CA"/>
    <w:rPr>
      <w:rFonts w:ascii="Times New Roman" w:hAnsi="Times New Roman"/>
      <w:sz w:val="20"/>
    </w:rPr>
  </w:style>
  <w:style w:type="paragraph" w:customStyle="1" w:styleId="3ffc">
    <w:name w:val="Заголовок оглавления3"/>
    <w:basedOn w:val="11"/>
    <w:next w:val="a3"/>
    <w:rsid w:val="002368CA"/>
    <w:pPr>
      <w:keepNext/>
      <w:keepLines/>
      <w:suppressAutoHyphens/>
      <w:spacing w:before="480" w:line="276" w:lineRule="auto"/>
      <w:ind w:firstLine="0"/>
    </w:pPr>
    <w:rPr>
      <w:rFonts w:ascii="Cambria" w:hAnsi="Cambria" w:cs="Calibri"/>
      <w:bCs/>
      <w:caps w:val="0"/>
      <w:color w:val="365F91"/>
      <w:kern w:val="1"/>
      <w:sz w:val="28"/>
      <w:szCs w:val="28"/>
      <w:lang w:eastAsia="ar-SA"/>
    </w:rPr>
  </w:style>
  <w:style w:type="paragraph" w:customStyle="1" w:styleId="10d">
    <w:name w:val="Оглавление 10"/>
    <w:basedOn w:val="aff4"/>
    <w:rsid w:val="002368CA"/>
    <w:pPr>
      <w:tabs>
        <w:tab w:val="right" w:leader="dot" w:pos="9637"/>
      </w:tabs>
      <w:spacing w:after="200" w:line="276" w:lineRule="auto"/>
      <w:ind w:left="2547"/>
    </w:pPr>
    <w:rPr>
      <w:rFonts w:ascii="Calibri" w:hAnsi="Calibri"/>
      <w:sz w:val="22"/>
      <w:szCs w:val="22"/>
    </w:rPr>
  </w:style>
  <w:style w:type="paragraph" w:customStyle="1" w:styleId="afffffffffff9">
    <w:name w:val="Рисунок"/>
    <w:basedOn w:val="114"/>
    <w:rsid w:val="002368CA"/>
    <w:pPr>
      <w:keepNext w:val="0"/>
      <w:suppressLineNumbers/>
      <w:spacing w:before="120" w:line="276" w:lineRule="auto"/>
    </w:pPr>
    <w:rPr>
      <w:rFonts w:ascii="Calibri" w:eastAsia="Times New Roman" w:hAnsi="Calibri"/>
      <w:i/>
      <w:iCs/>
      <w:sz w:val="24"/>
      <w:szCs w:val="24"/>
    </w:rPr>
  </w:style>
  <w:style w:type="paragraph" w:customStyle="1" w:styleId="summary">
    <w:name w:val="summary"/>
    <w:basedOn w:val="a3"/>
    <w:rsid w:val="002368CA"/>
    <w:pPr>
      <w:spacing w:before="100" w:beforeAutospacing="1" w:after="100" w:afterAutospacing="1"/>
    </w:pPr>
  </w:style>
  <w:style w:type="character" w:customStyle="1" w:styleId="31f">
    <w:name w:val="Основной текст + Полужирный31"/>
    <w:rsid w:val="002368CA"/>
    <w:rPr>
      <w:rFonts w:ascii="Microsoft Sans Serif" w:hAnsi="Microsoft Sans Serif"/>
      <w:b/>
      <w:spacing w:val="10"/>
      <w:sz w:val="26"/>
    </w:rPr>
  </w:style>
  <w:style w:type="character" w:customStyle="1" w:styleId="303">
    <w:name w:val="Основной текст + Полужирный30"/>
    <w:rsid w:val="002368CA"/>
    <w:rPr>
      <w:rFonts w:ascii="Microsoft Sans Serif" w:hAnsi="Microsoft Sans Serif"/>
      <w:b/>
      <w:spacing w:val="10"/>
      <w:sz w:val="26"/>
    </w:rPr>
  </w:style>
  <w:style w:type="character" w:customStyle="1" w:styleId="294">
    <w:name w:val="Основной текст + Полужирный29"/>
    <w:rsid w:val="002368CA"/>
    <w:rPr>
      <w:rFonts w:ascii="Microsoft Sans Serif" w:hAnsi="Microsoft Sans Serif"/>
      <w:b/>
      <w:spacing w:val="10"/>
      <w:sz w:val="26"/>
    </w:rPr>
  </w:style>
  <w:style w:type="character" w:customStyle="1" w:styleId="282">
    <w:name w:val="Основной текст + Полужирный28"/>
    <w:rsid w:val="002368CA"/>
    <w:rPr>
      <w:rFonts w:ascii="Microsoft Sans Serif" w:hAnsi="Microsoft Sans Serif"/>
      <w:b/>
      <w:spacing w:val="10"/>
      <w:sz w:val="26"/>
    </w:rPr>
  </w:style>
  <w:style w:type="character" w:customStyle="1" w:styleId="274">
    <w:name w:val="Основной текст + Полужирный27"/>
    <w:rsid w:val="002368CA"/>
    <w:rPr>
      <w:rFonts w:ascii="Microsoft Sans Serif" w:hAnsi="Microsoft Sans Serif"/>
      <w:b/>
      <w:spacing w:val="10"/>
      <w:sz w:val="26"/>
    </w:rPr>
  </w:style>
  <w:style w:type="character" w:customStyle="1" w:styleId="12pt21">
    <w:name w:val="Основной текст + 12 pt21"/>
    <w:aliases w:val="Курсив31,Интервал 1 pt37"/>
    <w:rsid w:val="002368CA"/>
    <w:rPr>
      <w:rFonts w:ascii="Microsoft Sans Serif" w:hAnsi="Microsoft Sans Serif"/>
      <w:i/>
      <w:spacing w:val="30"/>
      <w:sz w:val="24"/>
    </w:rPr>
  </w:style>
  <w:style w:type="character" w:customStyle="1" w:styleId="12pt20">
    <w:name w:val="Основной текст + 12 pt20"/>
    <w:aliases w:val="Курсив30,Интервал 1 pt36"/>
    <w:rsid w:val="002368CA"/>
    <w:rPr>
      <w:rFonts w:ascii="Microsoft Sans Serif" w:hAnsi="Microsoft Sans Serif"/>
      <w:i/>
      <w:spacing w:val="30"/>
      <w:sz w:val="24"/>
    </w:rPr>
  </w:style>
  <w:style w:type="character" w:customStyle="1" w:styleId="12pt19">
    <w:name w:val="Основной текст + 12 pt19"/>
    <w:aliases w:val="Курсив29,Интервал 1 pt35"/>
    <w:rsid w:val="002368CA"/>
    <w:rPr>
      <w:rFonts w:ascii="Microsoft Sans Serif" w:hAnsi="Microsoft Sans Serif"/>
      <w:i/>
      <w:spacing w:val="30"/>
      <w:sz w:val="24"/>
    </w:rPr>
  </w:style>
  <w:style w:type="character" w:customStyle="1" w:styleId="6f4">
    <w:name w:val="Заголовок №6_"/>
    <w:link w:val="6f5"/>
    <w:locked/>
    <w:rsid w:val="002368CA"/>
    <w:rPr>
      <w:rFonts w:ascii="Microsoft Sans Serif" w:hAnsi="Microsoft Sans Serif"/>
      <w:b/>
      <w:spacing w:val="10"/>
      <w:sz w:val="26"/>
      <w:shd w:val="clear" w:color="auto" w:fill="FFFFFF"/>
    </w:rPr>
  </w:style>
  <w:style w:type="paragraph" w:customStyle="1" w:styleId="6f5">
    <w:name w:val="Заголовок №6"/>
    <w:basedOn w:val="a3"/>
    <w:link w:val="6f4"/>
    <w:rsid w:val="002368CA"/>
    <w:pPr>
      <w:shd w:val="clear" w:color="auto" w:fill="FFFFFF"/>
      <w:spacing w:before="1200" w:line="240" w:lineRule="atLeast"/>
      <w:outlineLvl w:val="5"/>
    </w:pPr>
    <w:rPr>
      <w:rFonts w:ascii="Microsoft Sans Serif" w:eastAsiaTheme="minorHAnsi" w:hAnsi="Microsoft Sans Serif" w:cstheme="minorBidi"/>
      <w:b/>
      <w:spacing w:val="10"/>
      <w:sz w:val="26"/>
      <w:szCs w:val="22"/>
      <w:shd w:val="clear" w:color="auto" w:fill="FFFFFF"/>
      <w:lang w:eastAsia="en-US"/>
    </w:rPr>
  </w:style>
  <w:style w:type="paragraph" w:customStyle="1" w:styleId="1212">
    <w:name w:val="Основной текст (12)1"/>
    <w:basedOn w:val="a3"/>
    <w:rsid w:val="002368CA"/>
    <w:pPr>
      <w:shd w:val="clear" w:color="auto" w:fill="FFFFFF"/>
      <w:spacing w:line="293" w:lineRule="exact"/>
      <w:jc w:val="right"/>
    </w:pPr>
    <w:rPr>
      <w:rFonts w:eastAsia="Arial Unicode MS"/>
      <w:sz w:val="22"/>
      <w:szCs w:val="22"/>
    </w:rPr>
  </w:style>
  <w:style w:type="character" w:customStyle="1" w:styleId="12pt18">
    <w:name w:val="Основной текст + 12 pt18"/>
    <w:aliases w:val="Курсив28,Интервал 1 pt34"/>
    <w:rsid w:val="002368CA"/>
    <w:rPr>
      <w:rFonts w:ascii="Microsoft Sans Serif" w:hAnsi="Microsoft Sans Serif"/>
      <w:i/>
      <w:spacing w:val="30"/>
      <w:sz w:val="24"/>
    </w:rPr>
  </w:style>
  <w:style w:type="character" w:customStyle="1" w:styleId="12pt17">
    <w:name w:val="Основной текст + 12 pt17"/>
    <w:aliases w:val="Курсив27,Интервал 1 pt33"/>
    <w:rsid w:val="002368CA"/>
    <w:rPr>
      <w:rFonts w:ascii="Microsoft Sans Serif" w:hAnsi="Microsoft Sans Serif"/>
      <w:i/>
      <w:spacing w:val="30"/>
      <w:sz w:val="24"/>
    </w:rPr>
  </w:style>
  <w:style w:type="character" w:customStyle="1" w:styleId="266">
    <w:name w:val="Основной текст + Полужирный26"/>
    <w:rsid w:val="002368CA"/>
    <w:rPr>
      <w:rFonts w:ascii="Microsoft Sans Serif" w:hAnsi="Microsoft Sans Serif"/>
      <w:b/>
      <w:spacing w:val="10"/>
      <w:sz w:val="26"/>
    </w:rPr>
  </w:style>
  <w:style w:type="character" w:customStyle="1" w:styleId="25c">
    <w:name w:val="Основной текст + Полужирный25"/>
    <w:rsid w:val="002368CA"/>
    <w:rPr>
      <w:rFonts w:ascii="Microsoft Sans Serif" w:hAnsi="Microsoft Sans Serif"/>
      <w:b/>
      <w:spacing w:val="10"/>
      <w:sz w:val="26"/>
    </w:rPr>
  </w:style>
  <w:style w:type="character" w:customStyle="1" w:styleId="247">
    <w:name w:val="Основной текст + Полужирный24"/>
    <w:rsid w:val="002368CA"/>
    <w:rPr>
      <w:rFonts w:ascii="Microsoft Sans Serif" w:hAnsi="Microsoft Sans Serif"/>
      <w:b/>
      <w:spacing w:val="10"/>
      <w:sz w:val="26"/>
    </w:rPr>
  </w:style>
  <w:style w:type="character" w:customStyle="1" w:styleId="12pt16">
    <w:name w:val="Основной текст + 12 pt16"/>
    <w:aliases w:val="Курсив26,Интервал 1 pt32"/>
    <w:rsid w:val="002368CA"/>
    <w:rPr>
      <w:rFonts w:ascii="Microsoft Sans Serif" w:hAnsi="Microsoft Sans Serif"/>
      <w:i/>
      <w:spacing w:val="30"/>
      <w:sz w:val="24"/>
    </w:rPr>
  </w:style>
  <w:style w:type="character" w:customStyle="1" w:styleId="23c">
    <w:name w:val="Основной текст + Полужирный23"/>
    <w:rsid w:val="002368CA"/>
    <w:rPr>
      <w:rFonts w:ascii="Microsoft Sans Serif" w:hAnsi="Microsoft Sans Serif"/>
      <w:b/>
      <w:spacing w:val="10"/>
      <w:sz w:val="26"/>
    </w:rPr>
  </w:style>
  <w:style w:type="character" w:customStyle="1" w:styleId="22f0">
    <w:name w:val="Основной текст + Полужирный22"/>
    <w:rsid w:val="002368CA"/>
    <w:rPr>
      <w:rFonts w:ascii="Microsoft Sans Serif" w:hAnsi="Microsoft Sans Serif"/>
      <w:b/>
      <w:spacing w:val="10"/>
      <w:sz w:val="26"/>
    </w:rPr>
  </w:style>
  <w:style w:type="character" w:customStyle="1" w:styleId="21ff0">
    <w:name w:val="Основной текст + Полужирный21"/>
    <w:rsid w:val="002368CA"/>
    <w:rPr>
      <w:rFonts w:ascii="Microsoft Sans Serif" w:hAnsi="Microsoft Sans Serif"/>
      <w:b/>
      <w:spacing w:val="10"/>
      <w:sz w:val="26"/>
    </w:rPr>
  </w:style>
  <w:style w:type="character" w:customStyle="1" w:styleId="20a">
    <w:name w:val="Основной текст + Полужирный20"/>
    <w:rsid w:val="002368CA"/>
    <w:rPr>
      <w:rFonts w:ascii="Microsoft Sans Serif" w:hAnsi="Microsoft Sans Serif"/>
      <w:b/>
      <w:spacing w:val="10"/>
      <w:sz w:val="26"/>
    </w:rPr>
  </w:style>
  <w:style w:type="character" w:customStyle="1" w:styleId="4pt">
    <w:name w:val="Основной текст + Интервал 4 pt"/>
    <w:rsid w:val="002368CA"/>
    <w:rPr>
      <w:rFonts w:ascii="Microsoft Sans Serif" w:hAnsi="Microsoft Sans Serif"/>
      <w:spacing w:val="80"/>
      <w:sz w:val="26"/>
    </w:rPr>
  </w:style>
  <w:style w:type="character" w:customStyle="1" w:styleId="19a">
    <w:name w:val="Основной текст + Полужирный19"/>
    <w:rsid w:val="002368CA"/>
    <w:rPr>
      <w:rFonts w:ascii="Microsoft Sans Serif" w:hAnsi="Microsoft Sans Serif"/>
      <w:b/>
      <w:spacing w:val="10"/>
      <w:sz w:val="26"/>
    </w:rPr>
  </w:style>
  <w:style w:type="character" w:customStyle="1" w:styleId="189">
    <w:name w:val="Основной текст + Полужирный18"/>
    <w:rsid w:val="002368CA"/>
    <w:rPr>
      <w:rFonts w:ascii="Microsoft Sans Serif" w:hAnsi="Microsoft Sans Serif"/>
      <w:b/>
      <w:spacing w:val="10"/>
      <w:sz w:val="26"/>
    </w:rPr>
  </w:style>
  <w:style w:type="character" w:customStyle="1" w:styleId="17a">
    <w:name w:val="Основной текст + Полужирный17"/>
    <w:rsid w:val="002368CA"/>
    <w:rPr>
      <w:rFonts w:ascii="Microsoft Sans Serif" w:hAnsi="Microsoft Sans Serif"/>
      <w:b/>
      <w:spacing w:val="10"/>
      <w:sz w:val="26"/>
    </w:rPr>
  </w:style>
  <w:style w:type="character" w:customStyle="1" w:styleId="12pt14">
    <w:name w:val="Основной текст + 12 pt14"/>
    <w:aliases w:val="Курсив24,Интервал 1 pt30"/>
    <w:rsid w:val="002368CA"/>
    <w:rPr>
      <w:rFonts w:ascii="Microsoft Sans Serif" w:hAnsi="Microsoft Sans Serif"/>
      <w:i/>
      <w:spacing w:val="30"/>
      <w:sz w:val="24"/>
    </w:rPr>
  </w:style>
  <w:style w:type="character" w:customStyle="1" w:styleId="16a">
    <w:name w:val="Основной текст + Полужирный16"/>
    <w:rsid w:val="002368CA"/>
    <w:rPr>
      <w:rFonts w:ascii="Microsoft Sans Serif" w:hAnsi="Microsoft Sans Serif"/>
      <w:b/>
      <w:spacing w:val="10"/>
      <w:sz w:val="26"/>
    </w:rPr>
  </w:style>
  <w:style w:type="character" w:customStyle="1" w:styleId="17b">
    <w:name w:val="Основной текст (17)_"/>
    <w:link w:val="17c"/>
    <w:locked/>
    <w:rsid w:val="002368CA"/>
    <w:rPr>
      <w:i/>
      <w:spacing w:val="20"/>
      <w:sz w:val="26"/>
      <w:shd w:val="clear" w:color="auto" w:fill="FFFFFF"/>
      <w:lang w:val="en-US"/>
    </w:rPr>
  </w:style>
  <w:style w:type="paragraph" w:customStyle="1" w:styleId="17c">
    <w:name w:val="Основной текст (17)"/>
    <w:basedOn w:val="a3"/>
    <w:link w:val="17b"/>
    <w:rsid w:val="002368CA"/>
    <w:pPr>
      <w:shd w:val="clear" w:color="auto" w:fill="FFFFFF"/>
      <w:spacing w:before="60" w:line="240" w:lineRule="atLeast"/>
    </w:pPr>
    <w:rPr>
      <w:rFonts w:asciiTheme="minorHAnsi" w:eastAsiaTheme="minorHAnsi" w:hAnsiTheme="minorHAnsi" w:cstheme="minorBidi"/>
      <w:i/>
      <w:spacing w:val="20"/>
      <w:sz w:val="26"/>
      <w:szCs w:val="22"/>
      <w:shd w:val="clear" w:color="auto" w:fill="FFFFFF"/>
      <w:lang w:val="en-US" w:eastAsia="en-US"/>
    </w:rPr>
  </w:style>
  <w:style w:type="character" w:customStyle="1" w:styleId="6pt">
    <w:name w:val="Основной текст + Интервал 6 pt"/>
    <w:rsid w:val="002368CA"/>
    <w:rPr>
      <w:rFonts w:ascii="Microsoft Sans Serif" w:eastAsia="SimSun" w:hAnsi="Microsoft Sans Serif"/>
      <w:spacing w:val="130"/>
      <w:sz w:val="27"/>
      <w:u w:val="none"/>
      <w:lang w:val="ru-RU" w:eastAsia="zh-CN"/>
    </w:rPr>
  </w:style>
  <w:style w:type="paragraph" w:customStyle="1" w:styleId="1fffffff5">
    <w:name w:val="Подпись к таблице1"/>
    <w:basedOn w:val="a3"/>
    <w:rsid w:val="002368CA"/>
    <w:pPr>
      <w:shd w:val="clear" w:color="auto" w:fill="FFFFFF"/>
      <w:spacing w:line="240" w:lineRule="atLeast"/>
    </w:pPr>
    <w:rPr>
      <w:rFonts w:ascii="Microsoft Sans Serif" w:hAnsi="Microsoft Sans Serif"/>
      <w:spacing w:val="10"/>
      <w:sz w:val="26"/>
      <w:szCs w:val="26"/>
      <w:shd w:val="clear" w:color="auto" w:fill="FFFFFF"/>
    </w:rPr>
  </w:style>
  <w:style w:type="character" w:customStyle="1" w:styleId="12pt13">
    <w:name w:val="Основной текст + 12 pt13"/>
    <w:aliases w:val="Курсив22,Интервал 1 pt28"/>
    <w:rsid w:val="002368CA"/>
    <w:rPr>
      <w:rFonts w:ascii="Microsoft Sans Serif" w:hAnsi="Microsoft Sans Serif"/>
      <w:i/>
      <w:spacing w:val="30"/>
      <w:sz w:val="24"/>
    </w:rPr>
  </w:style>
  <w:style w:type="character" w:customStyle="1" w:styleId="12pt12">
    <w:name w:val="Основной текст + 12 pt12"/>
    <w:aliases w:val="Курсив21,Интервал 1 pt27"/>
    <w:rsid w:val="002368CA"/>
    <w:rPr>
      <w:rFonts w:ascii="Microsoft Sans Serif" w:hAnsi="Microsoft Sans Serif"/>
      <w:i/>
      <w:spacing w:val="30"/>
      <w:sz w:val="24"/>
    </w:rPr>
  </w:style>
  <w:style w:type="character" w:customStyle="1" w:styleId="15a">
    <w:name w:val="Основной текст + Полужирный15"/>
    <w:rsid w:val="002368CA"/>
    <w:rPr>
      <w:rFonts w:ascii="Microsoft Sans Serif" w:hAnsi="Microsoft Sans Serif"/>
      <w:b/>
      <w:spacing w:val="10"/>
      <w:sz w:val="26"/>
    </w:rPr>
  </w:style>
  <w:style w:type="character" w:customStyle="1" w:styleId="2ffffa">
    <w:name w:val="Основной текст + Полужирный2"/>
    <w:rsid w:val="002368CA"/>
    <w:rPr>
      <w:rFonts w:ascii="Microsoft Sans Serif" w:hAnsi="Microsoft Sans Serif"/>
      <w:b/>
      <w:spacing w:val="10"/>
      <w:sz w:val="26"/>
    </w:rPr>
  </w:style>
  <w:style w:type="character" w:customStyle="1" w:styleId="12pt5">
    <w:name w:val="Основной текст + 12 pt5"/>
    <w:aliases w:val="Курсив5,Интервал 1 pt5"/>
    <w:rsid w:val="002368CA"/>
    <w:rPr>
      <w:rFonts w:ascii="Microsoft Sans Serif" w:hAnsi="Microsoft Sans Serif"/>
      <w:i/>
      <w:spacing w:val="30"/>
      <w:sz w:val="24"/>
    </w:rPr>
  </w:style>
  <w:style w:type="character" w:customStyle="1" w:styleId="afffffffffffa">
    <w:name w:val="Подпись к картинке_"/>
    <w:link w:val="afffffffffffb"/>
    <w:locked/>
    <w:rsid w:val="002368CA"/>
    <w:rPr>
      <w:rFonts w:ascii="Microsoft Sans Serif" w:hAnsi="Microsoft Sans Serif"/>
      <w:b/>
      <w:spacing w:val="10"/>
      <w:sz w:val="26"/>
      <w:shd w:val="clear" w:color="auto" w:fill="FFFFFF"/>
    </w:rPr>
  </w:style>
  <w:style w:type="paragraph" w:customStyle="1" w:styleId="afffffffffffb">
    <w:name w:val="Подпись к картинке"/>
    <w:basedOn w:val="a3"/>
    <w:link w:val="afffffffffffa"/>
    <w:rsid w:val="002368CA"/>
    <w:pPr>
      <w:shd w:val="clear" w:color="auto" w:fill="FFFFFF"/>
      <w:spacing w:line="240" w:lineRule="atLeast"/>
    </w:pPr>
    <w:rPr>
      <w:rFonts w:ascii="Microsoft Sans Serif" w:eastAsiaTheme="minorHAnsi" w:hAnsi="Microsoft Sans Serif" w:cstheme="minorBidi"/>
      <w:b/>
      <w:spacing w:val="10"/>
      <w:sz w:val="26"/>
      <w:szCs w:val="22"/>
      <w:shd w:val="clear" w:color="auto" w:fill="FFFFFF"/>
      <w:lang w:eastAsia="en-US"/>
    </w:rPr>
  </w:style>
  <w:style w:type="character" w:customStyle="1" w:styleId="12pt3">
    <w:name w:val="Основной текст + 12 pt3"/>
    <w:aliases w:val="Курсив3,Интервал 1 pt3"/>
    <w:rsid w:val="002368CA"/>
    <w:rPr>
      <w:rFonts w:ascii="Microsoft Sans Serif" w:hAnsi="Microsoft Sans Serif"/>
      <w:i/>
      <w:spacing w:val="30"/>
      <w:sz w:val="24"/>
    </w:rPr>
  </w:style>
  <w:style w:type="character" w:customStyle="1" w:styleId="afffffffffffc">
    <w:name w:val="Колонтитул_"/>
    <w:link w:val="afffffffffffd"/>
    <w:locked/>
    <w:rsid w:val="002368CA"/>
    <w:rPr>
      <w:shd w:val="clear" w:color="auto" w:fill="FFFFFF"/>
    </w:rPr>
  </w:style>
  <w:style w:type="paragraph" w:customStyle="1" w:styleId="afffffffffffd">
    <w:name w:val="Колонтитул"/>
    <w:basedOn w:val="a3"/>
    <w:link w:val="afffffffffffc"/>
    <w:rsid w:val="002368CA"/>
    <w:pPr>
      <w:shd w:val="clear" w:color="auto" w:fill="FFFFFF"/>
    </w:pPr>
    <w:rPr>
      <w:rFonts w:asciiTheme="minorHAnsi" w:eastAsiaTheme="minorHAnsi" w:hAnsiTheme="minorHAnsi" w:cstheme="minorBidi"/>
      <w:sz w:val="22"/>
      <w:szCs w:val="22"/>
      <w:shd w:val="clear" w:color="auto" w:fill="FFFFFF"/>
      <w:lang w:eastAsia="en-US"/>
    </w:rPr>
  </w:style>
  <w:style w:type="character" w:customStyle="1" w:styleId="MicrosoftSansSerif">
    <w:name w:val="Колонтитул + Microsoft Sans Serif"/>
    <w:aliases w:val="11 pt,Интервал 1 pt,Колонтитул + Microsoft Sans Serif2"/>
    <w:rsid w:val="002368CA"/>
    <w:rPr>
      <w:rFonts w:ascii="Microsoft Sans Serif" w:hAnsi="Microsoft Sans Serif"/>
      <w:spacing w:val="20"/>
      <w:sz w:val="22"/>
      <w:shd w:val="clear" w:color="auto" w:fill="FFFFFF"/>
    </w:rPr>
  </w:style>
  <w:style w:type="character" w:customStyle="1" w:styleId="12pt2">
    <w:name w:val="Основной текст + 12 pt2"/>
    <w:aliases w:val="Курсив2,Интервал 1 pt2"/>
    <w:rsid w:val="002368CA"/>
    <w:rPr>
      <w:rFonts w:ascii="Microsoft Sans Serif" w:hAnsi="Microsoft Sans Serif"/>
      <w:i/>
      <w:spacing w:val="30"/>
      <w:sz w:val="24"/>
    </w:rPr>
  </w:style>
  <w:style w:type="character" w:customStyle="1" w:styleId="12pt1">
    <w:name w:val="Основной текст + 12 pt1"/>
    <w:aliases w:val="Курсив1,Интервал 1 pt1"/>
    <w:rsid w:val="002368CA"/>
    <w:rPr>
      <w:rFonts w:ascii="Microsoft Sans Serif" w:hAnsi="Microsoft Sans Serif"/>
      <w:i/>
      <w:spacing w:val="30"/>
      <w:sz w:val="24"/>
    </w:rPr>
  </w:style>
  <w:style w:type="paragraph" w:customStyle="1" w:styleId="msonospacing0">
    <w:name w:val="msonospacing"/>
    <w:basedOn w:val="a3"/>
    <w:rsid w:val="002368CA"/>
    <w:pPr>
      <w:spacing w:before="100" w:beforeAutospacing="1" w:after="100" w:afterAutospacing="1"/>
    </w:pPr>
  </w:style>
  <w:style w:type="paragraph" w:customStyle="1" w:styleId="afffffffffffe">
    <w:name w:val="Стиль Обычный (веб)"/>
    <w:basedOn w:val="afff3"/>
    <w:rsid w:val="002368CA"/>
    <w:pPr>
      <w:spacing w:before="0" w:after="0" w:line="233" w:lineRule="auto"/>
      <w:jc w:val="both"/>
    </w:pPr>
    <w:rPr>
      <w:sz w:val="20"/>
      <w:szCs w:val="20"/>
      <w:lang w:bidi="ar-SA"/>
    </w:rPr>
  </w:style>
  <w:style w:type="character" w:customStyle="1" w:styleId="2ffffb">
    <w:name w:val="Основной текст (2) + Полужирный"/>
    <w:rsid w:val="002368CA"/>
    <w:rPr>
      <w:rFonts w:ascii="Times New Roman" w:hAnsi="Times New Roman"/>
      <w:b/>
      <w:sz w:val="19"/>
      <w:shd w:val="clear" w:color="auto" w:fill="FFFFFF"/>
    </w:rPr>
  </w:style>
  <w:style w:type="paragraph" w:customStyle="1" w:styleId="pic">
    <w:name w:val="pic"/>
    <w:basedOn w:val="a3"/>
    <w:rsid w:val="002368CA"/>
    <w:pPr>
      <w:ind w:firstLine="480"/>
    </w:pPr>
  </w:style>
  <w:style w:type="paragraph" w:customStyle="1" w:styleId="wysiwyg-text-align-center">
    <w:name w:val="wysiwyg-text-align-center"/>
    <w:basedOn w:val="a3"/>
    <w:rsid w:val="002368CA"/>
    <w:pPr>
      <w:spacing w:before="100" w:beforeAutospacing="1" w:after="100" w:afterAutospacing="1"/>
    </w:pPr>
  </w:style>
  <w:style w:type="paragraph" w:customStyle="1" w:styleId="wysiwyg-text-align-right">
    <w:name w:val="wysiwyg-text-align-right"/>
    <w:basedOn w:val="a3"/>
    <w:rsid w:val="002368CA"/>
    <w:pPr>
      <w:spacing w:before="100" w:beforeAutospacing="1" w:after="100" w:afterAutospacing="1"/>
    </w:pPr>
  </w:style>
  <w:style w:type="character" w:customStyle="1" w:styleId="keyword2">
    <w:name w:val="keyword2"/>
    <w:rsid w:val="002368CA"/>
  </w:style>
  <w:style w:type="character" w:customStyle="1" w:styleId="c8">
    <w:name w:val="c8"/>
    <w:rsid w:val="002368CA"/>
  </w:style>
  <w:style w:type="character" w:customStyle="1" w:styleId="FontStyle805">
    <w:name w:val="Font Style805"/>
    <w:rsid w:val="002368CA"/>
    <w:rPr>
      <w:rFonts w:ascii="Arial Narrow" w:hAnsi="Arial Narrow"/>
      <w:i/>
      <w:sz w:val="12"/>
    </w:rPr>
  </w:style>
  <w:style w:type="character" w:customStyle="1" w:styleId="FontStyle97">
    <w:name w:val="Font Style97"/>
    <w:rsid w:val="002368CA"/>
    <w:rPr>
      <w:rFonts w:ascii="Times New Roman" w:hAnsi="Times New Roman"/>
      <w:sz w:val="24"/>
    </w:rPr>
  </w:style>
  <w:style w:type="character" w:customStyle="1" w:styleId="FontStyle764">
    <w:name w:val="Font Style764"/>
    <w:rsid w:val="002368CA"/>
    <w:rPr>
      <w:rFonts w:ascii="Times New Roman" w:hAnsi="Times New Roman"/>
      <w:b/>
      <w:i/>
      <w:sz w:val="20"/>
    </w:rPr>
  </w:style>
  <w:style w:type="paragraph" w:customStyle="1" w:styleId="11fa">
    <w:name w:val="Загол11"/>
    <w:basedOn w:val="10e"/>
    <w:rsid w:val="002368CA"/>
    <w:rPr>
      <w:sz w:val="22"/>
      <w:szCs w:val="22"/>
    </w:rPr>
  </w:style>
  <w:style w:type="paragraph" w:customStyle="1" w:styleId="10e">
    <w:name w:val="Загол10"/>
    <w:basedOn w:val="9a"/>
    <w:rsid w:val="002368CA"/>
    <w:rPr>
      <w:caps/>
      <w:color w:val="auto"/>
      <w:sz w:val="20"/>
      <w:szCs w:val="20"/>
    </w:rPr>
  </w:style>
  <w:style w:type="paragraph" w:customStyle="1" w:styleId="9a">
    <w:name w:val="Загол9"/>
    <w:rsid w:val="002368CA"/>
    <w:pPr>
      <w:keepNext/>
      <w:autoSpaceDE w:val="0"/>
      <w:autoSpaceDN w:val="0"/>
      <w:adjustRightInd w:val="0"/>
      <w:spacing w:before="187" w:after="187" w:line="190" w:lineRule="atLeast"/>
      <w:jc w:val="center"/>
    </w:pPr>
    <w:rPr>
      <w:rFonts w:ascii="PragmaticaCTT" w:eastAsia="Times New Roman" w:hAnsi="PragmaticaCTT" w:cs="PragmaticaCTT"/>
      <w:b/>
      <w:bCs/>
      <w:color w:val="000000"/>
      <w:sz w:val="18"/>
      <w:szCs w:val="18"/>
      <w:lang w:eastAsia="ru-RU"/>
    </w:rPr>
  </w:style>
  <w:style w:type="paragraph" w:customStyle="1" w:styleId="13b">
    <w:name w:val="Обычный13"/>
    <w:rsid w:val="002368CA"/>
    <w:pPr>
      <w:widowControl w:val="0"/>
      <w:spacing w:after="0"/>
      <w:ind w:firstLine="460"/>
      <w:jc w:val="both"/>
    </w:pPr>
    <w:rPr>
      <w:rFonts w:ascii="Times New Roman" w:eastAsia="Times New Roman" w:hAnsi="Times New Roman" w:cs="Times New Roman"/>
      <w:sz w:val="18"/>
      <w:szCs w:val="20"/>
      <w:lang w:eastAsia="ru-RU"/>
    </w:rPr>
  </w:style>
  <w:style w:type="paragraph" w:customStyle="1" w:styleId="12f2">
    <w:name w:val="Основной текст12"/>
    <w:basedOn w:val="a3"/>
    <w:rsid w:val="002368CA"/>
    <w:pPr>
      <w:shd w:val="clear" w:color="auto" w:fill="FFFFFF"/>
      <w:spacing w:before="180" w:line="235" w:lineRule="exact"/>
      <w:jc w:val="both"/>
    </w:pPr>
    <w:rPr>
      <w:rFonts w:ascii="Arial" w:hAnsi="Arial"/>
      <w:sz w:val="19"/>
      <w:szCs w:val="20"/>
    </w:rPr>
  </w:style>
  <w:style w:type="paragraph" w:customStyle="1" w:styleId="2125">
    <w:name w:val="Заголовок 212"/>
    <w:basedOn w:val="a3"/>
    <w:next w:val="a3"/>
    <w:rsid w:val="002368CA"/>
    <w:pPr>
      <w:keepNext/>
      <w:widowControl w:val="0"/>
      <w:jc w:val="center"/>
    </w:pPr>
    <w:rPr>
      <w:b/>
      <w:sz w:val="26"/>
      <w:szCs w:val="20"/>
    </w:rPr>
  </w:style>
  <w:style w:type="paragraph" w:customStyle="1" w:styleId="22f1">
    <w:name w:val="Текст22"/>
    <w:basedOn w:val="a3"/>
    <w:rsid w:val="002368CA"/>
    <w:rPr>
      <w:rFonts w:ascii="Courier New" w:hAnsi="Courier New"/>
      <w:sz w:val="20"/>
      <w:szCs w:val="20"/>
    </w:rPr>
  </w:style>
  <w:style w:type="paragraph" w:customStyle="1" w:styleId="11fb">
    <w:name w:val="Верхний колонтитул11"/>
    <w:basedOn w:val="a3"/>
    <w:rsid w:val="002368CA"/>
    <w:pPr>
      <w:tabs>
        <w:tab w:val="center" w:pos="4153"/>
        <w:tab w:val="right" w:pos="8306"/>
      </w:tabs>
    </w:pPr>
    <w:rPr>
      <w:rFonts w:ascii="Arial" w:hAnsi="Arial"/>
      <w:szCs w:val="20"/>
    </w:rPr>
  </w:style>
  <w:style w:type="paragraph" w:customStyle="1" w:styleId="3115">
    <w:name w:val="Заголовок 311"/>
    <w:basedOn w:val="13b"/>
    <w:next w:val="13b"/>
    <w:rsid w:val="002368CA"/>
    <w:pPr>
      <w:keepNext/>
      <w:widowControl/>
      <w:tabs>
        <w:tab w:val="left" w:pos="3330"/>
      </w:tabs>
      <w:spacing w:line="240" w:lineRule="auto"/>
      <w:ind w:firstLine="0"/>
      <w:jc w:val="left"/>
      <w:outlineLvl w:val="2"/>
    </w:pPr>
    <w:rPr>
      <w:sz w:val="24"/>
    </w:rPr>
  </w:style>
  <w:style w:type="paragraph" w:customStyle="1" w:styleId="4121">
    <w:name w:val="Заголовок 412"/>
    <w:basedOn w:val="13b"/>
    <w:next w:val="13b"/>
    <w:rsid w:val="002368CA"/>
    <w:pPr>
      <w:keepNext/>
      <w:widowControl/>
      <w:spacing w:line="240" w:lineRule="auto"/>
      <w:ind w:firstLine="0"/>
      <w:jc w:val="left"/>
    </w:pPr>
    <w:rPr>
      <w:sz w:val="24"/>
    </w:rPr>
  </w:style>
  <w:style w:type="paragraph" w:customStyle="1" w:styleId="11fc">
    <w:name w:val="Без интервала11"/>
    <w:rsid w:val="002368CA"/>
    <w:pPr>
      <w:spacing w:after="0" w:line="240" w:lineRule="auto"/>
    </w:pPr>
    <w:rPr>
      <w:rFonts w:ascii="Times New Roman" w:eastAsia="Times New Roman" w:hAnsi="Times New Roman" w:cs="Times New Roman"/>
      <w:sz w:val="24"/>
      <w:szCs w:val="24"/>
      <w:lang w:eastAsia="ru-RU"/>
    </w:rPr>
  </w:style>
  <w:style w:type="paragraph" w:customStyle="1" w:styleId="2212">
    <w:name w:val="Основной текст 221"/>
    <w:basedOn w:val="a3"/>
    <w:rsid w:val="002368CA"/>
    <w:pPr>
      <w:overflowPunct w:val="0"/>
      <w:autoSpaceDE w:val="0"/>
      <w:autoSpaceDN w:val="0"/>
      <w:adjustRightInd w:val="0"/>
      <w:ind w:firstLine="851"/>
      <w:jc w:val="both"/>
    </w:pPr>
    <w:rPr>
      <w:sz w:val="28"/>
      <w:szCs w:val="20"/>
    </w:rPr>
  </w:style>
  <w:style w:type="paragraph" w:customStyle="1" w:styleId="3211">
    <w:name w:val="Основной текст 321"/>
    <w:basedOn w:val="230"/>
    <w:rsid w:val="002368CA"/>
    <w:pPr>
      <w:widowControl/>
      <w:spacing w:line="240" w:lineRule="auto"/>
      <w:ind w:firstLine="0"/>
    </w:pPr>
    <w:rPr>
      <w:i/>
      <w:sz w:val="26"/>
    </w:rPr>
  </w:style>
  <w:style w:type="paragraph" w:customStyle="1" w:styleId="21ff1">
    <w:name w:val="Цитата21"/>
    <w:basedOn w:val="a3"/>
    <w:rsid w:val="002368CA"/>
    <w:pPr>
      <w:shd w:val="clear" w:color="auto" w:fill="FFFFFF"/>
      <w:spacing w:before="230" w:line="360" w:lineRule="auto"/>
      <w:ind w:left="1750" w:right="1152" w:hanging="384"/>
      <w:jc w:val="center"/>
    </w:pPr>
    <w:rPr>
      <w:b/>
      <w:color w:val="000000"/>
      <w:spacing w:val="-5"/>
      <w:sz w:val="28"/>
      <w:szCs w:val="20"/>
    </w:rPr>
  </w:style>
  <w:style w:type="paragraph" w:customStyle="1" w:styleId="HTML11b">
    <w:name w:val="Стандартный HTML11"/>
    <w:basedOn w:val="a3"/>
    <w:rsid w:val="002368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pPr>
    <w:rPr>
      <w:rFonts w:ascii="Courier New" w:eastAsia="Arial Unicode MS" w:hAnsi="Courier New" w:cs="Courier New"/>
      <w:kern w:val="2"/>
      <w:sz w:val="20"/>
      <w:szCs w:val="20"/>
      <w:lang w:eastAsia="hi-IN" w:bidi="hi-IN"/>
    </w:rPr>
  </w:style>
  <w:style w:type="character" w:customStyle="1" w:styleId="11fd">
    <w:name w:val="Основной шрифт абзаца11"/>
    <w:rsid w:val="002368CA"/>
  </w:style>
  <w:style w:type="character" w:customStyle="1" w:styleId="11fe">
    <w:name w:val="Слабое выделение11"/>
    <w:rsid w:val="002368CA"/>
    <w:rPr>
      <w:i/>
      <w:color w:val="808080"/>
    </w:rPr>
  </w:style>
  <w:style w:type="character" w:customStyle="1" w:styleId="11ff">
    <w:name w:val="Сильное выделение11"/>
    <w:rsid w:val="002368CA"/>
    <w:rPr>
      <w:b/>
    </w:rPr>
  </w:style>
  <w:style w:type="character" w:customStyle="1" w:styleId="3520">
    <w:name w:val="Знак Знак352"/>
    <w:locked/>
    <w:rsid w:val="002368CA"/>
    <w:rPr>
      <w:sz w:val="24"/>
      <w:lang w:val="ru-RU" w:eastAsia="ru-RU"/>
    </w:rPr>
  </w:style>
  <w:style w:type="character" w:customStyle="1" w:styleId="1320">
    <w:name w:val="Знак Знак132"/>
    <w:locked/>
    <w:rsid w:val="002368CA"/>
    <w:rPr>
      <w:lang w:val="ru-RU" w:eastAsia="ar-SA" w:bidi="ar-SA"/>
    </w:rPr>
  </w:style>
  <w:style w:type="character" w:customStyle="1" w:styleId="1221">
    <w:name w:val="Знак Знак122"/>
    <w:locked/>
    <w:rsid w:val="002368CA"/>
    <w:rPr>
      <w:sz w:val="28"/>
      <w:lang w:val="ru-RU" w:eastAsia="ru-RU"/>
    </w:rPr>
  </w:style>
  <w:style w:type="character" w:customStyle="1" w:styleId="1124">
    <w:name w:val="Знак Знак112"/>
    <w:locked/>
    <w:rsid w:val="002368CA"/>
    <w:rPr>
      <w:sz w:val="28"/>
      <w:lang w:val="ru-RU" w:eastAsia="ru-RU"/>
    </w:rPr>
  </w:style>
  <w:style w:type="character" w:customStyle="1" w:styleId="922">
    <w:name w:val="Знак Знак92"/>
    <w:locked/>
    <w:rsid w:val="002368CA"/>
    <w:rPr>
      <w:rFonts w:ascii="Tahoma" w:hAnsi="Tahoma"/>
      <w:lang w:val="ru-RU" w:eastAsia="ru-RU"/>
    </w:rPr>
  </w:style>
  <w:style w:type="character" w:customStyle="1" w:styleId="4020">
    <w:name w:val="Знак Знак402"/>
    <w:locked/>
    <w:rsid w:val="002368CA"/>
    <w:rPr>
      <w:rFonts w:ascii="Arial" w:hAnsi="Arial"/>
      <w:b/>
      <w:i/>
      <w:sz w:val="28"/>
      <w:lang w:val="ru-RU" w:eastAsia="zh-CN"/>
    </w:rPr>
  </w:style>
  <w:style w:type="character" w:customStyle="1" w:styleId="3920">
    <w:name w:val="Знак Знак392"/>
    <w:locked/>
    <w:rsid w:val="002368CA"/>
    <w:rPr>
      <w:b/>
      <w:sz w:val="27"/>
      <w:lang w:val="ru-RU" w:eastAsia="zh-CN"/>
    </w:rPr>
  </w:style>
  <w:style w:type="character" w:customStyle="1" w:styleId="3820">
    <w:name w:val="Знак Знак382"/>
    <w:locked/>
    <w:rsid w:val="002368CA"/>
    <w:rPr>
      <w:b/>
      <w:sz w:val="28"/>
      <w:lang w:val="ru-RU" w:eastAsia="ru-RU"/>
    </w:rPr>
  </w:style>
  <w:style w:type="character" w:customStyle="1" w:styleId="3720">
    <w:name w:val="Знак Знак372"/>
    <w:locked/>
    <w:rsid w:val="002368CA"/>
    <w:rPr>
      <w:b/>
      <w:i/>
      <w:sz w:val="26"/>
      <w:lang w:val="ru-RU" w:eastAsia="zh-CN"/>
    </w:rPr>
  </w:style>
  <w:style w:type="character" w:customStyle="1" w:styleId="3620">
    <w:name w:val="Знак Знак362"/>
    <w:locked/>
    <w:rsid w:val="002368CA"/>
    <w:rPr>
      <w:sz w:val="24"/>
      <w:lang w:val="ru-RU" w:eastAsia="ru-RU"/>
    </w:rPr>
  </w:style>
  <w:style w:type="character" w:customStyle="1" w:styleId="3121">
    <w:name w:val="Знак Знак312"/>
    <w:locked/>
    <w:rsid w:val="002368CA"/>
    <w:rPr>
      <w:rFonts w:ascii="Courier New" w:hAnsi="Courier New"/>
      <w:lang w:val="ru-RU" w:eastAsia="ru-RU"/>
    </w:rPr>
  </w:style>
  <w:style w:type="character" w:customStyle="1" w:styleId="3420">
    <w:name w:val="Знак Знак342"/>
    <w:locked/>
    <w:rsid w:val="002368CA"/>
    <w:rPr>
      <w:rFonts w:ascii="Calibri" w:hAnsi="Calibri"/>
      <w:i/>
      <w:sz w:val="24"/>
      <w:lang w:val="ru-RU" w:eastAsia="zh-CN"/>
    </w:rPr>
  </w:style>
  <w:style w:type="character" w:customStyle="1" w:styleId="3220">
    <w:name w:val="Знак Знак322"/>
    <w:locked/>
    <w:rsid w:val="002368CA"/>
    <w:rPr>
      <w:rFonts w:ascii="Arial" w:hAnsi="Arial"/>
      <w:sz w:val="22"/>
      <w:lang w:val="ru-RU" w:eastAsia="ru-RU"/>
    </w:rPr>
  </w:style>
  <w:style w:type="character" w:customStyle="1" w:styleId="2920">
    <w:name w:val="Знак Знак292"/>
    <w:locked/>
    <w:rsid w:val="002368CA"/>
    <w:rPr>
      <w:sz w:val="24"/>
      <w:lang w:val="ru-RU" w:eastAsia="zh-CN"/>
    </w:rPr>
  </w:style>
  <w:style w:type="character" w:customStyle="1" w:styleId="2820">
    <w:name w:val="Знак Знак282"/>
    <w:locked/>
    <w:rsid w:val="002368CA"/>
    <w:rPr>
      <w:sz w:val="24"/>
      <w:lang w:val="ru-RU" w:eastAsia="ru-RU"/>
    </w:rPr>
  </w:style>
  <w:style w:type="character" w:customStyle="1" w:styleId="2720">
    <w:name w:val="Знак Знак272"/>
    <w:locked/>
    <w:rsid w:val="002368CA"/>
    <w:rPr>
      <w:sz w:val="16"/>
      <w:lang w:val="ru-RU" w:eastAsia="ru-RU"/>
    </w:rPr>
  </w:style>
  <w:style w:type="character" w:customStyle="1" w:styleId="2126">
    <w:name w:val="Знак Знак212"/>
    <w:locked/>
    <w:rsid w:val="002368CA"/>
    <w:rPr>
      <w:rFonts w:ascii="Tahoma" w:hAnsi="Tahoma"/>
      <w:lang w:val="ru-RU" w:eastAsia="ru-RU"/>
    </w:rPr>
  </w:style>
  <w:style w:type="character" w:customStyle="1" w:styleId="2620">
    <w:name w:val="Знак Знак262"/>
    <w:rsid w:val="002368CA"/>
    <w:rPr>
      <w:rFonts w:ascii="Cambria" w:hAnsi="Cambria"/>
      <w:b/>
      <w:sz w:val="26"/>
    </w:rPr>
  </w:style>
  <w:style w:type="character" w:customStyle="1" w:styleId="2420">
    <w:name w:val="Знак Знак242"/>
    <w:rsid w:val="002368CA"/>
    <w:rPr>
      <w:rFonts w:ascii="Times New Roman" w:hAnsi="Times New Roman"/>
      <w:b/>
      <w:i/>
      <w:sz w:val="26"/>
    </w:rPr>
  </w:style>
  <w:style w:type="character" w:customStyle="1" w:styleId="2320">
    <w:name w:val="Знак Знак232"/>
    <w:rsid w:val="002368CA"/>
    <w:rPr>
      <w:rFonts w:ascii="Times New Roman" w:hAnsi="Times New Roman"/>
      <w:b/>
      <w:sz w:val="22"/>
    </w:rPr>
  </w:style>
  <w:style w:type="character" w:customStyle="1" w:styleId="3130">
    <w:name w:val="Знак Знак313"/>
    <w:locked/>
    <w:rsid w:val="002368CA"/>
    <w:rPr>
      <w:rFonts w:ascii="PragmaticaCTT" w:hAnsi="PragmaticaCTT"/>
      <w:b/>
      <w:sz w:val="24"/>
      <w:lang w:val="ru-RU" w:eastAsia="ru-RU"/>
    </w:rPr>
  </w:style>
  <w:style w:type="character" w:customStyle="1" w:styleId="2015">
    <w:name w:val="Знак Знак2015"/>
    <w:rsid w:val="002368CA"/>
    <w:rPr>
      <w:rFonts w:ascii="Arial" w:hAnsi="Arial"/>
      <w:sz w:val="22"/>
    </w:rPr>
  </w:style>
  <w:style w:type="character" w:customStyle="1" w:styleId="font55">
    <w:name w:val="font55"/>
    <w:rsid w:val="002368CA"/>
  </w:style>
  <w:style w:type="character" w:customStyle="1" w:styleId="WW8Num24z4">
    <w:name w:val="WW8Num24z4"/>
    <w:rsid w:val="002368CA"/>
  </w:style>
  <w:style w:type="character" w:customStyle="1" w:styleId="WW8Num24z5">
    <w:name w:val="WW8Num24z5"/>
    <w:rsid w:val="002368CA"/>
  </w:style>
  <w:style w:type="character" w:customStyle="1" w:styleId="WW8Num24z6">
    <w:name w:val="WW8Num24z6"/>
    <w:rsid w:val="002368CA"/>
  </w:style>
  <w:style w:type="character" w:customStyle="1" w:styleId="WW8Num24z7">
    <w:name w:val="WW8Num24z7"/>
    <w:rsid w:val="002368CA"/>
  </w:style>
  <w:style w:type="character" w:customStyle="1" w:styleId="WW8Num24z8">
    <w:name w:val="WW8Num24z8"/>
    <w:rsid w:val="002368CA"/>
  </w:style>
  <w:style w:type="character" w:customStyle="1" w:styleId="WW8Num25z4">
    <w:name w:val="WW8Num25z4"/>
    <w:rsid w:val="002368CA"/>
  </w:style>
  <w:style w:type="character" w:customStyle="1" w:styleId="WW8Num25z5">
    <w:name w:val="WW8Num25z5"/>
    <w:rsid w:val="002368CA"/>
  </w:style>
  <w:style w:type="character" w:customStyle="1" w:styleId="WW8Num25z6">
    <w:name w:val="WW8Num25z6"/>
    <w:rsid w:val="002368CA"/>
  </w:style>
  <w:style w:type="character" w:customStyle="1" w:styleId="WW8Num25z7">
    <w:name w:val="WW8Num25z7"/>
    <w:rsid w:val="002368CA"/>
  </w:style>
  <w:style w:type="character" w:customStyle="1" w:styleId="WW8Num25z8">
    <w:name w:val="WW8Num25z8"/>
    <w:rsid w:val="002368CA"/>
  </w:style>
  <w:style w:type="character" w:customStyle="1" w:styleId="WW8Num30z2">
    <w:name w:val="WW8Num30z2"/>
    <w:rsid w:val="002368CA"/>
  </w:style>
  <w:style w:type="character" w:customStyle="1" w:styleId="WW8Num30z4">
    <w:name w:val="WW8Num30z4"/>
    <w:rsid w:val="002368CA"/>
  </w:style>
  <w:style w:type="character" w:customStyle="1" w:styleId="WW8Num30z5">
    <w:name w:val="WW8Num30z5"/>
    <w:rsid w:val="002368CA"/>
  </w:style>
  <w:style w:type="character" w:customStyle="1" w:styleId="WW8Num30z6">
    <w:name w:val="WW8Num30z6"/>
    <w:rsid w:val="002368CA"/>
  </w:style>
  <w:style w:type="character" w:customStyle="1" w:styleId="WW8Num30z7">
    <w:name w:val="WW8Num30z7"/>
    <w:rsid w:val="002368CA"/>
  </w:style>
  <w:style w:type="character" w:customStyle="1" w:styleId="WW8Num30z8">
    <w:name w:val="WW8Num30z8"/>
    <w:rsid w:val="002368CA"/>
  </w:style>
  <w:style w:type="character" w:customStyle="1" w:styleId="WW8Num32z4">
    <w:name w:val="WW8Num32z4"/>
    <w:rsid w:val="002368CA"/>
  </w:style>
  <w:style w:type="character" w:customStyle="1" w:styleId="WW8Num32z5">
    <w:name w:val="WW8Num32z5"/>
    <w:rsid w:val="002368CA"/>
  </w:style>
  <w:style w:type="character" w:customStyle="1" w:styleId="WW8Num32z6">
    <w:name w:val="WW8Num32z6"/>
    <w:rsid w:val="002368CA"/>
  </w:style>
  <w:style w:type="character" w:customStyle="1" w:styleId="WW8Num32z7">
    <w:name w:val="WW8Num32z7"/>
    <w:rsid w:val="002368CA"/>
  </w:style>
  <w:style w:type="character" w:customStyle="1" w:styleId="WW8Num32z8">
    <w:name w:val="WW8Num32z8"/>
    <w:rsid w:val="002368CA"/>
  </w:style>
  <w:style w:type="character" w:customStyle="1" w:styleId="WW8Num33z1">
    <w:name w:val="WW8Num33z1"/>
    <w:rsid w:val="002368CA"/>
  </w:style>
  <w:style w:type="character" w:customStyle="1" w:styleId="WW8Num33z2">
    <w:name w:val="WW8Num33z2"/>
    <w:rsid w:val="002368CA"/>
  </w:style>
  <w:style w:type="character" w:customStyle="1" w:styleId="WW8Num33z5">
    <w:name w:val="WW8Num33z5"/>
    <w:rsid w:val="002368CA"/>
  </w:style>
  <w:style w:type="character" w:customStyle="1" w:styleId="WW8Num33z6">
    <w:name w:val="WW8Num33z6"/>
    <w:rsid w:val="002368CA"/>
  </w:style>
  <w:style w:type="character" w:customStyle="1" w:styleId="WW8Num33z7">
    <w:name w:val="WW8Num33z7"/>
    <w:rsid w:val="002368CA"/>
  </w:style>
  <w:style w:type="character" w:customStyle="1" w:styleId="WW8Num33z8">
    <w:name w:val="WW8Num33z8"/>
    <w:rsid w:val="002368CA"/>
  </w:style>
  <w:style w:type="character" w:customStyle="1" w:styleId="WW8Num35z2">
    <w:name w:val="WW8Num35z2"/>
    <w:rsid w:val="002368CA"/>
  </w:style>
  <w:style w:type="character" w:customStyle="1" w:styleId="WW8Num35z4">
    <w:name w:val="WW8Num35z4"/>
    <w:rsid w:val="002368CA"/>
  </w:style>
  <w:style w:type="character" w:customStyle="1" w:styleId="WW8Num35z5">
    <w:name w:val="WW8Num35z5"/>
    <w:rsid w:val="002368CA"/>
  </w:style>
  <w:style w:type="character" w:customStyle="1" w:styleId="WW8Num35z6">
    <w:name w:val="WW8Num35z6"/>
    <w:rsid w:val="002368CA"/>
  </w:style>
  <w:style w:type="character" w:customStyle="1" w:styleId="WW8Num35z7">
    <w:name w:val="WW8Num35z7"/>
    <w:rsid w:val="002368CA"/>
  </w:style>
  <w:style w:type="character" w:customStyle="1" w:styleId="WW8Num35z8">
    <w:name w:val="WW8Num35z8"/>
    <w:rsid w:val="002368CA"/>
  </w:style>
  <w:style w:type="character" w:customStyle="1" w:styleId="WW8Num37z2">
    <w:name w:val="WW8Num37z2"/>
    <w:rsid w:val="002368CA"/>
  </w:style>
  <w:style w:type="character" w:customStyle="1" w:styleId="WW8Num37z4">
    <w:name w:val="WW8Num37z4"/>
    <w:rsid w:val="002368CA"/>
  </w:style>
  <w:style w:type="character" w:customStyle="1" w:styleId="WW8Num37z5">
    <w:name w:val="WW8Num37z5"/>
    <w:rsid w:val="002368CA"/>
  </w:style>
  <w:style w:type="character" w:customStyle="1" w:styleId="WW8Num37z6">
    <w:name w:val="WW8Num37z6"/>
    <w:rsid w:val="002368CA"/>
  </w:style>
  <w:style w:type="character" w:customStyle="1" w:styleId="WW8Num37z7">
    <w:name w:val="WW8Num37z7"/>
    <w:rsid w:val="002368CA"/>
  </w:style>
  <w:style w:type="character" w:customStyle="1" w:styleId="WW8Num37z8">
    <w:name w:val="WW8Num37z8"/>
    <w:rsid w:val="002368CA"/>
  </w:style>
  <w:style w:type="character" w:customStyle="1" w:styleId="WW8Num38z1">
    <w:name w:val="WW8Num38z1"/>
    <w:rsid w:val="002368CA"/>
  </w:style>
  <w:style w:type="character" w:customStyle="1" w:styleId="WW8Num38z2">
    <w:name w:val="WW8Num38z2"/>
    <w:rsid w:val="002368CA"/>
  </w:style>
  <w:style w:type="character" w:customStyle="1" w:styleId="WW8Num38z3">
    <w:name w:val="WW8Num38z3"/>
    <w:rsid w:val="002368CA"/>
  </w:style>
  <w:style w:type="character" w:customStyle="1" w:styleId="WW8Num38z4">
    <w:name w:val="WW8Num38z4"/>
    <w:rsid w:val="002368CA"/>
  </w:style>
  <w:style w:type="character" w:customStyle="1" w:styleId="WW8Num38z5">
    <w:name w:val="WW8Num38z5"/>
    <w:rsid w:val="002368CA"/>
  </w:style>
  <w:style w:type="character" w:customStyle="1" w:styleId="WW8Num38z6">
    <w:name w:val="WW8Num38z6"/>
    <w:rsid w:val="002368CA"/>
  </w:style>
  <w:style w:type="character" w:customStyle="1" w:styleId="WW8Num38z7">
    <w:name w:val="WW8Num38z7"/>
    <w:rsid w:val="002368CA"/>
  </w:style>
  <w:style w:type="character" w:customStyle="1" w:styleId="WW8Num38z8">
    <w:name w:val="WW8Num38z8"/>
    <w:rsid w:val="002368CA"/>
  </w:style>
  <w:style w:type="character" w:customStyle="1" w:styleId="WW8Num40z1">
    <w:name w:val="WW8Num40z1"/>
    <w:rsid w:val="002368CA"/>
    <w:rPr>
      <w:rFonts w:ascii="Courier New" w:hAnsi="Courier New"/>
    </w:rPr>
  </w:style>
  <w:style w:type="character" w:customStyle="1" w:styleId="WW8Num40z2">
    <w:name w:val="WW8Num40z2"/>
    <w:rsid w:val="002368CA"/>
    <w:rPr>
      <w:rFonts w:ascii="Wingdings" w:hAnsi="Wingdings"/>
    </w:rPr>
  </w:style>
  <w:style w:type="character" w:customStyle="1" w:styleId="WW8Num41z1">
    <w:name w:val="WW8Num41z1"/>
    <w:rsid w:val="002368CA"/>
  </w:style>
  <w:style w:type="character" w:customStyle="1" w:styleId="WW8Num41z2">
    <w:name w:val="WW8Num41z2"/>
    <w:rsid w:val="002368CA"/>
  </w:style>
  <w:style w:type="character" w:customStyle="1" w:styleId="WW8Num41z3">
    <w:name w:val="WW8Num41z3"/>
    <w:rsid w:val="002368CA"/>
  </w:style>
  <w:style w:type="character" w:customStyle="1" w:styleId="WW8Num41z4">
    <w:name w:val="WW8Num41z4"/>
    <w:rsid w:val="002368CA"/>
  </w:style>
  <w:style w:type="character" w:customStyle="1" w:styleId="WW8Num41z5">
    <w:name w:val="WW8Num41z5"/>
    <w:rsid w:val="002368CA"/>
  </w:style>
  <w:style w:type="character" w:customStyle="1" w:styleId="WW8Num41z6">
    <w:name w:val="WW8Num41z6"/>
    <w:rsid w:val="002368CA"/>
  </w:style>
  <w:style w:type="character" w:customStyle="1" w:styleId="WW8Num41z7">
    <w:name w:val="WW8Num41z7"/>
    <w:rsid w:val="002368CA"/>
  </w:style>
  <w:style w:type="character" w:customStyle="1" w:styleId="WW8Num41z8">
    <w:name w:val="WW8Num41z8"/>
    <w:rsid w:val="002368CA"/>
  </w:style>
  <w:style w:type="character" w:customStyle="1" w:styleId="WW8Num43z1">
    <w:name w:val="WW8Num43z1"/>
    <w:rsid w:val="002368CA"/>
  </w:style>
  <w:style w:type="character" w:customStyle="1" w:styleId="WW8Num43z2">
    <w:name w:val="WW8Num43z2"/>
    <w:rsid w:val="002368CA"/>
  </w:style>
  <w:style w:type="character" w:customStyle="1" w:styleId="WW8Num43z3">
    <w:name w:val="WW8Num43z3"/>
    <w:rsid w:val="002368CA"/>
  </w:style>
  <w:style w:type="character" w:customStyle="1" w:styleId="WW8Num43z4">
    <w:name w:val="WW8Num43z4"/>
    <w:rsid w:val="002368CA"/>
  </w:style>
  <w:style w:type="character" w:customStyle="1" w:styleId="WW8Num43z5">
    <w:name w:val="WW8Num43z5"/>
    <w:rsid w:val="002368CA"/>
  </w:style>
  <w:style w:type="character" w:customStyle="1" w:styleId="WW8Num43z6">
    <w:name w:val="WW8Num43z6"/>
    <w:rsid w:val="002368CA"/>
  </w:style>
  <w:style w:type="character" w:customStyle="1" w:styleId="WW8Num43z7">
    <w:name w:val="WW8Num43z7"/>
    <w:rsid w:val="002368CA"/>
  </w:style>
  <w:style w:type="character" w:customStyle="1" w:styleId="WW8Num43z8">
    <w:name w:val="WW8Num43z8"/>
    <w:rsid w:val="002368CA"/>
  </w:style>
  <w:style w:type="character" w:customStyle="1" w:styleId="WW8Num44z2">
    <w:name w:val="WW8Num44z2"/>
    <w:rsid w:val="002368CA"/>
    <w:rPr>
      <w:rFonts w:ascii="Wingdings" w:hAnsi="Wingdings"/>
    </w:rPr>
  </w:style>
  <w:style w:type="character" w:customStyle="1" w:styleId="WW8Num46z2">
    <w:name w:val="WW8Num46z2"/>
    <w:rsid w:val="002368CA"/>
    <w:rPr>
      <w:rFonts w:ascii="Wingdings" w:hAnsi="Wingdings"/>
    </w:rPr>
  </w:style>
  <w:style w:type="character" w:customStyle="1" w:styleId="WW8Num47z2">
    <w:name w:val="WW8Num47z2"/>
    <w:rsid w:val="002368CA"/>
    <w:rPr>
      <w:rFonts w:ascii="Wingdings" w:hAnsi="Wingdings"/>
    </w:rPr>
  </w:style>
  <w:style w:type="character" w:customStyle="1" w:styleId="WW8NumSt31z0">
    <w:name w:val="WW8NumSt31z0"/>
    <w:rsid w:val="002368CA"/>
    <w:rPr>
      <w:rFonts w:ascii="Times New Roman" w:hAnsi="Times New Roman"/>
      <w:sz w:val="20"/>
    </w:rPr>
  </w:style>
  <w:style w:type="character" w:customStyle="1" w:styleId="FootnoteCharacters">
    <w:name w:val="Footnote Characters"/>
    <w:rsid w:val="002368CA"/>
    <w:rPr>
      <w:vertAlign w:val="superscript"/>
    </w:rPr>
  </w:style>
  <w:style w:type="character" w:customStyle="1" w:styleId="1fffffff6">
    <w:name w:val="Знак примечания1"/>
    <w:rsid w:val="002368CA"/>
    <w:rPr>
      <w:sz w:val="16"/>
    </w:rPr>
  </w:style>
  <w:style w:type="character" w:customStyle="1" w:styleId="EndnoteCharacters">
    <w:name w:val="Endnote Characters"/>
    <w:rsid w:val="002368CA"/>
    <w:rPr>
      <w:vertAlign w:val="superscript"/>
    </w:rPr>
  </w:style>
  <w:style w:type="paragraph" w:customStyle="1" w:styleId="LO-Normal1">
    <w:name w:val="LO-Normal1"/>
    <w:rsid w:val="002368CA"/>
    <w:pPr>
      <w:suppressAutoHyphens/>
      <w:spacing w:after="0" w:line="480" w:lineRule="auto"/>
      <w:ind w:right="400" w:firstLine="1220"/>
    </w:pPr>
    <w:rPr>
      <w:rFonts w:ascii="Times New Roman" w:eastAsia="Times New Roman" w:hAnsi="Times New Roman" w:cs="Times New Roman"/>
      <w:sz w:val="24"/>
      <w:szCs w:val="20"/>
      <w:lang w:eastAsia="zh-CN"/>
    </w:rPr>
  </w:style>
  <w:style w:type="paragraph" w:customStyle="1" w:styleId="2ffffc">
    <w:name w:val="Схема документа2"/>
    <w:basedOn w:val="a3"/>
    <w:rsid w:val="002368CA"/>
    <w:pPr>
      <w:shd w:val="clear" w:color="auto" w:fill="000080"/>
      <w:suppressAutoHyphens/>
    </w:pPr>
    <w:rPr>
      <w:rFonts w:ascii="Tahoma" w:hAnsi="Tahoma" w:cs="Tahoma"/>
      <w:lang w:eastAsia="zh-CN"/>
    </w:rPr>
  </w:style>
  <w:style w:type="paragraph" w:customStyle="1" w:styleId="22f2">
    <w:name w:val="Список 22"/>
    <w:basedOn w:val="a3"/>
    <w:rsid w:val="002368CA"/>
    <w:pPr>
      <w:suppressAutoHyphens/>
      <w:ind w:left="566" w:hanging="283"/>
    </w:pPr>
    <w:rPr>
      <w:lang w:eastAsia="zh-CN"/>
    </w:rPr>
  </w:style>
  <w:style w:type="paragraph" w:customStyle="1" w:styleId="31f0">
    <w:name w:val="Список 31"/>
    <w:basedOn w:val="a3"/>
    <w:rsid w:val="002368CA"/>
    <w:pPr>
      <w:suppressAutoHyphens/>
      <w:ind w:left="849" w:hanging="283"/>
    </w:pPr>
    <w:rPr>
      <w:lang w:eastAsia="zh-CN"/>
    </w:rPr>
  </w:style>
  <w:style w:type="paragraph" w:customStyle="1" w:styleId="1fffffff7">
    <w:name w:val="Обычный отступ1"/>
    <w:basedOn w:val="a3"/>
    <w:rsid w:val="002368CA"/>
    <w:pPr>
      <w:suppressAutoHyphens/>
      <w:ind w:firstLine="720"/>
      <w:jc w:val="both"/>
    </w:pPr>
    <w:rPr>
      <w:sz w:val="28"/>
      <w:szCs w:val="20"/>
      <w:lang w:eastAsia="zh-CN"/>
    </w:rPr>
  </w:style>
  <w:style w:type="paragraph" w:customStyle="1" w:styleId="2ffffd">
    <w:name w:val="Нумерованный список2"/>
    <w:basedOn w:val="a3"/>
    <w:rsid w:val="002368CA"/>
    <w:pPr>
      <w:keepNext/>
      <w:tabs>
        <w:tab w:val="left" w:pos="360"/>
      </w:tabs>
      <w:suppressAutoHyphens/>
      <w:ind w:left="360" w:hanging="360"/>
      <w:jc w:val="both"/>
    </w:pPr>
    <w:rPr>
      <w:b/>
      <w:lang w:val="en-US" w:eastAsia="zh-CN"/>
    </w:rPr>
  </w:style>
  <w:style w:type="paragraph" w:customStyle="1" w:styleId="1fffffff8">
    <w:name w:val="Красная строка1"/>
    <w:basedOn w:val="aff2"/>
    <w:rsid w:val="002368CA"/>
    <w:pPr>
      <w:suppressAutoHyphens/>
      <w:ind w:firstLine="210"/>
    </w:pPr>
    <w:rPr>
      <w:sz w:val="20"/>
      <w:lang w:eastAsia="zh-CN"/>
    </w:rPr>
  </w:style>
  <w:style w:type="paragraph" w:customStyle="1" w:styleId="21ff2">
    <w:name w:val="Нумерованный список 21"/>
    <w:basedOn w:val="a3"/>
    <w:rsid w:val="002368CA"/>
    <w:pPr>
      <w:tabs>
        <w:tab w:val="left" w:pos="720"/>
      </w:tabs>
      <w:suppressAutoHyphens/>
      <w:ind w:left="720" w:hanging="360"/>
    </w:pPr>
    <w:rPr>
      <w:lang w:eastAsia="zh-CN"/>
    </w:rPr>
  </w:style>
  <w:style w:type="paragraph" w:customStyle="1" w:styleId="42a">
    <w:name w:val="Список 42"/>
    <w:basedOn w:val="a3"/>
    <w:rsid w:val="002368CA"/>
    <w:pPr>
      <w:suppressAutoHyphens/>
      <w:ind w:left="1132" w:hanging="283"/>
    </w:pPr>
    <w:rPr>
      <w:lang w:eastAsia="zh-CN"/>
    </w:rPr>
  </w:style>
  <w:style w:type="paragraph" w:customStyle="1" w:styleId="22f3">
    <w:name w:val="Маркированный список 22"/>
    <w:basedOn w:val="a3"/>
    <w:rsid w:val="002368CA"/>
    <w:pPr>
      <w:tabs>
        <w:tab w:val="left" w:pos="720"/>
        <w:tab w:val="left" w:pos="851"/>
      </w:tabs>
      <w:suppressAutoHyphens/>
      <w:ind w:left="851" w:hanging="363"/>
    </w:pPr>
    <w:rPr>
      <w:lang w:eastAsia="zh-CN"/>
    </w:rPr>
  </w:style>
  <w:style w:type="paragraph" w:customStyle="1" w:styleId="31f1">
    <w:name w:val="Маркированный список 31"/>
    <w:basedOn w:val="a3"/>
    <w:rsid w:val="002368CA"/>
    <w:pPr>
      <w:tabs>
        <w:tab w:val="left" w:pos="708"/>
      </w:tabs>
      <w:suppressAutoHyphens/>
      <w:jc w:val="both"/>
    </w:pPr>
    <w:rPr>
      <w:bCs/>
      <w:iCs/>
      <w:sz w:val="28"/>
      <w:szCs w:val="28"/>
      <w:lang w:eastAsia="zh-CN"/>
    </w:rPr>
  </w:style>
  <w:style w:type="paragraph" w:customStyle="1" w:styleId="2ffffe">
    <w:name w:val="Текст примечания2"/>
    <w:basedOn w:val="a3"/>
    <w:rsid w:val="002368CA"/>
    <w:pPr>
      <w:suppressAutoHyphens/>
    </w:pPr>
    <w:rPr>
      <w:sz w:val="20"/>
      <w:szCs w:val="20"/>
      <w:lang w:eastAsia="zh-CN"/>
    </w:rPr>
  </w:style>
  <w:style w:type="paragraph" w:customStyle="1" w:styleId="2fffff">
    <w:name w:val="Название объекта2"/>
    <w:basedOn w:val="a3"/>
    <w:next w:val="a3"/>
    <w:rsid w:val="002368CA"/>
    <w:pPr>
      <w:widowControl w:val="0"/>
      <w:shd w:val="clear" w:color="auto" w:fill="FFFFFF"/>
      <w:suppressAutoHyphens/>
      <w:autoSpaceDE w:val="0"/>
      <w:ind w:firstLine="284"/>
      <w:jc w:val="right"/>
    </w:pPr>
    <w:rPr>
      <w:i/>
      <w:iCs/>
      <w:color w:val="000000"/>
      <w:szCs w:val="20"/>
      <w:lang w:eastAsia="zh-CN"/>
    </w:rPr>
  </w:style>
  <w:style w:type="paragraph" w:customStyle="1" w:styleId="WW-Heading3">
    <w:name w:val="WW-Heading 3"/>
    <w:rsid w:val="002368CA"/>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9">
    <w:name w:val="WW-Heading 9"/>
    <w:rsid w:val="002368CA"/>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1">
    <w:name w:val="WW-Heading 1"/>
    <w:rsid w:val="002368CA"/>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6">
    <w:name w:val="WW-Heading 6"/>
    <w:rsid w:val="002368CA"/>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7">
    <w:name w:val="WW-Heading 7"/>
    <w:rsid w:val="002368CA"/>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2">
    <w:name w:val="WW-Heading 2"/>
    <w:rsid w:val="002368CA"/>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5">
    <w:name w:val="WW-Heading 5"/>
    <w:rsid w:val="002368CA"/>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1fffffff9">
    <w:name w:val="Маркированный список1"/>
    <w:basedOn w:val="a3"/>
    <w:rsid w:val="002368CA"/>
    <w:pPr>
      <w:tabs>
        <w:tab w:val="left" w:pos="360"/>
      </w:tabs>
      <w:suppressAutoHyphens/>
      <w:ind w:left="360" w:hanging="360"/>
    </w:pPr>
    <w:rPr>
      <w:sz w:val="20"/>
      <w:szCs w:val="20"/>
      <w:lang w:val="en-US" w:eastAsia="zh-CN"/>
    </w:rPr>
  </w:style>
  <w:style w:type="paragraph" w:customStyle="1" w:styleId="22f4">
    <w:name w:val="Красная строка 22"/>
    <w:basedOn w:val="aff9"/>
    <w:rsid w:val="002368CA"/>
    <w:pPr>
      <w:suppressAutoHyphens/>
      <w:ind w:firstLine="210"/>
    </w:pPr>
    <w:rPr>
      <w:rFonts w:cs="PragmaticaCTT"/>
      <w:sz w:val="20"/>
      <w:lang w:eastAsia="zh-CN"/>
    </w:rPr>
  </w:style>
  <w:style w:type="paragraph" w:customStyle="1" w:styleId="WW-Heading">
    <w:name w:val="WW-Heading"/>
    <w:rsid w:val="002368CA"/>
    <w:pPr>
      <w:widowControl w:val="0"/>
      <w:suppressAutoHyphens/>
      <w:autoSpaceDE w:val="0"/>
      <w:spacing w:after="0" w:line="240" w:lineRule="auto"/>
    </w:pPr>
    <w:rPr>
      <w:rFonts w:ascii="Arial" w:eastAsia="Times New Roman" w:hAnsi="Arial" w:cs="Arial"/>
      <w:b/>
      <w:bCs/>
      <w:lang w:eastAsia="zh-CN"/>
    </w:rPr>
  </w:style>
  <w:style w:type="paragraph" w:customStyle="1" w:styleId="LO-normal10">
    <w:name w:val="LO-normal1"/>
    <w:basedOn w:val="a3"/>
    <w:rsid w:val="002368CA"/>
    <w:pPr>
      <w:suppressAutoHyphens/>
      <w:spacing w:before="280" w:after="280"/>
    </w:pPr>
    <w:rPr>
      <w:lang w:eastAsia="zh-CN"/>
    </w:rPr>
  </w:style>
  <w:style w:type="paragraph" w:customStyle="1" w:styleId="1fffffffa">
    <w:name w:val="Текст макроса1"/>
    <w:rsid w:val="002368CA"/>
    <w:pPr>
      <w:tabs>
        <w:tab w:val="left" w:pos="480"/>
        <w:tab w:val="left" w:pos="960"/>
        <w:tab w:val="left" w:pos="1440"/>
        <w:tab w:val="left" w:pos="1920"/>
        <w:tab w:val="left" w:pos="2400"/>
        <w:tab w:val="left" w:pos="2880"/>
        <w:tab w:val="left" w:pos="3360"/>
        <w:tab w:val="left" w:pos="3840"/>
        <w:tab w:val="left" w:pos="4320"/>
      </w:tabs>
      <w:suppressAutoHyphens/>
      <w:spacing w:after="0" w:line="240" w:lineRule="auto"/>
    </w:pPr>
    <w:rPr>
      <w:rFonts w:ascii="Courier New" w:eastAsia="Times New Roman" w:hAnsi="Courier New" w:cs="Courier New"/>
      <w:sz w:val="20"/>
      <w:szCs w:val="20"/>
      <w:lang w:val="en-US" w:eastAsia="zh-CN"/>
    </w:rPr>
  </w:style>
  <w:style w:type="paragraph" w:customStyle="1" w:styleId="51a">
    <w:name w:val="Нумерованный список 51"/>
    <w:basedOn w:val="a3"/>
    <w:rsid w:val="002368CA"/>
    <w:pPr>
      <w:suppressAutoHyphens/>
      <w:ind w:left="720" w:hanging="360"/>
    </w:pPr>
    <w:rPr>
      <w:lang w:eastAsia="zh-CN"/>
    </w:rPr>
  </w:style>
  <w:style w:type="paragraph" w:customStyle="1" w:styleId="WW-TextBody">
    <w:name w:val="WW-Text Body"/>
    <w:basedOn w:val="a3"/>
    <w:rsid w:val="002368CA"/>
    <w:pPr>
      <w:suppressAutoHyphens/>
      <w:spacing w:after="120"/>
    </w:pPr>
    <w:rPr>
      <w:lang w:val="en-US" w:eastAsia="zh-CN"/>
    </w:rPr>
  </w:style>
  <w:style w:type="paragraph" w:customStyle="1" w:styleId="WW-Heading4">
    <w:name w:val="WW-Heading 4"/>
    <w:basedOn w:val="a3"/>
    <w:next w:val="a3"/>
    <w:rsid w:val="002368CA"/>
    <w:pPr>
      <w:keepNext/>
      <w:tabs>
        <w:tab w:val="left" w:pos="864"/>
      </w:tabs>
      <w:suppressAutoHyphens/>
      <w:spacing w:before="240" w:after="60"/>
      <w:ind w:left="864" w:hanging="864"/>
    </w:pPr>
    <w:rPr>
      <w:b/>
      <w:bCs/>
      <w:sz w:val="28"/>
      <w:szCs w:val="28"/>
      <w:lang w:eastAsia="zh-CN"/>
    </w:rPr>
  </w:style>
  <w:style w:type="paragraph" w:customStyle="1" w:styleId="WW-Heading8">
    <w:name w:val="WW-Heading 8"/>
    <w:basedOn w:val="a3"/>
    <w:next w:val="a3"/>
    <w:rsid w:val="002368CA"/>
    <w:pPr>
      <w:tabs>
        <w:tab w:val="left" w:pos="1440"/>
      </w:tabs>
      <w:suppressAutoHyphens/>
      <w:spacing w:before="240" w:after="60"/>
      <w:ind w:left="1440" w:hanging="1440"/>
    </w:pPr>
    <w:rPr>
      <w:i/>
      <w:iCs/>
      <w:lang w:eastAsia="zh-CN"/>
    </w:rPr>
  </w:style>
  <w:style w:type="paragraph" w:customStyle="1" w:styleId="21ff3">
    <w:name w:val="Продолжение списка 21"/>
    <w:basedOn w:val="a3"/>
    <w:rsid w:val="002368CA"/>
    <w:pPr>
      <w:suppressAutoHyphens/>
      <w:spacing w:after="120"/>
      <w:ind w:left="566"/>
    </w:pPr>
    <w:rPr>
      <w:sz w:val="20"/>
      <w:szCs w:val="20"/>
      <w:lang w:eastAsia="zh-CN"/>
    </w:rPr>
  </w:style>
  <w:style w:type="paragraph" w:customStyle="1" w:styleId="31f2">
    <w:name w:val="Нумерованный список 31"/>
    <w:basedOn w:val="a3"/>
    <w:rsid w:val="002368CA"/>
    <w:pPr>
      <w:tabs>
        <w:tab w:val="left" w:pos="360"/>
      </w:tabs>
      <w:suppressAutoHyphens/>
      <w:ind w:left="360" w:hanging="360"/>
    </w:pPr>
    <w:rPr>
      <w:lang w:eastAsia="zh-CN"/>
    </w:rPr>
  </w:style>
  <w:style w:type="paragraph" w:customStyle="1" w:styleId="TableContents">
    <w:name w:val="Table Contents"/>
    <w:basedOn w:val="a3"/>
    <w:rsid w:val="002368CA"/>
    <w:pPr>
      <w:suppressLineNumbers/>
      <w:suppressAutoHyphens/>
    </w:pPr>
    <w:rPr>
      <w:lang w:eastAsia="zh-CN"/>
    </w:rPr>
  </w:style>
  <w:style w:type="paragraph" w:customStyle="1" w:styleId="TableHeading">
    <w:name w:val="Table Heading"/>
    <w:basedOn w:val="TableContents"/>
    <w:rsid w:val="002368CA"/>
    <w:pPr>
      <w:jc w:val="center"/>
    </w:pPr>
    <w:rPr>
      <w:b/>
      <w:bCs/>
    </w:rPr>
  </w:style>
  <w:style w:type="character" w:customStyle="1" w:styleId="InternetLink">
    <w:name w:val="Internet Link"/>
    <w:rsid w:val="002368CA"/>
    <w:rPr>
      <w:color w:val="0000FF"/>
      <w:u w:val="single"/>
    </w:rPr>
  </w:style>
  <w:style w:type="character" w:customStyle="1" w:styleId="23d">
    <w:name w:val="Основной текст с отступом 2 Знак3"/>
    <w:rsid w:val="002368CA"/>
    <w:rPr>
      <w:rFonts w:ascii="Microsoft Sans Serif" w:hAnsi="Microsoft Sans Serif"/>
      <w:b/>
      <w:spacing w:val="10"/>
      <w:sz w:val="26"/>
    </w:rPr>
  </w:style>
  <w:style w:type="character" w:customStyle="1" w:styleId="34b">
    <w:name w:val="Основной текст с отступом 3 Знак4"/>
    <w:locked/>
    <w:rsid w:val="002368CA"/>
    <w:rPr>
      <w:rFonts w:ascii="Times New Roman" w:hAnsi="Times New Roman"/>
      <w:sz w:val="24"/>
      <w:lang w:val="en-US"/>
    </w:rPr>
  </w:style>
  <w:style w:type="character" w:customStyle="1" w:styleId="ListLabel7">
    <w:name w:val="ListLabel 7"/>
    <w:rsid w:val="002368CA"/>
  </w:style>
  <w:style w:type="character" w:customStyle="1" w:styleId="ListLabel8">
    <w:name w:val="ListLabel 8"/>
    <w:rsid w:val="002368CA"/>
  </w:style>
  <w:style w:type="character" w:customStyle="1" w:styleId="ListLabel9">
    <w:name w:val="ListLabel 9"/>
    <w:rsid w:val="002368CA"/>
  </w:style>
  <w:style w:type="character" w:customStyle="1" w:styleId="ListLabel10">
    <w:name w:val="ListLabel 10"/>
    <w:rsid w:val="002368CA"/>
  </w:style>
  <w:style w:type="character" w:customStyle="1" w:styleId="ListLabel11">
    <w:name w:val="ListLabel 11"/>
    <w:rsid w:val="002368CA"/>
  </w:style>
  <w:style w:type="character" w:customStyle="1" w:styleId="ListLabel12">
    <w:name w:val="ListLabel 12"/>
    <w:rsid w:val="002368CA"/>
  </w:style>
  <w:style w:type="character" w:customStyle="1" w:styleId="ListLabel13">
    <w:name w:val="ListLabel 13"/>
    <w:rsid w:val="002368CA"/>
  </w:style>
  <w:style w:type="character" w:customStyle="1" w:styleId="ListLabel14">
    <w:name w:val="ListLabel 14"/>
    <w:rsid w:val="002368CA"/>
  </w:style>
  <w:style w:type="character" w:customStyle="1" w:styleId="ListLabel15">
    <w:name w:val="ListLabel 15"/>
    <w:rsid w:val="002368CA"/>
  </w:style>
  <w:style w:type="character" w:customStyle="1" w:styleId="ListLabel16">
    <w:name w:val="ListLabel 16"/>
    <w:rsid w:val="002368CA"/>
  </w:style>
  <w:style w:type="character" w:customStyle="1" w:styleId="ListLabel17">
    <w:name w:val="ListLabel 17"/>
    <w:rsid w:val="002368CA"/>
  </w:style>
  <w:style w:type="character" w:customStyle="1" w:styleId="ListLabel18">
    <w:name w:val="ListLabel 18"/>
    <w:rsid w:val="002368CA"/>
  </w:style>
  <w:style w:type="character" w:customStyle="1" w:styleId="ListLabel19">
    <w:name w:val="ListLabel 19"/>
    <w:rsid w:val="002368CA"/>
  </w:style>
  <w:style w:type="character" w:customStyle="1" w:styleId="ListLabel20">
    <w:name w:val="ListLabel 20"/>
    <w:rsid w:val="002368CA"/>
  </w:style>
  <w:style w:type="character" w:customStyle="1" w:styleId="ListLabel21">
    <w:name w:val="ListLabel 21"/>
    <w:rsid w:val="002368CA"/>
  </w:style>
  <w:style w:type="character" w:customStyle="1" w:styleId="ListLabel22">
    <w:name w:val="ListLabel 22"/>
    <w:rsid w:val="002368CA"/>
  </w:style>
  <w:style w:type="character" w:customStyle="1" w:styleId="ListLabel23">
    <w:name w:val="ListLabel 23"/>
    <w:rsid w:val="002368CA"/>
  </w:style>
  <w:style w:type="character" w:customStyle="1" w:styleId="ListLabel24">
    <w:name w:val="ListLabel 24"/>
    <w:rsid w:val="002368CA"/>
  </w:style>
  <w:style w:type="character" w:customStyle="1" w:styleId="ListLabel25">
    <w:name w:val="ListLabel 25"/>
    <w:rsid w:val="002368CA"/>
  </w:style>
  <w:style w:type="character" w:customStyle="1" w:styleId="ListLabel26">
    <w:name w:val="ListLabel 26"/>
    <w:rsid w:val="002368CA"/>
  </w:style>
  <w:style w:type="character" w:customStyle="1" w:styleId="ListLabel27">
    <w:name w:val="ListLabel 27"/>
    <w:rsid w:val="002368CA"/>
  </w:style>
  <w:style w:type="character" w:customStyle="1" w:styleId="ListLabel28">
    <w:name w:val="ListLabel 28"/>
    <w:rsid w:val="002368CA"/>
  </w:style>
  <w:style w:type="character" w:customStyle="1" w:styleId="ListLabel29">
    <w:name w:val="ListLabel 29"/>
    <w:rsid w:val="002368CA"/>
  </w:style>
  <w:style w:type="character" w:customStyle="1" w:styleId="ListLabel30">
    <w:name w:val="ListLabel 30"/>
    <w:rsid w:val="002368CA"/>
  </w:style>
  <w:style w:type="character" w:customStyle="1" w:styleId="ListLabel31">
    <w:name w:val="ListLabel 31"/>
    <w:rsid w:val="002368CA"/>
  </w:style>
  <w:style w:type="character" w:customStyle="1" w:styleId="ListLabel32">
    <w:name w:val="ListLabel 32"/>
    <w:rsid w:val="002368CA"/>
  </w:style>
  <w:style w:type="character" w:customStyle="1" w:styleId="ListLabel33">
    <w:name w:val="ListLabel 33"/>
    <w:rsid w:val="002368CA"/>
  </w:style>
  <w:style w:type="character" w:customStyle="1" w:styleId="ListLabel34">
    <w:name w:val="ListLabel 34"/>
    <w:rsid w:val="002368CA"/>
    <w:rPr>
      <w:color w:val="00000A"/>
    </w:rPr>
  </w:style>
  <w:style w:type="character" w:customStyle="1" w:styleId="ListLabel35">
    <w:name w:val="ListLabel 35"/>
    <w:rsid w:val="002368CA"/>
  </w:style>
  <w:style w:type="character" w:customStyle="1" w:styleId="ListLabel36">
    <w:name w:val="ListLabel 36"/>
    <w:rsid w:val="002368CA"/>
  </w:style>
  <w:style w:type="character" w:customStyle="1" w:styleId="ListLabel37">
    <w:name w:val="ListLabel 37"/>
    <w:rsid w:val="002368CA"/>
  </w:style>
  <w:style w:type="character" w:customStyle="1" w:styleId="ListLabel38">
    <w:name w:val="ListLabel 38"/>
    <w:rsid w:val="002368CA"/>
  </w:style>
  <w:style w:type="character" w:customStyle="1" w:styleId="ListLabel39">
    <w:name w:val="ListLabel 39"/>
    <w:rsid w:val="002368CA"/>
  </w:style>
  <w:style w:type="character" w:customStyle="1" w:styleId="ListLabel40">
    <w:name w:val="ListLabel 40"/>
    <w:rsid w:val="002368CA"/>
  </w:style>
  <w:style w:type="character" w:customStyle="1" w:styleId="ListLabel41">
    <w:name w:val="ListLabel 41"/>
    <w:rsid w:val="002368CA"/>
  </w:style>
  <w:style w:type="character" w:customStyle="1" w:styleId="ListLabel42">
    <w:name w:val="ListLabel 42"/>
    <w:rsid w:val="002368CA"/>
  </w:style>
  <w:style w:type="character" w:customStyle="1" w:styleId="ListLabel43">
    <w:name w:val="ListLabel 43"/>
    <w:rsid w:val="002368CA"/>
  </w:style>
  <w:style w:type="character" w:customStyle="1" w:styleId="ListLabel44">
    <w:name w:val="ListLabel 44"/>
    <w:rsid w:val="002368CA"/>
  </w:style>
  <w:style w:type="character" w:customStyle="1" w:styleId="ListLabel45">
    <w:name w:val="ListLabel 45"/>
    <w:rsid w:val="002368CA"/>
  </w:style>
  <w:style w:type="character" w:customStyle="1" w:styleId="ListLabel46">
    <w:name w:val="ListLabel 46"/>
    <w:rsid w:val="002368CA"/>
  </w:style>
  <w:style w:type="character" w:customStyle="1" w:styleId="ListLabel47">
    <w:name w:val="ListLabel 47"/>
    <w:rsid w:val="002368CA"/>
  </w:style>
  <w:style w:type="character" w:customStyle="1" w:styleId="ListLabel48">
    <w:name w:val="ListLabel 48"/>
    <w:rsid w:val="002368CA"/>
  </w:style>
  <w:style w:type="character" w:customStyle="1" w:styleId="ListLabel49">
    <w:name w:val="ListLabel 49"/>
    <w:rsid w:val="002368CA"/>
  </w:style>
  <w:style w:type="character" w:customStyle="1" w:styleId="ListLabel50">
    <w:name w:val="ListLabel 50"/>
    <w:rsid w:val="002368CA"/>
  </w:style>
  <w:style w:type="character" w:customStyle="1" w:styleId="ListLabel51">
    <w:name w:val="ListLabel 51"/>
    <w:rsid w:val="002368CA"/>
  </w:style>
  <w:style w:type="character" w:customStyle="1" w:styleId="ListLabel52">
    <w:name w:val="ListLabel 52"/>
    <w:rsid w:val="002368CA"/>
  </w:style>
  <w:style w:type="character" w:customStyle="1" w:styleId="ListLabel53">
    <w:name w:val="ListLabel 53"/>
    <w:rsid w:val="002368CA"/>
    <w:rPr>
      <w:color w:val="00000A"/>
      <w:position w:val="0"/>
      <w:sz w:val="24"/>
      <w:u w:val="none"/>
      <w:vertAlign w:val="baseline"/>
    </w:rPr>
  </w:style>
  <w:style w:type="character" w:customStyle="1" w:styleId="ListLabel54">
    <w:name w:val="ListLabel 54"/>
    <w:rsid w:val="002368CA"/>
    <w:rPr>
      <w:position w:val="0"/>
      <w:sz w:val="20"/>
      <w:u w:val="none"/>
      <w:vertAlign w:val="baseline"/>
    </w:rPr>
  </w:style>
  <w:style w:type="character" w:customStyle="1" w:styleId="ListLabel55">
    <w:name w:val="ListLabel 55"/>
    <w:rsid w:val="002368CA"/>
    <w:rPr>
      <w:position w:val="0"/>
      <w:sz w:val="20"/>
      <w:u w:val="none"/>
      <w:vertAlign w:val="baseline"/>
    </w:rPr>
  </w:style>
  <w:style w:type="character" w:customStyle="1" w:styleId="ListLabel56">
    <w:name w:val="ListLabel 56"/>
    <w:rsid w:val="002368CA"/>
  </w:style>
  <w:style w:type="character" w:customStyle="1" w:styleId="ListLabel57">
    <w:name w:val="ListLabel 57"/>
    <w:rsid w:val="002368CA"/>
  </w:style>
  <w:style w:type="character" w:customStyle="1" w:styleId="ListLabel58">
    <w:name w:val="ListLabel 58"/>
    <w:rsid w:val="002368CA"/>
  </w:style>
  <w:style w:type="character" w:customStyle="1" w:styleId="ListLabel59">
    <w:name w:val="ListLabel 59"/>
    <w:rsid w:val="002368CA"/>
  </w:style>
  <w:style w:type="character" w:customStyle="1" w:styleId="ListLabel60">
    <w:name w:val="ListLabel 60"/>
    <w:rsid w:val="002368CA"/>
  </w:style>
  <w:style w:type="character" w:customStyle="1" w:styleId="ListLabel61">
    <w:name w:val="ListLabel 61"/>
    <w:rsid w:val="002368CA"/>
  </w:style>
  <w:style w:type="character" w:customStyle="1" w:styleId="ListLabel62">
    <w:name w:val="ListLabel 62"/>
    <w:rsid w:val="002368CA"/>
  </w:style>
  <w:style w:type="character" w:customStyle="1" w:styleId="ListLabel63">
    <w:name w:val="ListLabel 63"/>
    <w:rsid w:val="002368CA"/>
    <w:rPr>
      <w:sz w:val="24"/>
    </w:rPr>
  </w:style>
  <w:style w:type="character" w:customStyle="1" w:styleId="ListLabel64">
    <w:name w:val="ListLabel 64"/>
    <w:rsid w:val="002368CA"/>
  </w:style>
  <w:style w:type="character" w:customStyle="1" w:styleId="ListLabel65">
    <w:name w:val="ListLabel 65"/>
    <w:rsid w:val="002368CA"/>
  </w:style>
  <w:style w:type="character" w:customStyle="1" w:styleId="ListLabel66">
    <w:name w:val="ListLabel 66"/>
    <w:rsid w:val="002368CA"/>
  </w:style>
  <w:style w:type="character" w:customStyle="1" w:styleId="ListLabel67">
    <w:name w:val="ListLabel 67"/>
    <w:rsid w:val="002368CA"/>
  </w:style>
  <w:style w:type="character" w:customStyle="1" w:styleId="ListLabel68">
    <w:name w:val="ListLabel 68"/>
    <w:rsid w:val="002368CA"/>
  </w:style>
  <w:style w:type="character" w:customStyle="1" w:styleId="ListLabel69">
    <w:name w:val="ListLabel 69"/>
    <w:rsid w:val="002368CA"/>
  </w:style>
  <w:style w:type="character" w:customStyle="1" w:styleId="ListLabel70">
    <w:name w:val="ListLabel 70"/>
    <w:rsid w:val="002368CA"/>
  </w:style>
  <w:style w:type="character" w:customStyle="1" w:styleId="ListLabel71">
    <w:name w:val="ListLabel 71"/>
    <w:rsid w:val="002368CA"/>
  </w:style>
  <w:style w:type="character" w:customStyle="1" w:styleId="ListLabel72">
    <w:name w:val="ListLabel 72"/>
    <w:rsid w:val="002368CA"/>
  </w:style>
  <w:style w:type="character" w:customStyle="1" w:styleId="ListLabel73">
    <w:name w:val="ListLabel 73"/>
    <w:rsid w:val="002368CA"/>
  </w:style>
  <w:style w:type="character" w:customStyle="1" w:styleId="ListLabel74">
    <w:name w:val="ListLabel 74"/>
    <w:rsid w:val="002368CA"/>
  </w:style>
  <w:style w:type="character" w:customStyle="1" w:styleId="ListLabel75">
    <w:name w:val="ListLabel 75"/>
    <w:rsid w:val="002368CA"/>
  </w:style>
  <w:style w:type="character" w:customStyle="1" w:styleId="ListLabel76">
    <w:name w:val="ListLabel 76"/>
    <w:rsid w:val="002368CA"/>
  </w:style>
  <w:style w:type="character" w:customStyle="1" w:styleId="ListLabel77">
    <w:name w:val="ListLabel 77"/>
    <w:rsid w:val="002368CA"/>
  </w:style>
  <w:style w:type="character" w:customStyle="1" w:styleId="ListLabel78">
    <w:name w:val="ListLabel 78"/>
    <w:rsid w:val="002368CA"/>
    <w:rPr>
      <w:sz w:val="24"/>
    </w:rPr>
  </w:style>
  <w:style w:type="character" w:customStyle="1" w:styleId="ListLabel79">
    <w:name w:val="ListLabel 79"/>
    <w:rsid w:val="002368CA"/>
  </w:style>
  <w:style w:type="character" w:customStyle="1" w:styleId="ListLabel80">
    <w:name w:val="ListLabel 80"/>
    <w:rsid w:val="002368CA"/>
  </w:style>
  <w:style w:type="character" w:customStyle="1" w:styleId="ListLabel81">
    <w:name w:val="ListLabel 81"/>
    <w:rsid w:val="002368CA"/>
  </w:style>
  <w:style w:type="character" w:customStyle="1" w:styleId="ListLabel82">
    <w:name w:val="ListLabel 82"/>
    <w:rsid w:val="002368CA"/>
  </w:style>
  <w:style w:type="character" w:customStyle="1" w:styleId="ListLabel83">
    <w:name w:val="ListLabel 83"/>
    <w:rsid w:val="002368CA"/>
  </w:style>
  <w:style w:type="character" w:customStyle="1" w:styleId="ListLabel84">
    <w:name w:val="ListLabel 84"/>
    <w:rsid w:val="002368CA"/>
  </w:style>
  <w:style w:type="character" w:customStyle="1" w:styleId="ListLabel85">
    <w:name w:val="ListLabel 85"/>
    <w:rsid w:val="002368CA"/>
  </w:style>
  <w:style w:type="character" w:customStyle="1" w:styleId="ListLabel86">
    <w:name w:val="ListLabel 86"/>
    <w:rsid w:val="002368CA"/>
  </w:style>
  <w:style w:type="character" w:customStyle="1" w:styleId="ListLabel87">
    <w:name w:val="ListLabel 87"/>
    <w:rsid w:val="002368CA"/>
  </w:style>
  <w:style w:type="character" w:customStyle="1" w:styleId="ListLabel88">
    <w:name w:val="ListLabel 88"/>
    <w:rsid w:val="002368CA"/>
  </w:style>
  <w:style w:type="character" w:customStyle="1" w:styleId="ListLabel89">
    <w:name w:val="ListLabel 89"/>
    <w:rsid w:val="002368CA"/>
  </w:style>
  <w:style w:type="character" w:customStyle="1" w:styleId="ListLabel90">
    <w:name w:val="ListLabel 90"/>
    <w:rsid w:val="002368CA"/>
  </w:style>
  <w:style w:type="character" w:customStyle="1" w:styleId="ListLabel91">
    <w:name w:val="ListLabel 91"/>
    <w:rsid w:val="002368CA"/>
  </w:style>
  <w:style w:type="character" w:customStyle="1" w:styleId="ListLabel92">
    <w:name w:val="ListLabel 92"/>
    <w:rsid w:val="002368CA"/>
  </w:style>
  <w:style w:type="character" w:customStyle="1" w:styleId="ListLabel93">
    <w:name w:val="ListLabel 93"/>
    <w:rsid w:val="002368CA"/>
  </w:style>
  <w:style w:type="character" w:customStyle="1" w:styleId="ListLabel94">
    <w:name w:val="ListLabel 94"/>
    <w:rsid w:val="002368CA"/>
  </w:style>
  <w:style w:type="character" w:customStyle="1" w:styleId="ListLabel95">
    <w:name w:val="ListLabel 95"/>
    <w:rsid w:val="002368CA"/>
  </w:style>
  <w:style w:type="character" w:customStyle="1" w:styleId="ListLabel96">
    <w:name w:val="ListLabel 96"/>
    <w:rsid w:val="002368CA"/>
    <w:rPr>
      <w:sz w:val="24"/>
    </w:rPr>
  </w:style>
  <w:style w:type="character" w:customStyle="1" w:styleId="ListLabel97">
    <w:name w:val="ListLabel 97"/>
    <w:rsid w:val="002368CA"/>
  </w:style>
  <w:style w:type="character" w:customStyle="1" w:styleId="ListLabel98">
    <w:name w:val="ListLabel 98"/>
    <w:rsid w:val="002368CA"/>
  </w:style>
  <w:style w:type="character" w:customStyle="1" w:styleId="ListLabel99">
    <w:name w:val="ListLabel 99"/>
    <w:rsid w:val="002368CA"/>
  </w:style>
  <w:style w:type="character" w:customStyle="1" w:styleId="ListLabel100">
    <w:name w:val="ListLabel 100"/>
    <w:rsid w:val="002368CA"/>
  </w:style>
  <w:style w:type="character" w:customStyle="1" w:styleId="ListLabel101">
    <w:name w:val="ListLabel 101"/>
    <w:rsid w:val="002368CA"/>
  </w:style>
  <w:style w:type="character" w:customStyle="1" w:styleId="ListLabel102">
    <w:name w:val="ListLabel 102"/>
    <w:rsid w:val="002368CA"/>
  </w:style>
  <w:style w:type="character" w:customStyle="1" w:styleId="ListLabel103">
    <w:name w:val="ListLabel 103"/>
    <w:rsid w:val="002368CA"/>
  </w:style>
  <w:style w:type="character" w:customStyle="1" w:styleId="ListLabel104">
    <w:name w:val="ListLabel 104"/>
    <w:rsid w:val="002368CA"/>
  </w:style>
  <w:style w:type="character" w:customStyle="1" w:styleId="ListLabel105">
    <w:name w:val="ListLabel 105"/>
    <w:rsid w:val="002368CA"/>
  </w:style>
  <w:style w:type="character" w:customStyle="1" w:styleId="ListLabel106">
    <w:name w:val="ListLabel 106"/>
    <w:rsid w:val="002368CA"/>
  </w:style>
  <w:style w:type="character" w:customStyle="1" w:styleId="ListLabel107">
    <w:name w:val="ListLabel 107"/>
    <w:rsid w:val="002368CA"/>
  </w:style>
  <w:style w:type="character" w:customStyle="1" w:styleId="ListLabel108">
    <w:name w:val="ListLabel 108"/>
    <w:rsid w:val="002368CA"/>
  </w:style>
  <w:style w:type="character" w:customStyle="1" w:styleId="ListLabel109">
    <w:name w:val="ListLabel 109"/>
    <w:rsid w:val="002368CA"/>
  </w:style>
  <w:style w:type="character" w:customStyle="1" w:styleId="ListLabel110">
    <w:name w:val="ListLabel 110"/>
    <w:rsid w:val="002368CA"/>
  </w:style>
  <w:style w:type="character" w:customStyle="1" w:styleId="ListLabel111">
    <w:name w:val="ListLabel 111"/>
    <w:rsid w:val="002368CA"/>
  </w:style>
  <w:style w:type="character" w:customStyle="1" w:styleId="ListLabel112">
    <w:name w:val="ListLabel 112"/>
    <w:rsid w:val="002368CA"/>
  </w:style>
  <w:style w:type="character" w:customStyle="1" w:styleId="ListLabel113">
    <w:name w:val="ListLabel 113"/>
    <w:rsid w:val="002368CA"/>
  </w:style>
  <w:style w:type="character" w:customStyle="1" w:styleId="ListLabel114">
    <w:name w:val="ListLabel 114"/>
    <w:rsid w:val="002368CA"/>
    <w:rPr>
      <w:sz w:val="24"/>
    </w:rPr>
  </w:style>
  <w:style w:type="character" w:customStyle="1" w:styleId="ListLabel115">
    <w:name w:val="ListLabel 115"/>
    <w:rsid w:val="002368CA"/>
  </w:style>
  <w:style w:type="character" w:customStyle="1" w:styleId="ListLabel116">
    <w:name w:val="ListLabel 116"/>
    <w:rsid w:val="002368CA"/>
  </w:style>
  <w:style w:type="character" w:customStyle="1" w:styleId="ListLabel117">
    <w:name w:val="ListLabel 117"/>
    <w:rsid w:val="002368CA"/>
  </w:style>
  <w:style w:type="character" w:customStyle="1" w:styleId="ListLabel118">
    <w:name w:val="ListLabel 118"/>
    <w:rsid w:val="002368CA"/>
  </w:style>
  <w:style w:type="character" w:customStyle="1" w:styleId="ListLabel119">
    <w:name w:val="ListLabel 119"/>
    <w:rsid w:val="002368CA"/>
  </w:style>
  <w:style w:type="character" w:customStyle="1" w:styleId="ListLabel120">
    <w:name w:val="ListLabel 120"/>
    <w:rsid w:val="002368CA"/>
  </w:style>
  <w:style w:type="character" w:customStyle="1" w:styleId="ListLabel121">
    <w:name w:val="ListLabel 121"/>
    <w:rsid w:val="002368CA"/>
  </w:style>
  <w:style w:type="character" w:customStyle="1" w:styleId="ListLabel122">
    <w:name w:val="ListLabel 122"/>
    <w:rsid w:val="002368CA"/>
  </w:style>
  <w:style w:type="character" w:customStyle="1" w:styleId="ListLabel123">
    <w:name w:val="ListLabel 123"/>
    <w:rsid w:val="002368CA"/>
  </w:style>
  <w:style w:type="character" w:customStyle="1" w:styleId="ListLabel124">
    <w:name w:val="ListLabel 124"/>
    <w:rsid w:val="002368CA"/>
  </w:style>
  <w:style w:type="character" w:customStyle="1" w:styleId="ListLabel125">
    <w:name w:val="ListLabel 125"/>
    <w:rsid w:val="002368CA"/>
  </w:style>
  <w:style w:type="character" w:customStyle="1" w:styleId="ListLabel126">
    <w:name w:val="ListLabel 126"/>
    <w:rsid w:val="002368CA"/>
  </w:style>
  <w:style w:type="character" w:customStyle="1" w:styleId="ListLabel127">
    <w:name w:val="ListLabel 127"/>
    <w:rsid w:val="002368CA"/>
  </w:style>
  <w:style w:type="character" w:customStyle="1" w:styleId="ListLabel128">
    <w:name w:val="ListLabel 128"/>
    <w:rsid w:val="002368CA"/>
  </w:style>
  <w:style w:type="character" w:customStyle="1" w:styleId="ListLabel129">
    <w:name w:val="ListLabel 129"/>
    <w:rsid w:val="002368CA"/>
  </w:style>
  <w:style w:type="character" w:customStyle="1" w:styleId="ListLabel130">
    <w:name w:val="ListLabel 130"/>
    <w:rsid w:val="002368CA"/>
  </w:style>
  <w:style w:type="character" w:customStyle="1" w:styleId="ListLabel131">
    <w:name w:val="ListLabel 131"/>
    <w:rsid w:val="002368CA"/>
  </w:style>
  <w:style w:type="character" w:customStyle="1" w:styleId="ListLabel132">
    <w:name w:val="ListLabel 132"/>
    <w:rsid w:val="002368CA"/>
  </w:style>
  <w:style w:type="character" w:customStyle="1" w:styleId="ListLabel133">
    <w:name w:val="ListLabel 133"/>
    <w:rsid w:val="002368CA"/>
  </w:style>
  <w:style w:type="character" w:customStyle="1" w:styleId="ListLabel134">
    <w:name w:val="ListLabel 134"/>
    <w:rsid w:val="002368CA"/>
  </w:style>
  <w:style w:type="character" w:customStyle="1" w:styleId="ListLabel135">
    <w:name w:val="ListLabel 135"/>
    <w:rsid w:val="002368CA"/>
  </w:style>
  <w:style w:type="character" w:customStyle="1" w:styleId="ListLabel136">
    <w:name w:val="ListLabel 136"/>
    <w:rsid w:val="002368CA"/>
  </w:style>
  <w:style w:type="character" w:customStyle="1" w:styleId="ListLabel137">
    <w:name w:val="ListLabel 137"/>
    <w:rsid w:val="002368CA"/>
  </w:style>
  <w:style w:type="character" w:customStyle="1" w:styleId="ListLabel138">
    <w:name w:val="ListLabel 138"/>
    <w:rsid w:val="002368CA"/>
  </w:style>
  <w:style w:type="character" w:customStyle="1" w:styleId="ListLabel139">
    <w:name w:val="ListLabel 139"/>
    <w:rsid w:val="002368CA"/>
  </w:style>
  <w:style w:type="character" w:customStyle="1" w:styleId="ListLabel140">
    <w:name w:val="ListLabel 140"/>
    <w:rsid w:val="002368CA"/>
  </w:style>
  <w:style w:type="character" w:customStyle="1" w:styleId="ListLabel141">
    <w:name w:val="ListLabel 141"/>
    <w:rsid w:val="002368CA"/>
  </w:style>
  <w:style w:type="character" w:customStyle="1" w:styleId="ListLabel142">
    <w:name w:val="ListLabel 142"/>
    <w:rsid w:val="002368CA"/>
  </w:style>
  <w:style w:type="character" w:customStyle="1" w:styleId="ListLabel143">
    <w:name w:val="ListLabel 143"/>
    <w:rsid w:val="002368CA"/>
  </w:style>
  <w:style w:type="character" w:customStyle="1" w:styleId="ListLabel144">
    <w:name w:val="ListLabel 144"/>
    <w:rsid w:val="002368CA"/>
  </w:style>
  <w:style w:type="character" w:customStyle="1" w:styleId="ListLabel145">
    <w:name w:val="ListLabel 145"/>
    <w:rsid w:val="002368CA"/>
  </w:style>
  <w:style w:type="character" w:customStyle="1" w:styleId="ListLabel146">
    <w:name w:val="ListLabel 146"/>
    <w:rsid w:val="002368CA"/>
  </w:style>
  <w:style w:type="character" w:customStyle="1" w:styleId="ListLabel147">
    <w:name w:val="ListLabel 147"/>
    <w:rsid w:val="002368CA"/>
  </w:style>
  <w:style w:type="character" w:customStyle="1" w:styleId="ListLabel148">
    <w:name w:val="ListLabel 148"/>
    <w:rsid w:val="002368CA"/>
  </w:style>
  <w:style w:type="character" w:customStyle="1" w:styleId="ListLabel149">
    <w:name w:val="ListLabel 149"/>
    <w:rsid w:val="002368CA"/>
  </w:style>
  <w:style w:type="character" w:customStyle="1" w:styleId="ListLabel150">
    <w:name w:val="ListLabel 150"/>
    <w:rsid w:val="002368CA"/>
    <w:rPr>
      <w:sz w:val="24"/>
    </w:rPr>
  </w:style>
  <w:style w:type="character" w:customStyle="1" w:styleId="ListLabel151">
    <w:name w:val="ListLabel 151"/>
    <w:rsid w:val="002368CA"/>
  </w:style>
  <w:style w:type="character" w:customStyle="1" w:styleId="ListLabel152">
    <w:name w:val="ListLabel 152"/>
    <w:rsid w:val="002368CA"/>
  </w:style>
  <w:style w:type="character" w:customStyle="1" w:styleId="ListLabel153">
    <w:name w:val="ListLabel 153"/>
    <w:rsid w:val="002368CA"/>
  </w:style>
  <w:style w:type="character" w:customStyle="1" w:styleId="ListLabel154">
    <w:name w:val="ListLabel 154"/>
    <w:rsid w:val="002368CA"/>
  </w:style>
  <w:style w:type="character" w:customStyle="1" w:styleId="ListLabel155">
    <w:name w:val="ListLabel 155"/>
    <w:rsid w:val="002368CA"/>
  </w:style>
  <w:style w:type="character" w:customStyle="1" w:styleId="ListLabel156">
    <w:name w:val="ListLabel 156"/>
    <w:rsid w:val="002368CA"/>
  </w:style>
  <w:style w:type="character" w:customStyle="1" w:styleId="ListLabel157">
    <w:name w:val="ListLabel 157"/>
    <w:rsid w:val="002368CA"/>
  </w:style>
  <w:style w:type="character" w:customStyle="1" w:styleId="ListLabel158">
    <w:name w:val="ListLabel 158"/>
    <w:rsid w:val="002368CA"/>
  </w:style>
  <w:style w:type="character" w:customStyle="1" w:styleId="ListLabel159">
    <w:name w:val="ListLabel 159"/>
    <w:rsid w:val="002368CA"/>
    <w:rPr>
      <w:sz w:val="24"/>
    </w:rPr>
  </w:style>
  <w:style w:type="character" w:customStyle="1" w:styleId="ListLabel160">
    <w:name w:val="ListLabel 160"/>
    <w:rsid w:val="002368CA"/>
  </w:style>
  <w:style w:type="character" w:customStyle="1" w:styleId="ListLabel161">
    <w:name w:val="ListLabel 161"/>
    <w:rsid w:val="002368CA"/>
  </w:style>
  <w:style w:type="character" w:customStyle="1" w:styleId="ListLabel162">
    <w:name w:val="ListLabel 162"/>
    <w:rsid w:val="002368CA"/>
  </w:style>
  <w:style w:type="character" w:customStyle="1" w:styleId="ListLabel163">
    <w:name w:val="ListLabel 163"/>
    <w:rsid w:val="002368CA"/>
  </w:style>
  <w:style w:type="character" w:customStyle="1" w:styleId="ListLabel164">
    <w:name w:val="ListLabel 164"/>
    <w:rsid w:val="002368CA"/>
  </w:style>
  <w:style w:type="character" w:customStyle="1" w:styleId="ListLabel165">
    <w:name w:val="ListLabel 165"/>
    <w:rsid w:val="002368CA"/>
  </w:style>
  <w:style w:type="character" w:customStyle="1" w:styleId="ListLabel166">
    <w:name w:val="ListLabel 166"/>
    <w:rsid w:val="002368CA"/>
  </w:style>
  <w:style w:type="character" w:customStyle="1" w:styleId="ListLabel167">
    <w:name w:val="ListLabel 167"/>
    <w:rsid w:val="002368CA"/>
  </w:style>
  <w:style w:type="character" w:customStyle="1" w:styleId="ListLabel168">
    <w:name w:val="ListLabel 168"/>
    <w:rsid w:val="002368CA"/>
    <w:rPr>
      <w:sz w:val="24"/>
    </w:rPr>
  </w:style>
  <w:style w:type="character" w:customStyle="1" w:styleId="ListLabel169">
    <w:name w:val="ListLabel 169"/>
    <w:rsid w:val="002368CA"/>
  </w:style>
  <w:style w:type="character" w:customStyle="1" w:styleId="ListLabel170">
    <w:name w:val="ListLabel 170"/>
    <w:rsid w:val="002368CA"/>
  </w:style>
  <w:style w:type="character" w:customStyle="1" w:styleId="ListLabel171">
    <w:name w:val="ListLabel 171"/>
    <w:rsid w:val="002368CA"/>
  </w:style>
  <w:style w:type="character" w:customStyle="1" w:styleId="ListLabel172">
    <w:name w:val="ListLabel 172"/>
    <w:rsid w:val="002368CA"/>
  </w:style>
  <w:style w:type="character" w:customStyle="1" w:styleId="ListLabel173">
    <w:name w:val="ListLabel 173"/>
    <w:rsid w:val="002368CA"/>
  </w:style>
  <w:style w:type="character" w:customStyle="1" w:styleId="ListLabel174">
    <w:name w:val="ListLabel 174"/>
    <w:rsid w:val="002368CA"/>
  </w:style>
  <w:style w:type="character" w:customStyle="1" w:styleId="ListLabel175">
    <w:name w:val="ListLabel 175"/>
    <w:rsid w:val="002368CA"/>
  </w:style>
  <w:style w:type="character" w:customStyle="1" w:styleId="ListLabel176">
    <w:name w:val="ListLabel 176"/>
    <w:rsid w:val="002368CA"/>
  </w:style>
  <w:style w:type="character" w:customStyle="1" w:styleId="ListLabel177">
    <w:name w:val="ListLabel 177"/>
    <w:rsid w:val="002368CA"/>
  </w:style>
  <w:style w:type="character" w:customStyle="1" w:styleId="ListLabel178">
    <w:name w:val="ListLabel 178"/>
    <w:rsid w:val="002368CA"/>
  </w:style>
  <w:style w:type="character" w:customStyle="1" w:styleId="ListLabel179">
    <w:name w:val="ListLabel 179"/>
    <w:rsid w:val="002368CA"/>
  </w:style>
  <w:style w:type="character" w:customStyle="1" w:styleId="ListLabel180">
    <w:name w:val="ListLabel 180"/>
    <w:rsid w:val="002368CA"/>
  </w:style>
  <w:style w:type="character" w:customStyle="1" w:styleId="ListLabel181">
    <w:name w:val="ListLabel 181"/>
    <w:rsid w:val="002368CA"/>
  </w:style>
  <w:style w:type="character" w:customStyle="1" w:styleId="ListLabel182">
    <w:name w:val="ListLabel 182"/>
    <w:rsid w:val="002368CA"/>
  </w:style>
  <w:style w:type="character" w:customStyle="1" w:styleId="ListLabel183">
    <w:name w:val="ListLabel 183"/>
    <w:rsid w:val="002368CA"/>
  </w:style>
  <w:style w:type="character" w:customStyle="1" w:styleId="ListLabel184">
    <w:name w:val="ListLabel 184"/>
    <w:rsid w:val="002368CA"/>
  </w:style>
  <w:style w:type="character" w:customStyle="1" w:styleId="ListLabel185">
    <w:name w:val="ListLabel 185"/>
    <w:rsid w:val="002368CA"/>
  </w:style>
  <w:style w:type="character" w:customStyle="1" w:styleId="ListLabel186">
    <w:name w:val="ListLabel 186"/>
    <w:rsid w:val="002368CA"/>
    <w:rPr>
      <w:sz w:val="20"/>
    </w:rPr>
  </w:style>
  <w:style w:type="character" w:customStyle="1" w:styleId="ListLabel187">
    <w:name w:val="ListLabel 187"/>
    <w:rsid w:val="002368CA"/>
  </w:style>
  <w:style w:type="character" w:customStyle="1" w:styleId="ListLabel188">
    <w:name w:val="ListLabel 188"/>
    <w:rsid w:val="002368CA"/>
  </w:style>
  <w:style w:type="character" w:customStyle="1" w:styleId="ListLabel189">
    <w:name w:val="ListLabel 189"/>
    <w:rsid w:val="002368CA"/>
  </w:style>
  <w:style w:type="character" w:customStyle="1" w:styleId="ListLabel190">
    <w:name w:val="ListLabel 190"/>
    <w:rsid w:val="002368CA"/>
  </w:style>
  <w:style w:type="character" w:customStyle="1" w:styleId="ListLabel191">
    <w:name w:val="ListLabel 191"/>
    <w:rsid w:val="002368CA"/>
  </w:style>
  <w:style w:type="character" w:customStyle="1" w:styleId="ListLabel192">
    <w:name w:val="ListLabel 192"/>
    <w:rsid w:val="002368CA"/>
  </w:style>
  <w:style w:type="character" w:customStyle="1" w:styleId="ListLabel193">
    <w:name w:val="ListLabel 193"/>
    <w:rsid w:val="002368CA"/>
  </w:style>
  <w:style w:type="character" w:customStyle="1" w:styleId="ListLabel194">
    <w:name w:val="ListLabel 194"/>
    <w:rsid w:val="002368CA"/>
  </w:style>
  <w:style w:type="character" w:customStyle="1" w:styleId="ListLabel195">
    <w:name w:val="ListLabel 195"/>
    <w:rsid w:val="002368CA"/>
    <w:rPr>
      <w:sz w:val="20"/>
    </w:rPr>
  </w:style>
  <w:style w:type="character" w:customStyle="1" w:styleId="ListLabel196">
    <w:name w:val="ListLabel 196"/>
    <w:rsid w:val="002368CA"/>
  </w:style>
  <w:style w:type="character" w:customStyle="1" w:styleId="ListLabel197">
    <w:name w:val="ListLabel 197"/>
    <w:rsid w:val="002368CA"/>
  </w:style>
  <w:style w:type="character" w:customStyle="1" w:styleId="ListLabel198">
    <w:name w:val="ListLabel 198"/>
    <w:rsid w:val="002368CA"/>
  </w:style>
  <w:style w:type="character" w:customStyle="1" w:styleId="ListLabel199">
    <w:name w:val="ListLabel 199"/>
    <w:rsid w:val="002368CA"/>
  </w:style>
  <w:style w:type="character" w:customStyle="1" w:styleId="ListLabel200">
    <w:name w:val="ListLabel 200"/>
    <w:rsid w:val="002368CA"/>
  </w:style>
  <w:style w:type="character" w:customStyle="1" w:styleId="ListLabel201">
    <w:name w:val="ListLabel 201"/>
    <w:rsid w:val="002368CA"/>
  </w:style>
  <w:style w:type="character" w:customStyle="1" w:styleId="ListLabel202">
    <w:name w:val="ListLabel 202"/>
    <w:rsid w:val="002368CA"/>
  </w:style>
  <w:style w:type="character" w:customStyle="1" w:styleId="ListLabel203">
    <w:name w:val="ListLabel 203"/>
    <w:rsid w:val="002368CA"/>
  </w:style>
  <w:style w:type="character" w:customStyle="1" w:styleId="ListLabel204">
    <w:name w:val="ListLabel 204"/>
    <w:rsid w:val="002368CA"/>
  </w:style>
  <w:style w:type="character" w:customStyle="1" w:styleId="ListLabel205">
    <w:name w:val="ListLabel 205"/>
    <w:rsid w:val="002368CA"/>
  </w:style>
  <w:style w:type="character" w:customStyle="1" w:styleId="ListLabel206">
    <w:name w:val="ListLabel 206"/>
    <w:rsid w:val="002368CA"/>
  </w:style>
  <w:style w:type="character" w:customStyle="1" w:styleId="ListLabel207">
    <w:name w:val="ListLabel 207"/>
    <w:rsid w:val="002368CA"/>
  </w:style>
  <w:style w:type="character" w:customStyle="1" w:styleId="ListLabel208">
    <w:name w:val="ListLabel 208"/>
    <w:rsid w:val="002368CA"/>
  </w:style>
  <w:style w:type="character" w:customStyle="1" w:styleId="ListLabel209">
    <w:name w:val="ListLabel 209"/>
    <w:rsid w:val="002368CA"/>
  </w:style>
  <w:style w:type="character" w:customStyle="1" w:styleId="ListLabel210">
    <w:name w:val="ListLabel 210"/>
    <w:rsid w:val="002368CA"/>
  </w:style>
  <w:style w:type="character" w:customStyle="1" w:styleId="ListLabel211">
    <w:name w:val="ListLabel 211"/>
    <w:rsid w:val="002368CA"/>
  </w:style>
  <w:style w:type="character" w:customStyle="1" w:styleId="ListLabel212">
    <w:name w:val="ListLabel 212"/>
    <w:rsid w:val="002368CA"/>
  </w:style>
  <w:style w:type="character" w:customStyle="1" w:styleId="ListLabel213">
    <w:name w:val="ListLabel 213"/>
    <w:rsid w:val="002368CA"/>
  </w:style>
  <w:style w:type="character" w:customStyle="1" w:styleId="ListLabel214">
    <w:name w:val="ListLabel 214"/>
    <w:rsid w:val="002368CA"/>
  </w:style>
  <w:style w:type="character" w:customStyle="1" w:styleId="ListLabel215">
    <w:name w:val="ListLabel 215"/>
    <w:rsid w:val="002368CA"/>
  </w:style>
  <w:style w:type="character" w:customStyle="1" w:styleId="ListLabel216">
    <w:name w:val="ListLabel 216"/>
    <w:rsid w:val="002368CA"/>
  </w:style>
  <w:style w:type="character" w:customStyle="1" w:styleId="ListLabel217">
    <w:name w:val="ListLabel 217"/>
    <w:rsid w:val="002368CA"/>
  </w:style>
  <w:style w:type="character" w:customStyle="1" w:styleId="ListLabel218">
    <w:name w:val="ListLabel 218"/>
    <w:rsid w:val="002368CA"/>
  </w:style>
  <w:style w:type="character" w:customStyle="1" w:styleId="ListLabel219">
    <w:name w:val="ListLabel 219"/>
    <w:rsid w:val="002368CA"/>
  </w:style>
  <w:style w:type="character" w:customStyle="1" w:styleId="ListLabel220">
    <w:name w:val="ListLabel 220"/>
    <w:rsid w:val="002368CA"/>
  </w:style>
  <w:style w:type="character" w:customStyle="1" w:styleId="ListLabel221">
    <w:name w:val="ListLabel 221"/>
    <w:rsid w:val="002368CA"/>
  </w:style>
  <w:style w:type="character" w:customStyle="1" w:styleId="ListLabel222">
    <w:name w:val="ListLabel 222"/>
    <w:rsid w:val="002368CA"/>
  </w:style>
  <w:style w:type="character" w:customStyle="1" w:styleId="ListLabel223">
    <w:name w:val="ListLabel 223"/>
    <w:rsid w:val="002368CA"/>
  </w:style>
  <w:style w:type="character" w:customStyle="1" w:styleId="ListLabel224">
    <w:name w:val="ListLabel 224"/>
    <w:rsid w:val="002368CA"/>
  </w:style>
  <w:style w:type="character" w:customStyle="1" w:styleId="ListLabel225">
    <w:name w:val="ListLabel 225"/>
    <w:rsid w:val="002368CA"/>
  </w:style>
  <w:style w:type="character" w:customStyle="1" w:styleId="ListLabel226">
    <w:name w:val="ListLabel 226"/>
    <w:rsid w:val="002368CA"/>
    <w:rPr>
      <w:b/>
      <w:sz w:val="20"/>
    </w:rPr>
  </w:style>
  <w:style w:type="character" w:customStyle="1" w:styleId="ListLabel227">
    <w:name w:val="ListLabel 227"/>
    <w:rsid w:val="002368CA"/>
  </w:style>
  <w:style w:type="character" w:customStyle="1" w:styleId="ListLabel228">
    <w:name w:val="ListLabel 228"/>
    <w:rsid w:val="002368CA"/>
  </w:style>
  <w:style w:type="character" w:customStyle="1" w:styleId="ListLabel229">
    <w:name w:val="ListLabel 229"/>
    <w:rsid w:val="002368CA"/>
  </w:style>
  <w:style w:type="character" w:customStyle="1" w:styleId="ListLabel230">
    <w:name w:val="ListLabel 230"/>
    <w:rsid w:val="002368CA"/>
  </w:style>
  <w:style w:type="character" w:customStyle="1" w:styleId="ListLabel231">
    <w:name w:val="ListLabel 231"/>
    <w:rsid w:val="002368CA"/>
  </w:style>
  <w:style w:type="character" w:customStyle="1" w:styleId="ListLabel232">
    <w:name w:val="ListLabel 232"/>
    <w:rsid w:val="002368CA"/>
  </w:style>
  <w:style w:type="character" w:customStyle="1" w:styleId="ListLabel233">
    <w:name w:val="ListLabel 233"/>
    <w:rsid w:val="002368CA"/>
  </w:style>
  <w:style w:type="character" w:customStyle="1" w:styleId="ListLabel234">
    <w:name w:val="ListLabel 234"/>
    <w:rsid w:val="002368CA"/>
  </w:style>
  <w:style w:type="character" w:customStyle="1" w:styleId="ListLabel235">
    <w:name w:val="ListLabel 235"/>
    <w:rsid w:val="002368CA"/>
    <w:rPr>
      <w:sz w:val="20"/>
    </w:rPr>
  </w:style>
  <w:style w:type="character" w:customStyle="1" w:styleId="ListLabel236">
    <w:name w:val="ListLabel 236"/>
    <w:rsid w:val="002368CA"/>
  </w:style>
  <w:style w:type="character" w:customStyle="1" w:styleId="ListLabel237">
    <w:name w:val="ListLabel 237"/>
    <w:rsid w:val="002368CA"/>
  </w:style>
  <w:style w:type="character" w:customStyle="1" w:styleId="ListLabel238">
    <w:name w:val="ListLabel 238"/>
    <w:rsid w:val="002368CA"/>
  </w:style>
  <w:style w:type="character" w:customStyle="1" w:styleId="ListLabel239">
    <w:name w:val="ListLabel 239"/>
    <w:rsid w:val="002368CA"/>
  </w:style>
  <w:style w:type="character" w:customStyle="1" w:styleId="ListLabel240">
    <w:name w:val="ListLabel 240"/>
    <w:rsid w:val="002368CA"/>
  </w:style>
  <w:style w:type="character" w:customStyle="1" w:styleId="ListLabel241">
    <w:name w:val="ListLabel 241"/>
    <w:rsid w:val="002368CA"/>
  </w:style>
  <w:style w:type="character" w:customStyle="1" w:styleId="ListLabel242">
    <w:name w:val="ListLabel 242"/>
    <w:rsid w:val="002368CA"/>
  </w:style>
  <w:style w:type="character" w:customStyle="1" w:styleId="ListLabel243">
    <w:name w:val="ListLabel 243"/>
    <w:rsid w:val="002368CA"/>
  </w:style>
  <w:style w:type="character" w:customStyle="1" w:styleId="ListLabel244">
    <w:name w:val="ListLabel 244"/>
    <w:rsid w:val="002368CA"/>
    <w:rPr>
      <w:sz w:val="20"/>
    </w:rPr>
  </w:style>
  <w:style w:type="character" w:customStyle="1" w:styleId="ListLabel245">
    <w:name w:val="ListLabel 245"/>
    <w:rsid w:val="002368CA"/>
  </w:style>
  <w:style w:type="character" w:customStyle="1" w:styleId="ListLabel246">
    <w:name w:val="ListLabel 246"/>
    <w:rsid w:val="002368CA"/>
  </w:style>
  <w:style w:type="character" w:customStyle="1" w:styleId="ListLabel247">
    <w:name w:val="ListLabel 247"/>
    <w:rsid w:val="002368CA"/>
  </w:style>
  <w:style w:type="character" w:customStyle="1" w:styleId="ListLabel248">
    <w:name w:val="ListLabel 248"/>
    <w:rsid w:val="002368CA"/>
  </w:style>
  <w:style w:type="character" w:customStyle="1" w:styleId="ListLabel249">
    <w:name w:val="ListLabel 249"/>
    <w:rsid w:val="002368CA"/>
  </w:style>
  <w:style w:type="character" w:customStyle="1" w:styleId="ListLabel250">
    <w:name w:val="ListLabel 250"/>
    <w:rsid w:val="002368CA"/>
  </w:style>
  <w:style w:type="character" w:customStyle="1" w:styleId="ListLabel251">
    <w:name w:val="ListLabel 251"/>
    <w:rsid w:val="002368CA"/>
  </w:style>
  <w:style w:type="character" w:customStyle="1" w:styleId="ListLabel252">
    <w:name w:val="ListLabel 252"/>
    <w:rsid w:val="002368CA"/>
  </w:style>
  <w:style w:type="character" w:customStyle="1" w:styleId="ListLabel253">
    <w:name w:val="ListLabel 253"/>
    <w:rsid w:val="002368CA"/>
    <w:rPr>
      <w:sz w:val="20"/>
    </w:rPr>
  </w:style>
  <w:style w:type="character" w:customStyle="1" w:styleId="ListLabel254">
    <w:name w:val="ListLabel 254"/>
    <w:rsid w:val="002368CA"/>
  </w:style>
  <w:style w:type="character" w:customStyle="1" w:styleId="ListLabel255">
    <w:name w:val="ListLabel 255"/>
    <w:rsid w:val="002368CA"/>
  </w:style>
  <w:style w:type="character" w:customStyle="1" w:styleId="ListLabel256">
    <w:name w:val="ListLabel 256"/>
    <w:rsid w:val="002368CA"/>
  </w:style>
  <w:style w:type="character" w:customStyle="1" w:styleId="ListLabel257">
    <w:name w:val="ListLabel 257"/>
    <w:rsid w:val="002368CA"/>
  </w:style>
  <w:style w:type="character" w:customStyle="1" w:styleId="ListLabel258">
    <w:name w:val="ListLabel 258"/>
    <w:rsid w:val="002368CA"/>
  </w:style>
  <w:style w:type="character" w:customStyle="1" w:styleId="ListLabel259">
    <w:name w:val="ListLabel 259"/>
    <w:rsid w:val="002368CA"/>
  </w:style>
  <w:style w:type="character" w:customStyle="1" w:styleId="ListLabel260">
    <w:name w:val="ListLabel 260"/>
    <w:rsid w:val="002368CA"/>
  </w:style>
  <w:style w:type="character" w:customStyle="1" w:styleId="ListLabel261">
    <w:name w:val="ListLabel 261"/>
    <w:rsid w:val="002368CA"/>
  </w:style>
  <w:style w:type="character" w:customStyle="1" w:styleId="ListLabel262">
    <w:name w:val="ListLabel 262"/>
    <w:rsid w:val="002368CA"/>
    <w:rPr>
      <w:sz w:val="20"/>
    </w:rPr>
  </w:style>
  <w:style w:type="character" w:customStyle="1" w:styleId="ListLabel263">
    <w:name w:val="ListLabel 263"/>
    <w:rsid w:val="002368CA"/>
  </w:style>
  <w:style w:type="character" w:customStyle="1" w:styleId="ListLabel264">
    <w:name w:val="ListLabel 264"/>
    <w:rsid w:val="002368CA"/>
  </w:style>
  <w:style w:type="character" w:customStyle="1" w:styleId="ListLabel265">
    <w:name w:val="ListLabel 265"/>
    <w:rsid w:val="002368CA"/>
  </w:style>
  <w:style w:type="character" w:customStyle="1" w:styleId="ListLabel266">
    <w:name w:val="ListLabel 266"/>
    <w:rsid w:val="002368CA"/>
  </w:style>
  <w:style w:type="character" w:customStyle="1" w:styleId="ListLabel267">
    <w:name w:val="ListLabel 267"/>
    <w:rsid w:val="002368CA"/>
  </w:style>
  <w:style w:type="character" w:customStyle="1" w:styleId="ListLabel268">
    <w:name w:val="ListLabel 268"/>
    <w:rsid w:val="002368CA"/>
  </w:style>
  <w:style w:type="character" w:customStyle="1" w:styleId="ListLabel269">
    <w:name w:val="ListLabel 269"/>
    <w:rsid w:val="002368CA"/>
  </w:style>
  <w:style w:type="character" w:customStyle="1" w:styleId="ListLabel270">
    <w:name w:val="ListLabel 270"/>
    <w:rsid w:val="002368CA"/>
  </w:style>
  <w:style w:type="character" w:customStyle="1" w:styleId="ListLabel271">
    <w:name w:val="ListLabel 271"/>
    <w:rsid w:val="002368CA"/>
    <w:rPr>
      <w:sz w:val="20"/>
    </w:rPr>
  </w:style>
  <w:style w:type="character" w:customStyle="1" w:styleId="ListLabel272">
    <w:name w:val="ListLabel 272"/>
    <w:rsid w:val="002368CA"/>
  </w:style>
  <w:style w:type="character" w:customStyle="1" w:styleId="ListLabel273">
    <w:name w:val="ListLabel 273"/>
    <w:rsid w:val="002368CA"/>
  </w:style>
  <w:style w:type="character" w:customStyle="1" w:styleId="ListLabel274">
    <w:name w:val="ListLabel 274"/>
    <w:rsid w:val="002368CA"/>
  </w:style>
  <w:style w:type="character" w:customStyle="1" w:styleId="ListLabel275">
    <w:name w:val="ListLabel 275"/>
    <w:rsid w:val="002368CA"/>
  </w:style>
  <w:style w:type="character" w:customStyle="1" w:styleId="ListLabel276">
    <w:name w:val="ListLabel 276"/>
    <w:rsid w:val="002368CA"/>
  </w:style>
  <w:style w:type="character" w:customStyle="1" w:styleId="ListLabel277">
    <w:name w:val="ListLabel 277"/>
    <w:rsid w:val="002368CA"/>
  </w:style>
  <w:style w:type="character" w:customStyle="1" w:styleId="ListLabel278">
    <w:name w:val="ListLabel 278"/>
    <w:rsid w:val="002368CA"/>
  </w:style>
  <w:style w:type="character" w:customStyle="1" w:styleId="ListLabel279">
    <w:name w:val="ListLabel 279"/>
    <w:rsid w:val="002368CA"/>
  </w:style>
  <w:style w:type="character" w:customStyle="1" w:styleId="ListLabel280">
    <w:name w:val="ListLabel 280"/>
    <w:rsid w:val="002368CA"/>
    <w:rPr>
      <w:sz w:val="20"/>
    </w:rPr>
  </w:style>
  <w:style w:type="character" w:customStyle="1" w:styleId="ListLabel281">
    <w:name w:val="ListLabel 281"/>
    <w:rsid w:val="002368CA"/>
  </w:style>
  <w:style w:type="character" w:customStyle="1" w:styleId="ListLabel282">
    <w:name w:val="ListLabel 282"/>
    <w:rsid w:val="002368CA"/>
  </w:style>
  <w:style w:type="character" w:customStyle="1" w:styleId="ListLabel283">
    <w:name w:val="ListLabel 283"/>
    <w:rsid w:val="002368CA"/>
  </w:style>
  <w:style w:type="character" w:customStyle="1" w:styleId="ListLabel284">
    <w:name w:val="ListLabel 284"/>
    <w:rsid w:val="002368CA"/>
  </w:style>
  <w:style w:type="character" w:customStyle="1" w:styleId="ListLabel285">
    <w:name w:val="ListLabel 285"/>
    <w:rsid w:val="002368CA"/>
  </w:style>
  <w:style w:type="character" w:customStyle="1" w:styleId="ListLabel286">
    <w:name w:val="ListLabel 286"/>
    <w:rsid w:val="002368CA"/>
  </w:style>
  <w:style w:type="character" w:customStyle="1" w:styleId="ListLabel287">
    <w:name w:val="ListLabel 287"/>
    <w:rsid w:val="002368CA"/>
  </w:style>
  <w:style w:type="character" w:customStyle="1" w:styleId="ListLabel288">
    <w:name w:val="ListLabel 288"/>
    <w:rsid w:val="002368CA"/>
  </w:style>
  <w:style w:type="character" w:customStyle="1" w:styleId="ListLabel289">
    <w:name w:val="ListLabel 289"/>
    <w:rsid w:val="002368CA"/>
    <w:rPr>
      <w:b/>
      <w:color w:val="00000A"/>
      <w:sz w:val="20"/>
    </w:rPr>
  </w:style>
  <w:style w:type="character" w:customStyle="1" w:styleId="ListLabel290">
    <w:name w:val="ListLabel 290"/>
    <w:rsid w:val="002368CA"/>
  </w:style>
  <w:style w:type="character" w:customStyle="1" w:styleId="ListLabel291">
    <w:name w:val="ListLabel 291"/>
    <w:rsid w:val="002368CA"/>
  </w:style>
  <w:style w:type="character" w:customStyle="1" w:styleId="ListLabel292">
    <w:name w:val="ListLabel 292"/>
    <w:rsid w:val="002368CA"/>
  </w:style>
  <w:style w:type="character" w:customStyle="1" w:styleId="ListLabel293">
    <w:name w:val="ListLabel 293"/>
    <w:rsid w:val="002368CA"/>
  </w:style>
  <w:style w:type="character" w:customStyle="1" w:styleId="ListLabel294">
    <w:name w:val="ListLabel 294"/>
    <w:rsid w:val="002368CA"/>
  </w:style>
  <w:style w:type="character" w:customStyle="1" w:styleId="ListLabel295">
    <w:name w:val="ListLabel 295"/>
    <w:rsid w:val="002368CA"/>
  </w:style>
  <w:style w:type="character" w:customStyle="1" w:styleId="ListLabel296">
    <w:name w:val="ListLabel 296"/>
    <w:rsid w:val="002368CA"/>
  </w:style>
  <w:style w:type="character" w:customStyle="1" w:styleId="ListLabel297">
    <w:name w:val="ListLabel 297"/>
    <w:rsid w:val="002368CA"/>
  </w:style>
  <w:style w:type="character" w:customStyle="1" w:styleId="ListLabel298">
    <w:name w:val="ListLabel 298"/>
    <w:rsid w:val="002368CA"/>
    <w:rPr>
      <w:b/>
      <w:color w:val="00000A"/>
      <w:sz w:val="20"/>
    </w:rPr>
  </w:style>
  <w:style w:type="character" w:customStyle="1" w:styleId="Bullets">
    <w:name w:val="Bullets"/>
    <w:rsid w:val="002368CA"/>
    <w:rPr>
      <w:rFonts w:ascii="OpenSymbol" w:hAnsi="OpenSymbol"/>
    </w:rPr>
  </w:style>
  <w:style w:type="character" w:customStyle="1" w:styleId="StrongEmphasis">
    <w:name w:val="Strong Emphasis"/>
    <w:rsid w:val="002368CA"/>
    <w:rPr>
      <w:b/>
    </w:rPr>
  </w:style>
  <w:style w:type="character" w:customStyle="1" w:styleId="ListLabel299">
    <w:name w:val="ListLabel 299"/>
    <w:rsid w:val="002368CA"/>
    <w:rPr>
      <w:sz w:val="20"/>
    </w:rPr>
  </w:style>
  <w:style w:type="character" w:customStyle="1" w:styleId="ListLabel300">
    <w:name w:val="ListLabel 300"/>
    <w:rsid w:val="002368CA"/>
  </w:style>
  <w:style w:type="character" w:customStyle="1" w:styleId="ListLabel301">
    <w:name w:val="ListLabel 301"/>
    <w:rsid w:val="002368CA"/>
  </w:style>
  <w:style w:type="character" w:customStyle="1" w:styleId="ListLabel302">
    <w:name w:val="ListLabel 302"/>
    <w:rsid w:val="002368CA"/>
  </w:style>
  <w:style w:type="character" w:customStyle="1" w:styleId="ListLabel303">
    <w:name w:val="ListLabel 303"/>
    <w:rsid w:val="002368CA"/>
  </w:style>
  <w:style w:type="character" w:customStyle="1" w:styleId="ListLabel304">
    <w:name w:val="ListLabel 304"/>
    <w:rsid w:val="002368CA"/>
  </w:style>
  <w:style w:type="character" w:customStyle="1" w:styleId="ListLabel305">
    <w:name w:val="ListLabel 305"/>
    <w:rsid w:val="002368CA"/>
  </w:style>
  <w:style w:type="character" w:customStyle="1" w:styleId="ListLabel306">
    <w:name w:val="ListLabel 306"/>
    <w:rsid w:val="002368CA"/>
  </w:style>
  <w:style w:type="character" w:customStyle="1" w:styleId="ListLabel307">
    <w:name w:val="ListLabel 307"/>
    <w:rsid w:val="002368CA"/>
  </w:style>
  <w:style w:type="character" w:customStyle="1" w:styleId="ListLabel308">
    <w:name w:val="ListLabel 308"/>
    <w:rsid w:val="002368CA"/>
    <w:rPr>
      <w:sz w:val="20"/>
    </w:rPr>
  </w:style>
  <w:style w:type="character" w:customStyle="1" w:styleId="ListLabel309">
    <w:name w:val="ListLabel 309"/>
    <w:rsid w:val="002368CA"/>
    <w:rPr>
      <w:sz w:val="20"/>
    </w:rPr>
  </w:style>
  <w:style w:type="character" w:customStyle="1" w:styleId="ListLabel310">
    <w:name w:val="ListLabel 310"/>
    <w:rsid w:val="002368CA"/>
  </w:style>
  <w:style w:type="character" w:customStyle="1" w:styleId="ListLabel311">
    <w:name w:val="ListLabel 311"/>
    <w:rsid w:val="002368CA"/>
  </w:style>
  <w:style w:type="character" w:customStyle="1" w:styleId="ListLabel312">
    <w:name w:val="ListLabel 312"/>
    <w:rsid w:val="002368CA"/>
  </w:style>
  <w:style w:type="character" w:customStyle="1" w:styleId="ListLabel313">
    <w:name w:val="ListLabel 313"/>
    <w:rsid w:val="002368CA"/>
  </w:style>
  <w:style w:type="character" w:customStyle="1" w:styleId="ListLabel314">
    <w:name w:val="ListLabel 314"/>
    <w:rsid w:val="002368CA"/>
  </w:style>
  <w:style w:type="character" w:customStyle="1" w:styleId="ListLabel315">
    <w:name w:val="ListLabel 315"/>
    <w:rsid w:val="002368CA"/>
  </w:style>
  <w:style w:type="character" w:customStyle="1" w:styleId="ListLabel316">
    <w:name w:val="ListLabel 316"/>
    <w:rsid w:val="002368CA"/>
  </w:style>
  <w:style w:type="character" w:customStyle="1" w:styleId="ListLabel317">
    <w:name w:val="ListLabel 317"/>
    <w:rsid w:val="002368CA"/>
  </w:style>
  <w:style w:type="character" w:customStyle="1" w:styleId="ListLabel318">
    <w:name w:val="ListLabel 318"/>
    <w:rsid w:val="002368CA"/>
    <w:rPr>
      <w:sz w:val="20"/>
    </w:rPr>
  </w:style>
  <w:style w:type="character" w:customStyle="1" w:styleId="ListLabel319">
    <w:name w:val="ListLabel 319"/>
    <w:rsid w:val="002368CA"/>
  </w:style>
  <w:style w:type="character" w:customStyle="1" w:styleId="ListLabel320">
    <w:name w:val="ListLabel 320"/>
    <w:rsid w:val="002368CA"/>
  </w:style>
  <w:style w:type="character" w:customStyle="1" w:styleId="ListLabel321">
    <w:name w:val="ListLabel 321"/>
    <w:rsid w:val="002368CA"/>
  </w:style>
  <w:style w:type="character" w:customStyle="1" w:styleId="ListLabel322">
    <w:name w:val="ListLabel 322"/>
    <w:rsid w:val="002368CA"/>
  </w:style>
  <w:style w:type="character" w:customStyle="1" w:styleId="ListLabel323">
    <w:name w:val="ListLabel 323"/>
    <w:rsid w:val="002368CA"/>
  </w:style>
  <w:style w:type="character" w:customStyle="1" w:styleId="ListLabel324">
    <w:name w:val="ListLabel 324"/>
    <w:rsid w:val="002368CA"/>
  </w:style>
  <w:style w:type="character" w:customStyle="1" w:styleId="ListLabel325">
    <w:name w:val="ListLabel 325"/>
    <w:rsid w:val="002368CA"/>
  </w:style>
  <w:style w:type="character" w:customStyle="1" w:styleId="ListLabel326">
    <w:name w:val="ListLabel 326"/>
    <w:rsid w:val="002368CA"/>
  </w:style>
  <w:style w:type="character" w:customStyle="1" w:styleId="ListLabel327">
    <w:name w:val="ListLabel 327"/>
    <w:rsid w:val="002368CA"/>
    <w:rPr>
      <w:b/>
      <w:sz w:val="20"/>
    </w:rPr>
  </w:style>
  <w:style w:type="character" w:customStyle="1" w:styleId="ListLabel328">
    <w:name w:val="ListLabel 328"/>
    <w:rsid w:val="002368CA"/>
  </w:style>
  <w:style w:type="character" w:customStyle="1" w:styleId="ListLabel329">
    <w:name w:val="ListLabel 329"/>
    <w:rsid w:val="002368CA"/>
  </w:style>
  <w:style w:type="character" w:customStyle="1" w:styleId="ListLabel330">
    <w:name w:val="ListLabel 330"/>
    <w:rsid w:val="002368CA"/>
  </w:style>
  <w:style w:type="character" w:customStyle="1" w:styleId="ListLabel331">
    <w:name w:val="ListLabel 331"/>
    <w:rsid w:val="002368CA"/>
  </w:style>
  <w:style w:type="character" w:customStyle="1" w:styleId="ListLabel332">
    <w:name w:val="ListLabel 332"/>
    <w:rsid w:val="002368CA"/>
  </w:style>
  <w:style w:type="character" w:customStyle="1" w:styleId="ListLabel333">
    <w:name w:val="ListLabel 333"/>
    <w:rsid w:val="002368CA"/>
  </w:style>
  <w:style w:type="character" w:customStyle="1" w:styleId="ListLabel334">
    <w:name w:val="ListLabel 334"/>
    <w:rsid w:val="002368CA"/>
  </w:style>
  <w:style w:type="character" w:customStyle="1" w:styleId="ListLabel335">
    <w:name w:val="ListLabel 335"/>
    <w:rsid w:val="002368CA"/>
  </w:style>
  <w:style w:type="character" w:customStyle="1" w:styleId="ListLabel336">
    <w:name w:val="ListLabel 336"/>
    <w:rsid w:val="002368CA"/>
    <w:rPr>
      <w:sz w:val="20"/>
    </w:rPr>
  </w:style>
  <w:style w:type="character" w:customStyle="1" w:styleId="ListLabel337">
    <w:name w:val="ListLabel 337"/>
    <w:rsid w:val="002368CA"/>
  </w:style>
  <w:style w:type="character" w:customStyle="1" w:styleId="ListLabel338">
    <w:name w:val="ListLabel 338"/>
    <w:rsid w:val="002368CA"/>
  </w:style>
  <w:style w:type="character" w:customStyle="1" w:styleId="ListLabel339">
    <w:name w:val="ListLabel 339"/>
    <w:rsid w:val="002368CA"/>
  </w:style>
  <w:style w:type="character" w:customStyle="1" w:styleId="ListLabel340">
    <w:name w:val="ListLabel 340"/>
    <w:rsid w:val="002368CA"/>
  </w:style>
  <w:style w:type="character" w:customStyle="1" w:styleId="ListLabel341">
    <w:name w:val="ListLabel 341"/>
    <w:rsid w:val="002368CA"/>
  </w:style>
  <w:style w:type="character" w:customStyle="1" w:styleId="ListLabel342">
    <w:name w:val="ListLabel 342"/>
    <w:rsid w:val="002368CA"/>
  </w:style>
  <w:style w:type="character" w:customStyle="1" w:styleId="ListLabel343">
    <w:name w:val="ListLabel 343"/>
    <w:rsid w:val="002368CA"/>
  </w:style>
  <w:style w:type="character" w:customStyle="1" w:styleId="ListLabel344">
    <w:name w:val="ListLabel 344"/>
    <w:rsid w:val="002368CA"/>
  </w:style>
  <w:style w:type="character" w:customStyle="1" w:styleId="ListLabel345">
    <w:name w:val="ListLabel 345"/>
    <w:rsid w:val="002368CA"/>
    <w:rPr>
      <w:sz w:val="20"/>
    </w:rPr>
  </w:style>
  <w:style w:type="character" w:customStyle="1" w:styleId="ListLabel346">
    <w:name w:val="ListLabel 346"/>
    <w:rsid w:val="002368CA"/>
  </w:style>
  <w:style w:type="character" w:customStyle="1" w:styleId="ListLabel347">
    <w:name w:val="ListLabel 347"/>
    <w:rsid w:val="002368CA"/>
  </w:style>
  <w:style w:type="character" w:customStyle="1" w:styleId="ListLabel348">
    <w:name w:val="ListLabel 348"/>
    <w:rsid w:val="002368CA"/>
  </w:style>
  <w:style w:type="character" w:customStyle="1" w:styleId="ListLabel349">
    <w:name w:val="ListLabel 349"/>
    <w:rsid w:val="002368CA"/>
  </w:style>
  <w:style w:type="character" w:customStyle="1" w:styleId="ListLabel350">
    <w:name w:val="ListLabel 350"/>
    <w:rsid w:val="002368CA"/>
  </w:style>
  <w:style w:type="character" w:customStyle="1" w:styleId="ListLabel351">
    <w:name w:val="ListLabel 351"/>
    <w:rsid w:val="002368CA"/>
  </w:style>
  <w:style w:type="character" w:customStyle="1" w:styleId="ListLabel352">
    <w:name w:val="ListLabel 352"/>
    <w:rsid w:val="002368CA"/>
  </w:style>
  <w:style w:type="character" w:customStyle="1" w:styleId="ListLabel353">
    <w:name w:val="ListLabel 353"/>
    <w:rsid w:val="002368CA"/>
  </w:style>
  <w:style w:type="character" w:customStyle="1" w:styleId="ListLabel354">
    <w:name w:val="ListLabel 354"/>
    <w:rsid w:val="002368CA"/>
    <w:rPr>
      <w:sz w:val="20"/>
    </w:rPr>
  </w:style>
  <w:style w:type="character" w:customStyle="1" w:styleId="ListLabel355">
    <w:name w:val="ListLabel 355"/>
    <w:rsid w:val="002368CA"/>
  </w:style>
  <w:style w:type="character" w:customStyle="1" w:styleId="ListLabel356">
    <w:name w:val="ListLabel 356"/>
    <w:rsid w:val="002368CA"/>
  </w:style>
  <w:style w:type="character" w:customStyle="1" w:styleId="ListLabel357">
    <w:name w:val="ListLabel 357"/>
    <w:rsid w:val="002368CA"/>
  </w:style>
  <w:style w:type="character" w:customStyle="1" w:styleId="ListLabel358">
    <w:name w:val="ListLabel 358"/>
    <w:rsid w:val="002368CA"/>
  </w:style>
  <w:style w:type="character" w:customStyle="1" w:styleId="ListLabel359">
    <w:name w:val="ListLabel 359"/>
    <w:rsid w:val="002368CA"/>
  </w:style>
  <w:style w:type="character" w:customStyle="1" w:styleId="ListLabel360">
    <w:name w:val="ListLabel 360"/>
    <w:rsid w:val="002368CA"/>
  </w:style>
  <w:style w:type="character" w:customStyle="1" w:styleId="ListLabel361">
    <w:name w:val="ListLabel 361"/>
    <w:rsid w:val="002368CA"/>
  </w:style>
  <w:style w:type="character" w:customStyle="1" w:styleId="ListLabel362">
    <w:name w:val="ListLabel 362"/>
    <w:rsid w:val="002368CA"/>
  </w:style>
  <w:style w:type="character" w:customStyle="1" w:styleId="ListLabel363">
    <w:name w:val="ListLabel 363"/>
    <w:rsid w:val="002368CA"/>
    <w:rPr>
      <w:sz w:val="20"/>
    </w:rPr>
  </w:style>
  <w:style w:type="character" w:customStyle="1" w:styleId="ListLabel364">
    <w:name w:val="ListLabel 364"/>
    <w:rsid w:val="002368CA"/>
  </w:style>
  <w:style w:type="character" w:customStyle="1" w:styleId="ListLabel365">
    <w:name w:val="ListLabel 365"/>
    <w:rsid w:val="002368CA"/>
  </w:style>
  <w:style w:type="character" w:customStyle="1" w:styleId="ListLabel366">
    <w:name w:val="ListLabel 366"/>
    <w:rsid w:val="002368CA"/>
  </w:style>
  <w:style w:type="character" w:customStyle="1" w:styleId="ListLabel367">
    <w:name w:val="ListLabel 367"/>
    <w:rsid w:val="002368CA"/>
  </w:style>
  <w:style w:type="character" w:customStyle="1" w:styleId="ListLabel368">
    <w:name w:val="ListLabel 368"/>
    <w:rsid w:val="002368CA"/>
  </w:style>
  <w:style w:type="character" w:customStyle="1" w:styleId="ListLabel369">
    <w:name w:val="ListLabel 369"/>
    <w:rsid w:val="002368CA"/>
  </w:style>
  <w:style w:type="character" w:customStyle="1" w:styleId="ListLabel370">
    <w:name w:val="ListLabel 370"/>
    <w:rsid w:val="002368CA"/>
  </w:style>
  <w:style w:type="character" w:customStyle="1" w:styleId="ListLabel371">
    <w:name w:val="ListLabel 371"/>
    <w:rsid w:val="002368CA"/>
  </w:style>
  <w:style w:type="character" w:customStyle="1" w:styleId="ListLabel372">
    <w:name w:val="ListLabel 372"/>
    <w:rsid w:val="002368CA"/>
    <w:rPr>
      <w:sz w:val="20"/>
    </w:rPr>
  </w:style>
  <w:style w:type="character" w:customStyle="1" w:styleId="ListLabel373">
    <w:name w:val="ListLabel 373"/>
    <w:rsid w:val="002368CA"/>
  </w:style>
  <w:style w:type="character" w:customStyle="1" w:styleId="ListLabel374">
    <w:name w:val="ListLabel 374"/>
    <w:rsid w:val="002368CA"/>
  </w:style>
  <w:style w:type="character" w:customStyle="1" w:styleId="ListLabel375">
    <w:name w:val="ListLabel 375"/>
    <w:rsid w:val="002368CA"/>
  </w:style>
  <w:style w:type="character" w:customStyle="1" w:styleId="ListLabel376">
    <w:name w:val="ListLabel 376"/>
    <w:rsid w:val="002368CA"/>
  </w:style>
  <w:style w:type="character" w:customStyle="1" w:styleId="ListLabel377">
    <w:name w:val="ListLabel 377"/>
    <w:rsid w:val="002368CA"/>
  </w:style>
  <w:style w:type="character" w:customStyle="1" w:styleId="ListLabel378">
    <w:name w:val="ListLabel 378"/>
    <w:rsid w:val="002368CA"/>
  </w:style>
  <w:style w:type="character" w:customStyle="1" w:styleId="ListLabel379">
    <w:name w:val="ListLabel 379"/>
    <w:rsid w:val="002368CA"/>
  </w:style>
  <w:style w:type="character" w:customStyle="1" w:styleId="ListLabel380">
    <w:name w:val="ListLabel 380"/>
    <w:rsid w:val="002368CA"/>
  </w:style>
  <w:style w:type="character" w:customStyle="1" w:styleId="ListLabel381">
    <w:name w:val="ListLabel 381"/>
    <w:rsid w:val="002368CA"/>
    <w:rPr>
      <w:b/>
      <w:color w:val="00000A"/>
      <w:sz w:val="20"/>
    </w:rPr>
  </w:style>
  <w:style w:type="character" w:customStyle="1" w:styleId="ListLabel382">
    <w:name w:val="ListLabel 382"/>
    <w:rsid w:val="002368CA"/>
  </w:style>
  <w:style w:type="character" w:customStyle="1" w:styleId="ListLabel383">
    <w:name w:val="ListLabel 383"/>
    <w:rsid w:val="002368CA"/>
  </w:style>
  <w:style w:type="character" w:customStyle="1" w:styleId="ListLabel384">
    <w:name w:val="ListLabel 384"/>
    <w:rsid w:val="002368CA"/>
  </w:style>
  <w:style w:type="character" w:customStyle="1" w:styleId="ListLabel385">
    <w:name w:val="ListLabel 385"/>
    <w:rsid w:val="002368CA"/>
  </w:style>
  <w:style w:type="character" w:customStyle="1" w:styleId="ListLabel386">
    <w:name w:val="ListLabel 386"/>
    <w:rsid w:val="002368CA"/>
  </w:style>
  <w:style w:type="character" w:customStyle="1" w:styleId="ListLabel387">
    <w:name w:val="ListLabel 387"/>
    <w:rsid w:val="002368CA"/>
  </w:style>
  <w:style w:type="character" w:customStyle="1" w:styleId="ListLabel388">
    <w:name w:val="ListLabel 388"/>
    <w:rsid w:val="002368CA"/>
  </w:style>
  <w:style w:type="character" w:customStyle="1" w:styleId="ListLabel389">
    <w:name w:val="ListLabel 389"/>
    <w:rsid w:val="002368CA"/>
  </w:style>
  <w:style w:type="character" w:customStyle="1" w:styleId="ListLabel390">
    <w:name w:val="ListLabel 390"/>
    <w:rsid w:val="002368CA"/>
    <w:rPr>
      <w:b/>
      <w:color w:val="00000A"/>
      <w:sz w:val="20"/>
    </w:rPr>
  </w:style>
  <w:style w:type="character" w:customStyle="1" w:styleId="ListLabel391">
    <w:name w:val="ListLabel 391"/>
    <w:rsid w:val="002368CA"/>
  </w:style>
  <w:style w:type="character" w:customStyle="1" w:styleId="ListLabel392">
    <w:name w:val="ListLabel 392"/>
    <w:rsid w:val="002368CA"/>
  </w:style>
  <w:style w:type="character" w:customStyle="1" w:styleId="ListLabel393">
    <w:name w:val="ListLabel 393"/>
    <w:rsid w:val="002368CA"/>
  </w:style>
  <w:style w:type="character" w:customStyle="1" w:styleId="ListLabel394">
    <w:name w:val="ListLabel 394"/>
    <w:rsid w:val="002368CA"/>
  </w:style>
  <w:style w:type="character" w:customStyle="1" w:styleId="ListLabel395">
    <w:name w:val="ListLabel 395"/>
    <w:rsid w:val="002368CA"/>
  </w:style>
  <w:style w:type="character" w:customStyle="1" w:styleId="ListLabel396">
    <w:name w:val="ListLabel 396"/>
    <w:rsid w:val="002368CA"/>
  </w:style>
  <w:style w:type="character" w:customStyle="1" w:styleId="ListLabel397">
    <w:name w:val="ListLabel 397"/>
    <w:rsid w:val="002368CA"/>
  </w:style>
  <w:style w:type="character" w:customStyle="1" w:styleId="ListLabel398">
    <w:name w:val="ListLabel 398"/>
    <w:rsid w:val="002368CA"/>
  </w:style>
  <w:style w:type="paragraph" w:customStyle="1" w:styleId="Caption1">
    <w:name w:val="Caption1"/>
    <w:basedOn w:val="a3"/>
    <w:rsid w:val="002368CA"/>
    <w:pPr>
      <w:suppressLineNumbers/>
      <w:spacing w:before="120" w:after="120"/>
    </w:pPr>
    <w:rPr>
      <w:rFonts w:cs="FreeSans"/>
      <w:i/>
      <w:iCs/>
      <w:color w:val="00000A"/>
    </w:rPr>
  </w:style>
  <w:style w:type="paragraph" w:customStyle="1" w:styleId="Footer1">
    <w:name w:val="Footer1"/>
    <w:basedOn w:val="a3"/>
    <w:rsid w:val="002368CA"/>
    <w:pPr>
      <w:tabs>
        <w:tab w:val="center" w:pos="4677"/>
        <w:tab w:val="right" w:pos="9355"/>
      </w:tabs>
    </w:pPr>
    <w:rPr>
      <w:color w:val="00000A"/>
    </w:rPr>
  </w:style>
  <w:style w:type="paragraph" w:customStyle="1" w:styleId="Header2">
    <w:name w:val="Header2"/>
    <w:basedOn w:val="a3"/>
    <w:rsid w:val="002368CA"/>
    <w:pPr>
      <w:tabs>
        <w:tab w:val="center" w:pos="4677"/>
        <w:tab w:val="right" w:pos="9355"/>
      </w:tabs>
    </w:pPr>
    <w:rPr>
      <w:color w:val="00000A"/>
    </w:rPr>
  </w:style>
  <w:style w:type="paragraph" w:customStyle="1" w:styleId="TOC11">
    <w:name w:val="TOC 11"/>
    <w:basedOn w:val="a3"/>
    <w:rsid w:val="002368CA"/>
    <w:pPr>
      <w:tabs>
        <w:tab w:val="right" w:leader="dot" w:pos="10195"/>
      </w:tabs>
    </w:pPr>
    <w:rPr>
      <w:color w:val="00000A"/>
    </w:rPr>
  </w:style>
  <w:style w:type="paragraph" w:customStyle="1" w:styleId="1fffffffb">
    <w:name w:val="Знак Знак Знак Знак Знак Знак Знак Знак Знак Знак Знак Знак Знак Знак Знак Знак Знак Знак Знак Знак Знак Знак Знак Знак Знак1"/>
    <w:basedOn w:val="a3"/>
    <w:rsid w:val="002368CA"/>
    <w:pPr>
      <w:tabs>
        <w:tab w:val="left" w:pos="643"/>
      </w:tabs>
      <w:spacing w:after="160" w:line="240" w:lineRule="exact"/>
    </w:pPr>
    <w:rPr>
      <w:rFonts w:ascii="Verdana" w:hAnsi="Verdana" w:cs="Verdana"/>
      <w:color w:val="00000A"/>
      <w:sz w:val="20"/>
      <w:szCs w:val="20"/>
      <w:lang w:val="en-US" w:eastAsia="en-US"/>
    </w:rPr>
  </w:style>
  <w:style w:type="paragraph" w:customStyle="1" w:styleId="TOC21">
    <w:name w:val="TOC 21"/>
    <w:basedOn w:val="a3"/>
    <w:rsid w:val="002368CA"/>
    <w:pPr>
      <w:ind w:left="238"/>
    </w:pPr>
    <w:rPr>
      <w:color w:val="00000A"/>
    </w:rPr>
  </w:style>
  <w:style w:type="paragraph" w:customStyle="1" w:styleId="1fffffffc">
    <w:name w:val="ͮ𬠫1"/>
    <w:rsid w:val="002368CA"/>
    <w:pPr>
      <w:spacing w:after="0" w:line="240" w:lineRule="auto"/>
      <w:ind w:firstLine="397"/>
      <w:jc w:val="both"/>
    </w:pPr>
    <w:rPr>
      <w:rFonts w:ascii="Times New Roman" w:eastAsia="Times New Roman" w:hAnsi="Times New Roman" w:cs="Times New Roman"/>
      <w:color w:val="00000A"/>
      <w:sz w:val="20"/>
      <w:szCs w:val="20"/>
      <w:lang w:val="en-US" w:eastAsia="ru-RU"/>
    </w:rPr>
  </w:style>
  <w:style w:type="paragraph" w:customStyle="1" w:styleId="TOC31">
    <w:name w:val="TOC 31"/>
    <w:basedOn w:val="a3"/>
    <w:rsid w:val="002368CA"/>
    <w:pPr>
      <w:ind w:left="480"/>
    </w:pPr>
    <w:rPr>
      <w:color w:val="00000A"/>
    </w:rPr>
  </w:style>
  <w:style w:type="paragraph" w:customStyle="1" w:styleId="TOC41">
    <w:name w:val="TOC 41"/>
    <w:basedOn w:val="a3"/>
    <w:rsid w:val="002368CA"/>
    <w:pPr>
      <w:widowControl w:val="0"/>
      <w:tabs>
        <w:tab w:val="left" w:pos="502"/>
        <w:tab w:val="left" w:pos="3330"/>
      </w:tabs>
      <w:ind w:left="502" w:hanging="720"/>
    </w:pPr>
    <w:rPr>
      <w:color w:val="00000A"/>
    </w:rPr>
  </w:style>
  <w:style w:type="paragraph" w:customStyle="1" w:styleId="TOC51">
    <w:name w:val="TOC 51"/>
    <w:basedOn w:val="a3"/>
    <w:rsid w:val="002368CA"/>
    <w:pPr>
      <w:spacing w:after="100" w:line="276" w:lineRule="auto"/>
      <w:ind w:left="880"/>
    </w:pPr>
    <w:rPr>
      <w:rFonts w:ascii="Calibri" w:hAnsi="Calibri"/>
      <w:color w:val="00000A"/>
      <w:sz w:val="22"/>
      <w:szCs w:val="22"/>
    </w:rPr>
  </w:style>
  <w:style w:type="paragraph" w:customStyle="1" w:styleId="TOC61">
    <w:name w:val="TOC 61"/>
    <w:basedOn w:val="a3"/>
    <w:rsid w:val="002368CA"/>
    <w:pPr>
      <w:spacing w:after="100" w:line="276" w:lineRule="auto"/>
      <w:ind w:left="1100"/>
    </w:pPr>
    <w:rPr>
      <w:rFonts w:ascii="Calibri" w:hAnsi="Calibri"/>
      <w:color w:val="00000A"/>
      <w:sz w:val="22"/>
      <w:szCs w:val="22"/>
    </w:rPr>
  </w:style>
  <w:style w:type="paragraph" w:customStyle="1" w:styleId="TOC71">
    <w:name w:val="TOC 71"/>
    <w:basedOn w:val="a3"/>
    <w:rsid w:val="002368CA"/>
    <w:pPr>
      <w:spacing w:after="100" w:line="276" w:lineRule="auto"/>
      <w:ind w:left="1320"/>
    </w:pPr>
    <w:rPr>
      <w:rFonts w:ascii="Calibri" w:hAnsi="Calibri"/>
      <w:color w:val="00000A"/>
      <w:sz w:val="22"/>
      <w:szCs w:val="22"/>
    </w:rPr>
  </w:style>
  <w:style w:type="paragraph" w:customStyle="1" w:styleId="TOC81">
    <w:name w:val="TOC 81"/>
    <w:basedOn w:val="a3"/>
    <w:rsid w:val="002368CA"/>
    <w:pPr>
      <w:spacing w:after="100" w:line="276" w:lineRule="auto"/>
      <w:ind w:left="1540"/>
    </w:pPr>
    <w:rPr>
      <w:rFonts w:ascii="Calibri" w:hAnsi="Calibri"/>
      <w:color w:val="00000A"/>
      <w:sz w:val="22"/>
      <w:szCs w:val="22"/>
    </w:rPr>
  </w:style>
  <w:style w:type="paragraph" w:customStyle="1" w:styleId="TOC91">
    <w:name w:val="TOC 91"/>
    <w:basedOn w:val="a3"/>
    <w:rsid w:val="002368CA"/>
    <w:pPr>
      <w:spacing w:after="100" w:line="276" w:lineRule="auto"/>
      <w:ind w:left="1760"/>
    </w:pPr>
    <w:rPr>
      <w:rFonts w:ascii="Calibri" w:hAnsi="Calibri"/>
      <w:color w:val="00000A"/>
      <w:sz w:val="22"/>
      <w:szCs w:val="22"/>
    </w:rPr>
  </w:style>
  <w:style w:type="paragraph" w:customStyle="1" w:styleId="PreformattedText">
    <w:name w:val="Preformatted Text"/>
    <w:basedOn w:val="a3"/>
    <w:rsid w:val="002368CA"/>
    <w:rPr>
      <w:color w:val="00000A"/>
    </w:rPr>
  </w:style>
  <w:style w:type="paragraph" w:customStyle="1" w:styleId="9b">
    <w:name w:val="Стиль9"/>
    <w:rsid w:val="002368CA"/>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BodyText3Char4">
    <w:name w:val="Body Text 3 Char4"/>
    <w:aliases w:val="Знак5 Char4"/>
    <w:locked/>
    <w:rsid w:val="002368CA"/>
    <w:rPr>
      <w:sz w:val="16"/>
    </w:rPr>
  </w:style>
  <w:style w:type="paragraph" w:customStyle="1" w:styleId="7f0">
    <w:name w:val="Знак7"/>
    <w:basedOn w:val="a3"/>
    <w:rsid w:val="002368CA"/>
    <w:pPr>
      <w:spacing w:after="160" w:line="240" w:lineRule="exact"/>
    </w:pPr>
    <w:rPr>
      <w:rFonts w:ascii="Verdana" w:hAnsi="Verdana"/>
      <w:sz w:val="20"/>
      <w:szCs w:val="20"/>
      <w:lang w:val="en-US" w:eastAsia="en-US"/>
    </w:rPr>
  </w:style>
  <w:style w:type="character" w:customStyle="1" w:styleId="6230">
    <w:name w:val="Знак Знак623"/>
    <w:rsid w:val="002368CA"/>
    <w:rPr>
      <w:rFonts w:ascii="Cambria" w:hAnsi="Cambria"/>
      <w:b/>
      <w:kern w:val="1"/>
      <w:sz w:val="32"/>
      <w:lang w:val="ru-RU" w:eastAsia="ar-SA" w:bidi="ar-SA"/>
    </w:rPr>
  </w:style>
  <w:style w:type="paragraph" w:customStyle="1" w:styleId="TOCHeading1">
    <w:name w:val="TOC Heading1"/>
    <w:basedOn w:val="11"/>
    <w:next w:val="a3"/>
    <w:rsid w:val="002368CA"/>
    <w:pPr>
      <w:keepNext/>
      <w:keepLines/>
      <w:suppressAutoHyphens/>
      <w:spacing w:before="480" w:line="276" w:lineRule="auto"/>
      <w:ind w:firstLine="0"/>
    </w:pPr>
    <w:rPr>
      <w:rFonts w:ascii="Cambria" w:hAnsi="Cambria" w:cs="Calibri"/>
      <w:bCs/>
      <w:caps w:val="0"/>
      <w:color w:val="365F91"/>
      <w:kern w:val="1"/>
      <w:sz w:val="28"/>
      <w:szCs w:val="28"/>
      <w:lang w:eastAsia="ar-SA"/>
    </w:rPr>
  </w:style>
  <w:style w:type="character" w:customStyle="1" w:styleId="QuoteChar5">
    <w:name w:val="Quote Char5"/>
    <w:locked/>
    <w:rsid w:val="002368CA"/>
    <w:rPr>
      <w:i/>
      <w:color w:val="000000"/>
      <w:sz w:val="24"/>
    </w:rPr>
  </w:style>
  <w:style w:type="character" w:customStyle="1" w:styleId="IntenseQuoteChar5">
    <w:name w:val="Intense Quote Char5"/>
    <w:locked/>
    <w:rsid w:val="002368CA"/>
    <w:rPr>
      <w:b/>
      <w:i/>
      <w:color w:val="4F81BD"/>
      <w:sz w:val="24"/>
    </w:rPr>
  </w:style>
  <w:style w:type="paragraph" w:customStyle="1" w:styleId="11ff0">
    <w:name w:val="Знак Знак Знак Знак Знак Знак Знак Знак Знак Знак Знак Знак Знак11"/>
    <w:basedOn w:val="a3"/>
    <w:rsid w:val="002368CA"/>
    <w:pPr>
      <w:spacing w:after="160" w:line="240" w:lineRule="exact"/>
    </w:pPr>
    <w:rPr>
      <w:rFonts w:ascii="Verdana" w:hAnsi="Verdana"/>
      <w:lang w:val="en-US" w:eastAsia="en-US"/>
    </w:rPr>
  </w:style>
  <w:style w:type="paragraph" w:customStyle="1" w:styleId="BodyText221">
    <w:name w:val="Body Text 221"/>
    <w:basedOn w:val="a3"/>
    <w:rsid w:val="002368CA"/>
    <w:pPr>
      <w:keepNext/>
      <w:widowControl w:val="0"/>
      <w:tabs>
        <w:tab w:val="left" w:pos="142"/>
        <w:tab w:val="left" w:pos="6946"/>
      </w:tabs>
      <w:autoSpaceDE w:val="0"/>
      <w:autoSpaceDN w:val="0"/>
      <w:ind w:left="284" w:firstLine="709"/>
      <w:jc w:val="both"/>
    </w:pPr>
    <w:rPr>
      <w:sz w:val="22"/>
      <w:szCs w:val="22"/>
      <w:lang w:val="en-US"/>
    </w:rPr>
  </w:style>
  <w:style w:type="paragraph" w:customStyle="1" w:styleId="Heading112">
    <w:name w:val="Heading 112"/>
    <w:basedOn w:val="a3"/>
    <w:next w:val="a3"/>
    <w:rsid w:val="002368CA"/>
    <w:pPr>
      <w:suppressAutoHyphens/>
      <w:ind w:firstLine="454"/>
    </w:pPr>
    <w:rPr>
      <w:b/>
      <w:caps/>
      <w:lang w:eastAsia="zh-CN"/>
    </w:rPr>
  </w:style>
  <w:style w:type="paragraph" w:customStyle="1" w:styleId="Heading212">
    <w:name w:val="Heading 212"/>
    <w:basedOn w:val="a3"/>
    <w:next w:val="a3"/>
    <w:rsid w:val="002368CA"/>
    <w:pPr>
      <w:keepNext/>
      <w:tabs>
        <w:tab w:val="left" w:pos="576"/>
      </w:tabs>
      <w:suppressAutoHyphens/>
      <w:spacing w:before="240" w:after="60"/>
      <w:ind w:left="576" w:hanging="576"/>
      <w:outlineLvl w:val="1"/>
    </w:pPr>
    <w:rPr>
      <w:rFonts w:ascii="Arial" w:hAnsi="Arial" w:cs="Arial"/>
      <w:b/>
      <w:bCs/>
      <w:i/>
      <w:iCs/>
      <w:sz w:val="28"/>
      <w:szCs w:val="28"/>
      <w:lang w:eastAsia="zh-CN"/>
    </w:rPr>
  </w:style>
  <w:style w:type="paragraph" w:customStyle="1" w:styleId="Heading321">
    <w:name w:val="Heading 321"/>
    <w:basedOn w:val="a3"/>
    <w:next w:val="a3"/>
    <w:rsid w:val="002368CA"/>
    <w:pPr>
      <w:tabs>
        <w:tab w:val="left" w:pos="720"/>
      </w:tabs>
      <w:suppressAutoHyphens/>
      <w:spacing w:before="280" w:after="280"/>
      <w:ind w:left="720" w:hanging="720"/>
      <w:outlineLvl w:val="2"/>
    </w:pPr>
    <w:rPr>
      <w:b/>
      <w:bCs/>
      <w:sz w:val="27"/>
      <w:szCs w:val="27"/>
      <w:lang w:eastAsia="zh-CN"/>
    </w:rPr>
  </w:style>
  <w:style w:type="paragraph" w:customStyle="1" w:styleId="Heading411">
    <w:name w:val="Heading 411"/>
    <w:basedOn w:val="a3"/>
    <w:next w:val="a3"/>
    <w:rsid w:val="002368CA"/>
    <w:pPr>
      <w:keepNext/>
      <w:tabs>
        <w:tab w:val="left" w:pos="864"/>
      </w:tabs>
      <w:suppressAutoHyphens/>
      <w:spacing w:before="240" w:after="60"/>
      <w:ind w:left="864" w:hanging="864"/>
      <w:outlineLvl w:val="3"/>
    </w:pPr>
    <w:rPr>
      <w:b/>
      <w:bCs/>
      <w:sz w:val="28"/>
      <w:szCs w:val="28"/>
      <w:lang w:eastAsia="zh-CN"/>
    </w:rPr>
  </w:style>
  <w:style w:type="paragraph" w:customStyle="1" w:styleId="Heading512">
    <w:name w:val="Heading 512"/>
    <w:basedOn w:val="a3"/>
    <w:next w:val="a3"/>
    <w:rsid w:val="002368CA"/>
    <w:pPr>
      <w:tabs>
        <w:tab w:val="left" w:pos="1008"/>
      </w:tabs>
      <w:suppressAutoHyphens/>
      <w:spacing w:before="240" w:after="60"/>
      <w:ind w:left="1008" w:hanging="1008"/>
      <w:outlineLvl w:val="4"/>
    </w:pPr>
    <w:rPr>
      <w:b/>
      <w:bCs/>
      <w:i/>
      <w:iCs/>
      <w:sz w:val="26"/>
      <w:szCs w:val="26"/>
      <w:lang w:eastAsia="zh-CN"/>
    </w:rPr>
  </w:style>
  <w:style w:type="paragraph" w:customStyle="1" w:styleId="Heading612">
    <w:name w:val="Heading 612"/>
    <w:basedOn w:val="a3"/>
    <w:next w:val="a3"/>
    <w:rsid w:val="002368CA"/>
    <w:pPr>
      <w:keepNext/>
      <w:tabs>
        <w:tab w:val="left" w:pos="1152"/>
      </w:tabs>
      <w:suppressAutoHyphens/>
      <w:ind w:left="1152" w:hanging="1152"/>
      <w:jc w:val="both"/>
      <w:outlineLvl w:val="5"/>
    </w:pPr>
    <w:rPr>
      <w:szCs w:val="20"/>
      <w:lang w:val="en-US" w:eastAsia="en-US"/>
    </w:rPr>
  </w:style>
  <w:style w:type="paragraph" w:customStyle="1" w:styleId="Heading712">
    <w:name w:val="Heading 712"/>
    <w:basedOn w:val="a3"/>
    <w:next w:val="a3"/>
    <w:rsid w:val="002368CA"/>
    <w:pPr>
      <w:tabs>
        <w:tab w:val="left" w:pos="1296"/>
      </w:tabs>
      <w:suppressAutoHyphens/>
      <w:spacing w:before="240" w:after="60"/>
      <w:ind w:left="1296" w:hanging="1296"/>
      <w:outlineLvl w:val="6"/>
    </w:pPr>
    <w:rPr>
      <w:lang w:eastAsia="zh-CN"/>
    </w:rPr>
  </w:style>
  <w:style w:type="paragraph" w:customStyle="1" w:styleId="Heading912">
    <w:name w:val="Heading 912"/>
    <w:basedOn w:val="a3"/>
    <w:next w:val="a3"/>
    <w:rsid w:val="002368CA"/>
    <w:pPr>
      <w:tabs>
        <w:tab w:val="left" w:pos="1584"/>
      </w:tabs>
      <w:suppressAutoHyphens/>
      <w:spacing w:before="240" w:after="60"/>
      <w:ind w:left="1584" w:hanging="1584"/>
      <w:outlineLvl w:val="8"/>
    </w:pPr>
    <w:rPr>
      <w:rFonts w:ascii="Arial" w:hAnsi="Arial" w:cs="Arial"/>
      <w:sz w:val="22"/>
      <w:szCs w:val="22"/>
      <w:lang w:eastAsia="zh-CN"/>
    </w:rPr>
  </w:style>
  <w:style w:type="character" w:customStyle="1" w:styleId="Heading2Char4">
    <w:name w:val="Heading 2 Char4"/>
    <w:aliases w:val="Знак3 Знак Char4"/>
    <w:locked/>
    <w:rsid w:val="002368CA"/>
    <w:rPr>
      <w:rFonts w:ascii="Cambria" w:hAnsi="Cambria"/>
      <w:b/>
      <w:i/>
      <w:sz w:val="28"/>
    </w:rPr>
  </w:style>
  <w:style w:type="character" w:customStyle="1" w:styleId="7110">
    <w:name w:val="Знак Знак711"/>
    <w:rsid w:val="002368CA"/>
    <w:rPr>
      <w:sz w:val="16"/>
      <w:lang w:val="ru-RU" w:eastAsia="ru-RU"/>
    </w:rPr>
  </w:style>
  <w:style w:type="character" w:customStyle="1" w:styleId="1890">
    <w:name w:val="Знак Знак189"/>
    <w:rsid w:val="002368CA"/>
    <w:rPr>
      <w:rFonts w:ascii="Courier New" w:hAnsi="Courier New"/>
    </w:rPr>
  </w:style>
  <w:style w:type="character" w:customStyle="1" w:styleId="931">
    <w:name w:val="Знак Знак93"/>
    <w:locked/>
    <w:rsid w:val="002368CA"/>
    <w:rPr>
      <w:rFonts w:ascii="Tahoma" w:hAnsi="Tahoma"/>
      <w:lang w:val="ru-RU" w:eastAsia="ru-RU"/>
    </w:rPr>
  </w:style>
  <w:style w:type="character" w:customStyle="1" w:styleId="1330">
    <w:name w:val="Знак Знак133"/>
    <w:locked/>
    <w:rsid w:val="002368CA"/>
    <w:rPr>
      <w:lang w:val="ru-RU" w:eastAsia="ar-SA" w:bidi="ar-SA"/>
    </w:rPr>
  </w:style>
  <w:style w:type="character" w:customStyle="1" w:styleId="1133">
    <w:name w:val="Знак Знак113"/>
    <w:locked/>
    <w:rsid w:val="002368CA"/>
    <w:rPr>
      <w:sz w:val="28"/>
      <w:lang w:val="ru-RU" w:eastAsia="ru-RU"/>
    </w:rPr>
  </w:style>
  <w:style w:type="character" w:customStyle="1" w:styleId="1192">
    <w:name w:val="Знак1 Знак Знак19"/>
    <w:locked/>
    <w:rsid w:val="002368CA"/>
    <w:rPr>
      <w:rFonts w:ascii="Times New Roman" w:hAnsi="Times New Roman"/>
      <w:sz w:val="24"/>
      <w:lang w:eastAsia="ru-RU"/>
    </w:rPr>
  </w:style>
  <w:style w:type="character" w:customStyle="1" w:styleId="694">
    <w:name w:val="Знак6 Знак Знак9"/>
    <w:rsid w:val="002368CA"/>
    <w:rPr>
      <w:sz w:val="24"/>
      <w:lang w:val="ru-RU" w:eastAsia="ru-RU"/>
    </w:rPr>
  </w:style>
  <w:style w:type="character" w:customStyle="1" w:styleId="QuoteChar6">
    <w:name w:val="Quote Char6"/>
    <w:locked/>
    <w:rsid w:val="002368CA"/>
    <w:rPr>
      <w:rFonts w:ascii="Times New Roman" w:hAnsi="Times New Roman"/>
      <w:i/>
      <w:color w:val="000000"/>
      <w:sz w:val="24"/>
    </w:rPr>
  </w:style>
  <w:style w:type="character" w:customStyle="1" w:styleId="IntenseQuoteChar6">
    <w:name w:val="Intense Quote Char6"/>
    <w:locked/>
    <w:rsid w:val="002368CA"/>
    <w:rPr>
      <w:rFonts w:ascii="Times New Roman" w:hAnsi="Times New Roman"/>
      <w:b/>
      <w:i/>
      <w:color w:val="4F81BD"/>
      <w:sz w:val="24"/>
    </w:rPr>
  </w:style>
  <w:style w:type="character" w:customStyle="1" w:styleId="821">
    <w:name w:val="Знак Знак82"/>
    <w:locked/>
    <w:rsid w:val="002368CA"/>
    <w:rPr>
      <w:rFonts w:ascii="Arial" w:hAnsi="Arial"/>
      <w:sz w:val="24"/>
      <w:lang w:val="ru-RU" w:eastAsia="ru-RU"/>
    </w:rPr>
  </w:style>
  <w:style w:type="character" w:customStyle="1" w:styleId="2012">
    <w:name w:val="Знак Знак2012"/>
    <w:rsid w:val="002368CA"/>
    <w:rPr>
      <w:rFonts w:ascii="Arial" w:hAnsi="Arial"/>
      <w:sz w:val="22"/>
    </w:rPr>
  </w:style>
  <w:style w:type="character" w:customStyle="1" w:styleId="2014">
    <w:name w:val="Знак Знак2014"/>
    <w:rsid w:val="002368CA"/>
    <w:rPr>
      <w:rFonts w:ascii="Arial" w:hAnsi="Arial"/>
      <w:sz w:val="22"/>
    </w:rPr>
  </w:style>
  <w:style w:type="paragraph" w:customStyle="1" w:styleId="89">
    <w:name w:val="Абзац списка8"/>
    <w:basedOn w:val="a3"/>
    <w:rsid w:val="002368CA"/>
    <w:pPr>
      <w:spacing w:after="200" w:line="276" w:lineRule="auto"/>
      <w:ind w:left="720"/>
    </w:pPr>
    <w:rPr>
      <w:rFonts w:ascii="Calibri" w:hAnsi="Calibri"/>
      <w:sz w:val="22"/>
      <w:szCs w:val="22"/>
      <w:lang w:eastAsia="en-US"/>
    </w:rPr>
  </w:style>
  <w:style w:type="paragraph" w:customStyle="1" w:styleId="14a">
    <w:name w:val="Обычный14"/>
    <w:rsid w:val="002368CA"/>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75">
    <w:name w:val="Основной текст 27"/>
    <w:basedOn w:val="a3"/>
    <w:rsid w:val="002368CA"/>
    <w:pPr>
      <w:overflowPunct w:val="0"/>
      <w:autoSpaceDE w:val="0"/>
      <w:autoSpaceDN w:val="0"/>
      <w:adjustRightInd w:val="0"/>
      <w:ind w:firstLine="851"/>
      <w:jc w:val="both"/>
    </w:pPr>
    <w:rPr>
      <w:sz w:val="28"/>
      <w:szCs w:val="20"/>
    </w:rPr>
  </w:style>
  <w:style w:type="paragraph" w:customStyle="1" w:styleId="384">
    <w:name w:val="Заголовок 38"/>
    <w:basedOn w:val="14a"/>
    <w:next w:val="14a"/>
    <w:rsid w:val="002368CA"/>
    <w:pPr>
      <w:keepNext/>
      <w:widowControl/>
      <w:snapToGrid/>
      <w:ind w:left="0" w:firstLine="0"/>
      <w:outlineLvl w:val="2"/>
    </w:pPr>
    <w:rPr>
      <w:sz w:val="24"/>
    </w:rPr>
  </w:style>
  <w:style w:type="paragraph" w:customStyle="1" w:styleId="8a">
    <w:name w:val="Основной текст8"/>
    <w:basedOn w:val="14a"/>
    <w:rsid w:val="002368CA"/>
    <w:pPr>
      <w:widowControl/>
      <w:snapToGrid/>
      <w:spacing w:line="360" w:lineRule="auto"/>
      <w:ind w:left="0" w:firstLine="0"/>
    </w:pPr>
    <w:rPr>
      <w:sz w:val="24"/>
    </w:rPr>
  </w:style>
  <w:style w:type="numbering" w:customStyle="1" w:styleId="224">
    <w:name w:val="Стиль Стиль нумерованный + многоуровневый224"/>
    <w:rsid w:val="002368CA"/>
    <w:pPr>
      <w:numPr>
        <w:numId w:val="41"/>
      </w:numPr>
    </w:pPr>
  </w:style>
  <w:style w:type="paragraph" w:styleId="affe">
    <w:name w:val="Title"/>
    <w:basedOn w:val="a3"/>
    <w:next w:val="a3"/>
    <w:link w:val="54"/>
    <w:qFormat/>
    <w:rsid w:val="002368CA"/>
    <w:pPr>
      <w:contextualSpacing/>
    </w:pPr>
    <w:rPr>
      <w:rFonts w:asciiTheme="minorHAnsi" w:eastAsiaTheme="minorHAnsi" w:hAnsiTheme="minorHAnsi" w:cstheme="minorBidi"/>
      <w:sz w:val="28"/>
      <w:lang w:val="en-US" w:eastAsia="ar-SA"/>
    </w:rPr>
  </w:style>
  <w:style w:type="character" w:customStyle="1" w:styleId="4fc">
    <w:name w:val="Заголовок Знак4"/>
    <w:basedOn w:val="a4"/>
    <w:uiPriority w:val="10"/>
    <w:rsid w:val="002368CA"/>
    <w:rPr>
      <w:rFonts w:asciiTheme="majorHAnsi" w:eastAsiaTheme="majorEastAsia" w:hAnsiTheme="majorHAnsi" w:cstheme="majorBidi"/>
      <w:spacing w:val="-10"/>
      <w:kern w:val="28"/>
      <w:sz w:val="56"/>
      <w:szCs w:val="5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4503151">
      <w:bodyDiv w:val="1"/>
      <w:marLeft w:val="0"/>
      <w:marRight w:val="0"/>
      <w:marTop w:val="0"/>
      <w:marBottom w:val="0"/>
      <w:divBdr>
        <w:top w:val="none" w:sz="0" w:space="0" w:color="auto"/>
        <w:left w:val="none" w:sz="0" w:space="0" w:color="auto"/>
        <w:bottom w:val="none" w:sz="0" w:space="0" w:color="auto"/>
        <w:right w:val="none" w:sz="0" w:space="0" w:color="auto"/>
      </w:divBdr>
    </w:div>
    <w:div w:id="1602645559">
      <w:bodyDiv w:val="1"/>
      <w:marLeft w:val="0"/>
      <w:marRight w:val="0"/>
      <w:marTop w:val="0"/>
      <w:marBottom w:val="0"/>
      <w:divBdr>
        <w:top w:val="none" w:sz="0" w:space="0" w:color="auto"/>
        <w:left w:val="none" w:sz="0" w:space="0" w:color="auto"/>
        <w:bottom w:val="none" w:sz="0" w:space="0" w:color="auto"/>
        <w:right w:val="none" w:sz="0" w:space="0" w:color="auto"/>
      </w:divBdr>
    </w:div>
    <w:div w:id="1606307602">
      <w:bodyDiv w:val="1"/>
      <w:marLeft w:val="0"/>
      <w:marRight w:val="0"/>
      <w:marTop w:val="0"/>
      <w:marBottom w:val="0"/>
      <w:divBdr>
        <w:top w:val="none" w:sz="0" w:space="0" w:color="auto"/>
        <w:left w:val="none" w:sz="0" w:space="0" w:color="auto"/>
        <w:bottom w:val="none" w:sz="0" w:space="0" w:color="auto"/>
        <w:right w:val="none" w:sz="0" w:space="0" w:color="auto"/>
      </w:divBdr>
    </w:div>
    <w:div w:id="1622956721">
      <w:bodyDiv w:val="1"/>
      <w:marLeft w:val="0"/>
      <w:marRight w:val="0"/>
      <w:marTop w:val="0"/>
      <w:marBottom w:val="0"/>
      <w:divBdr>
        <w:top w:val="none" w:sz="0" w:space="0" w:color="auto"/>
        <w:left w:val="none" w:sz="0" w:space="0" w:color="auto"/>
        <w:bottom w:val="none" w:sz="0" w:space="0" w:color="auto"/>
        <w:right w:val="none" w:sz="0" w:space="0" w:color="auto"/>
      </w:divBdr>
    </w:div>
    <w:div w:id="18179897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qsp.su/tools/onlinehelp/about_license_gpl_russian.html" TargetMode="External"/><Relationship Id="rId13" Type="http://schemas.openxmlformats.org/officeDocument/2006/relationships/hyperlink" Target="http://elibrary.ru" TargetMode="External"/><Relationship Id="rId3" Type="http://schemas.openxmlformats.org/officeDocument/2006/relationships/settings" Target="settings.xml"/><Relationship Id="rId7" Type="http://schemas.openxmlformats.org/officeDocument/2006/relationships/hyperlink" Target="http://qsp.su/tools/onlinehelp/about_license_gpl_russian.html" TargetMode="External"/><Relationship Id="rId12" Type="http://schemas.openxmlformats.org/officeDocument/2006/relationships/hyperlink" Target="https://psyjournals.ru/psyedu_ru/index.s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edu.ru/" TargetMode="External"/><Relationship Id="rId11" Type="http://schemas.openxmlformats.org/officeDocument/2006/relationships/hyperlink" Target="http://www.infolex.narod.ru/gpl_gnu/gplrus.html" TargetMode="External"/><Relationship Id="rId5" Type="http://schemas.openxmlformats.org/officeDocument/2006/relationships/image" Target="media/image1.png"/><Relationship Id="rId15" Type="http://schemas.openxmlformats.org/officeDocument/2006/relationships/theme" Target="theme/theme1.xml"/><Relationship Id="rId10" Type="http://schemas.openxmlformats.org/officeDocument/2006/relationships/hyperlink" Target="http://qsp.su/tools/onlinehelp/about_license_gpl_russian.html" TargetMode="External"/><Relationship Id="rId4" Type="http://schemas.openxmlformats.org/officeDocument/2006/relationships/webSettings" Target="webSettings.xml"/><Relationship Id="rId9" Type="http://schemas.openxmlformats.org/officeDocument/2006/relationships/hyperlink" Target="http://qsp.su/tools/onlinehelp/about_license_gpl_russian.html"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13</Pages>
  <Words>5202</Words>
  <Characters>29655</Characters>
  <Application>Microsoft Office Word</Application>
  <DocSecurity>0</DocSecurity>
  <Lines>247</Lines>
  <Paragraphs>69</Paragraphs>
  <ScaleCrop>false</ScaleCrop>
  <Company/>
  <LinksUpToDate>false</LinksUpToDate>
  <CharactersWithSpaces>34788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Зайцева Марина</dc:creator>
  <cp:keywords/>
  <dc:description/>
  <cp:lastModifiedBy>Базелюк Кира Сергеевна</cp:lastModifiedBy>
  <cp:revision>21</cp:revision>
  <dcterms:created xsi:type="dcterms:W3CDTF">2022-01-28T08:29:00Z</dcterms:created>
  <dcterms:modified xsi:type="dcterms:W3CDTF">2023-04-24T15:46:00Z</dcterms:modified>
</cp:coreProperties>
</file>